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C632C6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="0090420C" w:rsidRPr="00C632C6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C632C6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C632C6">
        <w:rPr>
          <w:rFonts w:ascii="Calibri" w:hAnsi="Calibri" w:cs="Calibri"/>
          <w:sz w:val="20"/>
          <w:szCs w:val="20"/>
        </w:rPr>
        <w:tab/>
      </w:r>
      <w:r w:rsidR="005B659A" w:rsidRPr="00C632C6">
        <w:rPr>
          <w:rFonts w:ascii="Calibri" w:hAnsi="Calibri" w:cs="Calibri"/>
          <w:sz w:val="20"/>
          <w:szCs w:val="20"/>
        </w:rPr>
        <w:tab/>
      </w:r>
      <w:r w:rsidR="005B659A" w:rsidRPr="00C632C6">
        <w:rPr>
          <w:rFonts w:ascii="Calibri" w:hAnsi="Calibri" w:cs="Calibri"/>
          <w:sz w:val="20"/>
          <w:szCs w:val="20"/>
        </w:rPr>
        <w:tab/>
      </w:r>
      <w:r w:rsidR="00D37E9A" w:rsidRPr="00C632C6">
        <w:rPr>
          <w:rFonts w:ascii="Calibri" w:hAnsi="Calibri" w:cs="Calibri"/>
          <w:sz w:val="20"/>
          <w:szCs w:val="20"/>
        </w:rPr>
        <w:t>Z</w:t>
      </w:r>
      <w:r w:rsidR="00983423" w:rsidRPr="00C632C6">
        <w:rPr>
          <w:rFonts w:ascii="Calibri" w:hAnsi="Calibri" w:cs="Calibri"/>
          <w:sz w:val="20"/>
          <w:szCs w:val="20"/>
        </w:rPr>
        <w:t>ałącznik</w:t>
      </w:r>
      <w:r w:rsidRPr="00C632C6">
        <w:rPr>
          <w:rFonts w:ascii="Calibri" w:hAnsi="Calibri" w:cs="Calibri"/>
          <w:sz w:val="20"/>
          <w:szCs w:val="20"/>
        </w:rPr>
        <w:t xml:space="preserve"> nr </w:t>
      </w:r>
      <w:r w:rsidR="00983423" w:rsidRPr="00C632C6">
        <w:rPr>
          <w:rFonts w:ascii="Calibri" w:hAnsi="Calibri" w:cs="Calibri"/>
          <w:sz w:val="20"/>
          <w:szCs w:val="20"/>
        </w:rPr>
        <w:t xml:space="preserve"> </w:t>
      </w:r>
      <w:r w:rsidR="00EE1CDF" w:rsidRPr="00C632C6">
        <w:rPr>
          <w:rFonts w:ascii="Calibri" w:hAnsi="Calibri" w:cs="Calibri"/>
          <w:sz w:val="20"/>
          <w:szCs w:val="20"/>
        </w:rPr>
        <w:t>1</w:t>
      </w:r>
      <w:r w:rsidR="00D62E51" w:rsidRPr="00C632C6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C632C6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59E87321" w:rsidR="00DA509A" w:rsidRPr="00C632C6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C632C6">
        <w:rPr>
          <w:rFonts w:ascii="Calibri" w:hAnsi="Calibri" w:cs="Calibri"/>
          <w:sz w:val="20"/>
          <w:szCs w:val="20"/>
        </w:rPr>
        <w:t>dn.</w:t>
      </w:r>
      <w:r w:rsidR="00DA509A" w:rsidRPr="00C632C6">
        <w:rPr>
          <w:rFonts w:ascii="Calibri" w:hAnsi="Calibri" w:cs="Calibri"/>
          <w:sz w:val="20"/>
          <w:szCs w:val="20"/>
        </w:rPr>
        <w:t>………………</w:t>
      </w:r>
      <w:r w:rsidR="00D80BA5" w:rsidRPr="00C632C6">
        <w:rPr>
          <w:rFonts w:ascii="Calibri" w:hAnsi="Calibri" w:cs="Calibri"/>
          <w:sz w:val="20"/>
          <w:szCs w:val="20"/>
        </w:rPr>
        <w:t>20</w:t>
      </w:r>
      <w:r w:rsidR="007D20F7" w:rsidRPr="00C632C6">
        <w:rPr>
          <w:rFonts w:ascii="Calibri" w:hAnsi="Calibri" w:cs="Calibri"/>
          <w:sz w:val="20"/>
          <w:szCs w:val="20"/>
        </w:rPr>
        <w:t>2</w:t>
      </w:r>
      <w:r w:rsidR="001F3B21" w:rsidRPr="00C632C6">
        <w:rPr>
          <w:rFonts w:ascii="Calibri" w:hAnsi="Calibri" w:cs="Calibri"/>
          <w:sz w:val="20"/>
          <w:szCs w:val="20"/>
        </w:rPr>
        <w:t>6</w:t>
      </w:r>
      <w:r w:rsidR="003E134C" w:rsidRPr="00C632C6">
        <w:rPr>
          <w:rFonts w:ascii="Calibri" w:hAnsi="Calibri" w:cs="Calibri"/>
          <w:sz w:val="20"/>
          <w:szCs w:val="20"/>
        </w:rPr>
        <w:t xml:space="preserve"> </w:t>
      </w:r>
      <w:r w:rsidR="00D80BA5" w:rsidRPr="00C632C6">
        <w:rPr>
          <w:rFonts w:ascii="Calibri" w:hAnsi="Calibri" w:cs="Calibri"/>
          <w:sz w:val="20"/>
          <w:szCs w:val="20"/>
        </w:rPr>
        <w:t>r.</w:t>
      </w:r>
    </w:p>
    <w:p w14:paraId="6B9BD3F7" w14:textId="3746DDDC" w:rsidR="00DA509A" w:rsidRPr="00C632C6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……..</w:t>
      </w:r>
      <w:r w:rsidR="00DA509A" w:rsidRPr="00C632C6">
        <w:rPr>
          <w:rFonts w:ascii="Calibri" w:hAnsi="Calibri" w:cs="Calibri"/>
          <w:sz w:val="20"/>
          <w:szCs w:val="20"/>
        </w:rPr>
        <w:t>......................................</w:t>
      </w:r>
    </w:p>
    <w:p w14:paraId="541F8A31" w14:textId="2ECF0A1F" w:rsidR="00DA509A" w:rsidRPr="00C632C6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(Nazwa i adres W</w:t>
      </w:r>
      <w:r w:rsidR="006C262E" w:rsidRPr="00C632C6">
        <w:rPr>
          <w:rFonts w:ascii="Calibri" w:hAnsi="Calibri" w:cs="Calibri"/>
          <w:sz w:val="20"/>
          <w:szCs w:val="20"/>
        </w:rPr>
        <w:t xml:space="preserve">ykonawcy)  </w:t>
      </w:r>
      <w:r w:rsidR="00137E39" w:rsidRPr="00C632C6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C632C6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 w:rsidRPr="00C632C6"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Pr="00C632C6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C632C6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C632C6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C632C6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C632C6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C632C6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C632C6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89D00A9" w14:textId="5C3FB14B" w:rsidR="00421280" w:rsidRPr="00C632C6" w:rsidRDefault="00421280" w:rsidP="00421280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 xml:space="preserve">Zatrudnienie kadry merytorycznej w tym nauczycieli prowadzących zajęcia w formie opiekuńczej </w:t>
      </w:r>
      <w:r w:rsidRPr="00C632C6">
        <w:rPr>
          <w:rFonts w:ascii="Calibri" w:hAnsi="Calibri" w:cs="Calibri"/>
          <w:b/>
          <w:sz w:val="20"/>
          <w:szCs w:val="20"/>
        </w:rPr>
        <w:br/>
        <w:t xml:space="preserve">i specjalistycznej w Placówce Wsparcia Dziennego (PWD) w ramach </w:t>
      </w:r>
    </w:p>
    <w:p w14:paraId="1411159B" w14:textId="7A2F1388" w:rsidR="00CB0293" w:rsidRPr="00C632C6" w:rsidRDefault="00421280" w:rsidP="00421280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C632C6">
        <w:rPr>
          <w:rFonts w:ascii="Calibri" w:hAnsi="Calibri" w:cs="Calibri"/>
          <w:b/>
          <w:sz w:val="20"/>
          <w:szCs w:val="20"/>
        </w:rPr>
        <w:t>projektu pn.: ,,Razem lepiej – aktywna świetlica środowiskowa w Michałowie”</w:t>
      </w:r>
    </w:p>
    <w:p w14:paraId="1FC0B2DD" w14:textId="7DAC8AD0" w:rsidR="00DE45EB" w:rsidRPr="00C632C6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C632C6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C632C6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Z</w:t>
      </w:r>
      <w:r w:rsidR="00016153" w:rsidRPr="00C632C6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C632C6">
        <w:rPr>
          <w:rFonts w:ascii="Calibri" w:hAnsi="Calibri" w:cs="Calibri"/>
          <w:sz w:val="20"/>
          <w:szCs w:val="20"/>
        </w:rPr>
        <w:t>postępowania składamy</w:t>
      </w:r>
      <w:r w:rsidR="00016153" w:rsidRPr="00C632C6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C632C6" w14:paraId="083BA4D6" w14:textId="77777777" w:rsidTr="002238C6">
        <w:tc>
          <w:tcPr>
            <w:tcW w:w="8634" w:type="dxa"/>
          </w:tcPr>
          <w:p w14:paraId="732F6069" w14:textId="77777777" w:rsidR="00A4340F" w:rsidRPr="00C632C6" w:rsidRDefault="00A4340F" w:rsidP="00C632C6">
            <w:pPr>
              <w:pStyle w:val="NormalnyWeb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13B0BE1E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</w:p>
          <w:p w14:paraId="37640493" w14:textId="34E36BF1" w:rsidR="00AD557E" w:rsidRPr="00C632C6" w:rsidRDefault="00AD557E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1:</w:t>
            </w:r>
          </w:p>
          <w:p w14:paraId="5EA049E2" w14:textId="183EAC48" w:rsidR="001B49CA" w:rsidRPr="00C632C6" w:rsidRDefault="00A4340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3E0FA77F" w14:textId="1A558A1D" w:rsidR="00A4340F" w:rsidRPr="00C632C6" w:rsidRDefault="00A4340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  <w:r w:rsidR="0041389C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…</w:t>
            </w:r>
            <w:r w:rsidR="00CC01EA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….</w:t>
            </w:r>
            <w:r w:rsidR="0041389C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…. %</w:t>
            </w:r>
            <w:r w:rsidR="008A31A5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</w:t>
            </w:r>
            <w:r w:rsidR="0013113B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zwolniony</w:t>
            </w:r>
            <w:r w:rsidR="00ED6283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VAT</w:t>
            </w:r>
            <w:r w:rsidR="0045678D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1B49CA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(skreślić niewłaściwe)</w:t>
            </w:r>
          </w:p>
          <w:p w14:paraId="5D6905BF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7199EAAB" w14:textId="28CD0C99" w:rsidR="00EA4043" w:rsidRPr="00C632C6" w:rsidRDefault="006558CC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</w:t>
            </w:r>
            <w:r w:rsidR="00EA4043" w:rsidRPr="00C632C6">
              <w:rPr>
                <w:rFonts w:ascii="Calibri" w:hAnsi="Calibri" w:cs="Calibri"/>
                <w:sz w:val="20"/>
                <w:szCs w:val="20"/>
                <w:u w:val="single"/>
              </w:rPr>
              <w:t>ynikającą</w:t>
            </w: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 xml:space="preserve"> z poniższej kalkulacji:</w:t>
            </w:r>
          </w:p>
          <w:p w14:paraId="0EBAE1CC" w14:textId="327B16FD" w:rsidR="006558CC" w:rsidRPr="00C632C6" w:rsidRDefault="00BA377B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J</w:t>
            </w:r>
            <w:r w:rsidR="00E300A3" w:rsidRPr="00C632C6">
              <w:rPr>
                <w:b/>
                <w:bCs/>
                <w:sz w:val="20"/>
                <w:szCs w:val="20"/>
              </w:rPr>
              <w:t>ęzyk angielski</w:t>
            </w:r>
            <w:r w:rsidR="00DC0E67">
              <w:rPr>
                <w:b/>
                <w:bCs/>
                <w:sz w:val="20"/>
                <w:szCs w:val="20"/>
              </w:rPr>
              <w:t>:</w:t>
            </w:r>
            <w:r w:rsidR="00E300A3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6558CC" w:rsidRPr="00C632C6">
              <w:rPr>
                <w:b/>
                <w:bCs/>
                <w:sz w:val="20"/>
                <w:szCs w:val="20"/>
              </w:rPr>
              <w:t xml:space="preserve">………… zł brutto za </w:t>
            </w:r>
            <w:r w:rsidR="00622AF6" w:rsidRPr="00C632C6">
              <w:rPr>
                <w:b/>
                <w:bCs/>
                <w:sz w:val="20"/>
                <w:szCs w:val="20"/>
              </w:rPr>
              <w:t xml:space="preserve">1 </w:t>
            </w:r>
            <w:r w:rsidR="006558CC" w:rsidRPr="00C632C6">
              <w:rPr>
                <w:b/>
                <w:bCs/>
                <w:sz w:val="20"/>
                <w:szCs w:val="20"/>
              </w:rPr>
              <w:t xml:space="preserve">godzinę x </w:t>
            </w:r>
            <w:r w:rsidR="006D0348" w:rsidRPr="00C632C6">
              <w:rPr>
                <w:b/>
                <w:bCs/>
                <w:sz w:val="20"/>
                <w:szCs w:val="20"/>
              </w:rPr>
              <w:t>228</w:t>
            </w:r>
            <w:r w:rsidR="006558CC" w:rsidRPr="00C632C6">
              <w:rPr>
                <w:b/>
                <w:bCs/>
                <w:sz w:val="20"/>
                <w:szCs w:val="20"/>
              </w:rPr>
              <w:t xml:space="preserve"> godzin </w:t>
            </w:r>
            <w:r w:rsidR="00622AF6" w:rsidRPr="00C632C6">
              <w:rPr>
                <w:b/>
                <w:bCs/>
                <w:sz w:val="20"/>
                <w:szCs w:val="20"/>
              </w:rPr>
              <w:t>= …………. złotych brutto łącznie</w:t>
            </w:r>
            <w:r w:rsidR="0041389C" w:rsidRPr="00C632C6">
              <w:rPr>
                <w:b/>
                <w:bCs/>
                <w:sz w:val="20"/>
                <w:szCs w:val="20"/>
              </w:rPr>
              <w:t>.</w:t>
            </w:r>
          </w:p>
          <w:p w14:paraId="3727B381" w14:textId="77777777" w:rsidR="005A1A7F" w:rsidRPr="00C632C6" w:rsidRDefault="005A1A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28E01238" w:rsidR="00A4340F" w:rsidRPr="00C632C6" w:rsidRDefault="00A4340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6640C3A" w14:textId="77777777" w:rsidR="00A4340F" w:rsidRPr="00C632C6" w:rsidRDefault="00A4340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068FB0DC" w14:textId="77777777" w:rsidR="00A4340F" w:rsidRPr="00C632C6" w:rsidRDefault="00A4340F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4DD669BA" w14:textId="77777777" w:rsidR="00A4340F" w:rsidRPr="00C632C6" w:rsidRDefault="00A4340F" w:rsidP="00C632C6">
            <w:pPr>
              <w:pStyle w:val="Akapitzlist"/>
              <w:widowControl w:val="0"/>
              <w:suppressAutoHyphens/>
              <w:autoSpaceDN w:val="0"/>
              <w:spacing w:after="0" w:line="360" w:lineRule="auto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C632C6">
              <w:rPr>
                <w:sz w:val="20"/>
                <w:szCs w:val="20"/>
              </w:rPr>
              <w:t>(w przypadku braku skreślenia, Zamawiający przyzna 0 pkt)</w:t>
            </w:r>
          </w:p>
          <w:p w14:paraId="133958AA" w14:textId="77777777" w:rsidR="0018226D" w:rsidRPr="00C632C6" w:rsidRDefault="0018226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94D3477" w14:textId="79A03C61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2:</w:t>
            </w:r>
          </w:p>
          <w:p w14:paraId="31E2934C" w14:textId="77777777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5C398AD2" w14:textId="77777777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0CA08264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41304BF8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331D87C0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268F8DAE" w14:textId="74DF3C69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lastRenderedPageBreak/>
              <w:t>Wynikającą z poniższej kalkulacji:</w:t>
            </w:r>
          </w:p>
          <w:p w14:paraId="766F9F58" w14:textId="42B051EC" w:rsidR="006D0348" w:rsidRPr="00C632C6" w:rsidRDefault="00BA377B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  <w:tab w:val="left" w:pos="1065"/>
                <w:tab w:val="center" w:pos="4224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Z</w:t>
            </w:r>
            <w:r w:rsidR="0059419D" w:rsidRPr="00C632C6">
              <w:rPr>
                <w:b/>
                <w:bCs/>
                <w:sz w:val="20"/>
                <w:szCs w:val="20"/>
              </w:rPr>
              <w:t>ajęcia z matematyki</w:t>
            </w:r>
            <w:r w:rsidR="0059419D" w:rsidRPr="00C632C6">
              <w:rPr>
                <w:b/>
                <w:bCs/>
                <w:sz w:val="20"/>
                <w:szCs w:val="20"/>
              </w:rPr>
              <w:tab/>
              <w:t>:</w:t>
            </w:r>
            <w:r w:rsidR="00DC0E67">
              <w:rPr>
                <w:b/>
                <w:bCs/>
                <w:sz w:val="20"/>
                <w:szCs w:val="20"/>
              </w:rPr>
              <w:t xml:space="preserve"> </w:t>
            </w:r>
            <w:r w:rsidR="006D0348" w:rsidRPr="00C632C6">
              <w:rPr>
                <w:b/>
                <w:bCs/>
                <w:sz w:val="20"/>
                <w:szCs w:val="20"/>
              </w:rPr>
              <w:t>………… zł brutto za 1 godzinę x 228 godzin = …………. złotych brutto łącznie.</w:t>
            </w:r>
          </w:p>
          <w:p w14:paraId="1891C48C" w14:textId="77777777" w:rsidR="007264C3" w:rsidRPr="00C632C6" w:rsidRDefault="007264C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B42440E" w14:textId="77777777" w:rsidR="007264C3" w:rsidRPr="00C632C6" w:rsidRDefault="007264C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30D22850" w14:textId="77777777" w:rsidR="007264C3" w:rsidRPr="00C632C6" w:rsidRDefault="007264C3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770F9AC3" w14:textId="77777777" w:rsidR="007264C3" w:rsidRPr="00C632C6" w:rsidRDefault="007264C3" w:rsidP="00C632C6">
            <w:pPr>
              <w:pStyle w:val="Akapitzlist"/>
              <w:widowControl w:val="0"/>
              <w:suppressAutoHyphens/>
              <w:autoSpaceDN w:val="0"/>
              <w:spacing w:after="0" w:line="360" w:lineRule="auto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C632C6">
              <w:rPr>
                <w:sz w:val="20"/>
                <w:szCs w:val="20"/>
              </w:rPr>
              <w:t>(w przypadku braku skreślenia, Zamawiający przyzna 0 pkt)</w:t>
            </w:r>
          </w:p>
          <w:p w14:paraId="52A4DFA4" w14:textId="77777777" w:rsidR="007A13BF" w:rsidRPr="00C632C6" w:rsidRDefault="007A13BF" w:rsidP="00C632C6">
            <w:pPr>
              <w:pStyle w:val="Akapitzlist"/>
              <w:widowControl w:val="0"/>
              <w:suppressAutoHyphens/>
              <w:autoSpaceDN w:val="0"/>
              <w:spacing w:after="0" w:line="360" w:lineRule="auto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70D0C0BE" w14:textId="42059910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3:</w:t>
            </w:r>
          </w:p>
          <w:p w14:paraId="137F2992" w14:textId="77777777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106A72ED" w14:textId="77777777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4AE4E07F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5EC79A01" w14:textId="0EED911E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2A6C0323" w14:textId="36644BF3" w:rsidR="00EB6E2D" w:rsidRPr="00C632C6" w:rsidRDefault="00592699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jc w:val="both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 xml:space="preserve">Psycholog: </w:t>
            </w:r>
            <w:r w:rsidR="00EB6E2D" w:rsidRPr="00C632C6">
              <w:rPr>
                <w:b/>
                <w:bCs/>
                <w:sz w:val="20"/>
                <w:szCs w:val="20"/>
              </w:rPr>
              <w:t xml:space="preserve">………… zł brutto za 1 godzinę x </w:t>
            </w:r>
            <w:r w:rsidR="00EF7443" w:rsidRPr="00C632C6">
              <w:rPr>
                <w:b/>
                <w:bCs/>
                <w:sz w:val="20"/>
                <w:szCs w:val="20"/>
              </w:rPr>
              <w:t>120</w:t>
            </w:r>
            <w:r w:rsidR="00EB6E2D" w:rsidRPr="00C632C6">
              <w:rPr>
                <w:b/>
                <w:bCs/>
                <w:sz w:val="20"/>
                <w:szCs w:val="20"/>
              </w:rPr>
              <w:t xml:space="preserve"> godzin = …………. złotych brutto łącznie.</w:t>
            </w:r>
          </w:p>
          <w:p w14:paraId="0CC12957" w14:textId="77777777" w:rsidR="00EB6E2D" w:rsidRPr="00C632C6" w:rsidRDefault="00EB6E2D" w:rsidP="00C632C6">
            <w:pPr>
              <w:tabs>
                <w:tab w:val="left" w:pos="312"/>
              </w:tabs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95B96FD" w14:textId="77777777" w:rsidR="00EB6E2D" w:rsidRPr="00C632C6" w:rsidRDefault="00EB6E2D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9BC6470" w14:textId="77777777" w:rsidR="00EB6E2D" w:rsidRPr="00C632C6" w:rsidRDefault="00EB6E2D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26C87014" w14:textId="77777777" w:rsidR="00EB6E2D" w:rsidRPr="00C632C6" w:rsidRDefault="00EB6E2D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105AFFD0" w14:textId="77777777" w:rsidR="002D49FE" w:rsidRPr="00C632C6" w:rsidRDefault="00EB6E2D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5CB30796" w14:textId="77777777" w:rsidR="00EF7443" w:rsidRPr="00C632C6" w:rsidRDefault="00EF7443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eastAsia="Calibri" w:hAnsi="Calibri" w:cs="Calibri"/>
                <w:iCs/>
                <w:kern w:val="3"/>
                <w:sz w:val="20"/>
                <w:szCs w:val="20"/>
              </w:rPr>
            </w:pPr>
          </w:p>
          <w:p w14:paraId="0BB50BD6" w14:textId="4193BB38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4:</w:t>
            </w:r>
          </w:p>
          <w:p w14:paraId="3B93CBC9" w14:textId="77777777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2FFDBCF4" w14:textId="77777777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1B32039D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3446BBCD" w14:textId="4985559B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189F752D" w14:textId="78790318" w:rsidR="00EF7443" w:rsidRPr="00C632C6" w:rsidRDefault="00BA377B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L</w:t>
            </w:r>
            <w:r w:rsidR="00331C41" w:rsidRPr="00C632C6">
              <w:rPr>
                <w:b/>
                <w:bCs/>
                <w:sz w:val="20"/>
                <w:szCs w:val="20"/>
              </w:rPr>
              <w:t xml:space="preserve">ogopeda, zajęcia indywidualne: </w:t>
            </w:r>
            <w:r w:rsidR="00EF7443" w:rsidRPr="00C632C6">
              <w:rPr>
                <w:b/>
                <w:bCs/>
                <w:sz w:val="20"/>
                <w:szCs w:val="20"/>
              </w:rPr>
              <w:t>………… zł brutto za 1 godzinę x 200 godzin = …………. złotych brutto łącznie.</w:t>
            </w:r>
          </w:p>
          <w:p w14:paraId="385F00B0" w14:textId="77777777" w:rsidR="00EF7443" w:rsidRPr="00C632C6" w:rsidRDefault="00EF7443" w:rsidP="00C632C6">
            <w:pPr>
              <w:tabs>
                <w:tab w:val="left" w:pos="312"/>
              </w:tabs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FAA2266" w14:textId="77777777" w:rsidR="00EF7443" w:rsidRPr="00C632C6" w:rsidRDefault="00EF744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CF68151" w14:textId="77777777" w:rsidR="00EF7443" w:rsidRPr="00C632C6" w:rsidRDefault="00EF744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2FA7153A" w14:textId="77777777" w:rsidR="00EF7443" w:rsidRPr="00C632C6" w:rsidRDefault="00EF7443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TAK / NIE (skreślić niewłaściwe)</w:t>
            </w:r>
          </w:p>
          <w:p w14:paraId="75F0DB95" w14:textId="7F720520" w:rsidR="0011482E" w:rsidRPr="00C632C6" w:rsidRDefault="00EF7443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5B475EC3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</w:p>
          <w:p w14:paraId="78620115" w14:textId="059357AB" w:rsidR="0011482E" w:rsidRPr="00C632C6" w:rsidRDefault="0011482E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5:</w:t>
            </w:r>
          </w:p>
          <w:p w14:paraId="62D08AFF" w14:textId="77777777" w:rsidR="0011482E" w:rsidRPr="00C632C6" w:rsidRDefault="0011482E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757148F4" w14:textId="77777777" w:rsidR="0011482E" w:rsidRPr="00C632C6" w:rsidRDefault="0011482E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5A45B6C4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16089D33" w14:textId="15904221" w:rsidR="0011482E" w:rsidRPr="00C632C6" w:rsidRDefault="0011482E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70AF2F05" w14:textId="77777777" w:rsidR="0029293C" w:rsidRPr="00C632C6" w:rsidRDefault="000B1292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 xml:space="preserve">Nauka gry na instrumentach: </w:t>
            </w:r>
            <w:r w:rsidR="0011482E" w:rsidRPr="00C632C6">
              <w:rPr>
                <w:b/>
                <w:bCs/>
                <w:sz w:val="20"/>
                <w:szCs w:val="20"/>
              </w:rPr>
              <w:t xml:space="preserve">………… zł brutto za 1 godzinę x </w:t>
            </w:r>
            <w:r w:rsidRPr="00C632C6">
              <w:rPr>
                <w:b/>
                <w:bCs/>
                <w:sz w:val="20"/>
                <w:szCs w:val="20"/>
              </w:rPr>
              <w:t>300</w:t>
            </w:r>
            <w:r w:rsidR="0011482E" w:rsidRPr="00C632C6">
              <w:rPr>
                <w:b/>
                <w:bCs/>
                <w:sz w:val="20"/>
                <w:szCs w:val="20"/>
              </w:rPr>
              <w:t xml:space="preserve"> godzin = …………. złotych brutto łącznie.</w:t>
            </w:r>
          </w:p>
          <w:p w14:paraId="0EE640A2" w14:textId="25029F8A" w:rsidR="000B1292" w:rsidRPr="00C632C6" w:rsidRDefault="000B1292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 xml:space="preserve">Zajęcia wokalne: ………… zł brutto za 1 godzinę x </w:t>
            </w:r>
            <w:r w:rsidR="00BC5EC2" w:rsidRPr="00C632C6">
              <w:rPr>
                <w:b/>
                <w:bCs/>
                <w:sz w:val="20"/>
                <w:szCs w:val="20"/>
              </w:rPr>
              <w:t>80</w:t>
            </w:r>
            <w:r w:rsidRPr="00C632C6">
              <w:rPr>
                <w:b/>
                <w:bCs/>
                <w:sz w:val="20"/>
                <w:szCs w:val="20"/>
              </w:rPr>
              <w:t xml:space="preserve"> godzin = …………. złotych brutto łącznie.</w:t>
            </w:r>
          </w:p>
          <w:p w14:paraId="40D4448E" w14:textId="77777777" w:rsidR="0011482E" w:rsidRPr="00C632C6" w:rsidRDefault="0011482E" w:rsidP="00C632C6">
            <w:pPr>
              <w:tabs>
                <w:tab w:val="left" w:pos="312"/>
              </w:tabs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A56D0C8" w14:textId="77777777" w:rsidR="0011482E" w:rsidRPr="00C632C6" w:rsidRDefault="0011482E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5F945049" w14:textId="77777777" w:rsidR="0011482E" w:rsidRPr="00C632C6" w:rsidRDefault="0011482E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38F82229" w14:textId="77777777" w:rsidR="0011482E" w:rsidRPr="00C632C6" w:rsidRDefault="0011482E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7523A040" w14:textId="77777777" w:rsidR="0011482E" w:rsidRPr="00C632C6" w:rsidRDefault="0011482E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46D6AA0F" w14:textId="77777777" w:rsidR="00BC5EC2" w:rsidRPr="00C632C6" w:rsidRDefault="00BC5EC2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eastAsia="Calibri" w:hAnsi="Calibri" w:cs="Calibri"/>
                <w:iCs/>
                <w:kern w:val="3"/>
                <w:sz w:val="20"/>
                <w:szCs w:val="20"/>
              </w:rPr>
            </w:pPr>
          </w:p>
          <w:p w14:paraId="3446CABB" w14:textId="09EAC2F8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6:</w:t>
            </w:r>
          </w:p>
          <w:p w14:paraId="1ADC3423" w14:textId="77777777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0CC8F224" w14:textId="77777777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618D404D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13FE173D" w14:textId="3F8161AF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7D72B055" w14:textId="44EC9156" w:rsidR="00BC5EC2" w:rsidRPr="00C632C6" w:rsidRDefault="00CD6D4A" w:rsidP="00C632C6">
            <w:pPr>
              <w:pStyle w:val="Akapitzlist"/>
              <w:numPr>
                <w:ilvl w:val="0"/>
                <w:numId w:val="15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W</w:t>
            </w:r>
            <w:r w:rsidR="00E11F7E" w:rsidRPr="00C632C6">
              <w:rPr>
                <w:b/>
                <w:bCs/>
                <w:sz w:val="20"/>
                <w:szCs w:val="20"/>
              </w:rPr>
              <w:t>ychowawc</w:t>
            </w:r>
            <w:r w:rsidRPr="00C632C6">
              <w:rPr>
                <w:b/>
                <w:bCs/>
                <w:sz w:val="20"/>
                <w:szCs w:val="20"/>
              </w:rPr>
              <w:t>a</w:t>
            </w:r>
            <w:r w:rsidR="00E11F7E" w:rsidRPr="00C632C6">
              <w:rPr>
                <w:b/>
                <w:bCs/>
                <w:sz w:val="20"/>
                <w:szCs w:val="20"/>
              </w:rPr>
              <w:t xml:space="preserve"> świetlicy</w:t>
            </w:r>
            <w:r w:rsidR="0075454D">
              <w:rPr>
                <w:b/>
                <w:bCs/>
                <w:sz w:val="20"/>
                <w:szCs w:val="20"/>
              </w:rPr>
              <w:t>:</w:t>
            </w:r>
            <w:r w:rsidR="00E11F7E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BC5EC2" w:rsidRPr="00C632C6">
              <w:rPr>
                <w:b/>
                <w:bCs/>
                <w:sz w:val="20"/>
                <w:szCs w:val="20"/>
              </w:rPr>
              <w:t xml:space="preserve">………… zł brutto za 1 godzinę x </w:t>
            </w:r>
            <w:r w:rsidR="002F3F37" w:rsidRPr="00C632C6">
              <w:rPr>
                <w:b/>
                <w:bCs/>
                <w:sz w:val="20"/>
                <w:szCs w:val="20"/>
              </w:rPr>
              <w:t>1120</w:t>
            </w:r>
            <w:r w:rsidR="00BC5EC2" w:rsidRPr="00C632C6">
              <w:rPr>
                <w:b/>
                <w:bCs/>
                <w:sz w:val="20"/>
                <w:szCs w:val="20"/>
              </w:rPr>
              <w:t xml:space="preserve"> godzin = …………. złotych brutto łącznie.</w:t>
            </w:r>
          </w:p>
          <w:p w14:paraId="33E3B879" w14:textId="77777777" w:rsidR="00BC5EC2" w:rsidRPr="00C632C6" w:rsidRDefault="00BC5EC2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228BCB8" w14:textId="77777777" w:rsidR="00BC5EC2" w:rsidRPr="00C632C6" w:rsidRDefault="00BC5EC2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40BD0DB9" w14:textId="77777777" w:rsidR="00BC5EC2" w:rsidRPr="00C632C6" w:rsidRDefault="00BC5EC2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3ED171CD" w14:textId="77777777" w:rsidR="00BC5EC2" w:rsidRPr="00C632C6" w:rsidRDefault="00BC5EC2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3213ED27" w14:textId="77777777" w:rsidR="002F3F37" w:rsidRPr="00C632C6" w:rsidRDefault="002F3F37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eastAsia="Calibri" w:hAnsi="Calibri" w:cs="Calibri"/>
                <w:iCs/>
                <w:kern w:val="3"/>
                <w:sz w:val="20"/>
                <w:szCs w:val="20"/>
              </w:rPr>
            </w:pPr>
          </w:p>
          <w:p w14:paraId="417DB281" w14:textId="623DDD8C" w:rsidR="002F3F37" w:rsidRPr="00C632C6" w:rsidRDefault="002F3F37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7:</w:t>
            </w:r>
          </w:p>
          <w:p w14:paraId="0E35E7B1" w14:textId="77777777" w:rsidR="002F3F37" w:rsidRPr="00C632C6" w:rsidRDefault="002F3F37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45062933" w14:textId="77777777" w:rsidR="002F3F37" w:rsidRPr="00C632C6" w:rsidRDefault="002F3F37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18675056" w14:textId="0D827C7D" w:rsidR="002F3F37" w:rsidRPr="00C632C6" w:rsidRDefault="002F3F37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lastRenderedPageBreak/>
              <w:t>Wynikającą z poniższej kalkulacji:</w:t>
            </w:r>
          </w:p>
          <w:p w14:paraId="4E81BFAB" w14:textId="6B7D293D" w:rsidR="002F3F37" w:rsidRPr="00C632C6" w:rsidRDefault="00C632C6" w:rsidP="00C632C6">
            <w:pPr>
              <w:pStyle w:val="Akapitzlist"/>
              <w:numPr>
                <w:ilvl w:val="0"/>
                <w:numId w:val="15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O</w:t>
            </w:r>
            <w:r w:rsidR="00FC7AF9" w:rsidRPr="00C632C6">
              <w:rPr>
                <w:b/>
                <w:bCs/>
                <w:sz w:val="20"/>
                <w:szCs w:val="20"/>
              </w:rPr>
              <w:t>piekun PWD tj. opiekun</w:t>
            </w:r>
            <w:r w:rsidR="00A803A9">
              <w:rPr>
                <w:b/>
                <w:bCs/>
                <w:sz w:val="20"/>
                <w:szCs w:val="20"/>
              </w:rPr>
              <w:t>:</w:t>
            </w:r>
            <w:r w:rsidR="00FC7AF9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2F3F37" w:rsidRPr="00C632C6">
              <w:rPr>
                <w:b/>
                <w:bCs/>
                <w:sz w:val="20"/>
                <w:szCs w:val="20"/>
              </w:rPr>
              <w:t>………… zł brutto za 1 godzinę x 1120 godzin = …………. złotych brutto łącznie.</w:t>
            </w:r>
          </w:p>
          <w:p w14:paraId="49E77094" w14:textId="77777777" w:rsidR="00C632C6" w:rsidRDefault="00C632C6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2A2E773" w14:textId="4ED6CBC3" w:rsidR="002F3F37" w:rsidRPr="00C632C6" w:rsidRDefault="002F3F37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E9608F0" w14:textId="77777777" w:rsidR="002F3F37" w:rsidRPr="00C632C6" w:rsidRDefault="002F3F37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747998CA" w14:textId="77777777" w:rsidR="002F3F37" w:rsidRPr="00C632C6" w:rsidRDefault="002F3F37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6D4F5B47" w14:textId="77777777" w:rsidR="002F3F37" w:rsidRPr="00C632C6" w:rsidRDefault="002F3F37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42C0BAA9" w14:textId="77777777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eastAsia="Calibri"/>
                <w:bCs/>
                <w:iCs/>
                <w:kern w:val="3"/>
                <w:sz w:val="20"/>
                <w:szCs w:val="20"/>
              </w:rPr>
            </w:pPr>
          </w:p>
          <w:p w14:paraId="6F53584A" w14:textId="26631E24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8:</w:t>
            </w:r>
          </w:p>
          <w:p w14:paraId="6B6F0F15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1EA290BE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4138D1E8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5D978317" w14:textId="1F094215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188D00CB" w14:textId="23951F1C" w:rsidR="00E9187F" w:rsidRPr="00C632C6" w:rsidRDefault="0004033C" w:rsidP="00C632C6">
            <w:pPr>
              <w:pStyle w:val="Akapitzlist"/>
              <w:numPr>
                <w:ilvl w:val="0"/>
                <w:numId w:val="15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 xml:space="preserve">Zajęcia </w:t>
            </w:r>
            <w:r w:rsidR="00905D91" w:rsidRPr="00C632C6">
              <w:rPr>
                <w:b/>
                <w:bCs/>
                <w:sz w:val="20"/>
                <w:szCs w:val="20"/>
              </w:rPr>
              <w:t>z zakresu zielonych kompetencji i wiedzy o klimacie oraz higieny cyfrowej</w:t>
            </w:r>
            <w:r w:rsidR="005917F4">
              <w:rPr>
                <w:b/>
                <w:bCs/>
                <w:sz w:val="20"/>
                <w:szCs w:val="20"/>
              </w:rPr>
              <w:t>:</w:t>
            </w:r>
            <w:r w:rsidR="00905D91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E9187F" w:rsidRPr="00C632C6">
              <w:rPr>
                <w:b/>
                <w:bCs/>
                <w:sz w:val="20"/>
                <w:szCs w:val="20"/>
              </w:rPr>
              <w:t>………… zł brutto za 1 godzinę x 80 godzin = …………. złotych brutto łącznie.</w:t>
            </w:r>
          </w:p>
          <w:p w14:paraId="746433C0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3223BF2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442F3746" w14:textId="77777777" w:rsidR="00E9187F" w:rsidRPr="00C632C6" w:rsidRDefault="00E9187F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034851F3" w14:textId="77777777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2D42BB85" w14:textId="77777777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eastAsia="Calibri" w:hAnsi="Calibri" w:cs="Calibri"/>
                <w:iCs/>
                <w:kern w:val="3"/>
                <w:sz w:val="20"/>
                <w:szCs w:val="20"/>
              </w:rPr>
            </w:pPr>
          </w:p>
          <w:p w14:paraId="7420B8CB" w14:textId="09E7E7BC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9:</w:t>
            </w:r>
          </w:p>
          <w:p w14:paraId="265E2C63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05D98BBD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77C67083" w14:textId="77777777" w:rsidR="00694AAB" w:rsidRDefault="00694AAB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05D286DD" w14:textId="4DE57BAD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788C7E69" w14:textId="2AD7378F" w:rsidR="00E9187F" w:rsidRPr="00C632C6" w:rsidRDefault="00C632C6" w:rsidP="00C632C6">
            <w:pPr>
              <w:pStyle w:val="Akapitzlist"/>
              <w:numPr>
                <w:ilvl w:val="0"/>
                <w:numId w:val="15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Z</w:t>
            </w:r>
            <w:r w:rsidR="0004109D" w:rsidRPr="00C632C6">
              <w:rPr>
                <w:b/>
                <w:bCs/>
                <w:sz w:val="20"/>
                <w:szCs w:val="20"/>
              </w:rPr>
              <w:t>ajęcia plastyczne</w:t>
            </w:r>
            <w:r w:rsidR="005917F4">
              <w:rPr>
                <w:b/>
                <w:bCs/>
                <w:sz w:val="20"/>
                <w:szCs w:val="20"/>
              </w:rPr>
              <w:t>:</w:t>
            </w:r>
            <w:r w:rsidR="0004109D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E9187F" w:rsidRPr="00C632C6">
              <w:rPr>
                <w:b/>
                <w:bCs/>
                <w:sz w:val="20"/>
                <w:szCs w:val="20"/>
              </w:rPr>
              <w:t>………… zł brutto za 1 godzinę x 130 godzin = …………. złotych brutto łącznie.</w:t>
            </w:r>
          </w:p>
          <w:p w14:paraId="40DA6FD7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70161F3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3D00ED41" w14:textId="77777777" w:rsidR="00E9187F" w:rsidRPr="00C632C6" w:rsidRDefault="00E9187F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2F62F682" w14:textId="77777777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lastRenderedPageBreak/>
              <w:t>(w przypadku braku skreślenia, Zamawiający przyzna 0 pkt)</w:t>
            </w:r>
          </w:p>
          <w:p w14:paraId="10C044B9" w14:textId="77777777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eastAsia="Calibri" w:hAnsi="Calibri" w:cs="Calibri"/>
                <w:iCs/>
                <w:kern w:val="3"/>
                <w:sz w:val="20"/>
                <w:szCs w:val="20"/>
              </w:rPr>
            </w:pPr>
          </w:p>
          <w:p w14:paraId="3B191C1D" w14:textId="4627E3E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10:</w:t>
            </w:r>
          </w:p>
          <w:p w14:paraId="4D586A23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53ECA63E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6ADF59AE" w14:textId="77777777" w:rsidR="00694AAB" w:rsidRDefault="00694AAB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38B27715" w14:textId="12D75B89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318F4350" w14:textId="15FA7EDC" w:rsidR="00E9187F" w:rsidRPr="00C632C6" w:rsidRDefault="00C632C6" w:rsidP="00C632C6">
            <w:pPr>
              <w:pStyle w:val="Akapitzlist"/>
              <w:numPr>
                <w:ilvl w:val="0"/>
                <w:numId w:val="15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Z</w:t>
            </w:r>
            <w:r w:rsidR="00146128" w:rsidRPr="00C632C6">
              <w:rPr>
                <w:b/>
                <w:bCs/>
                <w:sz w:val="20"/>
                <w:szCs w:val="20"/>
              </w:rPr>
              <w:t>ajęcia z fotografii</w:t>
            </w:r>
            <w:r w:rsidR="00AE6F31">
              <w:rPr>
                <w:b/>
                <w:bCs/>
                <w:sz w:val="20"/>
                <w:szCs w:val="20"/>
              </w:rPr>
              <w:t>:</w:t>
            </w:r>
            <w:r w:rsidR="00146128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E9187F" w:rsidRPr="00C632C6">
              <w:rPr>
                <w:b/>
                <w:bCs/>
                <w:sz w:val="20"/>
                <w:szCs w:val="20"/>
              </w:rPr>
              <w:t>………… zł brutto za 1 godzinę x 160 godzin = …………. złotych brutto łącznie.</w:t>
            </w:r>
          </w:p>
          <w:p w14:paraId="60161001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970DC31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0FEC9836" w14:textId="77777777" w:rsidR="00E9187F" w:rsidRPr="00C632C6" w:rsidRDefault="00E9187F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046838E9" w14:textId="77777777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3E033DA8" w14:textId="77777777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eastAsia="Calibri" w:hAnsi="Calibri" w:cs="Calibri"/>
                <w:iCs/>
                <w:kern w:val="3"/>
                <w:sz w:val="20"/>
                <w:szCs w:val="20"/>
              </w:rPr>
            </w:pPr>
          </w:p>
          <w:p w14:paraId="1D612289" w14:textId="70750545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11:</w:t>
            </w:r>
          </w:p>
          <w:p w14:paraId="3276A6B4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0CE6256E" w14:textId="77777777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2B2B6DB8" w14:textId="77777777" w:rsidR="007169F8" w:rsidRDefault="007169F8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74369EDC" w14:textId="6FC31C8E" w:rsidR="00E9187F" w:rsidRPr="00C632C6" w:rsidRDefault="00E9187F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6E795D13" w14:textId="0C1E1E87" w:rsidR="00E9187F" w:rsidRPr="00C632C6" w:rsidRDefault="006B6314" w:rsidP="00C632C6">
            <w:pPr>
              <w:pStyle w:val="Akapitzlist"/>
              <w:numPr>
                <w:ilvl w:val="0"/>
                <w:numId w:val="15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Z</w:t>
            </w:r>
            <w:r w:rsidR="006103ED" w:rsidRPr="00C632C6">
              <w:rPr>
                <w:b/>
                <w:bCs/>
                <w:sz w:val="20"/>
                <w:szCs w:val="20"/>
              </w:rPr>
              <w:t>aję</w:t>
            </w:r>
            <w:r w:rsidRPr="00C632C6">
              <w:rPr>
                <w:b/>
                <w:bCs/>
                <w:sz w:val="20"/>
                <w:szCs w:val="20"/>
              </w:rPr>
              <w:t xml:space="preserve">cia </w:t>
            </w:r>
            <w:r w:rsidR="006103ED" w:rsidRPr="00C632C6">
              <w:rPr>
                <w:b/>
                <w:bCs/>
                <w:sz w:val="20"/>
                <w:szCs w:val="20"/>
              </w:rPr>
              <w:t>z tańca/akrobatyki/baletu</w:t>
            </w:r>
            <w:r w:rsidR="00D61CF6">
              <w:rPr>
                <w:b/>
                <w:bCs/>
                <w:sz w:val="20"/>
                <w:szCs w:val="20"/>
              </w:rPr>
              <w:t>:</w:t>
            </w:r>
            <w:r w:rsidR="006103ED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E9187F" w:rsidRPr="00C632C6">
              <w:rPr>
                <w:b/>
                <w:bCs/>
                <w:sz w:val="20"/>
                <w:szCs w:val="20"/>
              </w:rPr>
              <w:t>………… zł brutto za 1 godzinę x 200 godzin = …………. złotych brutto łącznie.</w:t>
            </w:r>
          </w:p>
          <w:p w14:paraId="40F4852F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FA62979" w14:textId="77777777" w:rsidR="00E9187F" w:rsidRPr="00C632C6" w:rsidRDefault="00E918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0F0FF9C1" w14:textId="77777777" w:rsidR="00E9187F" w:rsidRPr="00C632C6" w:rsidRDefault="00E9187F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4ED97A74" w14:textId="0CABD17D" w:rsidR="00E9187F" w:rsidRPr="00C632C6" w:rsidRDefault="00E9187F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eastAsia="Calibri"/>
                <w:bCs/>
                <w:iCs/>
                <w:kern w:val="3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</w:tc>
      </w:tr>
    </w:tbl>
    <w:p w14:paraId="796426A9" w14:textId="77777777" w:rsidR="00471C4D" w:rsidRPr="00C632C6" w:rsidRDefault="00471C4D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C632C6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C632C6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C632C6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powstaje.</w:t>
      </w:r>
    </w:p>
    <w:p w14:paraId="264BD2FF" w14:textId="77777777" w:rsidR="00016153" w:rsidRPr="00C632C6" w:rsidRDefault="00016153" w:rsidP="0013113B">
      <w:pPr>
        <w:numPr>
          <w:ilvl w:val="0"/>
          <w:numId w:val="2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C632C6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C632C6">
        <w:rPr>
          <w:rFonts w:ascii="Calibri" w:hAnsi="Calibri" w:cs="Calibri"/>
          <w:sz w:val="20"/>
          <w:szCs w:val="20"/>
          <w:lang w:val="de-DE"/>
        </w:rPr>
        <w:lastRenderedPageBreak/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 xml:space="preserve">Numer </w:t>
      </w:r>
      <w:r w:rsidR="0096379F" w:rsidRPr="00C632C6">
        <w:rPr>
          <w:rFonts w:ascii="Calibri" w:hAnsi="Calibri" w:cs="Calibri"/>
          <w:sz w:val="20"/>
          <w:szCs w:val="20"/>
        </w:rPr>
        <w:t xml:space="preserve">telefonu: </w:t>
      </w:r>
      <w:r w:rsidR="0096379F" w:rsidRPr="00C632C6">
        <w:rPr>
          <w:rFonts w:ascii="Calibri" w:hAnsi="Calibri" w:cs="Calibri"/>
          <w:sz w:val="20"/>
          <w:szCs w:val="20"/>
        </w:rPr>
        <w:tab/>
        <w:t>.…</w:t>
      </w:r>
      <w:r w:rsidRPr="00C632C6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Numer REGON:</w:t>
      </w:r>
      <w:r w:rsidRPr="00C632C6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C632C6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Adres kontaktowy e</w:t>
      </w:r>
      <w:r w:rsidR="00F30C2A" w:rsidRPr="00C632C6">
        <w:rPr>
          <w:rFonts w:ascii="Calibri" w:hAnsi="Calibri" w:cs="Calibri"/>
          <w:sz w:val="20"/>
          <w:szCs w:val="20"/>
        </w:rPr>
        <w:t>-</w:t>
      </w:r>
      <w:r w:rsidRPr="00C632C6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C632C6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C632C6" w:rsidRDefault="00964FD5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C632C6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C632C6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C632C6">
        <w:rPr>
          <w:rFonts w:ascii="Calibri" w:hAnsi="Calibri" w:cs="Calibri"/>
          <w:sz w:val="20"/>
          <w:szCs w:val="20"/>
        </w:rPr>
        <w:t>będą zgodne z</w:t>
      </w:r>
      <w:r w:rsidR="007E4294" w:rsidRPr="00C632C6">
        <w:rPr>
          <w:rFonts w:ascii="Calibri" w:hAnsi="Calibri" w:cs="Calibri"/>
          <w:sz w:val="20"/>
          <w:szCs w:val="20"/>
        </w:rPr>
        <w:t>e</w:t>
      </w:r>
      <w:r w:rsidRPr="00C632C6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C632C6">
        <w:rPr>
          <w:rFonts w:ascii="Calibri" w:hAnsi="Calibri" w:cs="Calibri"/>
          <w:sz w:val="20"/>
          <w:szCs w:val="20"/>
        </w:rPr>
        <w:t>e</w:t>
      </w:r>
      <w:r w:rsidRPr="00C632C6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C632C6" w:rsidRDefault="00795888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C632C6">
        <w:rPr>
          <w:rFonts w:ascii="Calibri" w:hAnsi="Calibri" w:cs="Calibri"/>
          <w:sz w:val="20"/>
          <w:szCs w:val="20"/>
          <w:vertAlign w:val="superscript"/>
        </w:rPr>
        <w:t>1)</w:t>
      </w:r>
      <w:r w:rsidRPr="00C632C6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9D0403C" w:rsidR="000636EC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C632C6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C632C6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</w:t>
      </w:r>
      <w:r w:rsidR="00A26A80" w:rsidRPr="00C632C6">
        <w:rPr>
          <w:rFonts w:ascii="Calibri" w:hAnsi="Calibri" w:cs="Calibri"/>
          <w:sz w:val="20"/>
          <w:szCs w:val="20"/>
        </w:rPr>
        <w:t xml:space="preserve"> – jeżeli dotyczy</w:t>
      </w:r>
      <w:r w:rsidRPr="00C632C6">
        <w:rPr>
          <w:rFonts w:ascii="Calibri" w:hAnsi="Calibri" w:cs="Calibri"/>
          <w:sz w:val="20"/>
          <w:szCs w:val="20"/>
        </w:rPr>
        <w:t>.</w:t>
      </w:r>
    </w:p>
    <w:p w14:paraId="72C0D9F5" w14:textId="1C7AA7FA" w:rsidR="000636EC" w:rsidRPr="00C632C6" w:rsidRDefault="000636EC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Oświadczam/my, że jestem/</w:t>
      </w:r>
      <w:proofErr w:type="spellStart"/>
      <w:r w:rsidRPr="00C632C6">
        <w:rPr>
          <w:rFonts w:ascii="Calibri" w:eastAsia="Calibri" w:hAnsi="Calibri" w:cs="Calibri"/>
          <w:sz w:val="20"/>
          <w:szCs w:val="20"/>
          <w:lang w:eastAsia="en-US"/>
        </w:rPr>
        <w:t>śmy</w:t>
      </w:r>
      <w:proofErr w:type="spellEnd"/>
      <w:r w:rsidRPr="00C632C6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</w:p>
    <w:p w14:paraId="6B76780D" w14:textId="77777777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C632C6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4665484C" w14:textId="77777777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C632C6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C632C6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C632C6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C632C6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C632C6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C632C6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 xml:space="preserve">** W </w:t>
      </w:r>
      <w:r w:rsidR="00FE0753" w:rsidRPr="00C632C6">
        <w:rPr>
          <w:rFonts w:ascii="Calibri" w:hAnsi="Calibri" w:cs="Calibri"/>
          <w:snapToGrid w:val="0"/>
          <w:sz w:val="20"/>
        </w:rPr>
        <w:t>przypadku,</w:t>
      </w:r>
      <w:r w:rsidRPr="00C632C6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688D8588" w:rsidR="004301EB" w:rsidRPr="00C632C6" w:rsidRDefault="004301EB" w:rsidP="0045678D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C632C6">
        <w:rPr>
          <w:rFonts w:ascii="Calibri" w:hAnsi="Calibri" w:cs="Calibri"/>
          <w:b/>
          <w:sz w:val="20"/>
          <w:vertAlign w:val="superscript"/>
        </w:rPr>
        <w:t>1)</w:t>
      </w:r>
      <w:r w:rsidRPr="00C632C6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C632C6" w:rsidSect="001F3B2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3963A" w14:textId="77777777" w:rsidR="00D80003" w:rsidRDefault="00D80003">
      <w:r>
        <w:separator/>
      </w:r>
    </w:p>
  </w:endnote>
  <w:endnote w:type="continuationSeparator" w:id="0">
    <w:p w14:paraId="691D387D" w14:textId="77777777" w:rsidR="00D80003" w:rsidRDefault="00D8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65DB" w14:textId="77777777" w:rsidR="007E54BF" w:rsidRPr="007E54BF" w:rsidRDefault="007E54BF" w:rsidP="007E54BF">
    <w:pPr>
      <w:jc w:val="both"/>
      <w:rPr>
        <w:rFonts w:ascii="Calibri" w:hAnsi="Calibri" w:cs="Calibri"/>
        <w:sz w:val="18"/>
        <w:szCs w:val="18"/>
      </w:rPr>
    </w:pPr>
    <w:r w:rsidRPr="007E54BF">
      <w:rPr>
        <w:rFonts w:ascii="Calibri" w:hAnsi="Calibri" w:cs="Calibri"/>
        <w:sz w:val="18"/>
        <w:szCs w:val="18"/>
      </w:rPr>
      <w:t xml:space="preserve">Projekt pn. </w:t>
    </w:r>
    <w:r w:rsidRPr="007E54BF">
      <w:rPr>
        <w:rFonts w:ascii="Calibri" w:hAnsi="Calibri" w:cs="Calibri"/>
        <w:b/>
        <w:bCs/>
        <w:sz w:val="18"/>
        <w:szCs w:val="18"/>
      </w:rPr>
      <w:t>„Razem lepiej – aktywna świetlica środowiskowa w Michałowie”</w:t>
    </w:r>
    <w:r w:rsidRPr="007E54BF">
      <w:rPr>
        <w:rFonts w:ascii="Calibri" w:hAnsi="Calibri" w:cs="Calibri"/>
        <w:sz w:val="18"/>
        <w:szCs w:val="18"/>
      </w:rPr>
      <w:t xml:space="preserve"> realizowany na podstawie umowy </w:t>
    </w:r>
    <w:r w:rsidRPr="007E54BF">
      <w:rPr>
        <w:rFonts w:ascii="Calibri" w:hAnsi="Calibri" w:cs="Calibri"/>
        <w:sz w:val="18"/>
        <w:szCs w:val="18"/>
      </w:rPr>
      <w:br/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66A7D7F7" w14:textId="77777777" w:rsidR="007E54BF" w:rsidRPr="007E54BF" w:rsidRDefault="007E54BF" w:rsidP="007E54BF">
    <w:pPr>
      <w:jc w:val="both"/>
      <w:rPr>
        <w:rFonts w:ascii="Calibri" w:hAnsi="Calibri" w:cs="Calibri"/>
        <w:sz w:val="18"/>
        <w:szCs w:val="18"/>
      </w:rPr>
    </w:pPr>
  </w:p>
  <w:p w14:paraId="30915189" w14:textId="77777777" w:rsidR="007E54BF" w:rsidRPr="007E54BF" w:rsidRDefault="007E54BF" w:rsidP="007E54BF">
    <w:pPr>
      <w:pStyle w:val="Stopka"/>
      <w:jc w:val="center"/>
      <w:rPr>
        <w:rFonts w:ascii="Calibri" w:hAnsi="Calibri" w:cs="Calibri"/>
        <w:sz w:val="16"/>
        <w:szCs w:val="16"/>
      </w:rPr>
    </w:pPr>
    <w:r w:rsidRPr="007E54BF">
      <w:rPr>
        <w:rFonts w:ascii="Calibri" w:hAnsi="Calibri"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  <w:p w14:paraId="51C734C6" w14:textId="427AF714" w:rsidR="000C25EB" w:rsidRPr="007E54BF" w:rsidRDefault="000C25EB" w:rsidP="007E54BF">
    <w:pPr>
      <w:pStyle w:val="Stopk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1A9F" w14:textId="1FDE1A56" w:rsidR="004124CD" w:rsidRDefault="004124CD" w:rsidP="004124CD">
    <w:pPr>
      <w:tabs>
        <w:tab w:val="left" w:pos="540"/>
        <w:tab w:val="left" w:pos="780"/>
      </w:tabs>
      <w:jc w:val="both"/>
      <w:rPr>
        <w:rFonts w:ascii="Calibri" w:hAnsi="Calibri" w:cs="Calibri"/>
        <w:b/>
        <w:sz w:val="18"/>
        <w:szCs w:val="18"/>
        <w:highlight w:val="yellow"/>
      </w:rPr>
    </w:pPr>
    <w:r w:rsidRPr="00D3333A">
      <w:rPr>
        <w:rFonts w:ascii="Calibri" w:eastAsia="Microsoft Tai Le" w:hAnsi="Calibri" w:cs="Calibri"/>
        <w:sz w:val="18"/>
      </w:rPr>
      <w:t>Projekt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pn.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„</w:t>
    </w:r>
    <w:r w:rsidRPr="00D3333A">
      <w:rPr>
        <w:rFonts w:ascii="Calibri" w:eastAsia="Microsoft Tai Le" w:hAnsi="Calibri" w:cs="Calibri"/>
        <w:b/>
        <w:bCs/>
        <w:sz w:val="18"/>
      </w:rPr>
      <w:t>Zrealizuj SWOJE PASJE i MARZENIA”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realizowany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na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podstawie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umowy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o</w:t>
    </w:r>
    <w:r w:rsidRPr="00D3333A">
      <w:rPr>
        <w:rFonts w:ascii="Calibri" w:eastAsia="Microsoft Tai Le" w:hAnsi="Calibri" w:cs="Calibri"/>
        <w:spacing w:val="-3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dofinansowanie nr umowy: FESW.09.05-IZ.00-0009/24 z dnia 17.12.2024 r. zawartej z Województwem Świętokrzyskim reprezentowanym przez Zarząd Województwa pełniącym funkcję Instytucji Zarządzającej programem regionalnym Fundusze Europejskie dla Świętokrzyskiego 2021-2027</w:t>
    </w:r>
  </w:p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0426" w14:textId="77777777" w:rsidR="00D80003" w:rsidRDefault="00D80003">
      <w:r>
        <w:separator/>
      </w:r>
    </w:p>
  </w:footnote>
  <w:footnote w:type="continuationSeparator" w:id="0">
    <w:p w14:paraId="69FFCE8A" w14:textId="77777777" w:rsidR="00D80003" w:rsidRDefault="00D8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A95B" w14:textId="77777777" w:rsidR="001F3B21" w:rsidRDefault="001F3B21" w:rsidP="001F3B21">
    <w:pPr>
      <w:pStyle w:val="Nagwek"/>
    </w:pPr>
    <w:r>
      <w:rPr>
        <w:noProof/>
      </w:rPr>
      <w:drawing>
        <wp:inline distT="0" distB="0" distL="0" distR="0" wp14:anchorId="76944EB2" wp14:editId="329BF827">
          <wp:extent cx="5760720" cy="734060"/>
          <wp:effectExtent l="0" t="0" r="0" b="8890"/>
          <wp:docPr id="1295992110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FD156" w14:textId="77777777" w:rsidR="001F3B21" w:rsidRPr="00D41686" w:rsidRDefault="001F3B21" w:rsidP="001F3B21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b/>
        <w:color w:val="FF0000"/>
        <w:sz w:val="18"/>
        <w:szCs w:val="18"/>
      </w:rPr>
    </w:pPr>
    <w:r w:rsidRPr="00D41686">
      <w:rPr>
        <w:rFonts w:ascii="Calibri" w:hAnsi="Calibri" w:cs="Calibri"/>
        <w:sz w:val="18"/>
        <w:szCs w:val="18"/>
      </w:rPr>
      <w:t xml:space="preserve">Nr referencyjny: </w:t>
    </w:r>
    <w:r w:rsidRPr="00D41686">
      <w:rPr>
        <w:rFonts w:ascii="Calibri" w:hAnsi="Calibri" w:cs="Calibri"/>
        <w:b/>
        <w:bCs/>
        <w:sz w:val="18"/>
        <w:szCs w:val="18"/>
      </w:rPr>
      <w:t>1/PRZ/2026</w:t>
    </w:r>
  </w:p>
  <w:p w14:paraId="626512B2" w14:textId="77777777" w:rsidR="00361D5F" w:rsidRPr="001F3B21" w:rsidRDefault="00361D5F" w:rsidP="001F3B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B99F" w14:textId="77777777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29409D50" wp14:editId="2EDFD50A">
          <wp:extent cx="6118860" cy="518160"/>
          <wp:effectExtent l="0" t="0" r="0" b="0"/>
          <wp:docPr id="12357734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301D9" w14:textId="77777777" w:rsidR="00D27D6B" w:rsidRPr="007850ED" w:rsidRDefault="00D27D6B" w:rsidP="00D27D6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5361E6" w14:textId="77777777" w:rsidR="00DF6F16" w:rsidRDefault="00DF6F16" w:rsidP="00D27D6B">
    <w:pPr>
      <w:pStyle w:val="Nagwek"/>
      <w:rPr>
        <w:rFonts w:ascii="Calibri" w:hAnsi="Calibri" w:cs="Calibri"/>
        <w:sz w:val="20"/>
        <w:szCs w:val="20"/>
      </w:rPr>
    </w:pPr>
  </w:p>
  <w:p w14:paraId="1E644BE8" w14:textId="458B1FE5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DF6F16">
      <w:rPr>
        <w:rFonts w:ascii="Calibri" w:hAnsi="Calibri" w:cs="Calibri"/>
        <w:sz w:val="20"/>
        <w:szCs w:val="20"/>
      </w:rPr>
      <w:t>4</w:t>
    </w:r>
    <w:r w:rsidRPr="00153643">
      <w:rPr>
        <w:rFonts w:ascii="Calibri" w:hAnsi="Calibri" w:cs="Calibri"/>
        <w:sz w:val="20"/>
        <w:szCs w:val="20"/>
      </w:rPr>
      <w:t>/PRZ/2025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253D1B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1B17D2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E00D5D"/>
    <w:multiLevelType w:val="hybridMultilevel"/>
    <w:tmpl w:val="535C5928"/>
    <w:lvl w:ilvl="0" w:tplc="D7628BC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44A0"/>
    <w:multiLevelType w:val="hybridMultilevel"/>
    <w:tmpl w:val="9044F6C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6" w15:restartNumberingAfterBreak="0">
    <w:nsid w:val="4898443F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8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9" w15:restartNumberingAfterBreak="0">
    <w:nsid w:val="59AF4939"/>
    <w:multiLevelType w:val="hybridMultilevel"/>
    <w:tmpl w:val="FA30957A"/>
    <w:lvl w:ilvl="0" w:tplc="EC3EC5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84676"/>
    <w:multiLevelType w:val="hybridMultilevel"/>
    <w:tmpl w:val="6B4E2C86"/>
    <w:lvl w:ilvl="0" w:tplc="8724CEF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2228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267B7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8258B4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2CF0"/>
    <w:multiLevelType w:val="hybridMultilevel"/>
    <w:tmpl w:val="C4582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20F92"/>
    <w:multiLevelType w:val="hybridMultilevel"/>
    <w:tmpl w:val="16D8E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79290">
    <w:abstractNumId w:val="15"/>
  </w:num>
  <w:num w:numId="2" w16cid:durableId="960956159">
    <w:abstractNumId w:val="13"/>
  </w:num>
  <w:num w:numId="3" w16cid:durableId="1467353225">
    <w:abstractNumId w:val="14"/>
  </w:num>
  <w:num w:numId="4" w16cid:durableId="1803308793">
    <w:abstractNumId w:val="25"/>
  </w:num>
  <w:num w:numId="5" w16cid:durableId="183786184">
    <w:abstractNumId w:val="11"/>
  </w:num>
  <w:num w:numId="6" w16cid:durableId="117728758">
    <w:abstractNumId w:val="20"/>
  </w:num>
  <w:num w:numId="7" w16cid:durableId="895236135">
    <w:abstractNumId w:val="23"/>
  </w:num>
  <w:num w:numId="8" w16cid:durableId="415057133">
    <w:abstractNumId w:val="21"/>
  </w:num>
  <w:num w:numId="9" w16cid:durableId="20935804">
    <w:abstractNumId w:val="10"/>
  </w:num>
  <w:num w:numId="10" w16cid:durableId="1823035629">
    <w:abstractNumId w:val="16"/>
  </w:num>
  <w:num w:numId="11" w16cid:durableId="1794395791">
    <w:abstractNumId w:val="9"/>
  </w:num>
  <w:num w:numId="12" w16cid:durableId="899289790">
    <w:abstractNumId w:val="22"/>
  </w:num>
  <w:num w:numId="13" w16cid:durableId="1568490536">
    <w:abstractNumId w:val="19"/>
  </w:num>
  <w:num w:numId="14" w16cid:durableId="1300378156">
    <w:abstractNumId w:val="24"/>
  </w:num>
  <w:num w:numId="15" w16cid:durableId="26184378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2E81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033C"/>
    <w:rsid w:val="0004109D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19C3"/>
    <w:rsid w:val="000A27ED"/>
    <w:rsid w:val="000A3AB9"/>
    <w:rsid w:val="000A3BB7"/>
    <w:rsid w:val="000A660B"/>
    <w:rsid w:val="000B0B94"/>
    <w:rsid w:val="000B0FF6"/>
    <w:rsid w:val="000B1141"/>
    <w:rsid w:val="000B1292"/>
    <w:rsid w:val="000B275C"/>
    <w:rsid w:val="000B2EE7"/>
    <w:rsid w:val="000B37AC"/>
    <w:rsid w:val="000B3E3B"/>
    <w:rsid w:val="000B47DC"/>
    <w:rsid w:val="000C152C"/>
    <w:rsid w:val="000C1907"/>
    <w:rsid w:val="000C1FE3"/>
    <w:rsid w:val="000C25EB"/>
    <w:rsid w:val="000C2A84"/>
    <w:rsid w:val="000C3646"/>
    <w:rsid w:val="000C54F0"/>
    <w:rsid w:val="000D40FD"/>
    <w:rsid w:val="000D4EBA"/>
    <w:rsid w:val="000E05B9"/>
    <w:rsid w:val="000E05C1"/>
    <w:rsid w:val="000E0C33"/>
    <w:rsid w:val="000E17E1"/>
    <w:rsid w:val="000E18DD"/>
    <w:rsid w:val="000E4E2A"/>
    <w:rsid w:val="000E7F53"/>
    <w:rsid w:val="0010067F"/>
    <w:rsid w:val="0010294D"/>
    <w:rsid w:val="00102A85"/>
    <w:rsid w:val="00102C0C"/>
    <w:rsid w:val="00103155"/>
    <w:rsid w:val="001054D9"/>
    <w:rsid w:val="00113222"/>
    <w:rsid w:val="0011482E"/>
    <w:rsid w:val="00114AAA"/>
    <w:rsid w:val="00114EE9"/>
    <w:rsid w:val="00115D22"/>
    <w:rsid w:val="001201D6"/>
    <w:rsid w:val="001218E1"/>
    <w:rsid w:val="00122276"/>
    <w:rsid w:val="00126E65"/>
    <w:rsid w:val="00127BB7"/>
    <w:rsid w:val="0013113B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6128"/>
    <w:rsid w:val="0014707D"/>
    <w:rsid w:val="0014774E"/>
    <w:rsid w:val="00153643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226D"/>
    <w:rsid w:val="00183B7F"/>
    <w:rsid w:val="00184991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1C2B"/>
    <w:rsid w:val="001A3CF0"/>
    <w:rsid w:val="001A4C70"/>
    <w:rsid w:val="001A4F79"/>
    <w:rsid w:val="001A5611"/>
    <w:rsid w:val="001B000A"/>
    <w:rsid w:val="001B1BA4"/>
    <w:rsid w:val="001B3135"/>
    <w:rsid w:val="001B49CA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3B21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2296"/>
    <w:rsid w:val="002446ED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0DBE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293C"/>
    <w:rsid w:val="002953C0"/>
    <w:rsid w:val="002A2237"/>
    <w:rsid w:val="002A2640"/>
    <w:rsid w:val="002A4CEF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201A"/>
    <w:rsid w:val="002D49FE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E57CA"/>
    <w:rsid w:val="002F0291"/>
    <w:rsid w:val="002F16D6"/>
    <w:rsid w:val="002F26C4"/>
    <w:rsid w:val="002F294C"/>
    <w:rsid w:val="002F3F37"/>
    <w:rsid w:val="002F413E"/>
    <w:rsid w:val="002F79CA"/>
    <w:rsid w:val="00302515"/>
    <w:rsid w:val="00302B07"/>
    <w:rsid w:val="003040E7"/>
    <w:rsid w:val="00304675"/>
    <w:rsid w:val="003062AC"/>
    <w:rsid w:val="00307E4B"/>
    <w:rsid w:val="0031027E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C41"/>
    <w:rsid w:val="00331D6C"/>
    <w:rsid w:val="0033364D"/>
    <w:rsid w:val="00333E3F"/>
    <w:rsid w:val="00333F61"/>
    <w:rsid w:val="00334999"/>
    <w:rsid w:val="00336289"/>
    <w:rsid w:val="0033691F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1D5F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125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462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24CD"/>
    <w:rsid w:val="0041331B"/>
    <w:rsid w:val="0041389C"/>
    <w:rsid w:val="00413D44"/>
    <w:rsid w:val="00414CF9"/>
    <w:rsid w:val="00414F47"/>
    <w:rsid w:val="004174D2"/>
    <w:rsid w:val="00420580"/>
    <w:rsid w:val="004212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678D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94A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1C26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C719F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25F2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5139"/>
    <w:rsid w:val="005861B3"/>
    <w:rsid w:val="00586F80"/>
    <w:rsid w:val="005870B8"/>
    <w:rsid w:val="00587533"/>
    <w:rsid w:val="00590A2F"/>
    <w:rsid w:val="00590EC3"/>
    <w:rsid w:val="005916C5"/>
    <w:rsid w:val="005917F4"/>
    <w:rsid w:val="005921A0"/>
    <w:rsid w:val="00592699"/>
    <w:rsid w:val="00592FE4"/>
    <w:rsid w:val="00593ACF"/>
    <w:rsid w:val="0059419D"/>
    <w:rsid w:val="00594583"/>
    <w:rsid w:val="0059479F"/>
    <w:rsid w:val="005956AA"/>
    <w:rsid w:val="00595F14"/>
    <w:rsid w:val="00595F43"/>
    <w:rsid w:val="00596470"/>
    <w:rsid w:val="00596C55"/>
    <w:rsid w:val="00597F32"/>
    <w:rsid w:val="005A015E"/>
    <w:rsid w:val="005A1915"/>
    <w:rsid w:val="005A1A7F"/>
    <w:rsid w:val="005A3AF6"/>
    <w:rsid w:val="005A4EF6"/>
    <w:rsid w:val="005A62C2"/>
    <w:rsid w:val="005A7D9C"/>
    <w:rsid w:val="005B0EC6"/>
    <w:rsid w:val="005B588A"/>
    <w:rsid w:val="005B659A"/>
    <w:rsid w:val="005B759E"/>
    <w:rsid w:val="005B7900"/>
    <w:rsid w:val="005C02F8"/>
    <w:rsid w:val="005C13F5"/>
    <w:rsid w:val="005C1C2E"/>
    <w:rsid w:val="005C2B74"/>
    <w:rsid w:val="005C4505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03ED"/>
    <w:rsid w:val="006111A3"/>
    <w:rsid w:val="00611934"/>
    <w:rsid w:val="0062063C"/>
    <w:rsid w:val="00622AF6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47333"/>
    <w:rsid w:val="00651164"/>
    <w:rsid w:val="00651753"/>
    <w:rsid w:val="006524E0"/>
    <w:rsid w:val="00652544"/>
    <w:rsid w:val="00652ADE"/>
    <w:rsid w:val="0065381F"/>
    <w:rsid w:val="006542AE"/>
    <w:rsid w:val="00654508"/>
    <w:rsid w:val="006558CC"/>
    <w:rsid w:val="00657045"/>
    <w:rsid w:val="006575DF"/>
    <w:rsid w:val="0066009D"/>
    <w:rsid w:val="006615B0"/>
    <w:rsid w:val="00662A16"/>
    <w:rsid w:val="0066323E"/>
    <w:rsid w:val="00664AC0"/>
    <w:rsid w:val="00667F63"/>
    <w:rsid w:val="00670104"/>
    <w:rsid w:val="006701F1"/>
    <w:rsid w:val="006720B8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32F3"/>
    <w:rsid w:val="00685194"/>
    <w:rsid w:val="00685B3C"/>
    <w:rsid w:val="00685B8D"/>
    <w:rsid w:val="0068677E"/>
    <w:rsid w:val="00687B09"/>
    <w:rsid w:val="00694955"/>
    <w:rsid w:val="00694AAB"/>
    <w:rsid w:val="006952AC"/>
    <w:rsid w:val="00696298"/>
    <w:rsid w:val="00697548"/>
    <w:rsid w:val="00697CEE"/>
    <w:rsid w:val="006A19FD"/>
    <w:rsid w:val="006A452A"/>
    <w:rsid w:val="006A693C"/>
    <w:rsid w:val="006A798D"/>
    <w:rsid w:val="006B004E"/>
    <w:rsid w:val="006B12F4"/>
    <w:rsid w:val="006B17B0"/>
    <w:rsid w:val="006B48EB"/>
    <w:rsid w:val="006B5051"/>
    <w:rsid w:val="006B6314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348"/>
    <w:rsid w:val="006D0804"/>
    <w:rsid w:val="006D2130"/>
    <w:rsid w:val="006D262F"/>
    <w:rsid w:val="006D2F13"/>
    <w:rsid w:val="006D4C80"/>
    <w:rsid w:val="006D741B"/>
    <w:rsid w:val="006D7917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72A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69F8"/>
    <w:rsid w:val="00720FCE"/>
    <w:rsid w:val="00722E1D"/>
    <w:rsid w:val="00725372"/>
    <w:rsid w:val="007264C3"/>
    <w:rsid w:val="007308DE"/>
    <w:rsid w:val="00730CDE"/>
    <w:rsid w:val="0073327C"/>
    <w:rsid w:val="00733CAF"/>
    <w:rsid w:val="00734D6E"/>
    <w:rsid w:val="00735678"/>
    <w:rsid w:val="007358E6"/>
    <w:rsid w:val="00737587"/>
    <w:rsid w:val="00740162"/>
    <w:rsid w:val="00743AA5"/>
    <w:rsid w:val="007475BD"/>
    <w:rsid w:val="00747E30"/>
    <w:rsid w:val="00751817"/>
    <w:rsid w:val="0075289B"/>
    <w:rsid w:val="00753B3D"/>
    <w:rsid w:val="0075454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0E02"/>
    <w:rsid w:val="00792EE6"/>
    <w:rsid w:val="00793775"/>
    <w:rsid w:val="0079444B"/>
    <w:rsid w:val="00795888"/>
    <w:rsid w:val="007A0335"/>
    <w:rsid w:val="007A13BF"/>
    <w:rsid w:val="007A7C26"/>
    <w:rsid w:val="007B21B2"/>
    <w:rsid w:val="007B4461"/>
    <w:rsid w:val="007B5670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4BF"/>
    <w:rsid w:val="007E584C"/>
    <w:rsid w:val="007E6310"/>
    <w:rsid w:val="007F0AF4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EBE"/>
    <w:rsid w:val="00804FED"/>
    <w:rsid w:val="008079C8"/>
    <w:rsid w:val="00807F68"/>
    <w:rsid w:val="00810A21"/>
    <w:rsid w:val="00811081"/>
    <w:rsid w:val="008115F9"/>
    <w:rsid w:val="00812831"/>
    <w:rsid w:val="00814856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39EA"/>
    <w:rsid w:val="008344A7"/>
    <w:rsid w:val="00835ABD"/>
    <w:rsid w:val="00837320"/>
    <w:rsid w:val="008375EC"/>
    <w:rsid w:val="008409B8"/>
    <w:rsid w:val="00840E8D"/>
    <w:rsid w:val="008454AD"/>
    <w:rsid w:val="00845544"/>
    <w:rsid w:val="00845908"/>
    <w:rsid w:val="00847271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31A5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41E4"/>
    <w:rsid w:val="008D5091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5D91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0BBD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72D8C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97C25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28DB"/>
    <w:rsid w:val="00A05C0F"/>
    <w:rsid w:val="00A06B79"/>
    <w:rsid w:val="00A06C60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26A80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70162"/>
    <w:rsid w:val="00A70ABC"/>
    <w:rsid w:val="00A71CB4"/>
    <w:rsid w:val="00A72986"/>
    <w:rsid w:val="00A7299C"/>
    <w:rsid w:val="00A74A76"/>
    <w:rsid w:val="00A74B97"/>
    <w:rsid w:val="00A75FC2"/>
    <w:rsid w:val="00A7645F"/>
    <w:rsid w:val="00A803A9"/>
    <w:rsid w:val="00A8102D"/>
    <w:rsid w:val="00A81BE2"/>
    <w:rsid w:val="00A82DF2"/>
    <w:rsid w:val="00A85586"/>
    <w:rsid w:val="00A9175F"/>
    <w:rsid w:val="00A91FE0"/>
    <w:rsid w:val="00A97F70"/>
    <w:rsid w:val="00AA4266"/>
    <w:rsid w:val="00AA727C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7E"/>
    <w:rsid w:val="00AD55FC"/>
    <w:rsid w:val="00AD5F90"/>
    <w:rsid w:val="00AD7FB1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31"/>
    <w:rsid w:val="00AE6FEB"/>
    <w:rsid w:val="00AF0521"/>
    <w:rsid w:val="00AF22BE"/>
    <w:rsid w:val="00AF2E5E"/>
    <w:rsid w:val="00AF4F4E"/>
    <w:rsid w:val="00AF6582"/>
    <w:rsid w:val="00B01A2A"/>
    <w:rsid w:val="00B02AD2"/>
    <w:rsid w:val="00B02E5B"/>
    <w:rsid w:val="00B03EB2"/>
    <w:rsid w:val="00B0402C"/>
    <w:rsid w:val="00B04961"/>
    <w:rsid w:val="00B04CF4"/>
    <w:rsid w:val="00B04E14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358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4814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D66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2"/>
    <w:rsid w:val="00BA1A8D"/>
    <w:rsid w:val="00BA2601"/>
    <w:rsid w:val="00BA3337"/>
    <w:rsid w:val="00BA377B"/>
    <w:rsid w:val="00BA4BBD"/>
    <w:rsid w:val="00BA5C7E"/>
    <w:rsid w:val="00BA684B"/>
    <w:rsid w:val="00BB19B8"/>
    <w:rsid w:val="00BB2056"/>
    <w:rsid w:val="00BB5390"/>
    <w:rsid w:val="00BB7015"/>
    <w:rsid w:val="00BC052E"/>
    <w:rsid w:val="00BC077D"/>
    <w:rsid w:val="00BC4A55"/>
    <w:rsid w:val="00BC5EC2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159BA"/>
    <w:rsid w:val="00C21267"/>
    <w:rsid w:val="00C22F62"/>
    <w:rsid w:val="00C24130"/>
    <w:rsid w:val="00C244CC"/>
    <w:rsid w:val="00C244E8"/>
    <w:rsid w:val="00C256CC"/>
    <w:rsid w:val="00C27669"/>
    <w:rsid w:val="00C27BFA"/>
    <w:rsid w:val="00C311F8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7F0E"/>
    <w:rsid w:val="00C632C6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A5C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7CA"/>
    <w:rsid w:val="00CB7A01"/>
    <w:rsid w:val="00CC01EA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D6D4A"/>
    <w:rsid w:val="00CE1BA2"/>
    <w:rsid w:val="00CE1F34"/>
    <w:rsid w:val="00CE2168"/>
    <w:rsid w:val="00CE222D"/>
    <w:rsid w:val="00CE37D9"/>
    <w:rsid w:val="00CE4C78"/>
    <w:rsid w:val="00CE514E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CF5126"/>
    <w:rsid w:val="00D00567"/>
    <w:rsid w:val="00D00943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1CF6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003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E67"/>
    <w:rsid w:val="00DC2739"/>
    <w:rsid w:val="00DC3754"/>
    <w:rsid w:val="00DC39EF"/>
    <w:rsid w:val="00DC65FE"/>
    <w:rsid w:val="00DC6FCE"/>
    <w:rsid w:val="00DC7F87"/>
    <w:rsid w:val="00DD0167"/>
    <w:rsid w:val="00DD27CF"/>
    <w:rsid w:val="00DD2EAB"/>
    <w:rsid w:val="00DD3005"/>
    <w:rsid w:val="00DD3AAC"/>
    <w:rsid w:val="00DD51CB"/>
    <w:rsid w:val="00DD7838"/>
    <w:rsid w:val="00DD7EF3"/>
    <w:rsid w:val="00DE0673"/>
    <w:rsid w:val="00DE45EB"/>
    <w:rsid w:val="00DE5733"/>
    <w:rsid w:val="00DE67E4"/>
    <w:rsid w:val="00DE75D3"/>
    <w:rsid w:val="00DE7EFD"/>
    <w:rsid w:val="00DE7F85"/>
    <w:rsid w:val="00DF01CD"/>
    <w:rsid w:val="00DF14A5"/>
    <w:rsid w:val="00DF1AE3"/>
    <w:rsid w:val="00DF52F2"/>
    <w:rsid w:val="00DF5D0D"/>
    <w:rsid w:val="00DF68C8"/>
    <w:rsid w:val="00DF6F16"/>
    <w:rsid w:val="00E00090"/>
    <w:rsid w:val="00E022BB"/>
    <w:rsid w:val="00E110B9"/>
    <w:rsid w:val="00E11444"/>
    <w:rsid w:val="00E11F7E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0A3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57351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187F"/>
    <w:rsid w:val="00E928B8"/>
    <w:rsid w:val="00E93D12"/>
    <w:rsid w:val="00E97562"/>
    <w:rsid w:val="00EA065A"/>
    <w:rsid w:val="00EA0715"/>
    <w:rsid w:val="00EA2BDF"/>
    <w:rsid w:val="00EA395D"/>
    <w:rsid w:val="00EA3B83"/>
    <w:rsid w:val="00EA404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D"/>
    <w:rsid w:val="00EB6E2F"/>
    <w:rsid w:val="00EB6F6F"/>
    <w:rsid w:val="00EC0ED8"/>
    <w:rsid w:val="00EC1621"/>
    <w:rsid w:val="00EC4352"/>
    <w:rsid w:val="00EC538A"/>
    <w:rsid w:val="00ED0D85"/>
    <w:rsid w:val="00ED4C88"/>
    <w:rsid w:val="00ED6283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443"/>
    <w:rsid w:val="00EF77D9"/>
    <w:rsid w:val="00F0084C"/>
    <w:rsid w:val="00F042DF"/>
    <w:rsid w:val="00F050B8"/>
    <w:rsid w:val="00F05931"/>
    <w:rsid w:val="00F05BE3"/>
    <w:rsid w:val="00F05C67"/>
    <w:rsid w:val="00F11020"/>
    <w:rsid w:val="00F128BC"/>
    <w:rsid w:val="00F1323B"/>
    <w:rsid w:val="00F15018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5681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147C"/>
    <w:rsid w:val="00F920EB"/>
    <w:rsid w:val="00F9291E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C7AF9"/>
    <w:rsid w:val="00FD1B1B"/>
    <w:rsid w:val="00FD24DC"/>
    <w:rsid w:val="00FD2552"/>
    <w:rsid w:val="00FD27EC"/>
    <w:rsid w:val="00FD3470"/>
    <w:rsid w:val="00FD5023"/>
    <w:rsid w:val="00FD77B3"/>
    <w:rsid w:val="00FD7F10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284DF8-7768-44AA-A32B-426465A3E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1439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Krzysztof</cp:lastModifiedBy>
  <cp:revision>342</cp:revision>
  <cp:lastPrinted>2020-12-21T07:21:00Z</cp:lastPrinted>
  <dcterms:created xsi:type="dcterms:W3CDTF">2023-06-23T07:57:00Z</dcterms:created>
  <dcterms:modified xsi:type="dcterms:W3CDTF">2026-08-01T15:25:00Z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