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08BA78D7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5B4AD4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7266D53B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197051">
      <w:pPr>
        <w:pStyle w:val="Tytu"/>
        <w:spacing w:before="120" w:line="360" w:lineRule="auto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48A40925" w:rsidR="00CB0293" w:rsidRPr="00FA33A5" w:rsidRDefault="00C1099F" w:rsidP="00802B11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C1099F">
        <w:rPr>
          <w:rFonts w:ascii="Calibri" w:hAnsi="Calibri" w:cs="Calibri"/>
          <w:b/>
          <w:sz w:val="20"/>
          <w:szCs w:val="20"/>
        </w:rPr>
        <w:t>Działania wspierające - usługi społeczne dla osób: wsparcie rodziny, osób starszych, ON, dla opiekunów faktycznych na potrzeby projektu pn. „Utworzenie Centrum Usług Społecznych w Gminie Michałów”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5EA049E2" w14:textId="77777777" w:rsidR="001B49CA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</w:p>
          <w:p w14:paraId="3E0FA77F" w14:textId="1A558A1D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…</w:t>
            </w:r>
            <w:r w:rsidR="00CC01EA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 %</w:t>
            </w:r>
            <w:r w:rsidR="008A31A5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</w:t>
            </w:r>
            <w:r w:rsidR="0013113B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zwolniony</w:t>
            </w:r>
            <w:r w:rsid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VAT</w:t>
            </w:r>
            <w:r w:rsidR="0045678D" w:rsidRPr="008A31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1B49CA"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3727B381" w14:textId="77777777" w:rsidR="005A1A7F" w:rsidRDefault="005A1A7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28E01238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CFECF50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640C3A" w14:textId="77777777" w:rsidR="00A4340F" w:rsidRPr="00FA33A5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735D095" w14:textId="77777777" w:rsidR="00A4340F" w:rsidRPr="00FA33A5" w:rsidRDefault="00A4340F" w:rsidP="00A4340F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8FB0DC" w14:textId="77777777" w:rsidR="00A4340F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1809B66" w14:textId="77777777" w:rsidR="00A4340F" w:rsidRPr="00FA33A5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D669BA" w14:textId="77777777" w:rsidR="00A4340F" w:rsidRDefault="00A4340F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4ED97A74" w14:textId="57E437B7" w:rsidR="007F0C30" w:rsidRPr="00CB77CA" w:rsidRDefault="007F0C30" w:rsidP="00AA727C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</w:tc>
      </w:tr>
    </w:tbl>
    <w:p w14:paraId="796426A9" w14:textId="77777777" w:rsidR="00471C4D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64BD2FF" w14:textId="77777777" w:rsidR="00016153" w:rsidRPr="00FA33A5" w:rsidRDefault="00016153" w:rsidP="0013113B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lastRenderedPageBreak/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5006F3E" w:rsidR="000636EC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C1099F">
        <w:rPr>
          <w:rFonts w:ascii="Calibri" w:hAnsi="Calibri" w:cs="Calibri"/>
          <w:sz w:val="20"/>
          <w:szCs w:val="20"/>
        </w:rPr>
        <w:t>, jeżeli jest wymagane.</w:t>
      </w:r>
    </w:p>
    <w:p w14:paraId="72C0D9F5" w14:textId="1C7AA7FA" w:rsidR="000636EC" w:rsidRPr="00FA33A5" w:rsidRDefault="000636EC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FA33A5" w:rsidRDefault="004301EB" w:rsidP="0045678D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FA33A5" w:rsidSect="00FD7F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21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26AA" w14:textId="77777777" w:rsidR="002A7875" w:rsidRDefault="002A7875">
      <w:r>
        <w:separator/>
      </w:r>
    </w:p>
  </w:endnote>
  <w:endnote w:type="continuationSeparator" w:id="0">
    <w:p w14:paraId="7C0F0AFE" w14:textId="77777777" w:rsidR="002A7875" w:rsidRDefault="002A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1B4D" w14:textId="77777777" w:rsidR="00A6240B" w:rsidRPr="00A6240B" w:rsidRDefault="00A6240B" w:rsidP="00A6240B">
    <w:pPr>
      <w:pStyle w:val="Stopka"/>
      <w:jc w:val="both"/>
      <w:rPr>
        <w:rFonts w:ascii="Calibri" w:hAnsi="Calibri" w:cs="Calibri"/>
        <w:color w:val="000000"/>
        <w:sz w:val="20"/>
        <w:szCs w:val="20"/>
        <w:highlight w:val="yellow"/>
      </w:rPr>
    </w:pPr>
    <w:r w:rsidRPr="00A6240B">
      <w:rPr>
        <w:rFonts w:ascii="Calibri" w:hAnsi="Calibri"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2E5138A8" w14:textId="77777777" w:rsidR="00A6240B" w:rsidRPr="00A6240B" w:rsidRDefault="00A6240B" w:rsidP="00A6240B">
    <w:pPr>
      <w:pStyle w:val="Stopka"/>
      <w:jc w:val="center"/>
      <w:rPr>
        <w:rFonts w:ascii="Calibri" w:hAnsi="Calibri" w:cs="Calibri"/>
        <w:color w:val="000000"/>
        <w:sz w:val="20"/>
        <w:szCs w:val="20"/>
        <w:highlight w:val="yellow"/>
      </w:rPr>
    </w:pPr>
  </w:p>
  <w:p w14:paraId="7CF75D25" w14:textId="77777777" w:rsidR="00A6240B" w:rsidRPr="00A6240B" w:rsidRDefault="00A6240B" w:rsidP="00A6240B">
    <w:pPr>
      <w:pStyle w:val="Stopka"/>
      <w:jc w:val="center"/>
      <w:rPr>
        <w:rFonts w:ascii="Calibri" w:hAnsi="Calibri" w:cs="Calibri"/>
        <w:sz w:val="16"/>
        <w:szCs w:val="16"/>
      </w:rPr>
    </w:pPr>
    <w:r w:rsidRPr="00A6240B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  <w:p w14:paraId="51C734C6" w14:textId="427AF714" w:rsidR="000C25EB" w:rsidRPr="00A6240B" w:rsidRDefault="000C25EB" w:rsidP="00A6240B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37309" w14:textId="77777777" w:rsidR="002A7875" w:rsidRDefault="002A7875">
      <w:r>
        <w:separator/>
      </w:r>
    </w:p>
  </w:footnote>
  <w:footnote w:type="continuationSeparator" w:id="0">
    <w:p w14:paraId="6A509069" w14:textId="77777777" w:rsidR="002A7875" w:rsidRDefault="002A7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D34B8" w14:textId="77777777" w:rsidR="000E4469" w:rsidRDefault="000E4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A95E" w14:textId="77777777" w:rsidR="00CB77CA" w:rsidRDefault="00CB77CA" w:rsidP="00CB77CA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5469AFAC" wp14:editId="7585418F">
          <wp:extent cx="6118860" cy="518160"/>
          <wp:effectExtent l="0" t="0" r="0" b="0"/>
          <wp:docPr id="9186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2BB4" w14:textId="77777777" w:rsidR="00CB77CA" w:rsidRPr="007850ED" w:rsidRDefault="00CB77CA" w:rsidP="00CB77CA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B2166D6" w14:textId="77777777" w:rsidR="00CB77CA" w:rsidRDefault="00CB77CA" w:rsidP="00CB77CA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430F041" wp14:editId="347DB745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A42A97" w14:textId="77777777" w:rsidR="00CB77CA" w:rsidRDefault="00CB77CA" w:rsidP="00CB77CA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0F04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A42A97" w14:textId="77777777" w:rsidR="00CB77CA" w:rsidRDefault="00CB77CA" w:rsidP="00CB77CA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B7326C3" w14:textId="77777777" w:rsidR="00CB77CA" w:rsidRDefault="00CB77CA" w:rsidP="00CB77CA">
    <w:pPr>
      <w:pStyle w:val="Nagwek"/>
      <w:rPr>
        <w:rFonts w:ascii="Calibri" w:hAnsi="Calibri" w:cs="Calibri"/>
        <w:sz w:val="20"/>
        <w:szCs w:val="20"/>
      </w:rPr>
    </w:pPr>
  </w:p>
  <w:p w14:paraId="1BA2ECF8" w14:textId="0F2C6DA9" w:rsidR="00CB77CA" w:rsidRPr="000E4469" w:rsidRDefault="00CB77CA" w:rsidP="00CB77CA">
    <w:pPr>
      <w:pStyle w:val="Nagwek"/>
      <w:rPr>
        <w:rFonts w:ascii="Calibri" w:hAnsi="Calibri" w:cs="Calibri"/>
        <w:b/>
        <w:bCs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CF5377" w:rsidRPr="000E4469">
      <w:rPr>
        <w:rFonts w:ascii="Calibri" w:hAnsi="Calibri" w:cs="Calibri"/>
        <w:b/>
        <w:bCs/>
        <w:sz w:val="20"/>
        <w:szCs w:val="20"/>
      </w:rPr>
      <w:t>7</w:t>
    </w:r>
    <w:r w:rsidRPr="000E4469">
      <w:rPr>
        <w:rFonts w:ascii="Calibri" w:hAnsi="Calibri" w:cs="Calibri"/>
        <w:b/>
        <w:bCs/>
        <w:sz w:val="20"/>
        <w:szCs w:val="20"/>
      </w:rPr>
      <w:t>/202</w:t>
    </w:r>
    <w:r w:rsidR="000E4469" w:rsidRPr="000E4469">
      <w:rPr>
        <w:rFonts w:ascii="Calibri" w:hAnsi="Calibri" w:cs="Calibri"/>
        <w:b/>
        <w:bCs/>
        <w:sz w:val="20"/>
        <w:szCs w:val="20"/>
      </w:rPr>
      <w:t>6</w:t>
    </w:r>
  </w:p>
  <w:p w14:paraId="626512B2" w14:textId="77777777" w:rsidR="00361D5F" w:rsidRPr="00CB77CA" w:rsidRDefault="00361D5F" w:rsidP="00CB77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16649531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5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2"/>
  </w:num>
  <w:num w:numId="2" w16cid:durableId="960956159">
    <w:abstractNumId w:val="10"/>
  </w:num>
  <w:num w:numId="3" w16cid:durableId="1467353225">
    <w:abstractNumId w:val="11"/>
  </w:num>
  <w:num w:numId="4" w16cid:durableId="1803308793">
    <w:abstractNumId w:val="16"/>
  </w:num>
  <w:num w:numId="5" w16cid:durableId="183786184">
    <w:abstractNumId w:val="9"/>
  </w:num>
  <w:num w:numId="6" w16cid:durableId="11772875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39C"/>
    <w:rsid w:val="000E05B9"/>
    <w:rsid w:val="000E05C1"/>
    <w:rsid w:val="000E0C33"/>
    <w:rsid w:val="000E17E1"/>
    <w:rsid w:val="000E18DD"/>
    <w:rsid w:val="000E4469"/>
    <w:rsid w:val="000E4E2A"/>
    <w:rsid w:val="000E7F53"/>
    <w:rsid w:val="0010294D"/>
    <w:rsid w:val="00102A85"/>
    <w:rsid w:val="00102C0C"/>
    <w:rsid w:val="00103155"/>
    <w:rsid w:val="001054D9"/>
    <w:rsid w:val="0011321F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051"/>
    <w:rsid w:val="00197122"/>
    <w:rsid w:val="0019789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875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89C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4D23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6D9F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87533"/>
    <w:rsid w:val="00590A2F"/>
    <w:rsid w:val="00590EC3"/>
    <w:rsid w:val="005916C5"/>
    <w:rsid w:val="005921A0"/>
    <w:rsid w:val="00592FE4"/>
    <w:rsid w:val="00593ACF"/>
    <w:rsid w:val="00594583"/>
    <w:rsid w:val="005956AA"/>
    <w:rsid w:val="00595F14"/>
    <w:rsid w:val="00595F43"/>
    <w:rsid w:val="00596470"/>
    <w:rsid w:val="00596C55"/>
    <w:rsid w:val="005A015E"/>
    <w:rsid w:val="005A1915"/>
    <w:rsid w:val="005A1A7F"/>
    <w:rsid w:val="005A3AF6"/>
    <w:rsid w:val="005A4EF6"/>
    <w:rsid w:val="005A62C2"/>
    <w:rsid w:val="005A7D9C"/>
    <w:rsid w:val="005B0EC6"/>
    <w:rsid w:val="005B4AD4"/>
    <w:rsid w:val="005B588A"/>
    <w:rsid w:val="005B659A"/>
    <w:rsid w:val="005B759E"/>
    <w:rsid w:val="005B7900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2AF6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0B8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729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0B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0BE0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24E"/>
    <w:rsid w:val="00A028DB"/>
    <w:rsid w:val="00A05C0F"/>
    <w:rsid w:val="00A06B79"/>
    <w:rsid w:val="00A06C60"/>
    <w:rsid w:val="00A1134B"/>
    <w:rsid w:val="00A14EE6"/>
    <w:rsid w:val="00A1597C"/>
    <w:rsid w:val="00A17D18"/>
    <w:rsid w:val="00A17FA9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40B"/>
    <w:rsid w:val="00A627DB"/>
    <w:rsid w:val="00A629AC"/>
    <w:rsid w:val="00A62E79"/>
    <w:rsid w:val="00A70ABC"/>
    <w:rsid w:val="00A71CB4"/>
    <w:rsid w:val="00A72986"/>
    <w:rsid w:val="00A7299C"/>
    <w:rsid w:val="00A735D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D5F90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520F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99F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5594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CF5377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09D2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2C2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91E"/>
    <w:rsid w:val="00F92BD6"/>
    <w:rsid w:val="00F93687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352F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A491C6-16A9-4FCF-A513-6DE2F11FC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162</cp:revision>
  <cp:lastPrinted>2020-12-21T07:21:00Z</cp:lastPrinted>
  <dcterms:created xsi:type="dcterms:W3CDTF">2023-06-23T07:57:00Z</dcterms:created>
  <dcterms:modified xsi:type="dcterms:W3CDTF">2026-08-11T11:11:00Z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