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7142A792" w:rsidR="00DA509A" w:rsidRPr="00930632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930632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930632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930632">
        <w:rPr>
          <w:rFonts w:ascii="Calibri" w:hAnsi="Calibri" w:cs="Calibri"/>
          <w:sz w:val="20"/>
          <w:szCs w:val="20"/>
        </w:rPr>
        <w:t>7</w:t>
      </w:r>
      <w:r w:rsidR="003E08F8" w:rsidRPr="00930632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930632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61AD1964" w14:textId="0DE12A25" w:rsidR="000C6E88" w:rsidRPr="00930632" w:rsidRDefault="00DA509A" w:rsidP="00845A7B">
      <w:pPr>
        <w:rPr>
          <w:rFonts w:ascii="Calibri" w:hAnsi="Calibri" w:cs="Calibri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930632">
        <w:rPr>
          <w:rFonts w:ascii="Calibri" w:hAnsi="Calibri" w:cs="Calibri"/>
          <w:sz w:val="20"/>
          <w:szCs w:val="20"/>
        </w:rPr>
        <w:t>...................</w:t>
      </w:r>
      <w:r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845A7B">
        <w:rPr>
          <w:rFonts w:ascii="Calibri" w:hAnsi="Calibri" w:cs="Calibri"/>
          <w:sz w:val="20"/>
          <w:szCs w:val="20"/>
        </w:rPr>
        <w:t xml:space="preserve">                           </w:t>
      </w:r>
      <w:r w:rsidR="00D22BE4" w:rsidRPr="00930632">
        <w:rPr>
          <w:rFonts w:ascii="Calibri" w:hAnsi="Calibri" w:cs="Calibri"/>
          <w:sz w:val="20"/>
          <w:szCs w:val="20"/>
        </w:rPr>
        <w:t xml:space="preserve">   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 xml:space="preserve">................................., dnia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>.................... 20</w:t>
      </w:r>
      <w:r w:rsidR="000A40F9" w:rsidRPr="00930632">
        <w:rPr>
          <w:rFonts w:ascii="Calibri" w:hAnsi="Calibri" w:cs="Calibri"/>
          <w:sz w:val="20"/>
          <w:szCs w:val="20"/>
        </w:rPr>
        <w:t>2</w:t>
      </w:r>
      <w:r w:rsidR="005A19ED">
        <w:rPr>
          <w:rFonts w:ascii="Calibri" w:hAnsi="Calibri" w:cs="Calibri"/>
          <w:sz w:val="20"/>
          <w:szCs w:val="20"/>
        </w:rPr>
        <w:t>6</w:t>
      </w:r>
      <w:r w:rsidR="00D22BE4" w:rsidRPr="00930632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4898846" w:rsidR="00DA509A" w:rsidRPr="00930632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="00910410" w:rsidRPr="00930632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930632">
        <w:rPr>
          <w:rFonts w:ascii="Calibri" w:eastAsia="Batang" w:hAnsi="Calibri" w:cs="Calibri"/>
          <w:i/>
          <w:sz w:val="20"/>
          <w:szCs w:val="20"/>
        </w:rPr>
        <w:t>azwa i adres Wykonawcy)</w:t>
      </w:r>
      <w:r w:rsidR="0046364F">
        <w:rPr>
          <w:rFonts w:ascii="Calibri" w:eastAsia="Batang" w:hAnsi="Calibri" w:cs="Calibri"/>
          <w:i/>
          <w:sz w:val="20"/>
          <w:szCs w:val="20"/>
        </w:rPr>
        <w:t xml:space="preserve"> </w:t>
      </w:r>
    </w:p>
    <w:p w14:paraId="791937B9" w14:textId="244DA398" w:rsidR="009176B3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0A4A530D" w14:textId="7A77D803" w:rsidR="0032655D" w:rsidRDefault="0032655D" w:rsidP="009176B3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>WYKAZ OSÓB</w:t>
      </w:r>
      <w:r w:rsidR="00160789" w:rsidRPr="00930632">
        <w:rPr>
          <w:rFonts w:ascii="Calibri" w:hAnsi="Calibri" w:cs="Calibri"/>
          <w:b/>
          <w:color w:val="auto"/>
          <w:sz w:val="20"/>
          <w:szCs w:val="20"/>
        </w:rPr>
        <w:t xml:space="preserve"> DO PUNKTACJI</w:t>
      </w:r>
    </w:p>
    <w:p w14:paraId="6060CBD9" w14:textId="77777777" w:rsidR="002A5798" w:rsidRPr="00930632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930632">
        <w:rPr>
          <w:rFonts w:ascii="Calibri" w:hAnsi="Calibri" w:cs="Calibri"/>
          <w:sz w:val="20"/>
          <w:szCs w:val="20"/>
        </w:rPr>
        <w:t>Składany do zadania</w:t>
      </w:r>
      <w:r w:rsidRPr="00930632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930632" w:rsidRDefault="007B2867" w:rsidP="00406866">
      <w:pPr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12538BE9" w14:textId="38EDB35F" w:rsidR="005A19ED" w:rsidRPr="005A19ED" w:rsidRDefault="005A19ED" w:rsidP="005A19E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A19ED">
        <w:rPr>
          <w:rFonts w:ascii="Calibri" w:hAnsi="Calibri" w:cs="Calibri"/>
          <w:b/>
          <w:bCs/>
          <w:sz w:val="20"/>
          <w:szCs w:val="20"/>
        </w:rPr>
        <w:t xml:space="preserve">Działania wspierające - usługi społeczne dla osób: wsparcie rodziny, osób starszych, ON, dla opiekunów faktycznych na potrzeby projektu pn. </w:t>
      </w:r>
    </w:p>
    <w:p w14:paraId="527F1590" w14:textId="2A2B2E0E" w:rsidR="00CA23A0" w:rsidRDefault="005A19ED" w:rsidP="005A19E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A19ED">
        <w:rPr>
          <w:rFonts w:ascii="Calibri" w:hAnsi="Calibri" w:cs="Calibri"/>
          <w:b/>
          <w:bCs/>
          <w:sz w:val="20"/>
          <w:szCs w:val="20"/>
        </w:rPr>
        <w:t>„Utworzenie Centrum Usług Społecznych w Gminie Michałów”</w:t>
      </w:r>
    </w:p>
    <w:p w14:paraId="41E9A3AE" w14:textId="77777777" w:rsidR="005A19ED" w:rsidRPr="00930632" w:rsidRDefault="005A19ED" w:rsidP="007130CF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1"/>
        <w:gridCol w:w="1994"/>
        <w:gridCol w:w="6652"/>
        <w:gridCol w:w="2697"/>
      </w:tblGrid>
      <w:tr w:rsidR="00532237" w:rsidRPr="00930632" w14:paraId="57245AC3" w14:textId="77777777" w:rsidTr="000369E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532237" w:rsidRPr="00845A7B" w:rsidRDefault="00596A06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00302C3E" w:rsidR="0022074F" w:rsidRPr="00845A7B" w:rsidRDefault="009C142F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Doświadczenie</w:t>
            </w:r>
            <w:r w:rsidR="00532237"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zawodowe</w:t>
            </w:r>
          </w:p>
          <w:p w14:paraId="1BDA4892" w14:textId="0E0A61C5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2D0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E24791" w:rsidRPr="00930632" w14:paraId="71B0EEDB" w14:textId="77777777" w:rsidTr="000369E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E61F4F" w14:textId="77777777" w:rsidR="00E24791" w:rsidRPr="00930632" w:rsidRDefault="00E24791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44BFE68" w14:textId="78CD4D94" w:rsidR="00E24791" w:rsidRPr="00930632" w:rsidRDefault="00596A06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6B940D" w14:textId="204FE350" w:rsidR="00E24791" w:rsidRPr="00930632" w:rsidRDefault="007130CF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Koordynator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287F939" w14:textId="6F049E13" w:rsidR="00026AE9" w:rsidRPr="00026AE9" w:rsidRDefault="008B212B" w:rsidP="00026AE9">
            <w:pPr>
              <w:spacing w:line="278" w:lineRule="auto"/>
              <w:ind w:left="135" w:right="14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Osoba, </w:t>
            </w:r>
            <w:r w:rsidR="00314467">
              <w:rPr>
                <w:rFonts w:ascii="Calibri" w:hAnsi="Calibri" w:cs="Calibri"/>
                <w:sz w:val="20"/>
                <w:szCs w:val="20"/>
              </w:rPr>
              <w:t xml:space="preserve">która </w:t>
            </w:r>
            <w:r w:rsidR="00026AE9" w:rsidRPr="00026AE9">
              <w:rPr>
                <w:rFonts w:ascii="Calibri" w:hAnsi="Calibri" w:cs="Calibri"/>
                <w:sz w:val="20"/>
                <w:szCs w:val="20"/>
              </w:rPr>
              <w:t xml:space="preserve">posiada co najmniej wykształcenie średnie oraz </w:t>
            </w:r>
            <w:r w:rsidR="00026AE9" w:rsidRPr="00026AE9">
              <w:rPr>
                <w:rFonts w:ascii="Calibri" w:hAnsi="Calibri" w:cs="Calibri"/>
                <w:b/>
                <w:bCs/>
                <w:sz w:val="20"/>
                <w:szCs w:val="20"/>
              </w:rPr>
              <w:t>…….. letnie</w:t>
            </w:r>
            <w:r w:rsidR="00026AE9" w:rsidRPr="00026AE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26AE9" w:rsidRPr="00026AE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(należy wskazać ilość lat doświadczenia, min. 3</w:t>
            </w:r>
            <w:r w:rsidR="00026AE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lata</w:t>
            </w:r>
            <w:r w:rsidR="00026AE9" w:rsidRPr="00026AE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)</w:t>
            </w:r>
            <w:r w:rsidR="00026AE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26AE9" w:rsidRPr="00026AE9">
              <w:rPr>
                <w:rFonts w:ascii="Calibri" w:hAnsi="Calibri" w:cs="Calibri"/>
                <w:sz w:val="20"/>
                <w:szCs w:val="20"/>
              </w:rPr>
              <w:t xml:space="preserve">doświadczenie w koordynowaniu, w imieniu wykonawcy, realizacji usług o charakterze społecznym lub edukacyjnym lub integracyjnym lub kulturalnym, </w:t>
            </w:r>
            <w:r w:rsidR="00026AE9" w:rsidRPr="00026AE9">
              <w:rPr>
                <w:rFonts w:ascii="Calibri" w:hAnsi="Calibri" w:cs="Calibri"/>
                <w:b/>
                <w:bCs/>
                <w:sz w:val="20"/>
                <w:szCs w:val="20"/>
              </w:rPr>
              <w:t>obejmujących min. jedno z wymienionych działa</w:t>
            </w:r>
            <w:r w:rsidR="00036A2E">
              <w:rPr>
                <w:rFonts w:ascii="Calibri" w:hAnsi="Calibri" w:cs="Calibri"/>
                <w:b/>
                <w:bCs/>
                <w:sz w:val="20"/>
                <w:szCs w:val="20"/>
              </w:rPr>
              <w:t>ń</w:t>
            </w:r>
            <w:r w:rsidR="00026AE9" w:rsidRPr="00026AE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5BD64EE" w14:textId="77777777" w:rsidR="00026AE9" w:rsidRPr="00026AE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  <w:r w:rsidRPr="00026AE9">
              <w:rPr>
                <w:rFonts w:ascii="Calibri" w:hAnsi="Calibri" w:cs="Calibri"/>
                <w:sz w:val="20"/>
                <w:szCs w:val="20"/>
              </w:rPr>
              <w:t>-</w:t>
            </w:r>
            <w:r w:rsidRPr="00026AE9">
              <w:rPr>
                <w:rFonts w:ascii="Calibri" w:hAnsi="Calibri" w:cs="Calibri"/>
                <w:sz w:val="20"/>
                <w:szCs w:val="20"/>
              </w:rPr>
              <w:tab/>
              <w:t xml:space="preserve">organizacja i koordynacja wydarzeń integracyjnych, festynów, kampanii społecznych lub wydarzeń plenerowych, sportowych lub edukacyjnych, </w:t>
            </w:r>
          </w:p>
          <w:p w14:paraId="6DD5B95A" w14:textId="77777777" w:rsidR="00026AE9" w:rsidRPr="00026AE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  <w:r w:rsidRPr="00026AE9">
              <w:rPr>
                <w:rFonts w:ascii="Calibri" w:hAnsi="Calibri" w:cs="Calibri"/>
                <w:sz w:val="20"/>
                <w:szCs w:val="20"/>
              </w:rPr>
              <w:t>-</w:t>
            </w:r>
            <w:r w:rsidRPr="00026AE9">
              <w:rPr>
                <w:rFonts w:ascii="Calibri" w:hAnsi="Calibri" w:cs="Calibri"/>
                <w:sz w:val="20"/>
                <w:szCs w:val="20"/>
              </w:rPr>
              <w:tab/>
              <w:t xml:space="preserve">organizacja i koordynacja warsztatów, zajęć edukacyjnych lub aktywizujących, </w:t>
            </w:r>
          </w:p>
          <w:p w14:paraId="3B34A90F" w14:textId="77777777" w:rsidR="00026AE9" w:rsidRPr="00026AE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  <w:r w:rsidRPr="00026AE9">
              <w:rPr>
                <w:rFonts w:ascii="Calibri" w:hAnsi="Calibri" w:cs="Calibri"/>
                <w:sz w:val="20"/>
                <w:szCs w:val="20"/>
              </w:rPr>
              <w:t>-</w:t>
            </w:r>
            <w:r w:rsidRPr="00026AE9">
              <w:rPr>
                <w:rFonts w:ascii="Calibri" w:hAnsi="Calibri" w:cs="Calibri"/>
                <w:sz w:val="20"/>
                <w:szCs w:val="20"/>
              </w:rPr>
              <w:tab/>
              <w:t xml:space="preserve">organizacja i koordynacja działań skierowanych do osób starszych, osób z niepełnosprawnościami, rodzin lub opiekunów faktycznych, </w:t>
            </w:r>
          </w:p>
          <w:p w14:paraId="67429FA0" w14:textId="77777777" w:rsidR="001C7E4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  <w:r w:rsidRPr="00026AE9">
              <w:rPr>
                <w:rFonts w:ascii="Calibri" w:hAnsi="Calibri" w:cs="Calibri"/>
                <w:sz w:val="20"/>
                <w:szCs w:val="20"/>
              </w:rPr>
              <w:t>-</w:t>
            </w:r>
            <w:r w:rsidRPr="00026AE9">
              <w:rPr>
                <w:rFonts w:ascii="Calibri" w:hAnsi="Calibri" w:cs="Calibri"/>
                <w:sz w:val="20"/>
                <w:szCs w:val="20"/>
              </w:rPr>
              <w:tab/>
              <w:t>koordynacja usług obejmujących elementy edukacji zdrowotnej, profilaktyki, aktywizacji społecznej lub integracji międzypokoleniowej.</w:t>
            </w:r>
          </w:p>
          <w:p w14:paraId="2E34E6B5" w14:textId="77777777" w:rsidR="00026AE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</w:p>
          <w:p w14:paraId="6FDDD667" w14:textId="3AB30427" w:rsidR="00026AE9" w:rsidRPr="00026AE9" w:rsidRDefault="00026AE9" w:rsidP="00026AE9">
            <w:pPr>
              <w:spacing w:line="278" w:lineRule="auto"/>
              <w:ind w:left="135" w:right="283"/>
              <w:jc w:val="both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26AE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(w przypadku braku wskazania ilości lat doświadczenia przyjmuje się min. 3 lata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C77241B" w14:textId="77777777" w:rsidR="00E24791" w:rsidRPr="00930632" w:rsidRDefault="00E24791" w:rsidP="00845A7B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788F8212" w14:textId="77777777" w:rsidR="00EF4847" w:rsidRDefault="00EF4847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356FE75F" w14:textId="467DDB58" w:rsidR="00461FBB" w:rsidRPr="00930632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* niepotrzebne skreślić (jeżeli wykonawca pozostaje w stosunku umowy cywilno</w:t>
      </w:r>
      <w:r w:rsidR="00EF4847">
        <w:rPr>
          <w:rFonts w:ascii="Calibri" w:hAnsi="Calibri" w:cs="Calibri"/>
          <w:sz w:val="20"/>
          <w:szCs w:val="20"/>
        </w:rPr>
        <w:t>-</w:t>
      </w:r>
      <w:r w:rsidRPr="00930632">
        <w:rPr>
          <w:rFonts w:ascii="Calibri" w:hAnsi="Calibri" w:cs="Calibri"/>
          <w:sz w:val="20"/>
          <w:szCs w:val="20"/>
        </w:rPr>
        <w:t xml:space="preserve">prawnej pozostawiamy </w:t>
      </w:r>
      <w:r w:rsidRPr="00EF4847">
        <w:rPr>
          <w:rFonts w:ascii="Calibri" w:hAnsi="Calibri" w:cs="Calibri"/>
          <w:b/>
          <w:bCs/>
          <w:sz w:val="20"/>
          <w:szCs w:val="20"/>
        </w:rPr>
        <w:t>własne</w:t>
      </w:r>
      <w:r w:rsidRPr="00930632">
        <w:rPr>
          <w:rFonts w:ascii="Calibri" w:hAnsi="Calibri" w:cs="Calibri"/>
          <w:sz w:val="20"/>
          <w:szCs w:val="20"/>
        </w:rPr>
        <w:t>)</w:t>
      </w:r>
    </w:p>
    <w:sectPr w:rsidR="00461FBB" w:rsidRPr="00930632" w:rsidSect="00026AE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993" w:left="1418" w:header="284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735F2" w14:textId="77777777" w:rsidR="00B35B1D" w:rsidRDefault="00B35B1D">
      <w:r>
        <w:separator/>
      </w:r>
    </w:p>
  </w:endnote>
  <w:endnote w:type="continuationSeparator" w:id="0">
    <w:p w14:paraId="2A6235B1" w14:textId="77777777" w:rsidR="00B35B1D" w:rsidRDefault="00B3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FC3C2" w14:textId="77777777" w:rsidR="00CD483C" w:rsidRPr="00A6240B" w:rsidRDefault="00CD483C" w:rsidP="00CD483C">
    <w:pPr>
      <w:pStyle w:val="Stopka"/>
      <w:jc w:val="both"/>
      <w:rPr>
        <w:rFonts w:ascii="Calibri" w:hAnsi="Calibri" w:cs="Calibri"/>
        <w:color w:val="000000"/>
        <w:sz w:val="20"/>
        <w:szCs w:val="20"/>
        <w:highlight w:val="yellow"/>
      </w:rPr>
    </w:pPr>
    <w:r w:rsidRPr="00A6240B">
      <w:rPr>
        <w:rFonts w:ascii="Calibri" w:hAnsi="Calibri" w:cs="Calibri"/>
        <w:b/>
        <w:bCs/>
        <w:sz w:val="18"/>
        <w:szCs w:val="18"/>
      </w:rPr>
      <w:t>Projekt pn. „Utworzenie Centrum Usług Społecznych w Gminie Michałów”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0A35D753" w14:textId="77777777" w:rsidR="00CD483C" w:rsidRPr="00A6240B" w:rsidRDefault="00CD483C" w:rsidP="00CD483C">
    <w:pPr>
      <w:pStyle w:val="Stopka"/>
      <w:jc w:val="center"/>
      <w:rPr>
        <w:rFonts w:ascii="Calibri" w:hAnsi="Calibri" w:cs="Calibri"/>
        <w:color w:val="000000"/>
        <w:sz w:val="20"/>
        <w:szCs w:val="20"/>
        <w:highlight w:val="yellow"/>
      </w:rPr>
    </w:pPr>
  </w:p>
  <w:p w14:paraId="4E9249B8" w14:textId="77777777" w:rsidR="00CD483C" w:rsidRPr="00A6240B" w:rsidRDefault="00CD483C" w:rsidP="00CD483C">
    <w:pPr>
      <w:pStyle w:val="Stopka"/>
      <w:jc w:val="center"/>
      <w:rPr>
        <w:rFonts w:ascii="Calibri" w:hAnsi="Calibri" w:cs="Calibri"/>
        <w:sz w:val="16"/>
        <w:szCs w:val="16"/>
      </w:rPr>
    </w:pPr>
    <w:r w:rsidRPr="00A6240B">
      <w:rPr>
        <w:rFonts w:ascii="Calibri" w:hAnsi="Calibri"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  <w:p w14:paraId="177E523B" w14:textId="77777777" w:rsidR="003F0785" w:rsidRPr="00CD483C" w:rsidRDefault="003F0785" w:rsidP="00CD48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B19AE" w14:textId="77777777" w:rsidR="00B35B1D" w:rsidRDefault="00B35B1D">
      <w:r>
        <w:separator/>
      </w:r>
    </w:p>
  </w:footnote>
  <w:footnote w:type="continuationSeparator" w:id="0">
    <w:p w14:paraId="095C6371" w14:textId="77777777" w:rsidR="00B35B1D" w:rsidRDefault="00B35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BF0B9" w14:textId="77777777" w:rsidR="002516E5" w:rsidRDefault="002516E5" w:rsidP="002516E5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1E42239E" wp14:editId="6A5D2210">
          <wp:extent cx="6118860" cy="518160"/>
          <wp:effectExtent l="0" t="0" r="0" b="0"/>
          <wp:docPr id="181438503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5EAA9F" w14:textId="77777777" w:rsidR="002516E5" w:rsidRPr="007850ED" w:rsidRDefault="002516E5" w:rsidP="002516E5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50C45F31" w14:textId="77777777" w:rsidR="002516E5" w:rsidRDefault="002516E5" w:rsidP="002516E5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11F0AC76" wp14:editId="5914ECE1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580916595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04BF97" w14:textId="77777777" w:rsidR="002516E5" w:rsidRDefault="002516E5" w:rsidP="002516E5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F0AC7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0504BF97" w14:textId="77777777" w:rsidR="002516E5" w:rsidRDefault="002516E5" w:rsidP="002516E5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884B4F1" w14:textId="77777777" w:rsidR="002516E5" w:rsidRDefault="002516E5" w:rsidP="002516E5">
    <w:pPr>
      <w:pStyle w:val="Nagwek"/>
      <w:rPr>
        <w:rFonts w:ascii="Calibri" w:hAnsi="Calibri" w:cs="Calibri"/>
        <w:sz w:val="20"/>
        <w:szCs w:val="20"/>
      </w:rPr>
    </w:pPr>
  </w:p>
  <w:p w14:paraId="332533E7" w14:textId="2A321446" w:rsidR="00FA6062" w:rsidRPr="00026AE9" w:rsidRDefault="002516E5" w:rsidP="002516E5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036A2E">
      <w:rPr>
        <w:rFonts w:ascii="Calibri" w:hAnsi="Calibri" w:cs="Calibri"/>
        <w:sz w:val="20"/>
        <w:szCs w:val="20"/>
      </w:rPr>
      <w:t>7</w:t>
    </w:r>
    <w:r w:rsidRPr="00153643">
      <w:rPr>
        <w:rFonts w:ascii="Calibri" w:hAnsi="Calibri" w:cs="Calibri"/>
        <w:sz w:val="20"/>
        <w:szCs w:val="20"/>
      </w:rPr>
      <w:t>/202</w:t>
    </w:r>
    <w:r w:rsidR="00036A2E">
      <w:rPr>
        <w:rFonts w:ascii="Calibri" w:hAnsi="Calibri" w:cs="Calibri"/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2E7CA" w14:textId="77777777" w:rsidR="002516E5" w:rsidRDefault="002516E5" w:rsidP="002516E5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399894A0" wp14:editId="2D8A9112">
          <wp:extent cx="6118860" cy="518160"/>
          <wp:effectExtent l="0" t="0" r="0" b="0"/>
          <wp:docPr id="8663920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A2E7E8" w14:textId="77777777" w:rsidR="002516E5" w:rsidRPr="007850ED" w:rsidRDefault="002516E5" w:rsidP="002516E5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19A7799D" w14:textId="77777777" w:rsidR="002516E5" w:rsidRDefault="002516E5" w:rsidP="002516E5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7EC3C4D" wp14:editId="7CD22ADD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4841A9" w14:textId="77777777" w:rsidR="002516E5" w:rsidRDefault="002516E5" w:rsidP="002516E5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C3C4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0C4841A9" w14:textId="77777777" w:rsidR="002516E5" w:rsidRDefault="002516E5" w:rsidP="002516E5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8F136B4" w14:textId="77777777" w:rsidR="002516E5" w:rsidRDefault="002516E5" w:rsidP="002516E5">
    <w:pPr>
      <w:pStyle w:val="Nagwek"/>
      <w:rPr>
        <w:rFonts w:ascii="Calibri" w:hAnsi="Calibri" w:cs="Calibri"/>
        <w:sz w:val="20"/>
        <w:szCs w:val="20"/>
      </w:rPr>
    </w:pPr>
  </w:p>
  <w:p w14:paraId="68CC79D8" w14:textId="77777777" w:rsidR="002516E5" w:rsidRPr="00153643" w:rsidRDefault="002516E5" w:rsidP="002516E5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sz w:val="20"/>
        <w:szCs w:val="20"/>
      </w:rPr>
      <w:t>6</w:t>
    </w:r>
    <w:r w:rsidRPr="00153643">
      <w:rPr>
        <w:rFonts w:ascii="Calibri" w:hAnsi="Calibri" w:cs="Calibri"/>
        <w:sz w:val="20"/>
        <w:szCs w:val="20"/>
      </w:rPr>
      <w:t>/2025</w:t>
    </w:r>
  </w:p>
  <w:p w14:paraId="3365C5DF" w14:textId="4D6FE8D6" w:rsidR="00127B5D" w:rsidRPr="002516E5" w:rsidRDefault="00127B5D" w:rsidP="002516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5418FA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7154F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8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22" w15:restartNumberingAfterBreak="0">
    <w:nsid w:val="68DF762A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D466B1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D171D1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54202391">
    <w:abstractNumId w:val="16"/>
  </w:num>
  <w:num w:numId="2" w16cid:durableId="1582717822">
    <w:abstractNumId w:val="11"/>
  </w:num>
  <w:num w:numId="3" w16cid:durableId="2144693789">
    <w:abstractNumId w:val="19"/>
  </w:num>
  <w:num w:numId="4" w16cid:durableId="1308776817">
    <w:abstractNumId w:val="20"/>
  </w:num>
  <w:num w:numId="5" w16cid:durableId="256866634">
    <w:abstractNumId w:val="12"/>
  </w:num>
  <w:num w:numId="6" w16cid:durableId="1331786178">
    <w:abstractNumId w:val="13"/>
  </w:num>
  <w:num w:numId="7" w16cid:durableId="1574854323">
    <w:abstractNumId w:val="15"/>
  </w:num>
  <w:num w:numId="8" w16cid:durableId="58134537">
    <w:abstractNumId w:val="18"/>
  </w:num>
  <w:num w:numId="9" w16cid:durableId="1340811776">
    <w:abstractNumId w:val="10"/>
  </w:num>
  <w:num w:numId="10" w16cid:durableId="831869919">
    <w:abstractNumId w:val="9"/>
  </w:num>
  <w:num w:numId="11" w16cid:durableId="408230414">
    <w:abstractNumId w:val="22"/>
  </w:num>
  <w:num w:numId="12" w16cid:durableId="375202821">
    <w:abstractNumId w:val="24"/>
  </w:num>
  <w:num w:numId="13" w16cid:durableId="245961115">
    <w:abstractNumId w:val="23"/>
  </w:num>
  <w:num w:numId="14" w16cid:durableId="62720522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D71"/>
    <w:rsid w:val="00007E0C"/>
    <w:rsid w:val="00012004"/>
    <w:rsid w:val="00020983"/>
    <w:rsid w:val="000231AC"/>
    <w:rsid w:val="000239D4"/>
    <w:rsid w:val="00023F47"/>
    <w:rsid w:val="00025659"/>
    <w:rsid w:val="00026AE9"/>
    <w:rsid w:val="00026E3B"/>
    <w:rsid w:val="00027CE9"/>
    <w:rsid w:val="00033DF6"/>
    <w:rsid w:val="00033E37"/>
    <w:rsid w:val="000369E2"/>
    <w:rsid w:val="00036A2E"/>
    <w:rsid w:val="0003703F"/>
    <w:rsid w:val="000379F7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86CEC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75C"/>
    <w:rsid w:val="000B2EE7"/>
    <w:rsid w:val="000B37AC"/>
    <w:rsid w:val="000B59DA"/>
    <w:rsid w:val="000C0237"/>
    <w:rsid w:val="000C152C"/>
    <w:rsid w:val="000C1FE3"/>
    <w:rsid w:val="000C3646"/>
    <w:rsid w:val="000C5FAE"/>
    <w:rsid w:val="000C6826"/>
    <w:rsid w:val="000C6E74"/>
    <w:rsid w:val="000C6E88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4CF3"/>
    <w:rsid w:val="00197122"/>
    <w:rsid w:val="001979DB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37A6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47F6"/>
    <w:rsid w:val="00244BB6"/>
    <w:rsid w:val="00246A11"/>
    <w:rsid w:val="002516E5"/>
    <w:rsid w:val="00252051"/>
    <w:rsid w:val="00255734"/>
    <w:rsid w:val="00256EDD"/>
    <w:rsid w:val="00257369"/>
    <w:rsid w:val="00261B89"/>
    <w:rsid w:val="00264077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EC7"/>
    <w:rsid w:val="002E5422"/>
    <w:rsid w:val="002F0291"/>
    <w:rsid w:val="002F16D6"/>
    <w:rsid w:val="002F26C4"/>
    <w:rsid w:val="002F59C2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370D"/>
    <w:rsid w:val="00313888"/>
    <w:rsid w:val="00314467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893"/>
    <w:rsid w:val="003743D2"/>
    <w:rsid w:val="003809D8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FE9"/>
    <w:rsid w:val="003E4162"/>
    <w:rsid w:val="003E464A"/>
    <w:rsid w:val="003E719D"/>
    <w:rsid w:val="003F0669"/>
    <w:rsid w:val="003F0785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6866"/>
    <w:rsid w:val="00410D38"/>
    <w:rsid w:val="0041331B"/>
    <w:rsid w:val="00414CF9"/>
    <w:rsid w:val="00420580"/>
    <w:rsid w:val="00420642"/>
    <w:rsid w:val="00422FC5"/>
    <w:rsid w:val="00423457"/>
    <w:rsid w:val="004245B7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BA1"/>
    <w:rsid w:val="004C6EE4"/>
    <w:rsid w:val="004D1405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423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5EB9"/>
    <w:rsid w:val="00586183"/>
    <w:rsid w:val="00586F80"/>
    <w:rsid w:val="00590EC3"/>
    <w:rsid w:val="005916C5"/>
    <w:rsid w:val="005921A0"/>
    <w:rsid w:val="00592FE4"/>
    <w:rsid w:val="00593ACF"/>
    <w:rsid w:val="0059590C"/>
    <w:rsid w:val="00595F14"/>
    <w:rsid w:val="00596A06"/>
    <w:rsid w:val="00596C55"/>
    <w:rsid w:val="005A1915"/>
    <w:rsid w:val="005A19ED"/>
    <w:rsid w:val="005A2D0E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E94"/>
    <w:rsid w:val="00610DAB"/>
    <w:rsid w:val="00612A2E"/>
    <w:rsid w:val="00612F9F"/>
    <w:rsid w:val="00622E12"/>
    <w:rsid w:val="006230E3"/>
    <w:rsid w:val="00631F41"/>
    <w:rsid w:val="00632820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1BF6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26"/>
    <w:rsid w:val="006E04F8"/>
    <w:rsid w:val="006E259A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2D1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30CF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33C7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0BE0"/>
    <w:rsid w:val="00892186"/>
    <w:rsid w:val="00896895"/>
    <w:rsid w:val="00896C0F"/>
    <w:rsid w:val="008A024D"/>
    <w:rsid w:val="008A02C0"/>
    <w:rsid w:val="008A0763"/>
    <w:rsid w:val="008A10C0"/>
    <w:rsid w:val="008A1345"/>
    <w:rsid w:val="008A27B1"/>
    <w:rsid w:val="008A2D53"/>
    <w:rsid w:val="008A41DF"/>
    <w:rsid w:val="008B11F9"/>
    <w:rsid w:val="008B212B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4FB4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407B"/>
    <w:rsid w:val="009176B3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681C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B64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5ED0"/>
    <w:rsid w:val="00A461B5"/>
    <w:rsid w:val="00A46A06"/>
    <w:rsid w:val="00A560DD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6600"/>
    <w:rsid w:val="00A97F70"/>
    <w:rsid w:val="00AA4266"/>
    <w:rsid w:val="00AA435C"/>
    <w:rsid w:val="00AA6DE8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5B1D"/>
    <w:rsid w:val="00B36246"/>
    <w:rsid w:val="00B40125"/>
    <w:rsid w:val="00B4095C"/>
    <w:rsid w:val="00B42989"/>
    <w:rsid w:val="00B4502B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23B"/>
    <w:rsid w:val="00BF0427"/>
    <w:rsid w:val="00BF15F1"/>
    <w:rsid w:val="00BF1BAE"/>
    <w:rsid w:val="00BF3244"/>
    <w:rsid w:val="00BF353D"/>
    <w:rsid w:val="00BF69FF"/>
    <w:rsid w:val="00BF6EFD"/>
    <w:rsid w:val="00BF78FD"/>
    <w:rsid w:val="00C015A6"/>
    <w:rsid w:val="00C0164D"/>
    <w:rsid w:val="00C02FE9"/>
    <w:rsid w:val="00C05CC4"/>
    <w:rsid w:val="00C0613F"/>
    <w:rsid w:val="00C10C91"/>
    <w:rsid w:val="00C12165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9266C"/>
    <w:rsid w:val="00C92982"/>
    <w:rsid w:val="00C97C1D"/>
    <w:rsid w:val="00CA152F"/>
    <w:rsid w:val="00CA23A0"/>
    <w:rsid w:val="00CA4619"/>
    <w:rsid w:val="00CB0684"/>
    <w:rsid w:val="00CB1C76"/>
    <w:rsid w:val="00CB49E0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83C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50E"/>
    <w:rsid w:val="00D75890"/>
    <w:rsid w:val="00D75939"/>
    <w:rsid w:val="00D763BF"/>
    <w:rsid w:val="00D76B99"/>
    <w:rsid w:val="00D7723B"/>
    <w:rsid w:val="00D77B5D"/>
    <w:rsid w:val="00D77E3D"/>
    <w:rsid w:val="00D80548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9D2"/>
    <w:rsid w:val="00D90AAB"/>
    <w:rsid w:val="00D91670"/>
    <w:rsid w:val="00D93276"/>
    <w:rsid w:val="00D93CF7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C6973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C4F"/>
    <w:rsid w:val="00F0084C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42A5"/>
    <w:rsid w:val="00F644BB"/>
    <w:rsid w:val="00F6566D"/>
    <w:rsid w:val="00F66BC0"/>
    <w:rsid w:val="00F67F53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920EB"/>
    <w:rsid w:val="00F92B36"/>
    <w:rsid w:val="00F92BD6"/>
    <w:rsid w:val="00F93F5F"/>
    <w:rsid w:val="00F957FE"/>
    <w:rsid w:val="00FA12D9"/>
    <w:rsid w:val="00FA1C7E"/>
    <w:rsid w:val="00FA49A1"/>
    <w:rsid w:val="00FA6062"/>
    <w:rsid w:val="00FB074D"/>
    <w:rsid w:val="00FB1331"/>
    <w:rsid w:val="00FB2E1F"/>
    <w:rsid w:val="00FB75A2"/>
    <w:rsid w:val="00FC48D5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B7B0B9-D195-4009-A3AE-5342B6967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Agnieszka Klaja</cp:lastModifiedBy>
  <cp:revision>9</cp:revision>
  <cp:lastPrinted>2020-12-21T07:11:00Z</cp:lastPrinted>
  <dcterms:created xsi:type="dcterms:W3CDTF">2022-04-28T11:52:00Z</dcterms:created>
  <dcterms:modified xsi:type="dcterms:W3CDTF">2026-08-07T16:07:00Z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