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0E61A" w14:textId="1E7F75F4" w:rsidR="00DA509A" w:rsidRPr="00531C21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ab/>
      </w:r>
      <w:r w:rsidRPr="00531C21">
        <w:rPr>
          <w:rFonts w:ascii="Calibri" w:hAnsi="Calibri" w:cs="Calibri"/>
          <w:sz w:val="20"/>
          <w:szCs w:val="20"/>
        </w:rPr>
        <w:tab/>
      </w:r>
      <w:r w:rsidRPr="00531C21">
        <w:rPr>
          <w:rFonts w:ascii="Calibri" w:hAnsi="Calibri" w:cs="Calibri"/>
          <w:sz w:val="20"/>
          <w:szCs w:val="20"/>
        </w:rPr>
        <w:tab/>
      </w:r>
      <w:r w:rsidR="0090420C" w:rsidRPr="00531C21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531C21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531C21">
        <w:rPr>
          <w:rFonts w:ascii="Calibri" w:hAnsi="Calibri" w:cs="Calibri"/>
          <w:sz w:val="20"/>
          <w:szCs w:val="20"/>
        </w:rPr>
        <w:tab/>
      </w:r>
      <w:r w:rsidR="005B659A" w:rsidRPr="00531C21">
        <w:rPr>
          <w:rFonts w:ascii="Calibri" w:hAnsi="Calibri" w:cs="Calibri"/>
          <w:sz w:val="20"/>
          <w:szCs w:val="20"/>
        </w:rPr>
        <w:tab/>
      </w:r>
      <w:r w:rsidR="005B659A" w:rsidRPr="00531C21">
        <w:rPr>
          <w:rFonts w:ascii="Calibri" w:hAnsi="Calibri" w:cs="Calibri"/>
          <w:sz w:val="20"/>
          <w:szCs w:val="20"/>
        </w:rPr>
        <w:tab/>
      </w:r>
      <w:r w:rsidR="00D37E9A" w:rsidRPr="00531C21">
        <w:rPr>
          <w:rFonts w:ascii="Calibri" w:hAnsi="Calibri" w:cs="Calibri"/>
          <w:sz w:val="20"/>
          <w:szCs w:val="20"/>
        </w:rPr>
        <w:t>Z</w:t>
      </w:r>
      <w:r w:rsidR="00983423" w:rsidRPr="00531C21">
        <w:rPr>
          <w:rFonts w:ascii="Calibri" w:hAnsi="Calibri" w:cs="Calibri"/>
          <w:sz w:val="20"/>
          <w:szCs w:val="20"/>
        </w:rPr>
        <w:t>ałącznik</w:t>
      </w:r>
      <w:r w:rsidRPr="00531C21">
        <w:rPr>
          <w:rFonts w:ascii="Calibri" w:hAnsi="Calibri" w:cs="Calibri"/>
          <w:sz w:val="20"/>
          <w:szCs w:val="20"/>
        </w:rPr>
        <w:t xml:space="preserve"> nr </w:t>
      </w:r>
      <w:r w:rsidR="00983423" w:rsidRPr="00531C21">
        <w:rPr>
          <w:rFonts w:ascii="Calibri" w:hAnsi="Calibri" w:cs="Calibri"/>
          <w:sz w:val="20"/>
          <w:szCs w:val="20"/>
        </w:rPr>
        <w:t xml:space="preserve"> </w:t>
      </w:r>
      <w:r w:rsidR="00EE1CDF" w:rsidRPr="00531C21">
        <w:rPr>
          <w:rFonts w:ascii="Calibri" w:hAnsi="Calibri" w:cs="Calibri"/>
          <w:sz w:val="20"/>
          <w:szCs w:val="20"/>
        </w:rPr>
        <w:t>1</w:t>
      </w:r>
      <w:r w:rsidR="00D62E51" w:rsidRPr="00531C21">
        <w:rPr>
          <w:rFonts w:ascii="Calibri" w:hAnsi="Calibri" w:cs="Calibri"/>
          <w:sz w:val="20"/>
          <w:szCs w:val="20"/>
        </w:rPr>
        <w:t xml:space="preserve"> do SWZ</w:t>
      </w:r>
      <w:r w:rsidR="00DA509A" w:rsidRPr="00531C21">
        <w:rPr>
          <w:rFonts w:ascii="Calibri" w:hAnsi="Calibri" w:cs="Calibri"/>
          <w:sz w:val="20"/>
          <w:szCs w:val="20"/>
        </w:rPr>
        <w:tab/>
      </w:r>
      <w:r w:rsidR="00DA509A" w:rsidRPr="00531C21">
        <w:rPr>
          <w:rFonts w:ascii="Calibri" w:hAnsi="Calibri" w:cs="Calibri"/>
          <w:sz w:val="20"/>
          <w:szCs w:val="20"/>
        </w:rPr>
        <w:tab/>
      </w:r>
      <w:r w:rsidR="00DA509A" w:rsidRPr="00531C21">
        <w:rPr>
          <w:rFonts w:ascii="Calibri" w:hAnsi="Calibri" w:cs="Calibri"/>
          <w:sz w:val="20"/>
          <w:szCs w:val="20"/>
        </w:rPr>
        <w:tab/>
      </w:r>
      <w:r w:rsidR="00DA509A" w:rsidRPr="00531C21">
        <w:rPr>
          <w:rFonts w:ascii="Calibri" w:hAnsi="Calibri" w:cs="Calibri"/>
          <w:sz w:val="20"/>
          <w:szCs w:val="20"/>
        </w:rPr>
        <w:tab/>
      </w:r>
      <w:r w:rsidR="00DA509A" w:rsidRPr="00531C21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1F0E813F" w:rsidR="00DA509A" w:rsidRPr="00531C21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 xml:space="preserve">………………  </w:t>
      </w:r>
      <w:proofErr w:type="spellStart"/>
      <w:r w:rsidRPr="00531C21">
        <w:rPr>
          <w:rFonts w:ascii="Calibri" w:hAnsi="Calibri" w:cs="Calibri"/>
          <w:sz w:val="20"/>
          <w:szCs w:val="20"/>
        </w:rPr>
        <w:t>dn</w:t>
      </w:r>
      <w:proofErr w:type="spellEnd"/>
      <w:r w:rsidR="00DA509A" w:rsidRPr="00531C21">
        <w:rPr>
          <w:rFonts w:ascii="Calibri" w:hAnsi="Calibri" w:cs="Calibri"/>
          <w:sz w:val="20"/>
          <w:szCs w:val="20"/>
        </w:rPr>
        <w:t>………………</w:t>
      </w:r>
      <w:r w:rsidR="00D80BA5" w:rsidRPr="00531C21">
        <w:rPr>
          <w:rFonts w:ascii="Calibri" w:hAnsi="Calibri" w:cs="Calibri"/>
          <w:sz w:val="20"/>
          <w:szCs w:val="20"/>
        </w:rPr>
        <w:t>20</w:t>
      </w:r>
      <w:r w:rsidR="007D20F7" w:rsidRPr="00531C21">
        <w:rPr>
          <w:rFonts w:ascii="Calibri" w:hAnsi="Calibri" w:cs="Calibri"/>
          <w:sz w:val="20"/>
          <w:szCs w:val="20"/>
        </w:rPr>
        <w:t>2</w:t>
      </w:r>
      <w:r w:rsidR="00BA135D">
        <w:rPr>
          <w:rFonts w:ascii="Calibri" w:hAnsi="Calibri" w:cs="Calibri"/>
          <w:sz w:val="20"/>
          <w:szCs w:val="20"/>
        </w:rPr>
        <w:t>6</w:t>
      </w:r>
      <w:r w:rsidR="00D80BA5" w:rsidRPr="00531C21">
        <w:rPr>
          <w:rFonts w:ascii="Calibri" w:hAnsi="Calibri" w:cs="Calibri"/>
          <w:sz w:val="20"/>
          <w:szCs w:val="20"/>
        </w:rPr>
        <w:t>r.</w:t>
      </w:r>
    </w:p>
    <w:p w14:paraId="6B9BD3F7" w14:textId="77777777" w:rsidR="00DA509A" w:rsidRPr="00531C21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……..</w:t>
      </w:r>
      <w:r w:rsidR="00DA509A" w:rsidRPr="00531C21">
        <w:rPr>
          <w:rFonts w:ascii="Calibri" w:hAnsi="Calibri" w:cs="Calibri"/>
          <w:sz w:val="20"/>
          <w:szCs w:val="20"/>
        </w:rPr>
        <w:t>................................................</w:t>
      </w:r>
    </w:p>
    <w:p w14:paraId="541F8A31" w14:textId="77777777" w:rsidR="00DA509A" w:rsidRPr="00531C21" w:rsidRDefault="00DA509A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 xml:space="preserve"> </w:t>
      </w:r>
      <w:r w:rsidR="004050DD" w:rsidRPr="00531C21">
        <w:rPr>
          <w:rFonts w:ascii="Calibri" w:hAnsi="Calibri" w:cs="Calibri"/>
          <w:sz w:val="20"/>
          <w:szCs w:val="20"/>
        </w:rPr>
        <w:t xml:space="preserve">    </w:t>
      </w:r>
      <w:r w:rsidRPr="00531C21">
        <w:rPr>
          <w:rFonts w:ascii="Calibri" w:hAnsi="Calibri" w:cs="Calibri"/>
          <w:sz w:val="20"/>
          <w:szCs w:val="20"/>
        </w:rPr>
        <w:t xml:space="preserve"> </w:t>
      </w:r>
      <w:r w:rsidR="00235B00" w:rsidRPr="00531C21">
        <w:rPr>
          <w:rFonts w:ascii="Calibri" w:hAnsi="Calibri" w:cs="Calibri"/>
          <w:sz w:val="20"/>
          <w:szCs w:val="20"/>
        </w:rPr>
        <w:t>(Nazwa i adres W</w:t>
      </w:r>
      <w:r w:rsidR="006C262E" w:rsidRPr="00531C21">
        <w:rPr>
          <w:rFonts w:ascii="Calibri" w:hAnsi="Calibri" w:cs="Calibri"/>
          <w:sz w:val="20"/>
          <w:szCs w:val="20"/>
        </w:rPr>
        <w:t xml:space="preserve">ykonawcy)  </w:t>
      </w:r>
    </w:p>
    <w:p w14:paraId="59055417" w14:textId="77777777" w:rsidR="00E3479B" w:rsidRPr="00531C21" w:rsidRDefault="00E3479B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3C77CB79" w14:textId="77777777" w:rsidR="00E3479B" w:rsidRPr="00531C21" w:rsidRDefault="00E3479B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77777777" w:rsidR="00DA509A" w:rsidRPr="00531C21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531C21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531C21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531C21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531C21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E7DABC1" w14:textId="77777777" w:rsidR="00534745" w:rsidRPr="00531C21" w:rsidRDefault="00534745" w:rsidP="003D71A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A77FB3" w14:textId="60CA1B01" w:rsidR="00F92D06" w:rsidRPr="00531C21" w:rsidRDefault="00590A2F" w:rsidP="005D044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531C21">
        <w:rPr>
          <w:rFonts w:ascii="Calibri" w:hAnsi="Calibri" w:cs="Calibri"/>
          <w:b/>
          <w:bCs/>
          <w:sz w:val="20"/>
          <w:szCs w:val="20"/>
        </w:rPr>
        <w:t>„</w:t>
      </w:r>
      <w:r w:rsidR="005D044A" w:rsidRPr="005D044A">
        <w:rPr>
          <w:rFonts w:ascii="Calibri" w:hAnsi="Calibri" w:cs="Calibri"/>
          <w:b/>
          <w:bCs/>
          <w:sz w:val="20"/>
          <w:szCs w:val="20"/>
        </w:rPr>
        <w:t xml:space="preserve">Przebudowa  drogi gminnej Nr 382004T  Miedzierza-Wółka </w:t>
      </w:r>
      <w:proofErr w:type="spellStart"/>
      <w:r w:rsidR="005D044A" w:rsidRPr="005D044A">
        <w:rPr>
          <w:rFonts w:ascii="Calibri" w:hAnsi="Calibri" w:cs="Calibri"/>
          <w:b/>
          <w:bCs/>
          <w:sz w:val="20"/>
          <w:szCs w:val="20"/>
        </w:rPr>
        <w:t>Smolana</w:t>
      </w:r>
      <w:proofErr w:type="spellEnd"/>
      <w:r w:rsidR="005D044A" w:rsidRPr="005D044A">
        <w:rPr>
          <w:rFonts w:ascii="Calibri" w:hAnsi="Calibri" w:cs="Calibri"/>
          <w:b/>
          <w:bCs/>
          <w:sz w:val="20"/>
          <w:szCs w:val="20"/>
        </w:rPr>
        <w:t xml:space="preserve"> -Granica Gminy – etap II</w:t>
      </w:r>
      <w:r w:rsidR="00F92D06" w:rsidRPr="00531C21">
        <w:rPr>
          <w:rFonts w:ascii="Calibri" w:hAnsi="Calibri" w:cs="Calibri"/>
          <w:b/>
          <w:bCs/>
          <w:sz w:val="20"/>
          <w:szCs w:val="20"/>
        </w:rPr>
        <w:t>”</w:t>
      </w:r>
    </w:p>
    <w:p w14:paraId="58C1BF9C" w14:textId="77777777" w:rsidR="00534745" w:rsidRPr="00531C21" w:rsidRDefault="00534745" w:rsidP="003D71A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2D41D4B" w14:textId="62D2176B" w:rsidR="002858C6" w:rsidRPr="00531C21" w:rsidRDefault="00016153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zgodnie z wymaganiami określonymi w specyfikacji warunków zamówienia dla tego przetargu składamy niniejszą ofertę:</w:t>
      </w:r>
    </w:p>
    <w:p w14:paraId="6E74718D" w14:textId="77777777" w:rsidR="002858C6" w:rsidRPr="00531C21" w:rsidRDefault="002858C6" w:rsidP="002858C6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531C21" w14:paraId="31CFD468" w14:textId="77777777" w:rsidTr="00BA0FBA">
        <w:trPr>
          <w:trHeight w:val="2137"/>
        </w:trPr>
        <w:tc>
          <w:tcPr>
            <w:tcW w:w="8759" w:type="dxa"/>
          </w:tcPr>
          <w:p w14:paraId="1991C11F" w14:textId="710697A3" w:rsidR="00F63B18" w:rsidRPr="00531C21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31C21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0F6AAEFD" w14:textId="77777777" w:rsidR="00621457" w:rsidRPr="00531C21" w:rsidRDefault="00621457" w:rsidP="006214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31C21">
              <w:rPr>
                <w:rFonts w:ascii="Calibri" w:hAnsi="Calibri" w:cs="Calibri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531C21">
              <w:rPr>
                <w:rFonts w:ascii="Calibri" w:hAnsi="Calibri" w:cs="Calibri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</w:t>
            </w:r>
          </w:p>
          <w:p w14:paraId="0AC7DF4E" w14:textId="77777777" w:rsidR="00621457" w:rsidRPr="00531C21" w:rsidRDefault="00621457" w:rsidP="006214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31C21">
              <w:rPr>
                <w:rFonts w:ascii="Calibri" w:hAnsi="Calibri" w:cs="Calibri"/>
                <w:sz w:val="20"/>
                <w:szCs w:val="20"/>
              </w:rPr>
              <w:t xml:space="preserve">w tym podatek VAT </w:t>
            </w:r>
          </w:p>
          <w:p w14:paraId="158BDDFC" w14:textId="4E17834F" w:rsidR="00DE55CE" w:rsidRPr="00531C21" w:rsidRDefault="00621457" w:rsidP="00DE55CE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531C2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531C2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531C2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</w:tbl>
    <w:p w14:paraId="0D1454AE" w14:textId="77777777" w:rsidR="00B66728" w:rsidRPr="00531C21" w:rsidRDefault="00B66728" w:rsidP="00B66728">
      <w:pPr>
        <w:tabs>
          <w:tab w:val="left" w:pos="426"/>
        </w:tabs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14:paraId="600141D8" w14:textId="77777777" w:rsidR="00BB5390" w:rsidRPr="00531C21" w:rsidRDefault="00BB5390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B47E2DF" w14:textId="77777777" w:rsidR="002858C6" w:rsidRPr="00531C2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531C21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7FD751F6" w14:textId="26D91E44" w:rsidR="002858C6" w:rsidRPr="00531C2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531C21">
        <w:rPr>
          <w:rFonts w:ascii="Calibri" w:eastAsia="Arial Unicode MS" w:hAnsi="Calibri" w:cs="Calibri"/>
          <w:b/>
          <w:sz w:val="20"/>
          <w:szCs w:val="20"/>
        </w:rPr>
        <w:t xml:space="preserve">W </w:t>
      </w:r>
      <w:r w:rsidR="00307E4B" w:rsidRPr="00531C21">
        <w:rPr>
          <w:rFonts w:ascii="Calibri" w:eastAsia="Arial Unicode MS" w:hAnsi="Calibri" w:cs="Calibri"/>
          <w:b/>
          <w:sz w:val="20"/>
          <w:szCs w:val="20"/>
        </w:rPr>
        <w:t xml:space="preserve">rozdziale </w:t>
      </w:r>
      <w:r w:rsidR="006120C4" w:rsidRPr="00531C21">
        <w:rPr>
          <w:rFonts w:ascii="Calibri" w:eastAsia="Arial Unicode MS" w:hAnsi="Calibri" w:cs="Calibri"/>
          <w:b/>
          <w:sz w:val="20"/>
          <w:szCs w:val="20"/>
        </w:rPr>
        <w:t>XV</w:t>
      </w:r>
      <w:r w:rsidR="00307E4B" w:rsidRPr="00531C21">
        <w:rPr>
          <w:rFonts w:ascii="Calibri" w:eastAsia="Arial Unicode MS" w:hAnsi="Calibri" w:cs="Calibri"/>
          <w:b/>
          <w:sz w:val="20"/>
          <w:szCs w:val="20"/>
        </w:rPr>
        <w:t xml:space="preserve"> ust. 5  </w:t>
      </w:r>
      <w:r w:rsidRPr="00531C21">
        <w:rPr>
          <w:rFonts w:ascii="Calibri" w:eastAsia="Arial Unicode MS" w:hAnsi="Calibri" w:cs="Calibri"/>
          <w:b/>
          <w:sz w:val="20"/>
          <w:szCs w:val="20"/>
        </w:rPr>
        <w:t xml:space="preserve">SWZ Zamawiający wymaga złożenia wraz z ofertą informacji o </w:t>
      </w:r>
      <w:r w:rsidRPr="00531C21">
        <w:rPr>
          <w:rFonts w:ascii="Calibri" w:hAnsi="Calibri" w:cs="Calibri"/>
          <w:b/>
          <w:sz w:val="20"/>
          <w:szCs w:val="20"/>
        </w:rPr>
        <w:t xml:space="preserve">powstaniu </w:t>
      </w:r>
      <w:r w:rsidR="00F275FC" w:rsidRPr="00531C21">
        <w:rPr>
          <w:rFonts w:ascii="Calibri" w:hAnsi="Calibri" w:cs="Calibri"/>
          <w:b/>
          <w:sz w:val="20"/>
          <w:szCs w:val="20"/>
        </w:rPr>
        <w:t xml:space="preserve">u </w:t>
      </w:r>
      <w:r w:rsidRPr="00531C21">
        <w:rPr>
          <w:rFonts w:ascii="Calibri" w:hAnsi="Calibri" w:cs="Calibri"/>
          <w:b/>
          <w:sz w:val="20"/>
          <w:szCs w:val="20"/>
        </w:rPr>
        <w:t xml:space="preserve">zamawiającego </w:t>
      </w:r>
      <w:r w:rsidRPr="00531C21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531C2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531C21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531C21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531C21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531C2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531C2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531C21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531C2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Numer telefonu:</w:t>
      </w:r>
      <w:r w:rsidRPr="00531C21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3AA8C094" w14:textId="77777777" w:rsidR="00016153" w:rsidRPr="00531C2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Numer REGON:</w:t>
      </w:r>
      <w:r w:rsidRPr="00531C21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7845EFF0" w:rsidR="00016153" w:rsidRPr="00531C21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Adres kontaktowy e</w:t>
      </w:r>
      <w:r w:rsidR="00F30C2A" w:rsidRPr="00531C21">
        <w:rPr>
          <w:rFonts w:ascii="Calibri" w:hAnsi="Calibri" w:cs="Calibri"/>
          <w:sz w:val="20"/>
          <w:szCs w:val="20"/>
        </w:rPr>
        <w:t>-</w:t>
      </w:r>
      <w:r w:rsidRPr="00531C21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  <w:r w:rsidR="00C11AF4" w:rsidRPr="00531C21">
        <w:rPr>
          <w:rFonts w:ascii="Calibri" w:hAnsi="Calibri" w:cs="Calibri"/>
          <w:sz w:val="20"/>
          <w:szCs w:val="20"/>
        </w:rPr>
        <w:t>,</w:t>
      </w:r>
    </w:p>
    <w:p w14:paraId="2E12D22F" w14:textId="1F5838C6" w:rsidR="00C11AF4" w:rsidRPr="00531C21" w:rsidRDefault="00C11AF4" w:rsidP="00C11AF4">
      <w:pPr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Adres e-mail gwaranta do zwrotu wadium …………………………………………………………… (jeżeli wadium zostało wniesione w formie gwarancji)</w:t>
      </w:r>
    </w:p>
    <w:p w14:paraId="1686D06F" w14:textId="560FD745" w:rsidR="00C11AF4" w:rsidRPr="00531C21" w:rsidRDefault="00C11AF4" w:rsidP="00C11AF4">
      <w:pPr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Nr. Rachunku do zwrotu wadium ……………………………………………………………………….</w:t>
      </w:r>
    </w:p>
    <w:p w14:paraId="568E8E48" w14:textId="5A3C5DCC" w:rsidR="00964FD5" w:rsidRPr="00531C21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531C21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531C21">
        <w:rPr>
          <w:rFonts w:ascii="Calibri" w:hAnsi="Calibri" w:cs="Calibri"/>
          <w:snapToGrid w:val="0"/>
          <w:sz w:val="20"/>
          <w:szCs w:val="20"/>
        </w:rPr>
        <w:t xml:space="preserve">rozdziału </w:t>
      </w:r>
      <w:r w:rsidR="006120C4" w:rsidRPr="00531C21">
        <w:rPr>
          <w:rFonts w:ascii="Calibri" w:hAnsi="Calibri" w:cs="Calibri"/>
          <w:snapToGrid w:val="0"/>
          <w:sz w:val="20"/>
          <w:szCs w:val="20"/>
        </w:rPr>
        <w:t>VII</w:t>
      </w:r>
      <w:r w:rsidR="00063538" w:rsidRPr="00531C21">
        <w:rPr>
          <w:rFonts w:ascii="Calibri" w:hAnsi="Calibri" w:cs="Calibri"/>
          <w:snapToGrid w:val="0"/>
          <w:sz w:val="20"/>
          <w:szCs w:val="20"/>
        </w:rPr>
        <w:t>.</w:t>
      </w:r>
      <w:r w:rsidR="00307E4B" w:rsidRPr="00531C21">
        <w:rPr>
          <w:rFonts w:ascii="Calibri" w:hAnsi="Calibri" w:cs="Calibri"/>
          <w:snapToGrid w:val="0"/>
          <w:sz w:val="20"/>
          <w:szCs w:val="20"/>
        </w:rPr>
        <w:t xml:space="preserve"> ust. 1 SWZ</w:t>
      </w:r>
      <w:r w:rsidRPr="00531C21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531C2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531C21">
        <w:rPr>
          <w:rFonts w:ascii="Calibri" w:hAnsi="Calibri" w:cs="Calibri"/>
          <w:sz w:val="20"/>
          <w:szCs w:val="20"/>
        </w:rPr>
        <w:t>będą zgodne z</w:t>
      </w:r>
      <w:r w:rsidR="007E4294" w:rsidRPr="00531C21">
        <w:rPr>
          <w:rFonts w:ascii="Calibri" w:hAnsi="Calibri" w:cs="Calibri"/>
          <w:sz w:val="20"/>
          <w:szCs w:val="20"/>
        </w:rPr>
        <w:t>e</w:t>
      </w:r>
      <w:r w:rsidRPr="00531C21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531C2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531C21">
        <w:rPr>
          <w:rFonts w:ascii="Calibri" w:hAnsi="Calibri" w:cs="Calibri"/>
          <w:sz w:val="20"/>
          <w:szCs w:val="20"/>
        </w:rPr>
        <w:t>e</w:t>
      </w:r>
      <w:r w:rsidRPr="00531C21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531C2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14:paraId="6914F7A9" w14:textId="77777777" w:rsidR="00795888" w:rsidRPr="00531C21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531C21">
        <w:rPr>
          <w:rFonts w:ascii="Calibri" w:hAnsi="Calibri" w:cs="Calibri"/>
          <w:sz w:val="20"/>
          <w:szCs w:val="20"/>
          <w:vertAlign w:val="superscript"/>
        </w:rPr>
        <w:t>1)</w:t>
      </w:r>
      <w:r w:rsidRPr="00531C21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46E0D05" w14:textId="25293637" w:rsidR="00016153" w:rsidRPr="00531C2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531C21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531C21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</w:t>
      </w:r>
      <w:r w:rsidR="00FB4E16">
        <w:rPr>
          <w:rFonts w:ascii="Calibri" w:hAnsi="Calibri" w:cs="Calibri"/>
          <w:sz w:val="20"/>
          <w:szCs w:val="20"/>
        </w:rPr>
        <w:t xml:space="preserve"> – jeżeli jest wymagane</w:t>
      </w:r>
      <w:r w:rsidRPr="00531C21">
        <w:rPr>
          <w:rFonts w:ascii="Calibri" w:hAnsi="Calibri" w:cs="Calibri"/>
          <w:sz w:val="20"/>
          <w:szCs w:val="20"/>
        </w:rPr>
        <w:t>.</w:t>
      </w:r>
    </w:p>
    <w:p w14:paraId="51CC0995" w14:textId="77777777" w:rsidR="00150DA1" w:rsidRPr="00531C21" w:rsidRDefault="00150DA1" w:rsidP="00150DA1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31C21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531C21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531C21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B98887A" w14:textId="77777777" w:rsidR="00150DA1" w:rsidRPr="00531C21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531C21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5B860A6" w14:textId="77777777" w:rsidR="00150DA1" w:rsidRPr="00531C21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531C21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4D60A036" w14:textId="77777777" w:rsidR="00150DA1" w:rsidRPr="00531C21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531C21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0EEF24A4" w14:textId="77777777" w:rsidR="00150DA1" w:rsidRPr="00531C21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531C21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665484C" w14:textId="77777777" w:rsidR="00016153" w:rsidRPr="00531C2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31C21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531C21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531C21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531C21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531C21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531C21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531C21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531C21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531C21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2AF6793" w14:textId="77777777" w:rsidR="00F85AFE" w:rsidRPr="00531C21" w:rsidRDefault="00F85AFE" w:rsidP="00EF0FD7">
      <w:pPr>
        <w:pStyle w:val="Lista5"/>
        <w:spacing w:line="276" w:lineRule="auto"/>
        <w:ind w:left="0" w:firstLine="0"/>
        <w:rPr>
          <w:rFonts w:ascii="Calibri" w:hAnsi="Calibri" w:cs="Calibri"/>
          <w:snapToGrid w:val="0"/>
          <w:sz w:val="20"/>
        </w:rPr>
      </w:pPr>
    </w:p>
    <w:p w14:paraId="0E2530E5" w14:textId="77777777" w:rsidR="00F85AFE" w:rsidRPr="00531C21" w:rsidRDefault="00F85AFE" w:rsidP="00E40864">
      <w:pPr>
        <w:pStyle w:val="Lista5"/>
        <w:spacing w:line="276" w:lineRule="auto"/>
        <w:ind w:left="0" w:firstLine="0"/>
        <w:jc w:val="both"/>
        <w:rPr>
          <w:rFonts w:ascii="Calibri" w:hAnsi="Calibri" w:cs="Calibri"/>
          <w:snapToGrid w:val="0"/>
          <w:sz w:val="20"/>
        </w:rPr>
      </w:pPr>
    </w:p>
    <w:p w14:paraId="43D18766" w14:textId="77777777" w:rsidR="004301EB" w:rsidRPr="00531C21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531C21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77777777" w:rsidR="004301EB" w:rsidRPr="00531C21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531C21">
        <w:rPr>
          <w:rFonts w:ascii="Calibri" w:hAnsi="Calibri" w:cs="Calibri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531C21" w:rsidRDefault="004301EB" w:rsidP="00E40864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531C21">
        <w:rPr>
          <w:rFonts w:ascii="Calibri" w:hAnsi="Calibri" w:cs="Calibri"/>
          <w:b/>
          <w:sz w:val="20"/>
          <w:vertAlign w:val="superscript"/>
        </w:rPr>
        <w:t>1)</w:t>
      </w:r>
      <w:r w:rsidRPr="00531C21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531C21" w:rsidRDefault="004301EB" w:rsidP="00EF0FD7">
      <w:pPr>
        <w:pStyle w:val="Lista5"/>
        <w:spacing w:line="276" w:lineRule="auto"/>
        <w:ind w:left="0" w:firstLine="0"/>
        <w:rPr>
          <w:rFonts w:ascii="Calibri" w:hAnsi="Calibri" w:cs="Calibri"/>
          <w:sz w:val="20"/>
        </w:rPr>
      </w:pPr>
    </w:p>
    <w:sectPr w:rsidR="004301EB" w:rsidRPr="00531C21" w:rsidSect="00C11A5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702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53FB9" w14:textId="77777777" w:rsidR="008004B1" w:rsidRDefault="008004B1">
      <w:r>
        <w:separator/>
      </w:r>
    </w:p>
  </w:endnote>
  <w:endnote w:type="continuationSeparator" w:id="0">
    <w:p w14:paraId="670D5F01" w14:textId="77777777" w:rsidR="008004B1" w:rsidRDefault="0080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EAB7" w14:textId="77777777" w:rsidR="00C11A53" w:rsidRPr="00957F81" w:rsidRDefault="00C11A53" w:rsidP="00C11A53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957F81">
      <w:rPr>
        <w:rFonts w:ascii="Arial" w:hAnsi="Arial" w:cs="Arial"/>
        <w:b/>
        <w:sz w:val="20"/>
        <w:szCs w:val="20"/>
        <w:highlight w:val="yellow"/>
      </w:rPr>
      <w:t>Oferta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 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51C734C6" w14:textId="06DE3BF5" w:rsidR="000C25EB" w:rsidRPr="00C11A53" w:rsidRDefault="000C25EB" w:rsidP="00C11A53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0E388" w14:textId="77777777" w:rsidR="00C11AF4" w:rsidRPr="00957F81" w:rsidRDefault="00C11AF4" w:rsidP="00C11AF4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957F81">
      <w:rPr>
        <w:rFonts w:ascii="Arial" w:hAnsi="Arial" w:cs="Arial"/>
        <w:b/>
        <w:sz w:val="20"/>
        <w:szCs w:val="20"/>
        <w:highlight w:val="yellow"/>
      </w:rPr>
      <w:t>Oferta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 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37496FCA" w14:textId="77777777" w:rsidR="00C11AF4" w:rsidRPr="00C11AF4" w:rsidRDefault="00C11AF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6F3F4" w14:textId="77777777" w:rsidR="008004B1" w:rsidRDefault="008004B1">
      <w:r>
        <w:separator/>
      </w:r>
    </w:p>
  </w:footnote>
  <w:footnote w:type="continuationSeparator" w:id="0">
    <w:p w14:paraId="76299498" w14:textId="77777777" w:rsidR="008004B1" w:rsidRDefault="00800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AD5C" w14:textId="7B4234FD" w:rsidR="000C25EB" w:rsidRPr="00BA135D" w:rsidRDefault="00BA135D" w:rsidP="00BA135D">
    <w:pPr>
      <w:pStyle w:val="Nagwek"/>
    </w:pPr>
    <w:r w:rsidRPr="00BA135D">
      <w:rPr>
        <w:rFonts w:ascii="Cambria" w:eastAsia="Times-Roman" w:hAnsi="Cambria" w:cs="Arial"/>
        <w:bCs/>
        <w:iCs/>
        <w:sz w:val="20"/>
        <w:szCs w:val="20"/>
        <w:lang w:val="pl-PL"/>
      </w:rPr>
      <w:t>Nr referencyjny: ZP.271.</w:t>
    </w:r>
    <w:r w:rsidR="005D044A">
      <w:rPr>
        <w:rFonts w:ascii="Cambria" w:eastAsia="Times-Roman" w:hAnsi="Cambria" w:cs="Arial"/>
        <w:bCs/>
        <w:iCs/>
        <w:sz w:val="20"/>
        <w:szCs w:val="20"/>
        <w:lang w:val="pl-PL"/>
      </w:rPr>
      <w:t>8</w:t>
    </w:r>
    <w:r w:rsidRPr="00BA135D">
      <w:rPr>
        <w:rFonts w:ascii="Cambria" w:eastAsia="Times-Roman" w:hAnsi="Cambria" w:cs="Arial"/>
        <w:bCs/>
        <w:iCs/>
        <w:sz w:val="20"/>
        <w:szCs w:val="20"/>
        <w:lang w:val="pl-PL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AADA" w14:textId="37B0EAB9" w:rsidR="007D20F7" w:rsidRPr="00B65ADF" w:rsidRDefault="00307E4B" w:rsidP="007D20F7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  <w:lang w:val="pl-PL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</w:t>
    </w:r>
    <w:r w:rsidRPr="00CD2A3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postępowania </w:t>
    </w:r>
    <w:r w:rsidR="007D20F7" w:rsidRPr="00CD2A35">
      <w:rPr>
        <w:rFonts w:ascii="Cambria" w:eastAsia="Times-Roman" w:hAnsi="Cambria" w:cs="Arial"/>
        <w:bCs/>
        <w:iCs/>
        <w:sz w:val="20"/>
        <w:szCs w:val="20"/>
      </w:rPr>
      <w:t>:</w:t>
    </w:r>
    <w:r w:rsidR="007D20F7" w:rsidRPr="00CD2A3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Zp.271</w:t>
    </w:r>
    <w:r w:rsidR="00CD2A35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.</w:t>
    </w:r>
    <w:r w:rsidR="00C11A53">
      <w:rPr>
        <w:rFonts w:ascii="Cambria" w:eastAsia="Times-Roman" w:hAnsi="Cambria" w:cs="Arial"/>
        <w:bCs/>
        <w:iCs/>
        <w:sz w:val="20"/>
        <w:szCs w:val="20"/>
        <w:lang w:val="pl-PL"/>
      </w:rPr>
      <w:t>8</w:t>
    </w:r>
    <w:r w:rsidR="00CD2A35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.2</w:t>
    </w:r>
    <w:r w:rsidR="007D20F7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02</w:t>
    </w:r>
    <w:r w:rsidRPr="00CD2A35">
      <w:rPr>
        <w:rFonts w:ascii="Cambria" w:eastAsia="Times-Roman" w:hAnsi="Cambria" w:cs="Arial"/>
        <w:bCs/>
        <w:iCs/>
        <w:sz w:val="20"/>
        <w:szCs w:val="20"/>
        <w:lang w:val="pl-PL"/>
      </w:rPr>
      <w:t>1</w:t>
    </w:r>
  </w:p>
  <w:p w14:paraId="1E644BE8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8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2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5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76035877">
    <w:abstractNumId w:val="36"/>
  </w:num>
  <w:num w:numId="2" w16cid:durableId="345600773">
    <w:abstractNumId w:val="42"/>
  </w:num>
  <w:num w:numId="3" w16cid:durableId="951011074">
    <w:abstractNumId w:val="30"/>
  </w:num>
  <w:num w:numId="4" w16cid:durableId="1515148193">
    <w:abstractNumId w:val="26"/>
  </w:num>
  <w:num w:numId="5" w16cid:durableId="1692952138">
    <w:abstractNumId w:val="19"/>
  </w:num>
  <w:num w:numId="6" w16cid:durableId="1382942377">
    <w:abstractNumId w:val="33"/>
  </w:num>
  <w:num w:numId="7" w16cid:durableId="2050913590">
    <w:abstractNumId w:val="38"/>
  </w:num>
  <w:num w:numId="8" w16cid:durableId="1967000944">
    <w:abstractNumId w:val="24"/>
  </w:num>
  <w:num w:numId="9" w16cid:durableId="934484217">
    <w:abstractNumId w:val="49"/>
  </w:num>
  <w:num w:numId="10" w16cid:durableId="646782875">
    <w:abstractNumId w:val="55"/>
  </w:num>
  <w:num w:numId="11" w16cid:durableId="1112243926">
    <w:abstractNumId w:val="20"/>
  </w:num>
  <w:num w:numId="12" w16cid:durableId="1102532759">
    <w:abstractNumId w:val="53"/>
  </w:num>
  <w:num w:numId="13" w16cid:durableId="354042218">
    <w:abstractNumId w:val="54"/>
  </w:num>
  <w:num w:numId="14" w16cid:durableId="67579545">
    <w:abstractNumId w:val="12"/>
  </w:num>
  <w:num w:numId="15" w16cid:durableId="1587304939">
    <w:abstractNumId w:val="28"/>
  </w:num>
  <w:num w:numId="16" w16cid:durableId="615060911">
    <w:abstractNumId w:val="32"/>
  </w:num>
  <w:num w:numId="17" w16cid:durableId="1022705867">
    <w:abstractNumId w:val="48"/>
  </w:num>
  <w:num w:numId="18" w16cid:durableId="2044478994">
    <w:abstractNumId w:val="22"/>
  </w:num>
  <w:num w:numId="19" w16cid:durableId="560402973">
    <w:abstractNumId w:val="13"/>
  </w:num>
  <w:num w:numId="20" w16cid:durableId="488716723">
    <w:abstractNumId w:val="17"/>
  </w:num>
  <w:num w:numId="21" w16cid:durableId="647904199">
    <w:abstractNumId w:val="43"/>
  </w:num>
  <w:num w:numId="22" w16cid:durableId="45951427">
    <w:abstractNumId w:val="18"/>
  </w:num>
  <w:num w:numId="23" w16cid:durableId="1938904600">
    <w:abstractNumId w:val="47"/>
  </w:num>
  <w:num w:numId="24" w16cid:durableId="1281497305">
    <w:abstractNumId w:val="45"/>
  </w:num>
  <w:num w:numId="25" w16cid:durableId="1949193284">
    <w:abstractNumId w:val="21"/>
  </w:num>
  <w:num w:numId="26" w16cid:durableId="132646852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0487405">
    <w:abstractNumId w:val="51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8745138">
    <w:abstractNumId w:val="3"/>
  </w:num>
  <w:num w:numId="29" w16cid:durableId="144589886">
    <w:abstractNumId w:val="8"/>
  </w:num>
  <w:num w:numId="30" w16cid:durableId="1844785748">
    <w:abstractNumId w:val="2"/>
  </w:num>
  <w:num w:numId="31" w16cid:durableId="1388188717">
    <w:abstractNumId w:val="41"/>
  </w:num>
  <w:num w:numId="32" w16cid:durableId="957758571">
    <w:abstractNumId w:val="10"/>
  </w:num>
  <w:num w:numId="33" w16cid:durableId="1110781240">
    <w:abstractNumId w:val="29"/>
  </w:num>
  <w:num w:numId="34" w16cid:durableId="70854281">
    <w:abstractNumId w:val="44"/>
  </w:num>
  <w:num w:numId="35" w16cid:durableId="1291521572">
    <w:abstractNumId w:val="16"/>
  </w:num>
  <w:num w:numId="36" w16cid:durableId="2032680843">
    <w:abstractNumId w:val="52"/>
  </w:num>
  <w:num w:numId="37" w16cid:durableId="278882270">
    <w:abstractNumId w:val="14"/>
  </w:num>
  <w:num w:numId="38" w16cid:durableId="1381321288">
    <w:abstractNumId w:val="9"/>
  </w:num>
  <w:num w:numId="39" w16cid:durableId="856774357">
    <w:abstractNumId w:val="25"/>
  </w:num>
  <w:num w:numId="40" w16cid:durableId="1006446538">
    <w:abstractNumId w:val="39"/>
  </w:num>
  <w:num w:numId="41" w16cid:durableId="398094748">
    <w:abstractNumId w:val="34"/>
  </w:num>
  <w:num w:numId="42" w16cid:durableId="167353368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83166736">
    <w:abstractNumId w:val="37"/>
  </w:num>
  <w:num w:numId="44" w16cid:durableId="383720742">
    <w:abstractNumId w:val="11"/>
  </w:num>
  <w:num w:numId="45" w16cid:durableId="453132349">
    <w:abstractNumId w:val="15"/>
  </w:num>
  <w:num w:numId="46" w16cid:durableId="955256748">
    <w:abstractNumId w:val="27"/>
  </w:num>
  <w:num w:numId="47" w16cid:durableId="1135373887">
    <w:abstractNumId w:val="50"/>
  </w:num>
  <w:num w:numId="48" w16cid:durableId="1723794019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4020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538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6E40"/>
    <w:rsid w:val="000970DD"/>
    <w:rsid w:val="00097517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1F1E"/>
    <w:rsid w:val="000B2EE7"/>
    <w:rsid w:val="000B37AC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1610B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0DA1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5611"/>
    <w:rsid w:val="001A69D3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314A"/>
    <w:rsid w:val="001E319E"/>
    <w:rsid w:val="001E6C02"/>
    <w:rsid w:val="001E6F19"/>
    <w:rsid w:val="001E7DDE"/>
    <w:rsid w:val="001F05AA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1097F"/>
    <w:rsid w:val="00211D44"/>
    <w:rsid w:val="0021396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B00"/>
    <w:rsid w:val="00236A98"/>
    <w:rsid w:val="00241C6C"/>
    <w:rsid w:val="002447F6"/>
    <w:rsid w:val="00246A11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67C70"/>
    <w:rsid w:val="00271D38"/>
    <w:rsid w:val="00272E2B"/>
    <w:rsid w:val="00274347"/>
    <w:rsid w:val="002814D4"/>
    <w:rsid w:val="002837ED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D6"/>
    <w:rsid w:val="002F26C4"/>
    <w:rsid w:val="002F294C"/>
    <w:rsid w:val="002F79CA"/>
    <w:rsid w:val="00302515"/>
    <w:rsid w:val="00302B0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63B4"/>
    <w:rsid w:val="003600E2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3E0"/>
    <w:rsid w:val="00385450"/>
    <w:rsid w:val="00386C8E"/>
    <w:rsid w:val="00387243"/>
    <w:rsid w:val="00392B0F"/>
    <w:rsid w:val="00392B43"/>
    <w:rsid w:val="00392F4F"/>
    <w:rsid w:val="0039313A"/>
    <w:rsid w:val="003948EE"/>
    <w:rsid w:val="00394A1F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D71A8"/>
    <w:rsid w:val="003E134C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3D5"/>
    <w:rsid w:val="00413D44"/>
    <w:rsid w:val="00414CF9"/>
    <w:rsid w:val="00414F47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6E4C"/>
    <w:rsid w:val="0047062C"/>
    <w:rsid w:val="00477ADD"/>
    <w:rsid w:val="00480774"/>
    <w:rsid w:val="004825FF"/>
    <w:rsid w:val="00483B12"/>
    <w:rsid w:val="00485B52"/>
    <w:rsid w:val="00490F36"/>
    <w:rsid w:val="004929DA"/>
    <w:rsid w:val="004934C5"/>
    <w:rsid w:val="00494A82"/>
    <w:rsid w:val="00494BF8"/>
    <w:rsid w:val="0049543B"/>
    <w:rsid w:val="004A1963"/>
    <w:rsid w:val="004A25D2"/>
    <w:rsid w:val="004A38E4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0A9F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1C21"/>
    <w:rsid w:val="005327E3"/>
    <w:rsid w:val="00532D41"/>
    <w:rsid w:val="00532DC9"/>
    <w:rsid w:val="00534745"/>
    <w:rsid w:val="00534E6E"/>
    <w:rsid w:val="00535B3B"/>
    <w:rsid w:val="0053629E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EC6"/>
    <w:rsid w:val="005B588A"/>
    <w:rsid w:val="005B659A"/>
    <w:rsid w:val="005C02F8"/>
    <w:rsid w:val="005C13F5"/>
    <w:rsid w:val="005C1C2E"/>
    <w:rsid w:val="005C2B74"/>
    <w:rsid w:val="005C52B4"/>
    <w:rsid w:val="005C74D9"/>
    <w:rsid w:val="005D044A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120C4"/>
    <w:rsid w:val="00621457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693C"/>
    <w:rsid w:val="006B004E"/>
    <w:rsid w:val="006B17B0"/>
    <w:rsid w:val="006B2CC5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3914"/>
    <w:rsid w:val="006E500A"/>
    <w:rsid w:val="006E7876"/>
    <w:rsid w:val="006E797B"/>
    <w:rsid w:val="006E7E6C"/>
    <w:rsid w:val="006F02D0"/>
    <w:rsid w:val="006F1202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D79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37AF"/>
    <w:rsid w:val="0077405F"/>
    <w:rsid w:val="007763E7"/>
    <w:rsid w:val="00777472"/>
    <w:rsid w:val="00780A2C"/>
    <w:rsid w:val="00782C86"/>
    <w:rsid w:val="00784738"/>
    <w:rsid w:val="007849D0"/>
    <w:rsid w:val="007877E3"/>
    <w:rsid w:val="00787E16"/>
    <w:rsid w:val="00790524"/>
    <w:rsid w:val="00792EE6"/>
    <w:rsid w:val="00793775"/>
    <w:rsid w:val="0079444B"/>
    <w:rsid w:val="00795888"/>
    <w:rsid w:val="007A0335"/>
    <w:rsid w:val="007A7C26"/>
    <w:rsid w:val="007B037A"/>
    <w:rsid w:val="007B21B2"/>
    <w:rsid w:val="007B4461"/>
    <w:rsid w:val="007C0CCF"/>
    <w:rsid w:val="007C4815"/>
    <w:rsid w:val="007C73C6"/>
    <w:rsid w:val="007D20F7"/>
    <w:rsid w:val="007D29F5"/>
    <w:rsid w:val="007D2EDC"/>
    <w:rsid w:val="007D3E8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04B1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15CC"/>
    <w:rsid w:val="00822E62"/>
    <w:rsid w:val="008237F1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356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4BEC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510D6"/>
    <w:rsid w:val="009516CD"/>
    <w:rsid w:val="0095205C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70ACB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6B36"/>
    <w:rsid w:val="00A3787E"/>
    <w:rsid w:val="00A37DA3"/>
    <w:rsid w:val="00A4101C"/>
    <w:rsid w:val="00A431D6"/>
    <w:rsid w:val="00A45ED0"/>
    <w:rsid w:val="00A46408"/>
    <w:rsid w:val="00A46A06"/>
    <w:rsid w:val="00A578F5"/>
    <w:rsid w:val="00A6013A"/>
    <w:rsid w:val="00A62E79"/>
    <w:rsid w:val="00A70ABC"/>
    <w:rsid w:val="00A70D51"/>
    <w:rsid w:val="00A71CB4"/>
    <w:rsid w:val="00A72986"/>
    <w:rsid w:val="00A7299C"/>
    <w:rsid w:val="00A73EB8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2527"/>
    <w:rsid w:val="00AB3D1E"/>
    <w:rsid w:val="00AC2D83"/>
    <w:rsid w:val="00AC4555"/>
    <w:rsid w:val="00AC4C9D"/>
    <w:rsid w:val="00AC5669"/>
    <w:rsid w:val="00AC754C"/>
    <w:rsid w:val="00AC780F"/>
    <w:rsid w:val="00AC7C81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42DD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54BD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CC5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35D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1A53"/>
    <w:rsid w:val="00C11AF4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3DD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9266C"/>
    <w:rsid w:val="00C97C1D"/>
    <w:rsid w:val="00CA09A2"/>
    <w:rsid w:val="00CA152F"/>
    <w:rsid w:val="00CA391A"/>
    <w:rsid w:val="00CA4619"/>
    <w:rsid w:val="00CB13AC"/>
    <w:rsid w:val="00CB49E0"/>
    <w:rsid w:val="00CB6C60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17C9C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03B2"/>
    <w:rsid w:val="00D91670"/>
    <w:rsid w:val="00D92624"/>
    <w:rsid w:val="00D93276"/>
    <w:rsid w:val="00D93CF7"/>
    <w:rsid w:val="00D9416F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5CE"/>
    <w:rsid w:val="00DE5733"/>
    <w:rsid w:val="00DE67E4"/>
    <w:rsid w:val="00DE75D3"/>
    <w:rsid w:val="00DE7EFD"/>
    <w:rsid w:val="00DF01CD"/>
    <w:rsid w:val="00DF14A5"/>
    <w:rsid w:val="00DF174C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444"/>
    <w:rsid w:val="00E928B8"/>
    <w:rsid w:val="00E93D12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1621"/>
    <w:rsid w:val="00EC4352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5D16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24C5"/>
    <w:rsid w:val="00F53E1F"/>
    <w:rsid w:val="00F54288"/>
    <w:rsid w:val="00F55344"/>
    <w:rsid w:val="00F55409"/>
    <w:rsid w:val="00F60FDC"/>
    <w:rsid w:val="00F6150A"/>
    <w:rsid w:val="00F618B5"/>
    <w:rsid w:val="00F63B18"/>
    <w:rsid w:val="00F642A5"/>
    <w:rsid w:val="00F66BC0"/>
    <w:rsid w:val="00F713BE"/>
    <w:rsid w:val="00F722E1"/>
    <w:rsid w:val="00F72305"/>
    <w:rsid w:val="00F72671"/>
    <w:rsid w:val="00F728E0"/>
    <w:rsid w:val="00F7713A"/>
    <w:rsid w:val="00F80B9A"/>
    <w:rsid w:val="00F81D19"/>
    <w:rsid w:val="00F85AFE"/>
    <w:rsid w:val="00F920EB"/>
    <w:rsid w:val="00F92BD6"/>
    <w:rsid w:val="00F92D06"/>
    <w:rsid w:val="00F94E4E"/>
    <w:rsid w:val="00FA12D9"/>
    <w:rsid w:val="00FA1C7E"/>
    <w:rsid w:val="00FA400E"/>
    <w:rsid w:val="00FA40F8"/>
    <w:rsid w:val="00FB1331"/>
    <w:rsid w:val="00FB2E1F"/>
    <w:rsid w:val="00FB475E"/>
    <w:rsid w:val="00FB4E16"/>
    <w:rsid w:val="00FB6A3E"/>
    <w:rsid w:val="00FC51CC"/>
    <w:rsid w:val="00FC6FD7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chartTrackingRefBased/>
  <w15:docId w15:val="{D3A7FEF0-09A8-4765-9795-063B1BB7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CF234-4B90-4B8D-8EAA-7DC33FFFF37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A6015F53-83C7-4BB5-8288-FC5E29849B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AFBD1-2C26-4BC5-AC81-A50C2CC5A9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69FCA2-2837-4E50-8240-663A1AF20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3</cp:revision>
  <cp:lastPrinted>2020-12-21T07:21:00Z</cp:lastPrinted>
  <dcterms:created xsi:type="dcterms:W3CDTF">2020-12-21T07:21:00Z</dcterms:created>
  <dcterms:modified xsi:type="dcterms:W3CDTF">2026-08-06T11:30:00Z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