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0E61A" w14:textId="1E7F75F4" w:rsidR="00DA509A" w:rsidRPr="007C3513" w:rsidRDefault="009D515A" w:rsidP="00EF0FD7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ab/>
      </w:r>
      <w:r w:rsidRPr="007C3513">
        <w:rPr>
          <w:rFonts w:asciiTheme="minorHAnsi" w:hAnsiTheme="minorHAnsi" w:cstheme="minorHAnsi"/>
          <w:sz w:val="20"/>
          <w:szCs w:val="20"/>
        </w:rPr>
        <w:tab/>
      </w:r>
      <w:r w:rsidRPr="007C3513">
        <w:rPr>
          <w:rFonts w:asciiTheme="minorHAnsi" w:hAnsiTheme="minorHAnsi" w:cstheme="minorHAnsi"/>
          <w:sz w:val="20"/>
          <w:szCs w:val="20"/>
        </w:rPr>
        <w:tab/>
      </w:r>
      <w:r w:rsidR="0090420C" w:rsidRPr="007C3513"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="00E23EF5" w:rsidRPr="007C3513">
        <w:rPr>
          <w:rFonts w:asciiTheme="minorHAnsi" w:hAnsiTheme="minorHAnsi" w:cstheme="minorHAnsi"/>
          <w:sz w:val="20"/>
          <w:szCs w:val="20"/>
        </w:rPr>
        <w:t xml:space="preserve">                              </w:t>
      </w:r>
      <w:r w:rsidR="005B659A" w:rsidRPr="007C3513">
        <w:rPr>
          <w:rFonts w:asciiTheme="minorHAnsi" w:hAnsiTheme="minorHAnsi" w:cstheme="minorHAnsi"/>
          <w:sz w:val="20"/>
          <w:szCs w:val="20"/>
        </w:rPr>
        <w:tab/>
      </w:r>
      <w:r w:rsidR="005B659A" w:rsidRPr="007C3513">
        <w:rPr>
          <w:rFonts w:asciiTheme="minorHAnsi" w:hAnsiTheme="minorHAnsi" w:cstheme="minorHAnsi"/>
          <w:sz w:val="20"/>
          <w:szCs w:val="20"/>
        </w:rPr>
        <w:tab/>
      </w:r>
      <w:r w:rsidR="005B659A" w:rsidRPr="007C3513">
        <w:rPr>
          <w:rFonts w:asciiTheme="minorHAnsi" w:hAnsiTheme="minorHAnsi" w:cstheme="minorHAnsi"/>
          <w:sz w:val="20"/>
          <w:szCs w:val="20"/>
        </w:rPr>
        <w:tab/>
      </w:r>
      <w:r w:rsidR="00D37E9A" w:rsidRPr="007C3513">
        <w:rPr>
          <w:rFonts w:asciiTheme="minorHAnsi" w:hAnsiTheme="minorHAnsi" w:cstheme="minorHAnsi"/>
          <w:sz w:val="20"/>
          <w:szCs w:val="20"/>
        </w:rPr>
        <w:t>Z</w:t>
      </w:r>
      <w:r w:rsidR="00983423" w:rsidRPr="007C3513">
        <w:rPr>
          <w:rFonts w:asciiTheme="minorHAnsi" w:hAnsiTheme="minorHAnsi" w:cstheme="minorHAnsi"/>
          <w:sz w:val="20"/>
          <w:szCs w:val="20"/>
        </w:rPr>
        <w:t>ałącznik</w:t>
      </w:r>
      <w:r w:rsidRPr="007C3513">
        <w:rPr>
          <w:rFonts w:asciiTheme="minorHAnsi" w:hAnsiTheme="minorHAnsi" w:cstheme="minorHAnsi"/>
          <w:sz w:val="20"/>
          <w:szCs w:val="20"/>
        </w:rPr>
        <w:t xml:space="preserve"> nr </w:t>
      </w:r>
      <w:r w:rsidR="00983423" w:rsidRPr="007C3513">
        <w:rPr>
          <w:rFonts w:asciiTheme="minorHAnsi" w:hAnsiTheme="minorHAnsi" w:cstheme="minorHAnsi"/>
          <w:sz w:val="20"/>
          <w:szCs w:val="20"/>
        </w:rPr>
        <w:t xml:space="preserve"> </w:t>
      </w:r>
      <w:r w:rsidR="00EE1CDF" w:rsidRPr="007C3513">
        <w:rPr>
          <w:rFonts w:asciiTheme="minorHAnsi" w:hAnsiTheme="minorHAnsi" w:cstheme="minorHAnsi"/>
          <w:sz w:val="20"/>
          <w:szCs w:val="20"/>
        </w:rPr>
        <w:t>1</w:t>
      </w:r>
      <w:r w:rsidR="00D62E51" w:rsidRPr="007C3513">
        <w:rPr>
          <w:rFonts w:asciiTheme="minorHAnsi" w:hAnsiTheme="minorHAnsi" w:cstheme="minorHAnsi"/>
          <w:sz w:val="20"/>
          <w:szCs w:val="20"/>
        </w:rPr>
        <w:t xml:space="preserve"> do SWZ</w:t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  <w:t xml:space="preserve">                                  </w:t>
      </w:r>
    </w:p>
    <w:p w14:paraId="03082C65" w14:textId="25D1FCF2" w:rsidR="00DA509A" w:rsidRPr="007C3513" w:rsidRDefault="00F30C2A" w:rsidP="00EF0FD7">
      <w:pPr>
        <w:spacing w:line="276" w:lineRule="auto"/>
        <w:ind w:left="4248"/>
        <w:jc w:val="right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 xml:space="preserve">………………  </w:t>
      </w:r>
      <w:proofErr w:type="spellStart"/>
      <w:r w:rsidRPr="007C3513">
        <w:rPr>
          <w:rFonts w:asciiTheme="minorHAnsi" w:hAnsiTheme="minorHAnsi" w:cstheme="minorHAnsi"/>
          <w:sz w:val="20"/>
          <w:szCs w:val="20"/>
        </w:rPr>
        <w:t>dn</w:t>
      </w:r>
      <w:proofErr w:type="spellEnd"/>
      <w:r w:rsidR="00DA509A" w:rsidRPr="007C3513">
        <w:rPr>
          <w:rFonts w:asciiTheme="minorHAnsi" w:hAnsiTheme="minorHAnsi" w:cstheme="minorHAnsi"/>
          <w:sz w:val="20"/>
          <w:szCs w:val="20"/>
        </w:rPr>
        <w:t>………………</w:t>
      </w:r>
      <w:r w:rsidR="00D80BA5" w:rsidRPr="007C3513">
        <w:rPr>
          <w:rFonts w:asciiTheme="minorHAnsi" w:hAnsiTheme="minorHAnsi" w:cstheme="minorHAnsi"/>
          <w:sz w:val="20"/>
          <w:szCs w:val="20"/>
        </w:rPr>
        <w:t>20</w:t>
      </w:r>
      <w:r w:rsidR="007D20F7" w:rsidRPr="007C3513">
        <w:rPr>
          <w:rFonts w:asciiTheme="minorHAnsi" w:hAnsiTheme="minorHAnsi" w:cstheme="minorHAnsi"/>
          <w:sz w:val="20"/>
          <w:szCs w:val="20"/>
        </w:rPr>
        <w:t>2</w:t>
      </w:r>
      <w:r w:rsidR="007C3513">
        <w:rPr>
          <w:rFonts w:asciiTheme="minorHAnsi" w:hAnsiTheme="minorHAnsi" w:cstheme="minorHAnsi"/>
          <w:sz w:val="20"/>
          <w:szCs w:val="20"/>
        </w:rPr>
        <w:t>6</w:t>
      </w:r>
      <w:r w:rsidR="003E134C" w:rsidRPr="007C3513">
        <w:rPr>
          <w:rFonts w:asciiTheme="minorHAnsi" w:hAnsiTheme="minorHAnsi" w:cstheme="minorHAnsi"/>
          <w:sz w:val="20"/>
          <w:szCs w:val="20"/>
        </w:rPr>
        <w:t xml:space="preserve"> </w:t>
      </w:r>
      <w:r w:rsidR="00D80BA5" w:rsidRPr="007C3513">
        <w:rPr>
          <w:rFonts w:asciiTheme="minorHAnsi" w:hAnsiTheme="minorHAnsi" w:cstheme="minorHAnsi"/>
          <w:sz w:val="20"/>
          <w:szCs w:val="20"/>
        </w:rPr>
        <w:t>r.</w:t>
      </w:r>
    </w:p>
    <w:p w14:paraId="6B9BD3F7" w14:textId="77777777" w:rsidR="00DA509A" w:rsidRPr="007C3513" w:rsidRDefault="004050DD" w:rsidP="00EF0FD7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……..</w:t>
      </w:r>
      <w:r w:rsidR="00DA509A" w:rsidRPr="007C3513">
        <w:rPr>
          <w:rFonts w:asciiTheme="minorHAnsi" w:hAnsiTheme="minorHAnsi" w:cstheme="minorHAnsi"/>
          <w:sz w:val="20"/>
          <w:szCs w:val="20"/>
        </w:rPr>
        <w:t>................................................</w:t>
      </w:r>
    </w:p>
    <w:p w14:paraId="541F8A31" w14:textId="77777777" w:rsidR="00DA509A" w:rsidRPr="007C3513" w:rsidRDefault="00DA509A" w:rsidP="00EF0FD7">
      <w:pPr>
        <w:spacing w:line="276" w:lineRule="auto"/>
        <w:rPr>
          <w:rFonts w:asciiTheme="minorHAnsi" w:hAnsiTheme="minorHAnsi" w:cstheme="minorHAnsi"/>
          <w:iCs/>
          <w:sz w:val="16"/>
          <w:szCs w:val="16"/>
        </w:rPr>
      </w:pPr>
      <w:r w:rsidRPr="007C3513">
        <w:rPr>
          <w:rFonts w:asciiTheme="minorHAnsi" w:hAnsiTheme="minorHAnsi" w:cstheme="minorHAnsi"/>
          <w:sz w:val="16"/>
          <w:szCs w:val="16"/>
        </w:rPr>
        <w:t xml:space="preserve"> </w:t>
      </w:r>
      <w:r w:rsidR="004050DD" w:rsidRPr="007C3513">
        <w:rPr>
          <w:rFonts w:asciiTheme="minorHAnsi" w:hAnsiTheme="minorHAnsi" w:cstheme="minorHAnsi"/>
          <w:sz w:val="16"/>
          <w:szCs w:val="16"/>
        </w:rPr>
        <w:t xml:space="preserve">    </w:t>
      </w:r>
      <w:r w:rsidRPr="007C3513">
        <w:rPr>
          <w:rFonts w:asciiTheme="minorHAnsi" w:hAnsiTheme="minorHAnsi" w:cstheme="minorHAnsi"/>
          <w:sz w:val="16"/>
          <w:szCs w:val="16"/>
        </w:rPr>
        <w:t xml:space="preserve"> </w:t>
      </w:r>
      <w:r w:rsidR="00235B00" w:rsidRPr="007C3513">
        <w:rPr>
          <w:rFonts w:asciiTheme="minorHAnsi" w:hAnsiTheme="minorHAnsi" w:cstheme="minorHAnsi"/>
          <w:sz w:val="16"/>
          <w:szCs w:val="16"/>
        </w:rPr>
        <w:t>(Nazwa i adres W</w:t>
      </w:r>
      <w:r w:rsidR="006C262E" w:rsidRPr="007C3513">
        <w:rPr>
          <w:rFonts w:asciiTheme="minorHAnsi" w:hAnsiTheme="minorHAnsi" w:cstheme="minorHAnsi"/>
          <w:sz w:val="16"/>
          <w:szCs w:val="16"/>
        </w:rPr>
        <w:t xml:space="preserve">ykonawcy)  </w:t>
      </w:r>
    </w:p>
    <w:p w14:paraId="59055417" w14:textId="77777777" w:rsidR="00E3479B" w:rsidRPr="007C3513" w:rsidRDefault="00E3479B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18"/>
          <w:szCs w:val="24"/>
          <w:lang w:val="pl-PL"/>
        </w:rPr>
      </w:pPr>
    </w:p>
    <w:p w14:paraId="3C77CB79" w14:textId="77777777" w:rsidR="00E3479B" w:rsidRPr="007C3513" w:rsidRDefault="00E3479B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18"/>
          <w:szCs w:val="24"/>
          <w:lang w:val="pl-PL"/>
        </w:rPr>
      </w:pPr>
    </w:p>
    <w:p w14:paraId="5AC5C7FB" w14:textId="77777777" w:rsidR="00DA509A" w:rsidRPr="007C3513" w:rsidRDefault="00983423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7C3513">
        <w:rPr>
          <w:rFonts w:asciiTheme="minorHAnsi" w:hAnsiTheme="minorHAnsi" w:cstheme="minorHAnsi"/>
          <w:iCs/>
          <w:color w:val="auto"/>
          <w:sz w:val="24"/>
          <w:szCs w:val="24"/>
          <w:lang w:val="pl-PL"/>
        </w:rPr>
        <w:t>O</w:t>
      </w:r>
      <w:r w:rsidR="00DA509A" w:rsidRPr="007C3513">
        <w:rPr>
          <w:rFonts w:asciiTheme="minorHAnsi" w:hAnsiTheme="minorHAnsi" w:cstheme="minorHAnsi"/>
          <w:iCs/>
          <w:color w:val="auto"/>
          <w:sz w:val="24"/>
          <w:szCs w:val="24"/>
        </w:rPr>
        <w:t xml:space="preserve"> F E R T A  C E N O W A</w:t>
      </w:r>
    </w:p>
    <w:p w14:paraId="40999FCD" w14:textId="6C12EB59" w:rsidR="00804FED" w:rsidRPr="007C3513" w:rsidRDefault="00307E4B" w:rsidP="00307E4B">
      <w:pPr>
        <w:pStyle w:val="Tytu"/>
        <w:spacing w:before="120" w:line="360" w:lineRule="auto"/>
        <w:ind w:firstLine="360"/>
        <w:rPr>
          <w:rFonts w:asciiTheme="minorHAnsi" w:hAnsiTheme="minorHAnsi" w:cstheme="minorHAnsi"/>
          <w:b w:val="0"/>
          <w:bCs w:val="0"/>
          <w:sz w:val="20"/>
          <w:szCs w:val="18"/>
        </w:rPr>
      </w:pPr>
      <w:r w:rsidRPr="007C3513">
        <w:rPr>
          <w:rFonts w:asciiTheme="minorHAnsi" w:hAnsiTheme="minorHAnsi" w:cstheme="minorHAnsi"/>
          <w:b w:val="0"/>
          <w:bCs w:val="0"/>
          <w:sz w:val="20"/>
          <w:szCs w:val="18"/>
        </w:rPr>
        <w:t>na  realizację zamówienia  publicznego:</w:t>
      </w:r>
    </w:p>
    <w:p w14:paraId="3BA77FB3" w14:textId="438E569C" w:rsidR="00F92D06" w:rsidRPr="007C3513" w:rsidRDefault="00590A2F" w:rsidP="003D71A8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C351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A979B7" w:rsidRPr="00A979B7">
        <w:rPr>
          <w:rFonts w:asciiTheme="minorHAnsi" w:hAnsiTheme="minorHAnsi" w:cstheme="minorHAnsi"/>
          <w:b/>
          <w:bCs/>
          <w:sz w:val="22"/>
          <w:szCs w:val="22"/>
        </w:rPr>
        <w:t>Budowa infrastruktury turystycznej na terenie Gminy Smyków</w:t>
      </w:r>
      <w:r w:rsidR="00F92D06" w:rsidRPr="007C3513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12D41D4B" w14:textId="62D2176B" w:rsidR="002858C6" w:rsidRPr="007C3513" w:rsidRDefault="00016153" w:rsidP="000C25EB">
      <w:pPr>
        <w:pStyle w:val="Bezodstpw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zgodnie z wymaganiami określonymi w specyfikacji warunków zamówienia dla tego przetargu składamy niniejszą ofertę:</w:t>
      </w:r>
    </w:p>
    <w:p w14:paraId="6E74718D" w14:textId="77777777" w:rsidR="002858C6" w:rsidRPr="007C3513" w:rsidRDefault="002858C6" w:rsidP="002858C6">
      <w:pPr>
        <w:pStyle w:val="Bezodstpw"/>
        <w:spacing w:line="276" w:lineRule="auto"/>
        <w:ind w:left="426"/>
        <w:jc w:val="center"/>
        <w:rPr>
          <w:rFonts w:asciiTheme="minorHAnsi" w:hAnsiTheme="minorHAnsi" w:cstheme="minorHAnsi"/>
          <w:b/>
          <w:sz w:val="16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7C3513" w14:paraId="31CFD468" w14:textId="77777777" w:rsidTr="00BA0FBA">
        <w:trPr>
          <w:trHeight w:val="2137"/>
        </w:trPr>
        <w:tc>
          <w:tcPr>
            <w:tcW w:w="8759" w:type="dxa"/>
          </w:tcPr>
          <w:p w14:paraId="1991C11F" w14:textId="710697A3" w:rsidR="00F63B18" w:rsidRPr="007C3513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0F6AAEFD" w14:textId="56E95842" w:rsidR="00621457" w:rsidRPr="007C3513" w:rsidRDefault="00621457" w:rsidP="006214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</w:t>
            </w:r>
          </w:p>
          <w:p w14:paraId="0AC7DF4E" w14:textId="77777777" w:rsidR="00621457" w:rsidRPr="007C3513" w:rsidRDefault="00621457" w:rsidP="006214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w tym podatek VAT </w:t>
            </w:r>
          </w:p>
          <w:p w14:paraId="158BDDFC" w14:textId="51D247DB" w:rsidR="00EA67D1" w:rsidRPr="007C3513" w:rsidRDefault="00621457" w:rsidP="00EA67D1">
            <w:pPr>
              <w:spacing w:after="120" w:line="360" w:lineRule="auto"/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</w:pP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7C3513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</w:tc>
      </w:tr>
    </w:tbl>
    <w:p w14:paraId="0D1454AE" w14:textId="77777777" w:rsidR="00B66728" w:rsidRPr="007C3513" w:rsidRDefault="00B66728" w:rsidP="00B66728">
      <w:pPr>
        <w:tabs>
          <w:tab w:val="left" w:pos="426"/>
        </w:tabs>
        <w:spacing w:line="276" w:lineRule="auto"/>
        <w:ind w:left="426"/>
        <w:jc w:val="center"/>
        <w:rPr>
          <w:rFonts w:asciiTheme="minorHAnsi" w:hAnsiTheme="minorHAnsi" w:cstheme="minorHAnsi"/>
          <w:b/>
          <w:sz w:val="16"/>
          <w:szCs w:val="20"/>
        </w:rPr>
      </w:pPr>
    </w:p>
    <w:p w14:paraId="600141D8" w14:textId="77777777" w:rsidR="00BB5390" w:rsidRPr="007C3513" w:rsidRDefault="00BB5390" w:rsidP="00BB5390">
      <w:pPr>
        <w:tabs>
          <w:tab w:val="left" w:pos="426"/>
        </w:tabs>
        <w:spacing w:line="276" w:lineRule="auto"/>
        <w:rPr>
          <w:rFonts w:asciiTheme="minorHAnsi" w:hAnsiTheme="minorHAnsi" w:cstheme="minorHAnsi"/>
          <w:b/>
          <w:sz w:val="10"/>
          <w:szCs w:val="10"/>
        </w:rPr>
      </w:pPr>
    </w:p>
    <w:p w14:paraId="2B47E2DF" w14:textId="77777777" w:rsidR="002858C6" w:rsidRPr="007C3513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>UWAGA!</w:t>
      </w:r>
    </w:p>
    <w:p w14:paraId="7FD751F6" w14:textId="357D0C8E" w:rsidR="002858C6" w:rsidRPr="007C3513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W </w:t>
      </w:r>
      <w:r w:rsidR="00307E4B"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rozdziale </w:t>
      </w:r>
      <w:r w:rsidR="006120C4" w:rsidRPr="007C3513">
        <w:rPr>
          <w:rFonts w:asciiTheme="minorHAnsi" w:eastAsia="Arial Unicode MS" w:hAnsiTheme="minorHAnsi" w:cstheme="minorHAnsi"/>
          <w:b/>
          <w:sz w:val="20"/>
          <w:szCs w:val="20"/>
        </w:rPr>
        <w:t>XV</w:t>
      </w:r>
      <w:r w:rsidR="00307E4B"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 ust. </w:t>
      </w:r>
      <w:r w:rsidR="00DC7775" w:rsidRPr="007C3513">
        <w:rPr>
          <w:rFonts w:asciiTheme="minorHAnsi" w:eastAsia="Arial Unicode MS" w:hAnsiTheme="minorHAnsi" w:cstheme="minorHAnsi"/>
          <w:b/>
          <w:sz w:val="20"/>
          <w:szCs w:val="20"/>
        </w:rPr>
        <w:t>4</w:t>
      </w:r>
      <w:r w:rsidR="00307E4B"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  </w:t>
      </w: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SWZ Zamawiający wymaga złożenia wraz z ofertą informacji o </w:t>
      </w:r>
      <w:r w:rsidRPr="007C3513">
        <w:rPr>
          <w:rFonts w:asciiTheme="minorHAnsi" w:hAnsiTheme="minorHAnsi" w:cstheme="minorHAnsi"/>
          <w:b/>
          <w:sz w:val="20"/>
          <w:szCs w:val="20"/>
        </w:rPr>
        <w:t xml:space="preserve">powstaniu </w:t>
      </w:r>
      <w:r w:rsidR="00F275FC" w:rsidRPr="007C3513">
        <w:rPr>
          <w:rFonts w:asciiTheme="minorHAnsi" w:hAnsiTheme="minorHAnsi" w:cstheme="minorHAnsi"/>
          <w:b/>
          <w:sz w:val="20"/>
          <w:szCs w:val="20"/>
        </w:rPr>
        <w:t xml:space="preserve">u </w:t>
      </w:r>
      <w:r w:rsidRPr="007C3513">
        <w:rPr>
          <w:rFonts w:asciiTheme="minorHAnsi" w:hAnsiTheme="minorHAnsi" w:cstheme="minorHAnsi"/>
          <w:b/>
          <w:sz w:val="20"/>
          <w:szCs w:val="20"/>
        </w:rPr>
        <w:t xml:space="preserve">zamawiającego </w:t>
      </w:r>
      <w:r w:rsidRPr="007C3513">
        <w:rPr>
          <w:rFonts w:asciiTheme="minorHAnsi" w:hAnsiTheme="minorHAnsi" w:cstheme="minorHAns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7C3513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7C3513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7C3513">
        <w:rPr>
          <w:rFonts w:asciiTheme="minorHAnsi" w:hAnsiTheme="minorHAnsi" w:cstheme="minorHAns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  <w:lang w:val="de-DE"/>
        </w:rPr>
      </w:pPr>
      <w:r w:rsidRPr="007C3513">
        <w:rPr>
          <w:rFonts w:asciiTheme="minorHAnsi" w:hAnsiTheme="minorHAnsi" w:cstheme="minorHAns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Numer telefonu:</w:t>
      </w:r>
      <w:r w:rsidRPr="007C3513">
        <w:rPr>
          <w:rFonts w:asciiTheme="minorHAnsi" w:hAnsiTheme="minorHAnsi" w:cstheme="minorHAnsi"/>
          <w:sz w:val="20"/>
          <w:szCs w:val="20"/>
        </w:rPr>
        <w:tab/>
        <w:t>.…/ ……………………</w:t>
      </w:r>
    </w:p>
    <w:p w14:paraId="3AA8C094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Numer REGON:</w:t>
      </w:r>
      <w:r w:rsidRPr="007C3513">
        <w:rPr>
          <w:rFonts w:asciiTheme="minorHAnsi" w:hAnsiTheme="minorHAnsi" w:cstheme="minorHAnsi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7845EFF0" w:rsidR="00016153" w:rsidRPr="007C3513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Adres kontaktowy e</w:t>
      </w:r>
      <w:r w:rsidR="00F30C2A" w:rsidRPr="007C3513">
        <w:rPr>
          <w:rFonts w:asciiTheme="minorHAnsi" w:hAnsiTheme="minorHAnsi" w:cstheme="minorHAnsi"/>
          <w:sz w:val="20"/>
          <w:szCs w:val="20"/>
        </w:rPr>
        <w:t>-</w:t>
      </w:r>
      <w:r w:rsidRPr="007C3513">
        <w:rPr>
          <w:rFonts w:asciiTheme="minorHAnsi" w:hAnsiTheme="minorHAnsi" w:cstheme="minorHAnsi"/>
          <w:sz w:val="20"/>
          <w:szCs w:val="20"/>
        </w:rPr>
        <w:t>mail: ……………………………………………………………</w:t>
      </w:r>
      <w:r w:rsidR="00C11AF4" w:rsidRPr="007C3513">
        <w:rPr>
          <w:rFonts w:asciiTheme="minorHAnsi" w:hAnsiTheme="minorHAnsi" w:cstheme="minorHAnsi"/>
          <w:sz w:val="20"/>
          <w:szCs w:val="20"/>
        </w:rPr>
        <w:t>,</w:t>
      </w:r>
    </w:p>
    <w:p w14:paraId="2E12D22F" w14:textId="1F5838C6" w:rsidR="00C11AF4" w:rsidRPr="007C3513" w:rsidRDefault="00C11AF4" w:rsidP="00C11AF4">
      <w:p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Adres e-mail gwaranta do zwrotu wadium …………………………………………………………… (jeżeli wadium zostało wniesione w formie gwarancji)</w:t>
      </w:r>
    </w:p>
    <w:p w14:paraId="1686D06F" w14:textId="560FD745" w:rsidR="00C11AF4" w:rsidRPr="007C3513" w:rsidRDefault="00C11AF4" w:rsidP="00C11AF4">
      <w:p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Nr. Rachunku do zwrotu wadium ……………………………………………………………………….</w:t>
      </w:r>
    </w:p>
    <w:p w14:paraId="568E8E48" w14:textId="5A3C5DCC" w:rsidR="00964FD5" w:rsidRPr="007C3513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Termin wykonania zamówienia zgodnie z zapisami </w:t>
      </w:r>
      <w:r w:rsidR="00307E4B"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rozdziału </w:t>
      </w:r>
      <w:r w:rsidR="006120C4" w:rsidRPr="007C3513">
        <w:rPr>
          <w:rFonts w:asciiTheme="minorHAnsi" w:hAnsiTheme="minorHAnsi" w:cstheme="minorHAnsi"/>
          <w:snapToGrid w:val="0"/>
          <w:sz w:val="20"/>
          <w:szCs w:val="20"/>
        </w:rPr>
        <w:t>VII</w:t>
      </w:r>
      <w:r w:rsidR="00063538" w:rsidRPr="007C3513">
        <w:rPr>
          <w:rFonts w:asciiTheme="minorHAnsi" w:hAnsiTheme="minorHAnsi" w:cstheme="minorHAnsi"/>
          <w:snapToGrid w:val="0"/>
          <w:sz w:val="20"/>
          <w:szCs w:val="20"/>
        </w:rPr>
        <w:t>.</w:t>
      </w:r>
      <w:r w:rsidR="00307E4B"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 ust. 1 SWZ</w:t>
      </w:r>
      <w:r w:rsidRPr="007C3513">
        <w:rPr>
          <w:rFonts w:asciiTheme="minorHAnsi" w:eastAsia="Times-Roman" w:hAnsiTheme="minorHAnsi" w:cstheme="minorHAnsi"/>
          <w:b/>
          <w:sz w:val="20"/>
          <w:szCs w:val="20"/>
        </w:rPr>
        <w:t>.</w:t>
      </w:r>
    </w:p>
    <w:p w14:paraId="35F54C81" w14:textId="69941605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Warunki płatności </w:t>
      </w:r>
      <w:r w:rsidRPr="007C3513">
        <w:rPr>
          <w:rFonts w:asciiTheme="minorHAnsi" w:hAnsiTheme="minorHAnsi" w:cstheme="minorHAnsi"/>
          <w:sz w:val="20"/>
          <w:szCs w:val="20"/>
        </w:rPr>
        <w:t>będą zgodne z</w:t>
      </w:r>
      <w:r w:rsidR="007E4294" w:rsidRPr="007C3513">
        <w:rPr>
          <w:rFonts w:asciiTheme="minorHAnsi" w:hAnsiTheme="minorHAnsi" w:cstheme="minorHAnsi"/>
          <w:sz w:val="20"/>
          <w:szCs w:val="20"/>
        </w:rPr>
        <w:t>e</w:t>
      </w:r>
      <w:r w:rsidRPr="007C3513">
        <w:rPr>
          <w:rFonts w:asciiTheme="minorHAnsi" w:hAnsiTheme="minorHAnsi" w:cstheme="minorHAnsi"/>
          <w:sz w:val="20"/>
          <w:szCs w:val="20"/>
        </w:rPr>
        <w:t xml:space="preserve"> wzorem umowy będącym załącznikiem do SWZ.</w:t>
      </w:r>
    </w:p>
    <w:p w14:paraId="1E84BD5E" w14:textId="48FE9DA4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Oświadczamy, że zapoznaliśmy się ze specyfikacją warunków zamówienia, w tym z</w:t>
      </w:r>
      <w:r w:rsidR="007E4294" w:rsidRPr="007C3513">
        <w:rPr>
          <w:rFonts w:asciiTheme="minorHAnsi" w:hAnsiTheme="minorHAnsi" w:cstheme="minorHAnsi"/>
          <w:sz w:val="20"/>
          <w:szCs w:val="20"/>
        </w:rPr>
        <w:t>e</w:t>
      </w:r>
      <w:r w:rsidRPr="007C3513">
        <w:rPr>
          <w:rFonts w:asciiTheme="minorHAnsi" w:hAnsiTheme="minorHAnsi" w:cstheme="minorHAns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lastRenderedPageBreak/>
        <w:t>Oświadczamy, że uważamy się za związanych niniejszą ofertą przez czas wskazany w specyfikacji warunków zamówienia.</w:t>
      </w:r>
    </w:p>
    <w:p w14:paraId="6914F7A9" w14:textId="77777777" w:rsidR="00795888" w:rsidRPr="007C3513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 w:rsidRPr="007C3513">
        <w:rPr>
          <w:rFonts w:asciiTheme="minorHAnsi" w:hAnsiTheme="minorHAnsi" w:cstheme="minorHAnsi"/>
          <w:sz w:val="20"/>
          <w:szCs w:val="20"/>
          <w:vertAlign w:val="superscript"/>
        </w:rPr>
        <w:t>1)</w:t>
      </w:r>
      <w:r w:rsidRPr="007C3513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646E0D05" w14:textId="77777777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W przypadku uznania niniejszej oferty za ofertę najkorzystniejszą zobowiązujemy si</w:t>
      </w:r>
      <w:r w:rsidR="00573F11" w:rsidRPr="007C3513">
        <w:rPr>
          <w:rFonts w:asciiTheme="minorHAnsi" w:hAnsiTheme="minorHAnsi" w:cstheme="minorHAnsi"/>
          <w:sz w:val="20"/>
          <w:szCs w:val="20"/>
        </w:rPr>
        <w:t xml:space="preserve">ę do zawarcia umowy w miejscu i </w:t>
      </w:r>
      <w:r w:rsidRPr="007C3513">
        <w:rPr>
          <w:rFonts w:asciiTheme="minorHAnsi" w:hAnsiTheme="minorHAnsi" w:cstheme="minorHAnsi"/>
          <w:sz w:val="20"/>
          <w:szCs w:val="20"/>
        </w:rPr>
        <w:t>terminie wskazanym przez Zamawiającego, a przed zawarciem umowy wniesienia zabezpieczenia należytego wykonania umowy.</w:t>
      </w:r>
    </w:p>
    <w:p w14:paraId="51CC0995" w14:textId="77777777" w:rsidR="00150DA1" w:rsidRPr="007C3513" w:rsidRDefault="00150DA1" w:rsidP="00150DA1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śmy</w:t>
      </w:r>
      <w:proofErr w:type="spellEnd"/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: </w:t>
      </w:r>
    </w:p>
    <w:p w14:paraId="1B98887A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Mikroprzedsiębiorstwem TAK/NIE*</w:t>
      </w:r>
    </w:p>
    <w:p w14:paraId="45B860A6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Małym przedsiębiorstwem TAK/NIE*</w:t>
      </w:r>
    </w:p>
    <w:p w14:paraId="4D60A036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Średnim przedsiębiorstwem TAK/NIE*</w:t>
      </w:r>
    </w:p>
    <w:p w14:paraId="0EEF24A4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Dużym przedsiębiorstwem TAK/NIE*</w:t>
      </w:r>
    </w:p>
    <w:p w14:paraId="4665484C" w14:textId="77777777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7C3513" w:rsidRDefault="00016153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.........................................................</w:t>
      </w:r>
    </w:p>
    <w:p w14:paraId="527C1DDC" w14:textId="77777777" w:rsidR="00016153" w:rsidRPr="007C3513" w:rsidRDefault="00016153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.........................................................</w:t>
      </w:r>
    </w:p>
    <w:p w14:paraId="7E92579C" w14:textId="475F9231" w:rsidR="00F30C2A" w:rsidRPr="007C3513" w:rsidRDefault="00F30C2A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…………………………………………</w:t>
      </w:r>
      <w:r w:rsidR="001E7C04" w:rsidRPr="007C3513">
        <w:rPr>
          <w:rFonts w:asciiTheme="minorHAnsi" w:hAnsiTheme="minorHAnsi" w:cstheme="minorHAnsi"/>
          <w:snapToGrid w:val="0"/>
          <w:sz w:val="20"/>
        </w:rPr>
        <w:t>............</w:t>
      </w:r>
    </w:p>
    <w:p w14:paraId="4F3801F1" w14:textId="387849F4" w:rsidR="00F31701" w:rsidRPr="007C3513" w:rsidRDefault="00142B56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…………………………………………</w:t>
      </w:r>
      <w:r w:rsidR="001E7C04" w:rsidRPr="007C3513">
        <w:rPr>
          <w:rFonts w:asciiTheme="minorHAnsi" w:hAnsiTheme="minorHAnsi" w:cstheme="minorHAnsi"/>
          <w:snapToGrid w:val="0"/>
          <w:sz w:val="20"/>
        </w:rPr>
        <w:t>............</w:t>
      </w:r>
    </w:p>
    <w:p w14:paraId="32AF6793" w14:textId="77777777" w:rsidR="00F85AFE" w:rsidRPr="007C3513" w:rsidRDefault="00F85AFE" w:rsidP="00EF0FD7">
      <w:pPr>
        <w:pStyle w:val="Lista5"/>
        <w:spacing w:line="276" w:lineRule="auto"/>
        <w:ind w:left="0" w:firstLine="0"/>
        <w:rPr>
          <w:rFonts w:asciiTheme="minorHAnsi" w:hAnsiTheme="minorHAnsi" w:cstheme="minorHAnsi"/>
          <w:snapToGrid w:val="0"/>
          <w:sz w:val="20"/>
        </w:rPr>
      </w:pPr>
    </w:p>
    <w:p w14:paraId="0E2530E5" w14:textId="77777777" w:rsidR="00F85AFE" w:rsidRPr="007C3513" w:rsidRDefault="00F85AFE" w:rsidP="00E40864">
      <w:pPr>
        <w:pStyle w:val="Lista5"/>
        <w:spacing w:line="276" w:lineRule="auto"/>
        <w:ind w:left="0" w:firstLine="0"/>
        <w:jc w:val="both"/>
        <w:rPr>
          <w:rFonts w:asciiTheme="minorHAnsi" w:hAnsiTheme="minorHAnsi" w:cstheme="minorHAnsi"/>
          <w:snapToGrid w:val="0"/>
          <w:sz w:val="20"/>
        </w:rPr>
      </w:pPr>
    </w:p>
    <w:p w14:paraId="43D18766" w14:textId="77777777" w:rsidR="004301EB" w:rsidRPr="007C3513" w:rsidRDefault="004301EB" w:rsidP="00E40864">
      <w:pPr>
        <w:pStyle w:val="Lista5"/>
        <w:spacing w:line="276" w:lineRule="auto"/>
        <w:ind w:left="284" w:hanging="284"/>
        <w:jc w:val="both"/>
        <w:rPr>
          <w:rFonts w:asciiTheme="minorHAnsi" w:hAnsiTheme="minorHAnsi" w:cstheme="minorHAnsi"/>
          <w:snapToGrid w:val="0"/>
          <w:sz w:val="16"/>
          <w:szCs w:val="16"/>
        </w:rPr>
      </w:pPr>
      <w:r w:rsidRPr="007C3513">
        <w:rPr>
          <w:rFonts w:asciiTheme="minorHAnsi" w:hAnsiTheme="minorHAnsi" w:cstheme="minorHAnsi"/>
          <w:snapToGrid w:val="0"/>
          <w:sz w:val="16"/>
          <w:szCs w:val="16"/>
        </w:rPr>
        <w:t>* niepotrzebne skreślić</w:t>
      </w:r>
    </w:p>
    <w:p w14:paraId="58443576" w14:textId="77777777" w:rsidR="004301EB" w:rsidRPr="007C3513" w:rsidRDefault="004301EB" w:rsidP="00E40864">
      <w:pPr>
        <w:pStyle w:val="Lista5"/>
        <w:ind w:left="142" w:hanging="142"/>
        <w:jc w:val="both"/>
        <w:rPr>
          <w:rFonts w:asciiTheme="minorHAnsi" w:hAnsiTheme="minorHAnsi" w:cstheme="minorHAnsi"/>
          <w:snapToGrid w:val="0"/>
          <w:sz w:val="16"/>
          <w:szCs w:val="16"/>
        </w:rPr>
      </w:pPr>
      <w:r w:rsidRPr="007C3513">
        <w:rPr>
          <w:rFonts w:asciiTheme="minorHAnsi" w:hAnsiTheme="minorHAnsi" w:cstheme="minorHAnsi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7C3513" w:rsidRDefault="004301EB" w:rsidP="00E40864">
      <w:pPr>
        <w:pStyle w:val="Lista5"/>
        <w:spacing w:line="276" w:lineRule="aut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7C3513">
        <w:rPr>
          <w:rFonts w:asciiTheme="minorHAnsi" w:hAnsiTheme="minorHAnsi" w:cstheme="minorHAnsi"/>
          <w:b/>
          <w:sz w:val="16"/>
          <w:szCs w:val="16"/>
          <w:vertAlign w:val="superscript"/>
        </w:rPr>
        <w:t>1)</w:t>
      </w:r>
      <w:r w:rsidRPr="007C351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7C3513" w:rsidRDefault="004301EB" w:rsidP="00EF0FD7">
      <w:pPr>
        <w:pStyle w:val="Lista5"/>
        <w:spacing w:line="276" w:lineRule="auto"/>
        <w:ind w:left="0" w:firstLine="0"/>
        <w:rPr>
          <w:rFonts w:asciiTheme="minorHAnsi" w:hAnsiTheme="minorHAnsi" w:cstheme="minorHAnsi"/>
          <w:sz w:val="16"/>
          <w:szCs w:val="16"/>
        </w:rPr>
      </w:pPr>
    </w:p>
    <w:sectPr w:rsidR="004301EB" w:rsidRPr="007C3513" w:rsidSect="00C2583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2" w:right="1418" w:bottom="1702" w:left="1418" w:header="426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FB82E" w14:textId="77777777" w:rsidR="00190B30" w:rsidRDefault="00190B30">
      <w:r>
        <w:separator/>
      </w:r>
    </w:p>
  </w:endnote>
  <w:endnote w:type="continuationSeparator" w:id="0">
    <w:p w14:paraId="58C010A3" w14:textId="77777777" w:rsidR="00190B30" w:rsidRDefault="0019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EAB7" w14:textId="77777777" w:rsidR="00C11A53" w:rsidRPr="00957F81" w:rsidRDefault="00C11A53" w:rsidP="00C11A53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957F81">
      <w:rPr>
        <w:rFonts w:ascii="Arial" w:hAnsi="Arial" w:cs="Arial"/>
        <w:b/>
        <w:sz w:val="20"/>
        <w:szCs w:val="20"/>
        <w:highlight w:val="yellow"/>
      </w:rPr>
      <w:t>Oferta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 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51C734C6" w14:textId="06DE3BF5" w:rsidR="000C25EB" w:rsidRPr="00C11A53" w:rsidRDefault="000C25EB" w:rsidP="00C11A53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0E388" w14:textId="77777777" w:rsidR="00C11AF4" w:rsidRPr="00957F81" w:rsidRDefault="00C11AF4" w:rsidP="00C11AF4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957F81">
      <w:rPr>
        <w:rFonts w:ascii="Arial" w:hAnsi="Arial" w:cs="Arial"/>
        <w:b/>
        <w:sz w:val="20"/>
        <w:szCs w:val="20"/>
        <w:highlight w:val="yellow"/>
      </w:rPr>
      <w:t>Oferta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 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37496FCA" w14:textId="77777777" w:rsidR="00C11AF4" w:rsidRPr="00C11AF4" w:rsidRDefault="00C11AF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C6D06" w14:textId="77777777" w:rsidR="00190B30" w:rsidRDefault="00190B30">
      <w:r>
        <w:separator/>
      </w:r>
    </w:p>
  </w:footnote>
  <w:footnote w:type="continuationSeparator" w:id="0">
    <w:p w14:paraId="428E2BEC" w14:textId="77777777" w:rsidR="00190B30" w:rsidRDefault="00190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AD5C" w14:textId="4B011A47" w:rsidR="000C25EB" w:rsidRPr="007C3513" w:rsidRDefault="00A53871" w:rsidP="00FD5023">
    <w:pPr>
      <w:pStyle w:val="Nagwek"/>
      <w:rPr>
        <w:rFonts w:asciiTheme="minorHAnsi" w:hAnsiTheme="minorHAnsi" w:cstheme="minorHAnsi"/>
        <w:szCs w:val="20"/>
      </w:rPr>
    </w:pPr>
    <w:r w:rsidRPr="005E24DB">
      <w:rPr>
        <w:rFonts w:asciiTheme="minorHAnsi" w:hAnsiTheme="minorHAnsi" w:cstheme="minorHAnsi"/>
        <w:noProof/>
        <w:sz w:val="20"/>
        <w:szCs w:val="20"/>
      </w:rPr>
      <w:drawing>
        <wp:inline distT="0" distB="0" distL="0" distR="0" wp14:anchorId="34051FF9" wp14:editId="6CEAC78E">
          <wp:extent cx="5759450" cy="449580"/>
          <wp:effectExtent l="0" t="0" r="0" b="7620"/>
          <wp:docPr id="14777772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4567D" w:rsidRPr="007C3513">
      <w:rPr>
        <w:rFonts w:asciiTheme="minorHAnsi" w:eastAsia="Times-Roman" w:hAnsiTheme="minorHAnsi" w:cstheme="minorHAnsi"/>
        <w:bCs/>
        <w:iCs/>
        <w:sz w:val="20"/>
        <w:szCs w:val="20"/>
        <w:lang w:val="pl-PL"/>
      </w:rPr>
      <w:t xml:space="preserve">Nr referencyjny: </w:t>
    </w:r>
    <w:r w:rsidR="00313066" w:rsidRPr="00313066">
      <w:rPr>
        <w:rFonts w:asciiTheme="minorHAnsi" w:eastAsia="Times-Roman" w:hAnsiTheme="minorHAnsi" w:cstheme="minorHAnsi"/>
        <w:bCs/>
        <w:iCs/>
        <w:sz w:val="20"/>
        <w:szCs w:val="20"/>
        <w:lang w:val="pl-PL"/>
      </w:rPr>
      <w:t>Zp.271.11.2026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AADA" w14:textId="37B0EAB9" w:rsidR="007D20F7" w:rsidRPr="00B65ADF" w:rsidRDefault="00307E4B" w:rsidP="007D20F7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  <w:lang w:val="pl-PL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</w:t>
    </w:r>
    <w:r w:rsidRPr="00CD2A3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postępowania </w:t>
    </w:r>
    <w:r w:rsidR="007D20F7" w:rsidRPr="00CD2A35">
      <w:rPr>
        <w:rFonts w:ascii="Cambria" w:eastAsia="Times-Roman" w:hAnsi="Cambria" w:cs="Arial"/>
        <w:bCs/>
        <w:iCs/>
        <w:sz w:val="20"/>
        <w:szCs w:val="20"/>
      </w:rPr>
      <w:t>:</w:t>
    </w:r>
    <w:r w:rsidR="007D20F7" w:rsidRPr="00CD2A3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Zp.271</w:t>
    </w:r>
    <w:r w:rsidR="00CD2A35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.</w:t>
    </w:r>
    <w:r w:rsidR="00C11A53">
      <w:rPr>
        <w:rFonts w:ascii="Cambria" w:eastAsia="Times-Roman" w:hAnsi="Cambria" w:cs="Arial"/>
        <w:bCs/>
        <w:iCs/>
        <w:sz w:val="20"/>
        <w:szCs w:val="20"/>
        <w:lang w:val="pl-PL"/>
      </w:rPr>
      <w:t>8</w:t>
    </w:r>
    <w:r w:rsidR="00CD2A35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.2</w:t>
    </w:r>
    <w:r w:rsidR="007D20F7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02</w:t>
    </w:r>
    <w:r w:rsidRPr="00CD2A35">
      <w:rPr>
        <w:rFonts w:ascii="Cambria" w:eastAsia="Times-Roman" w:hAnsi="Cambria" w:cs="Arial"/>
        <w:bCs/>
        <w:iCs/>
        <w:sz w:val="20"/>
        <w:szCs w:val="20"/>
        <w:lang w:val="pl-PL"/>
      </w:rPr>
      <w:t>1</w:t>
    </w:r>
  </w:p>
  <w:p w14:paraId="1E644BE8" w14:textId="77777777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8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2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5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76035877">
    <w:abstractNumId w:val="36"/>
  </w:num>
  <w:num w:numId="2" w16cid:durableId="345600773">
    <w:abstractNumId w:val="42"/>
  </w:num>
  <w:num w:numId="3" w16cid:durableId="951011074">
    <w:abstractNumId w:val="30"/>
  </w:num>
  <w:num w:numId="4" w16cid:durableId="1515148193">
    <w:abstractNumId w:val="26"/>
  </w:num>
  <w:num w:numId="5" w16cid:durableId="1692952138">
    <w:abstractNumId w:val="19"/>
  </w:num>
  <w:num w:numId="6" w16cid:durableId="1382942377">
    <w:abstractNumId w:val="33"/>
  </w:num>
  <w:num w:numId="7" w16cid:durableId="2050913590">
    <w:abstractNumId w:val="38"/>
  </w:num>
  <w:num w:numId="8" w16cid:durableId="1967000944">
    <w:abstractNumId w:val="24"/>
  </w:num>
  <w:num w:numId="9" w16cid:durableId="934484217">
    <w:abstractNumId w:val="49"/>
  </w:num>
  <w:num w:numId="10" w16cid:durableId="646782875">
    <w:abstractNumId w:val="55"/>
  </w:num>
  <w:num w:numId="11" w16cid:durableId="1112243926">
    <w:abstractNumId w:val="20"/>
  </w:num>
  <w:num w:numId="12" w16cid:durableId="1102532759">
    <w:abstractNumId w:val="53"/>
  </w:num>
  <w:num w:numId="13" w16cid:durableId="354042218">
    <w:abstractNumId w:val="54"/>
  </w:num>
  <w:num w:numId="14" w16cid:durableId="67579545">
    <w:abstractNumId w:val="12"/>
  </w:num>
  <w:num w:numId="15" w16cid:durableId="1587304939">
    <w:abstractNumId w:val="28"/>
  </w:num>
  <w:num w:numId="16" w16cid:durableId="615060911">
    <w:abstractNumId w:val="32"/>
  </w:num>
  <w:num w:numId="17" w16cid:durableId="1022705867">
    <w:abstractNumId w:val="48"/>
  </w:num>
  <w:num w:numId="18" w16cid:durableId="2044478994">
    <w:abstractNumId w:val="22"/>
  </w:num>
  <w:num w:numId="19" w16cid:durableId="560402973">
    <w:abstractNumId w:val="13"/>
  </w:num>
  <w:num w:numId="20" w16cid:durableId="488716723">
    <w:abstractNumId w:val="17"/>
  </w:num>
  <w:num w:numId="21" w16cid:durableId="647904199">
    <w:abstractNumId w:val="43"/>
  </w:num>
  <w:num w:numId="22" w16cid:durableId="45951427">
    <w:abstractNumId w:val="18"/>
  </w:num>
  <w:num w:numId="23" w16cid:durableId="1938904600">
    <w:abstractNumId w:val="47"/>
  </w:num>
  <w:num w:numId="24" w16cid:durableId="1281497305">
    <w:abstractNumId w:val="45"/>
  </w:num>
  <w:num w:numId="25" w16cid:durableId="1949193284">
    <w:abstractNumId w:val="21"/>
  </w:num>
  <w:num w:numId="26" w16cid:durableId="132646852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30487405">
    <w:abstractNumId w:val="51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8745138">
    <w:abstractNumId w:val="3"/>
  </w:num>
  <w:num w:numId="29" w16cid:durableId="144589886">
    <w:abstractNumId w:val="8"/>
  </w:num>
  <w:num w:numId="30" w16cid:durableId="1844785748">
    <w:abstractNumId w:val="2"/>
  </w:num>
  <w:num w:numId="31" w16cid:durableId="1388188717">
    <w:abstractNumId w:val="41"/>
  </w:num>
  <w:num w:numId="32" w16cid:durableId="957758571">
    <w:abstractNumId w:val="10"/>
  </w:num>
  <w:num w:numId="33" w16cid:durableId="1110781240">
    <w:abstractNumId w:val="29"/>
  </w:num>
  <w:num w:numId="34" w16cid:durableId="70854281">
    <w:abstractNumId w:val="44"/>
  </w:num>
  <w:num w:numId="35" w16cid:durableId="1291521572">
    <w:abstractNumId w:val="16"/>
  </w:num>
  <w:num w:numId="36" w16cid:durableId="2032680843">
    <w:abstractNumId w:val="52"/>
  </w:num>
  <w:num w:numId="37" w16cid:durableId="278882270">
    <w:abstractNumId w:val="14"/>
  </w:num>
  <w:num w:numId="38" w16cid:durableId="1381321288">
    <w:abstractNumId w:val="9"/>
  </w:num>
  <w:num w:numId="39" w16cid:durableId="856774357">
    <w:abstractNumId w:val="25"/>
  </w:num>
  <w:num w:numId="40" w16cid:durableId="1006446538">
    <w:abstractNumId w:val="39"/>
  </w:num>
  <w:num w:numId="41" w16cid:durableId="398094748">
    <w:abstractNumId w:val="34"/>
  </w:num>
  <w:num w:numId="42" w16cid:durableId="167353368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83166736">
    <w:abstractNumId w:val="37"/>
  </w:num>
  <w:num w:numId="44" w16cid:durableId="383720742">
    <w:abstractNumId w:val="11"/>
  </w:num>
  <w:num w:numId="45" w16cid:durableId="453132349">
    <w:abstractNumId w:val="15"/>
  </w:num>
  <w:num w:numId="46" w16cid:durableId="955256748">
    <w:abstractNumId w:val="27"/>
  </w:num>
  <w:num w:numId="47" w16cid:durableId="1135373887">
    <w:abstractNumId w:val="50"/>
  </w:num>
  <w:num w:numId="48" w16cid:durableId="1723794019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4020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538"/>
    <w:rsid w:val="00063849"/>
    <w:rsid w:val="000654DE"/>
    <w:rsid w:val="0006639C"/>
    <w:rsid w:val="000675E7"/>
    <w:rsid w:val="00070743"/>
    <w:rsid w:val="000726CE"/>
    <w:rsid w:val="0007488E"/>
    <w:rsid w:val="0007507E"/>
    <w:rsid w:val="00075847"/>
    <w:rsid w:val="00080D85"/>
    <w:rsid w:val="00084151"/>
    <w:rsid w:val="000858B3"/>
    <w:rsid w:val="00090A82"/>
    <w:rsid w:val="00096E40"/>
    <w:rsid w:val="000970DD"/>
    <w:rsid w:val="00097517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1610B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0DA1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90B30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5611"/>
    <w:rsid w:val="001A69D3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314A"/>
    <w:rsid w:val="001E319E"/>
    <w:rsid w:val="001E6C02"/>
    <w:rsid w:val="001E6F19"/>
    <w:rsid w:val="001E7C04"/>
    <w:rsid w:val="001E7DDE"/>
    <w:rsid w:val="001F05AA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1097F"/>
    <w:rsid w:val="00211D44"/>
    <w:rsid w:val="00213968"/>
    <w:rsid w:val="002232E2"/>
    <w:rsid w:val="00223750"/>
    <w:rsid w:val="00223ABE"/>
    <w:rsid w:val="002248A3"/>
    <w:rsid w:val="00224C77"/>
    <w:rsid w:val="00225324"/>
    <w:rsid w:val="00226348"/>
    <w:rsid w:val="00227E39"/>
    <w:rsid w:val="00233770"/>
    <w:rsid w:val="0023487A"/>
    <w:rsid w:val="00235B00"/>
    <w:rsid w:val="00236A98"/>
    <w:rsid w:val="00241C6C"/>
    <w:rsid w:val="002447F6"/>
    <w:rsid w:val="00246A11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2F5E"/>
    <w:rsid w:val="002837ED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F0291"/>
    <w:rsid w:val="002F16D6"/>
    <w:rsid w:val="002F26C4"/>
    <w:rsid w:val="002F294C"/>
    <w:rsid w:val="002F79CA"/>
    <w:rsid w:val="00302515"/>
    <w:rsid w:val="00302B07"/>
    <w:rsid w:val="00304675"/>
    <w:rsid w:val="003062AC"/>
    <w:rsid w:val="00307E4B"/>
    <w:rsid w:val="003108C3"/>
    <w:rsid w:val="00310A34"/>
    <w:rsid w:val="0031250C"/>
    <w:rsid w:val="00313066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563B4"/>
    <w:rsid w:val="003600E2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D71A8"/>
    <w:rsid w:val="003E134C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3D5"/>
    <w:rsid w:val="00413D44"/>
    <w:rsid w:val="00414CF9"/>
    <w:rsid w:val="00414F47"/>
    <w:rsid w:val="004174D2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26CE"/>
    <w:rsid w:val="004538F2"/>
    <w:rsid w:val="00460E98"/>
    <w:rsid w:val="00460EBC"/>
    <w:rsid w:val="004617BB"/>
    <w:rsid w:val="00462A4F"/>
    <w:rsid w:val="004639B5"/>
    <w:rsid w:val="00466E4C"/>
    <w:rsid w:val="0047062C"/>
    <w:rsid w:val="004767AF"/>
    <w:rsid w:val="00477ADD"/>
    <w:rsid w:val="00480774"/>
    <w:rsid w:val="004825FF"/>
    <w:rsid w:val="00483B12"/>
    <w:rsid w:val="00485B52"/>
    <w:rsid w:val="00490F36"/>
    <w:rsid w:val="004929DA"/>
    <w:rsid w:val="004934C5"/>
    <w:rsid w:val="00494A82"/>
    <w:rsid w:val="00494BF8"/>
    <w:rsid w:val="0049543B"/>
    <w:rsid w:val="004A1963"/>
    <w:rsid w:val="004A25D2"/>
    <w:rsid w:val="004A38E4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5F14"/>
    <w:rsid w:val="00596470"/>
    <w:rsid w:val="00596C55"/>
    <w:rsid w:val="005A1915"/>
    <w:rsid w:val="005A3AF6"/>
    <w:rsid w:val="005A4EF6"/>
    <w:rsid w:val="005A7D9C"/>
    <w:rsid w:val="005B0EC6"/>
    <w:rsid w:val="005B588A"/>
    <w:rsid w:val="005B659A"/>
    <w:rsid w:val="005C02F8"/>
    <w:rsid w:val="005C13F5"/>
    <w:rsid w:val="005C1C2E"/>
    <w:rsid w:val="005C2B74"/>
    <w:rsid w:val="005C52B4"/>
    <w:rsid w:val="005C65C1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11A3"/>
    <w:rsid w:val="006120C4"/>
    <w:rsid w:val="00616D41"/>
    <w:rsid w:val="00621457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693C"/>
    <w:rsid w:val="006B004E"/>
    <w:rsid w:val="006B17B0"/>
    <w:rsid w:val="006B2CC5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3914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D79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567D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37AF"/>
    <w:rsid w:val="0077405F"/>
    <w:rsid w:val="007763E7"/>
    <w:rsid w:val="00777472"/>
    <w:rsid w:val="00780A2C"/>
    <w:rsid w:val="00782C86"/>
    <w:rsid w:val="00784738"/>
    <w:rsid w:val="007849D0"/>
    <w:rsid w:val="007877E3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C0CCF"/>
    <w:rsid w:val="007C3513"/>
    <w:rsid w:val="007C4815"/>
    <w:rsid w:val="007C73C6"/>
    <w:rsid w:val="007D20F7"/>
    <w:rsid w:val="007D29F5"/>
    <w:rsid w:val="007D2EDC"/>
    <w:rsid w:val="007D3E8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15CC"/>
    <w:rsid w:val="00822E62"/>
    <w:rsid w:val="008237F1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356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908"/>
    <w:rsid w:val="00886F1B"/>
    <w:rsid w:val="00892186"/>
    <w:rsid w:val="0089236A"/>
    <w:rsid w:val="00894BEC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6B36"/>
    <w:rsid w:val="00A3787E"/>
    <w:rsid w:val="00A37DA3"/>
    <w:rsid w:val="00A4101C"/>
    <w:rsid w:val="00A431D6"/>
    <w:rsid w:val="00A45ED0"/>
    <w:rsid w:val="00A46408"/>
    <w:rsid w:val="00A46A06"/>
    <w:rsid w:val="00A53871"/>
    <w:rsid w:val="00A578F5"/>
    <w:rsid w:val="00A6013A"/>
    <w:rsid w:val="00A62E79"/>
    <w:rsid w:val="00A70ABC"/>
    <w:rsid w:val="00A70D51"/>
    <w:rsid w:val="00A71CB4"/>
    <w:rsid w:val="00A72986"/>
    <w:rsid w:val="00A7299C"/>
    <w:rsid w:val="00A73EB8"/>
    <w:rsid w:val="00A74A76"/>
    <w:rsid w:val="00A74B97"/>
    <w:rsid w:val="00A74F1A"/>
    <w:rsid w:val="00A7645F"/>
    <w:rsid w:val="00A8102D"/>
    <w:rsid w:val="00A81BE2"/>
    <w:rsid w:val="00A85586"/>
    <w:rsid w:val="00A9175F"/>
    <w:rsid w:val="00A91FE0"/>
    <w:rsid w:val="00A979B7"/>
    <w:rsid w:val="00A97F70"/>
    <w:rsid w:val="00AA4266"/>
    <w:rsid w:val="00AB2527"/>
    <w:rsid w:val="00AB3D1E"/>
    <w:rsid w:val="00AC2D83"/>
    <w:rsid w:val="00AC4555"/>
    <w:rsid w:val="00AC4C9D"/>
    <w:rsid w:val="00AC5669"/>
    <w:rsid w:val="00AC754C"/>
    <w:rsid w:val="00AC780F"/>
    <w:rsid w:val="00AC7C81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42DD"/>
    <w:rsid w:val="00AE5AB8"/>
    <w:rsid w:val="00AE6EDA"/>
    <w:rsid w:val="00AE6FEB"/>
    <w:rsid w:val="00AF0521"/>
    <w:rsid w:val="00AF22BE"/>
    <w:rsid w:val="00AF2E5E"/>
    <w:rsid w:val="00AF4F4E"/>
    <w:rsid w:val="00AF6582"/>
    <w:rsid w:val="00AF6F04"/>
    <w:rsid w:val="00B01A2A"/>
    <w:rsid w:val="00B02E5B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4E61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1A53"/>
    <w:rsid w:val="00C11AF4"/>
    <w:rsid w:val="00C12D87"/>
    <w:rsid w:val="00C14458"/>
    <w:rsid w:val="00C153BB"/>
    <w:rsid w:val="00C22F62"/>
    <w:rsid w:val="00C24130"/>
    <w:rsid w:val="00C244CC"/>
    <w:rsid w:val="00C244E8"/>
    <w:rsid w:val="00C2583F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810D6"/>
    <w:rsid w:val="00C8153F"/>
    <w:rsid w:val="00C82F0B"/>
    <w:rsid w:val="00C82F8E"/>
    <w:rsid w:val="00C9266C"/>
    <w:rsid w:val="00C97C1D"/>
    <w:rsid w:val="00CA09A2"/>
    <w:rsid w:val="00CA152F"/>
    <w:rsid w:val="00CA391A"/>
    <w:rsid w:val="00CA4619"/>
    <w:rsid w:val="00CB13AC"/>
    <w:rsid w:val="00CB49E0"/>
    <w:rsid w:val="00CB6C60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17C9C"/>
    <w:rsid w:val="00D2408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03B2"/>
    <w:rsid w:val="00D91670"/>
    <w:rsid w:val="00D92624"/>
    <w:rsid w:val="00D93276"/>
    <w:rsid w:val="00D93CF7"/>
    <w:rsid w:val="00D9416F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C7775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4A5"/>
    <w:rsid w:val="00DF174C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444"/>
    <w:rsid w:val="00E928B8"/>
    <w:rsid w:val="00E93D12"/>
    <w:rsid w:val="00E97562"/>
    <w:rsid w:val="00EA065A"/>
    <w:rsid w:val="00EA0715"/>
    <w:rsid w:val="00EA2BDF"/>
    <w:rsid w:val="00EA395D"/>
    <w:rsid w:val="00EA4C1A"/>
    <w:rsid w:val="00EA67D1"/>
    <w:rsid w:val="00EB1584"/>
    <w:rsid w:val="00EB26BF"/>
    <w:rsid w:val="00EB567B"/>
    <w:rsid w:val="00EB56F4"/>
    <w:rsid w:val="00EB5DC0"/>
    <w:rsid w:val="00EB6A66"/>
    <w:rsid w:val="00EB6F6F"/>
    <w:rsid w:val="00EC1621"/>
    <w:rsid w:val="00EC4352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7D9"/>
    <w:rsid w:val="00F0084C"/>
    <w:rsid w:val="00F01223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50A"/>
    <w:rsid w:val="00F618B5"/>
    <w:rsid w:val="00F63B18"/>
    <w:rsid w:val="00F642A5"/>
    <w:rsid w:val="00F66BC0"/>
    <w:rsid w:val="00F713BE"/>
    <w:rsid w:val="00F722E1"/>
    <w:rsid w:val="00F72305"/>
    <w:rsid w:val="00F72671"/>
    <w:rsid w:val="00F728E0"/>
    <w:rsid w:val="00F73F20"/>
    <w:rsid w:val="00F7713A"/>
    <w:rsid w:val="00F80B9A"/>
    <w:rsid w:val="00F81D19"/>
    <w:rsid w:val="00F85AFE"/>
    <w:rsid w:val="00F920EB"/>
    <w:rsid w:val="00F92BD6"/>
    <w:rsid w:val="00F92D06"/>
    <w:rsid w:val="00F94E4E"/>
    <w:rsid w:val="00FA12D9"/>
    <w:rsid w:val="00FA1C7E"/>
    <w:rsid w:val="00FA400E"/>
    <w:rsid w:val="00FA40F8"/>
    <w:rsid w:val="00FB1331"/>
    <w:rsid w:val="00FB2E1F"/>
    <w:rsid w:val="00FB475E"/>
    <w:rsid w:val="00FB6A3E"/>
    <w:rsid w:val="00FC51CC"/>
    <w:rsid w:val="00FC6FD7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5FD4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chartTrackingRefBased/>
  <w15:docId w15:val="{D3A7FEF0-09A8-4765-9795-063B1BB7F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8AFBD1-2C26-4BC5-AC81-A50C2CC5A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1034B-1AA0-41DC-BAFE-C1E7E8907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4E4EC4-B93E-403C-BB65-E8E65485CB7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1AAC0795-7A3E-44CA-874F-9187D5EAE2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4</cp:revision>
  <cp:lastPrinted>2020-12-21T07:21:00Z</cp:lastPrinted>
  <dcterms:created xsi:type="dcterms:W3CDTF">2020-12-21T07:21:00Z</dcterms:created>
  <dcterms:modified xsi:type="dcterms:W3CDTF">2026-08-13T07:18:00Z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