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573D34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573D34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573D34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573D34">
        <w:rPr>
          <w:rFonts w:ascii="Calibri" w:hAnsi="Calibri" w:cs="Calibri"/>
          <w:sz w:val="20"/>
          <w:szCs w:val="20"/>
        </w:rPr>
        <w:t>7</w:t>
      </w:r>
      <w:r w:rsidR="003E08F8" w:rsidRPr="00573D34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573D34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5787834" w:rsidR="00D22BE4" w:rsidRPr="00573D34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573D34">
        <w:rPr>
          <w:rFonts w:ascii="Calibri" w:hAnsi="Calibri" w:cs="Calibri"/>
          <w:sz w:val="20"/>
          <w:szCs w:val="20"/>
        </w:rPr>
        <w:t>...................</w:t>
      </w:r>
      <w:r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D22BE4" w:rsidRPr="00573D34">
        <w:rPr>
          <w:rFonts w:ascii="Calibri" w:hAnsi="Calibri" w:cs="Calibri"/>
          <w:sz w:val="20"/>
          <w:szCs w:val="20"/>
        </w:rPr>
        <w:t xml:space="preserve">    ...................................., dnia ....................... 20</w:t>
      </w:r>
      <w:r w:rsidR="000A40F9" w:rsidRPr="00573D34">
        <w:rPr>
          <w:rFonts w:ascii="Calibri" w:hAnsi="Calibri" w:cs="Calibri"/>
          <w:sz w:val="20"/>
          <w:szCs w:val="20"/>
        </w:rPr>
        <w:t>2</w:t>
      </w:r>
      <w:r w:rsidR="00573D34" w:rsidRPr="00573D34">
        <w:rPr>
          <w:rFonts w:ascii="Calibri" w:hAnsi="Calibri" w:cs="Calibri"/>
          <w:sz w:val="20"/>
          <w:szCs w:val="20"/>
        </w:rPr>
        <w:t>6</w:t>
      </w:r>
      <w:r w:rsidR="00D22BE4" w:rsidRPr="00573D34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77777777" w:rsidR="00DA509A" w:rsidRPr="00573D34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="00910410" w:rsidRPr="00573D34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573D34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573D34" w:rsidRDefault="00DA509A" w:rsidP="00DA509A">
      <w:pPr>
        <w:ind w:right="39"/>
        <w:rPr>
          <w:rFonts w:ascii="Calibri" w:eastAsia="Batang" w:hAnsi="Calibri" w:cs="Calibri"/>
          <w:i/>
          <w:sz w:val="16"/>
          <w:szCs w:val="16"/>
        </w:rPr>
      </w:pPr>
    </w:p>
    <w:p w14:paraId="0A4A530D" w14:textId="77777777" w:rsidR="0032655D" w:rsidRPr="00573D34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573D34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573D34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573D34">
        <w:rPr>
          <w:rFonts w:ascii="Calibri" w:hAnsi="Calibri" w:cs="Calibri"/>
          <w:sz w:val="20"/>
          <w:szCs w:val="20"/>
        </w:rPr>
        <w:t>Składany do zadania</w:t>
      </w:r>
      <w:r w:rsidRPr="00573D34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220C7206" w14:textId="750FAAD5" w:rsidR="006F0E01" w:rsidRPr="00573D34" w:rsidRDefault="00BD6239" w:rsidP="008630B1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573D34">
        <w:rPr>
          <w:rFonts w:ascii="Calibri" w:hAnsi="Calibri" w:cs="Calibri"/>
          <w:b/>
          <w:bCs/>
          <w:sz w:val="20"/>
          <w:szCs w:val="20"/>
        </w:rPr>
        <w:t>„</w:t>
      </w:r>
      <w:r w:rsidR="0004623F" w:rsidRPr="0004623F">
        <w:rPr>
          <w:rFonts w:ascii="Calibri" w:hAnsi="Calibri" w:cs="Calibri"/>
          <w:b/>
          <w:bCs/>
          <w:sz w:val="22"/>
          <w:szCs w:val="22"/>
        </w:rPr>
        <w:t>Budowa infrastruktury turystycznej na terenie Gminy Smyków</w:t>
      </w:r>
      <w:r w:rsidRPr="00573D34">
        <w:rPr>
          <w:rFonts w:ascii="Calibri" w:hAnsi="Calibri" w:cs="Calibri"/>
          <w:b/>
          <w:bCs/>
          <w:sz w:val="20"/>
          <w:szCs w:val="20"/>
        </w:rPr>
        <w:t>”</w:t>
      </w:r>
    </w:p>
    <w:p w14:paraId="527F1590" w14:textId="77777777" w:rsidR="00CA23A0" w:rsidRPr="00573D34" w:rsidRDefault="00CA23A0" w:rsidP="008630B1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573D34" w14:paraId="57245AC3" w14:textId="77777777" w:rsidTr="009769D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573D34" w:rsidRDefault="00532237" w:rsidP="008630B1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573D34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573D34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573D34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1DBC3A" w14:textId="77777777" w:rsidR="008630B1" w:rsidRPr="00573D34" w:rsidRDefault="008630B1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Kierownik </w:t>
            </w:r>
          </w:p>
          <w:p w14:paraId="168BFD76" w14:textId="074949F9" w:rsidR="00532237" w:rsidRPr="00573D34" w:rsidRDefault="000F2B47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  <w:r w:rsidR="004058D7"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E5ABE9" w14:textId="2261EE4E" w:rsidR="008630B1" w:rsidRPr="00573D34" w:rsidRDefault="008630B1" w:rsidP="008630B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7DE4D71" w14:textId="541DA46C" w:rsidR="004058D7" w:rsidRPr="00573D34" w:rsidRDefault="004058D7" w:rsidP="00771AB5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z w:val="20"/>
                <w:szCs w:val="20"/>
              </w:rPr>
              <w:t xml:space="preserve">Uprawnienia budowlane do kierowania budowami w specjalności </w:t>
            </w:r>
            <w:proofErr w:type="spellStart"/>
            <w:r w:rsidR="006C5FAD" w:rsidRPr="00573D34">
              <w:rPr>
                <w:rFonts w:ascii="Calibri" w:hAnsi="Calibri" w:cs="Calibri"/>
                <w:sz w:val="20"/>
                <w:szCs w:val="20"/>
              </w:rPr>
              <w:t>konstrukcyjno</w:t>
            </w:r>
            <w:proofErr w:type="spellEnd"/>
            <w:r w:rsidR="006C5FAD" w:rsidRPr="00573D34">
              <w:rPr>
                <w:rFonts w:ascii="Calibri" w:hAnsi="Calibri" w:cs="Calibri"/>
                <w:sz w:val="20"/>
                <w:szCs w:val="20"/>
              </w:rPr>
              <w:t xml:space="preserve"> – budowlanej</w:t>
            </w:r>
            <w:r w:rsidRPr="00573D3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8166B0A" w14:textId="0DCAA2C7" w:rsidR="008630B1" w:rsidRPr="00573D34" w:rsidRDefault="004058D7" w:rsidP="00771AB5">
            <w:pPr>
              <w:pStyle w:val="Default"/>
              <w:spacing w:after="240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573D34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356FE75F" w14:textId="77777777" w:rsidR="00461FBB" w:rsidRPr="00573D34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573D34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573D34">
        <w:rPr>
          <w:rFonts w:ascii="Calibri" w:hAnsi="Calibri" w:cs="Calibri"/>
          <w:sz w:val="16"/>
          <w:szCs w:val="16"/>
        </w:rPr>
        <w:t>cywilno</w:t>
      </w:r>
      <w:proofErr w:type="spellEnd"/>
      <w:r w:rsidRPr="00573D34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573D34" w:rsidSect="00E02062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267B" w14:textId="77777777" w:rsidR="00CE6ED9" w:rsidRDefault="00CE6ED9">
      <w:r>
        <w:separator/>
      </w:r>
    </w:p>
  </w:endnote>
  <w:endnote w:type="continuationSeparator" w:id="0">
    <w:p w14:paraId="4A920AA2" w14:textId="77777777" w:rsidR="00CE6ED9" w:rsidRDefault="00CE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08ED532B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983235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D5D2D" w14:textId="77777777" w:rsidR="00CE6ED9" w:rsidRDefault="00CE6ED9">
      <w:r>
        <w:separator/>
      </w:r>
    </w:p>
  </w:footnote>
  <w:footnote w:type="continuationSeparator" w:id="0">
    <w:p w14:paraId="0ABA9424" w14:textId="77777777" w:rsidR="00CE6ED9" w:rsidRDefault="00CE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59BA" w14:textId="77777777" w:rsidR="002248FF" w:rsidRDefault="002248FF" w:rsidP="00EB5407">
    <w:pPr>
      <w:pStyle w:val="Nagwek"/>
      <w:rPr>
        <w:rFonts w:ascii="Calibri" w:eastAsia="Times-Roman" w:hAnsi="Calibri" w:cs="Calibri"/>
        <w:sz w:val="20"/>
        <w:szCs w:val="14"/>
      </w:rPr>
    </w:pPr>
  </w:p>
  <w:p w14:paraId="5E83C284" w14:textId="46A0CBEE" w:rsidR="00EF6A5E" w:rsidRDefault="00EF6A5E" w:rsidP="00EF6A5E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98FD8FA" wp14:editId="386CF286">
          <wp:extent cx="5762625" cy="447675"/>
          <wp:effectExtent l="0" t="0" r="9525" b="9525"/>
          <wp:docPr id="570158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A17AB" w14:textId="77777777" w:rsidR="00EF6A5E" w:rsidRDefault="00EF6A5E" w:rsidP="00EF6A5E">
    <w:pPr>
      <w:pStyle w:val="Nagwek"/>
      <w:rPr>
        <w:rFonts w:cs="Calibri"/>
        <w:sz w:val="20"/>
        <w:szCs w:val="20"/>
      </w:rPr>
    </w:pPr>
  </w:p>
  <w:p w14:paraId="06FAF389" w14:textId="7DF17596" w:rsidR="00EF6A5E" w:rsidRPr="001636A1" w:rsidRDefault="00EF6A5E" w:rsidP="00EF6A5E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Zp.271.</w:t>
    </w:r>
    <w:r w:rsidR="007C2812">
      <w:rPr>
        <w:rFonts w:asciiTheme="minorHAnsi" w:eastAsia="Times-Roman" w:hAnsiTheme="minorHAnsi" w:cstheme="minorHAnsi"/>
        <w:bCs/>
        <w:iCs/>
        <w:sz w:val="20"/>
        <w:szCs w:val="20"/>
      </w:rPr>
      <w:t>11</w:t>
    </w: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.2026</w:t>
    </w:r>
  </w:p>
  <w:p w14:paraId="30C784E6" w14:textId="72A4DBC4" w:rsidR="003F0785" w:rsidRPr="002248FF" w:rsidRDefault="003F0785" w:rsidP="00EF6A5E">
    <w:pPr>
      <w:pStyle w:val="Nagwek"/>
      <w:rPr>
        <w:rFonts w:ascii="Calibri" w:eastAsia="Times-Roman" w:hAnsi="Calibri" w:cs="Calibri"/>
        <w:sz w:val="20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p w14:paraId="6AE4EBF3" w14:textId="77777777" w:rsidR="004A0E98" w:rsidRPr="00C60A45" w:rsidRDefault="004A0E98" w:rsidP="004A0E9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bookmarkStart w:id="3" w:name="_Hlk79438113"/>
    <w:bookmarkEnd w:id="1"/>
    <w:bookmarkEnd w:id="2"/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11AF4">
      <w:rPr>
        <w:rFonts w:ascii="Cambria" w:eastAsia="Times-Roman" w:hAnsi="Cambria" w:cs="Arial"/>
        <w:bCs/>
        <w:iCs/>
        <w:sz w:val="20"/>
        <w:szCs w:val="20"/>
      </w:rPr>
      <w:t>postępowania : Zp.271.</w:t>
    </w:r>
    <w:r>
      <w:rPr>
        <w:rFonts w:ascii="Cambria" w:eastAsia="Times-Roman" w:hAnsi="Cambria" w:cs="Arial"/>
        <w:bCs/>
        <w:iCs/>
        <w:sz w:val="20"/>
        <w:szCs w:val="20"/>
      </w:rPr>
      <w:t>8</w:t>
    </w:r>
    <w:r w:rsidRPr="00C11AF4">
      <w:rPr>
        <w:rFonts w:ascii="Cambria" w:eastAsia="Times-Roman" w:hAnsi="Cambria" w:cs="Arial"/>
        <w:bCs/>
        <w:iCs/>
        <w:sz w:val="20"/>
        <w:szCs w:val="20"/>
      </w:rPr>
      <w:t>.2021</w:t>
    </w:r>
    <w:bookmarkEnd w:id="3"/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A3C1B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96A7FE4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011589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CC7292A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8" w15:restartNumberingAfterBreak="0">
    <w:nsid w:val="6E352EA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05896875">
    <w:abstractNumId w:val="14"/>
  </w:num>
  <w:num w:numId="2" w16cid:durableId="778456242">
    <w:abstractNumId w:val="9"/>
  </w:num>
  <w:num w:numId="3" w16cid:durableId="312411817">
    <w:abstractNumId w:val="11"/>
  </w:num>
  <w:num w:numId="4" w16cid:durableId="945429124">
    <w:abstractNumId w:val="12"/>
  </w:num>
  <w:num w:numId="5" w16cid:durableId="1988128256">
    <w:abstractNumId w:val="16"/>
  </w:num>
  <w:num w:numId="6" w16cid:durableId="1590187640">
    <w:abstractNumId w:val="13"/>
  </w:num>
  <w:num w:numId="7" w16cid:durableId="443614669">
    <w:abstractNumId w:val="18"/>
  </w:num>
  <w:num w:numId="8" w16cid:durableId="11850508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1A81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623F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07E"/>
    <w:rsid w:val="00075847"/>
    <w:rsid w:val="00080D85"/>
    <w:rsid w:val="000811E5"/>
    <w:rsid w:val="00083030"/>
    <w:rsid w:val="0008384E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0F2B47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126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0952"/>
    <w:rsid w:val="001816EE"/>
    <w:rsid w:val="0018314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8FF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2F5E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8C3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58D7"/>
    <w:rsid w:val="00410D38"/>
    <w:rsid w:val="0041331B"/>
    <w:rsid w:val="00414CF9"/>
    <w:rsid w:val="00420580"/>
    <w:rsid w:val="00422FC5"/>
    <w:rsid w:val="00423457"/>
    <w:rsid w:val="004245B7"/>
    <w:rsid w:val="00427A12"/>
    <w:rsid w:val="00431433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6DFA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0E98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0FFD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3D34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438F"/>
    <w:rsid w:val="00606915"/>
    <w:rsid w:val="00607529"/>
    <w:rsid w:val="00607E94"/>
    <w:rsid w:val="00612F9F"/>
    <w:rsid w:val="00615EE2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4D5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C5FAD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AB5"/>
    <w:rsid w:val="00771D75"/>
    <w:rsid w:val="00775572"/>
    <w:rsid w:val="007763E7"/>
    <w:rsid w:val="00776BF0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B7CB3"/>
    <w:rsid w:val="007C0CCF"/>
    <w:rsid w:val="007C2812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597F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0B1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0843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69D4"/>
    <w:rsid w:val="009829D9"/>
    <w:rsid w:val="00983235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8FD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40A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9EE"/>
    <w:rsid w:val="00B97F0F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37F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6ED9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16EB7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3464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8764F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2062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6A5E"/>
    <w:rsid w:val="00F0084C"/>
    <w:rsid w:val="00F042DF"/>
    <w:rsid w:val="00F05931"/>
    <w:rsid w:val="00F05BE3"/>
    <w:rsid w:val="00F05C67"/>
    <w:rsid w:val="00F10360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37CE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3F2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chartTrackingRefBased/>
  <w15:docId w15:val="{0B558862-5907-464E-B0B4-FE92EE98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FD043FE-0192-4173-9AAB-FD1E7A86A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8D391-1D19-4145-8A36-02F96375D5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7D54E-108B-44E6-B17F-1EA1DB636A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E4495E-B77B-447E-816E-43D17300D01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</cp:revision>
  <cp:lastPrinted>2020-12-21T07:11:00Z</cp:lastPrinted>
  <dcterms:created xsi:type="dcterms:W3CDTF">2020-12-21T07:11:00Z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