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36C6944E" w:rsidR="00DA509A" w:rsidRPr="00AA2AAC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DA509A" w:rsidRPr="00AA2AAC">
        <w:rPr>
          <w:rFonts w:ascii="Calibri" w:hAnsi="Calibri" w:cs="Calibri"/>
          <w:sz w:val="20"/>
          <w:szCs w:val="20"/>
        </w:rPr>
        <w:t xml:space="preserve">Załącznik nr </w:t>
      </w:r>
      <w:r w:rsidR="00D627DB" w:rsidRPr="00AA2AAC">
        <w:rPr>
          <w:rFonts w:ascii="Calibri" w:hAnsi="Calibri" w:cs="Calibri"/>
          <w:sz w:val="20"/>
          <w:szCs w:val="20"/>
        </w:rPr>
        <w:t>9</w:t>
      </w:r>
      <w:r w:rsidR="0029492E" w:rsidRPr="00AA2AAC">
        <w:rPr>
          <w:rFonts w:ascii="Calibri" w:hAnsi="Calibri" w:cs="Calibri"/>
          <w:sz w:val="20"/>
          <w:szCs w:val="20"/>
        </w:rPr>
        <w:t xml:space="preserve"> do SWZ</w:t>
      </w:r>
      <w:r w:rsidR="00DA509A" w:rsidRPr="00AA2AAC">
        <w:rPr>
          <w:rFonts w:ascii="Calibri" w:hAnsi="Calibri" w:cs="Calibri"/>
          <w:sz w:val="20"/>
          <w:szCs w:val="20"/>
        </w:rPr>
        <w:t xml:space="preserve"> </w:t>
      </w:r>
      <w:r w:rsidR="0000234F" w:rsidRPr="00AA2AAC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AA2AAC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ab/>
      </w:r>
    </w:p>
    <w:p w14:paraId="4A64EFDD" w14:textId="1B8CB8DF" w:rsidR="009E1C8A" w:rsidRPr="00AA2AAC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  <w:r w:rsidRPr="00AA2AAC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8E4166" w:rsidRPr="00AA2AAC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AA2AAC">
        <w:rPr>
          <w:rFonts w:ascii="Calibri" w:hAnsi="Calibri" w:cs="Calibri"/>
          <w:sz w:val="20"/>
          <w:szCs w:val="20"/>
        </w:rPr>
        <w:t xml:space="preserve">             </w:t>
      </w:r>
      <w:r w:rsidR="008E4166" w:rsidRPr="00AA2AAC">
        <w:rPr>
          <w:rFonts w:ascii="Calibri" w:hAnsi="Calibri" w:cs="Calibri"/>
          <w:sz w:val="20"/>
          <w:szCs w:val="20"/>
        </w:rPr>
        <w:t xml:space="preserve"> </w:t>
      </w:r>
      <w:r w:rsidRPr="00AA2AAC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AA2AAC">
        <w:rPr>
          <w:rFonts w:ascii="Calibri" w:hAnsi="Calibri" w:cs="Calibri"/>
          <w:sz w:val="20"/>
          <w:szCs w:val="20"/>
        </w:rPr>
        <w:t>nia ....................</w:t>
      </w:r>
      <w:r w:rsidR="00897D37" w:rsidRPr="00AA2AAC">
        <w:rPr>
          <w:rFonts w:ascii="Calibri" w:hAnsi="Calibri" w:cs="Calibri"/>
          <w:sz w:val="20"/>
          <w:szCs w:val="20"/>
        </w:rPr>
        <w:t>... 20</w:t>
      </w:r>
      <w:r w:rsidR="004E2748" w:rsidRPr="00AA2AAC">
        <w:rPr>
          <w:rFonts w:ascii="Calibri" w:hAnsi="Calibri" w:cs="Calibri"/>
          <w:sz w:val="20"/>
          <w:szCs w:val="20"/>
        </w:rPr>
        <w:t>2</w:t>
      </w:r>
      <w:r w:rsidR="00AA2AAC">
        <w:rPr>
          <w:rFonts w:ascii="Calibri" w:hAnsi="Calibri" w:cs="Calibri"/>
          <w:sz w:val="20"/>
          <w:szCs w:val="20"/>
        </w:rPr>
        <w:t>6</w:t>
      </w:r>
      <w:r w:rsidRPr="00AA2AAC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AA2AAC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AA2AAC">
        <w:rPr>
          <w:rFonts w:ascii="Calibri" w:eastAsia="Batang" w:hAnsi="Calibri" w:cs="Calibri"/>
          <w:i/>
          <w:sz w:val="20"/>
          <w:szCs w:val="20"/>
        </w:rPr>
        <w:t xml:space="preserve">            </w:t>
      </w:r>
      <w:r w:rsidR="009E1C8A" w:rsidRPr="00AA2AAC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A1F7522" w14:textId="77777777" w:rsidR="00DA509A" w:rsidRPr="00AA2AAC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77777777" w:rsidR="00EC6B7B" w:rsidRPr="00AA2AAC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AA2AAC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AA2AAC" w:rsidRDefault="0026141D" w:rsidP="00962148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77F08D45" w:rsidR="0078061D" w:rsidRPr="00AA2AAC" w:rsidRDefault="0078061D" w:rsidP="0096214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AA2AAC">
        <w:rPr>
          <w:rFonts w:ascii="Calibri" w:hAnsi="Calibri" w:cs="Calibri"/>
          <w:b/>
          <w:bCs/>
          <w:sz w:val="22"/>
          <w:szCs w:val="22"/>
        </w:rPr>
        <w:t>„</w:t>
      </w:r>
      <w:r w:rsidR="00F81E8C" w:rsidRPr="00F81E8C">
        <w:rPr>
          <w:rFonts w:ascii="Calibri" w:hAnsi="Calibri" w:cs="Calibri"/>
          <w:b/>
          <w:bCs/>
          <w:sz w:val="22"/>
          <w:szCs w:val="22"/>
        </w:rPr>
        <w:t>Budowa infrastruktury turystycznej na terenie Gminy Smyków</w:t>
      </w:r>
      <w:r w:rsidRPr="00AA2AAC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AA2AAC" w:rsidRDefault="00F047F5" w:rsidP="0096214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AA2AAC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77777777" w:rsidR="00DA509A" w:rsidRPr="00AA2AAC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>OŚWIADCZAM(Y), ŻE</w:t>
      </w:r>
    </w:p>
    <w:p w14:paraId="75AD2805" w14:textId="77777777" w:rsidR="00DA509A" w:rsidRPr="00AA2AAC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AA2AAC">
        <w:rPr>
          <w:rFonts w:ascii="Calibri" w:hAnsi="Calibri" w:cs="Calibri"/>
          <w:sz w:val="20"/>
          <w:szCs w:val="20"/>
        </w:rPr>
        <w:t>ROBOTY BUDOWLANE</w:t>
      </w:r>
      <w:r w:rsidRPr="00AA2AAC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AA2AAC" w14:paraId="12BF338A" w14:textId="77777777" w:rsidTr="00962148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AA2AAC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70DE63A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5B460F78" w14:textId="77777777" w:rsidR="00535003" w:rsidRPr="00AA2AAC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AA2AAC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12228" w:rsidRPr="00AA2AAC" w14:paraId="71AC0B5E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290335" w14:textId="77777777" w:rsidR="00812228" w:rsidRPr="00AA2AAC" w:rsidRDefault="00812228" w:rsidP="0081222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F8B04C" w14:textId="77777777" w:rsidR="00812228" w:rsidRPr="00AA2AAC" w:rsidRDefault="00812228" w:rsidP="0081222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0444700" w14:textId="77777777" w:rsidR="0076323B" w:rsidRPr="0051651D" w:rsidRDefault="0076323B" w:rsidP="0076323B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3664C0DD" w14:textId="77777777" w:rsidR="0076323B" w:rsidRPr="0051651D" w:rsidRDefault="0076323B" w:rsidP="0076323B">
            <w:pPr>
              <w:pStyle w:val="Bezodstpw"/>
              <w:spacing w:line="276" w:lineRule="auto"/>
              <w:ind w:firstLine="186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1651D">
              <w:rPr>
                <w:rFonts w:asciiTheme="minorHAnsi" w:eastAsia="Times New Roman" w:hAnsiTheme="minorHAnsi" w:cstheme="minorHAnsi"/>
                <w:spacing w:val="4"/>
                <w:sz w:val="20"/>
                <w:szCs w:val="20"/>
              </w:rPr>
              <w:t>W ramach ww.  robót wykonano</w:t>
            </w:r>
            <w:r w:rsidRPr="0051651D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5247AD69" w14:textId="2C2C2282" w:rsidR="0076323B" w:rsidRPr="0051651D" w:rsidRDefault="0076323B" w:rsidP="0076323B">
            <w:pPr>
              <w:pStyle w:val="Bezodstpw"/>
              <w:spacing w:line="276" w:lineRule="auto"/>
              <w:ind w:left="186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robotę budowlaną (wykonaną w ramach jednej umowy/kontraktu)w systemie „zaprojektuj i wybuduj” lub „wybuduj” polegającą </w:t>
            </w:r>
            <w:r w:rsidR="00BF1D0B" w:rsidRPr="00BF1D0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 budowie lub przebudowie lub rozbudowie lub modernizacji obiektu lub obiektów małej architektury lub obiektu/obiektów rekreacyjnych wraz z zagospodarowaniem terenu </w:t>
            </w: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>o wartości ………………………………….</w:t>
            </w:r>
          </w:p>
          <w:p w14:paraId="05E4A538" w14:textId="77777777" w:rsidR="00812228" w:rsidRPr="00AA2AAC" w:rsidRDefault="00812228" w:rsidP="0081222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A2F663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D311C7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5DC2A7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0165D3" w14:textId="2908AE18" w:rsidR="00812228" w:rsidRPr="00AA2AAC" w:rsidRDefault="00812228" w:rsidP="0081222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AA2AAC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7F7FB980" w14:textId="77777777" w:rsidR="00EF19B7" w:rsidRPr="00AA2AAC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77777777" w:rsidR="00DA509A" w:rsidRPr="00AA2AAC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AA2AAC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</w:p>
    <w:sectPr w:rsidR="00DA509A" w:rsidRPr="00AA2AAC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EEFC" w14:textId="77777777" w:rsidR="00FC4561" w:rsidRDefault="00FC4561">
      <w:r>
        <w:separator/>
      </w:r>
    </w:p>
  </w:endnote>
  <w:endnote w:type="continuationSeparator" w:id="0">
    <w:p w14:paraId="5F246E73" w14:textId="77777777" w:rsidR="00FC4561" w:rsidRDefault="00FC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7777777" w:rsidR="00145CAC" w:rsidRPr="00957F81" w:rsidRDefault="00145CAC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6024" w14:textId="77777777" w:rsidR="00FC4561" w:rsidRDefault="00FC4561">
      <w:r>
        <w:separator/>
      </w:r>
    </w:p>
  </w:footnote>
  <w:footnote w:type="continuationSeparator" w:id="0">
    <w:p w14:paraId="2A0758BE" w14:textId="77777777" w:rsidR="00FC4561" w:rsidRDefault="00FC4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72154D9C" w14:textId="77777777" w:rsidR="00F62516" w:rsidRDefault="00F62516" w:rsidP="00F62516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27F8E396" wp14:editId="123FBC93">
          <wp:extent cx="5762625" cy="447675"/>
          <wp:effectExtent l="0" t="0" r="9525" b="9525"/>
          <wp:docPr id="19260051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F4CD6" w14:textId="77777777" w:rsidR="00F62516" w:rsidRDefault="00F62516" w:rsidP="00F62516">
    <w:pPr>
      <w:pStyle w:val="Nagwek"/>
      <w:rPr>
        <w:rFonts w:cs="Calibri"/>
        <w:sz w:val="20"/>
        <w:szCs w:val="20"/>
      </w:rPr>
    </w:pPr>
  </w:p>
  <w:p w14:paraId="1B438EA1" w14:textId="77777777" w:rsidR="00F62516" w:rsidRPr="001636A1" w:rsidRDefault="00F62516" w:rsidP="00F62516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B.Zp.271.5.2026</w:t>
    </w:r>
  </w:p>
  <w:p w14:paraId="09C364A6" w14:textId="77777777" w:rsidR="00F62516" w:rsidRPr="00B21E06" w:rsidRDefault="00F62516" w:rsidP="00F625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618B" w14:textId="194627C0" w:rsidR="00B21E06" w:rsidRDefault="00B21E06" w:rsidP="00B21E06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00FE8D8F" wp14:editId="68E44C0B">
          <wp:extent cx="5762625" cy="447675"/>
          <wp:effectExtent l="0" t="0" r="9525" b="9525"/>
          <wp:docPr id="383758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6FECFB" w14:textId="77777777" w:rsidR="00B21E06" w:rsidRDefault="00B21E06" w:rsidP="00B21E06">
    <w:pPr>
      <w:pStyle w:val="Nagwek"/>
      <w:rPr>
        <w:rFonts w:cs="Calibri"/>
        <w:sz w:val="20"/>
        <w:szCs w:val="20"/>
      </w:rPr>
    </w:pPr>
  </w:p>
  <w:p w14:paraId="6DE35C88" w14:textId="5C0D2C59" w:rsidR="00B21E06" w:rsidRPr="001636A1" w:rsidRDefault="00B21E06" w:rsidP="00B21E06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Zp.271.</w:t>
    </w:r>
    <w:r w:rsidR="009E7C01">
      <w:rPr>
        <w:rFonts w:asciiTheme="minorHAnsi" w:eastAsia="Times-Roman" w:hAnsiTheme="minorHAnsi" w:cstheme="minorHAnsi"/>
        <w:bCs/>
        <w:iCs/>
        <w:sz w:val="20"/>
        <w:szCs w:val="20"/>
      </w:rPr>
      <w:t>11</w:t>
    </w: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.2026</w:t>
    </w:r>
  </w:p>
  <w:p w14:paraId="63AE5AEA" w14:textId="06B8F794" w:rsidR="00C02626" w:rsidRPr="00B21E06" w:rsidRDefault="00C02626" w:rsidP="00B21E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07196339">
    <w:abstractNumId w:val="33"/>
  </w:num>
  <w:num w:numId="2" w16cid:durableId="708068694">
    <w:abstractNumId w:val="38"/>
  </w:num>
  <w:num w:numId="3" w16cid:durableId="1449353132">
    <w:abstractNumId w:val="27"/>
  </w:num>
  <w:num w:numId="4" w16cid:durableId="1553157385">
    <w:abstractNumId w:val="24"/>
  </w:num>
  <w:num w:numId="5" w16cid:durableId="253248907">
    <w:abstractNumId w:val="18"/>
  </w:num>
  <w:num w:numId="6" w16cid:durableId="1970280462">
    <w:abstractNumId w:val="30"/>
  </w:num>
  <w:num w:numId="7" w16cid:durableId="1270354344">
    <w:abstractNumId w:val="34"/>
  </w:num>
  <w:num w:numId="8" w16cid:durableId="1720284296">
    <w:abstractNumId w:val="22"/>
  </w:num>
  <w:num w:numId="9" w16cid:durableId="989945781">
    <w:abstractNumId w:val="45"/>
  </w:num>
  <w:num w:numId="10" w16cid:durableId="192693507">
    <w:abstractNumId w:val="50"/>
  </w:num>
  <w:num w:numId="11" w16cid:durableId="758405303">
    <w:abstractNumId w:val="19"/>
  </w:num>
  <w:num w:numId="12" w16cid:durableId="1327050961">
    <w:abstractNumId w:val="48"/>
  </w:num>
  <w:num w:numId="13" w16cid:durableId="396443415">
    <w:abstractNumId w:val="49"/>
  </w:num>
  <w:num w:numId="14" w16cid:durableId="618536830">
    <w:abstractNumId w:val="12"/>
  </w:num>
  <w:num w:numId="15" w16cid:durableId="822741968">
    <w:abstractNumId w:val="25"/>
  </w:num>
  <w:num w:numId="16" w16cid:durableId="342435870">
    <w:abstractNumId w:val="29"/>
  </w:num>
  <w:num w:numId="17" w16cid:durableId="1008796637">
    <w:abstractNumId w:val="44"/>
  </w:num>
  <w:num w:numId="18" w16cid:durableId="1128091526">
    <w:abstractNumId w:val="21"/>
  </w:num>
  <w:num w:numId="19" w16cid:durableId="1462074917">
    <w:abstractNumId w:val="13"/>
  </w:num>
  <w:num w:numId="20" w16cid:durableId="1428846035">
    <w:abstractNumId w:val="16"/>
  </w:num>
  <w:num w:numId="21" w16cid:durableId="2111196895">
    <w:abstractNumId w:val="39"/>
  </w:num>
  <w:num w:numId="22" w16cid:durableId="653024650">
    <w:abstractNumId w:val="17"/>
  </w:num>
  <w:num w:numId="23" w16cid:durableId="1434473112">
    <w:abstractNumId w:val="43"/>
  </w:num>
  <w:num w:numId="24" w16cid:durableId="947276354">
    <w:abstractNumId w:val="41"/>
  </w:num>
  <w:num w:numId="25" w16cid:durableId="954486475">
    <w:abstractNumId w:val="20"/>
  </w:num>
  <w:num w:numId="26" w16cid:durableId="442964887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9239209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2360478">
    <w:abstractNumId w:val="3"/>
  </w:num>
  <w:num w:numId="29" w16cid:durableId="12608588">
    <w:abstractNumId w:val="8"/>
  </w:num>
  <w:num w:numId="30" w16cid:durableId="903444409">
    <w:abstractNumId w:val="2"/>
  </w:num>
  <w:num w:numId="31" w16cid:durableId="1987854310">
    <w:abstractNumId w:val="37"/>
  </w:num>
  <w:num w:numId="32" w16cid:durableId="1198542578">
    <w:abstractNumId w:val="11"/>
  </w:num>
  <w:num w:numId="33" w16cid:durableId="824593695">
    <w:abstractNumId w:val="26"/>
  </w:num>
  <w:num w:numId="34" w16cid:durableId="860824843">
    <w:abstractNumId w:val="40"/>
  </w:num>
  <w:num w:numId="35" w16cid:durableId="1943876972">
    <w:abstractNumId w:val="15"/>
  </w:num>
  <w:num w:numId="36" w16cid:durableId="1531652295">
    <w:abstractNumId w:val="47"/>
  </w:num>
  <w:num w:numId="37" w16cid:durableId="335227629">
    <w:abstractNumId w:val="14"/>
  </w:num>
  <w:num w:numId="38" w16cid:durableId="1854227362">
    <w:abstractNumId w:val="10"/>
  </w:num>
  <w:num w:numId="39" w16cid:durableId="1841195674">
    <w:abstractNumId w:val="23"/>
  </w:num>
  <w:num w:numId="40" w16cid:durableId="1354498836">
    <w:abstractNumId w:val="35"/>
  </w:num>
  <w:num w:numId="41" w16cid:durableId="252587280">
    <w:abstractNumId w:val="31"/>
  </w:num>
  <w:num w:numId="42" w16cid:durableId="28011536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4423948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07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33F7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17388"/>
    <w:rsid w:val="001201D6"/>
    <w:rsid w:val="001218E1"/>
    <w:rsid w:val="00122276"/>
    <w:rsid w:val="00126E65"/>
    <w:rsid w:val="00131262"/>
    <w:rsid w:val="00133C8E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568B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D7BDD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2F5E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8C3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7E7"/>
    <w:rsid w:val="00392B0F"/>
    <w:rsid w:val="00392B43"/>
    <w:rsid w:val="00392F4F"/>
    <w:rsid w:val="00394CB7"/>
    <w:rsid w:val="003952F5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A7B5A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081F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6139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7C9"/>
    <w:rsid w:val="004D4BB4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87B43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1F1D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111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323B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2228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59D6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4FD8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492B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148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B231F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868"/>
    <w:rsid w:val="009D6C0A"/>
    <w:rsid w:val="009E13F4"/>
    <w:rsid w:val="009E1C8A"/>
    <w:rsid w:val="009E3C0C"/>
    <w:rsid w:val="009E68BC"/>
    <w:rsid w:val="009E6B1D"/>
    <w:rsid w:val="009E7C01"/>
    <w:rsid w:val="009F246A"/>
    <w:rsid w:val="009F3788"/>
    <w:rsid w:val="009F41F4"/>
    <w:rsid w:val="009F6A80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473CC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386"/>
    <w:rsid w:val="00A85586"/>
    <w:rsid w:val="00A9175F"/>
    <w:rsid w:val="00A91FE0"/>
    <w:rsid w:val="00A97F70"/>
    <w:rsid w:val="00AA2AAC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06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6A96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1D0B"/>
    <w:rsid w:val="00BF287F"/>
    <w:rsid w:val="00BF3244"/>
    <w:rsid w:val="00BF353D"/>
    <w:rsid w:val="00BF642C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285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2516"/>
    <w:rsid w:val="00F642A5"/>
    <w:rsid w:val="00F66BC0"/>
    <w:rsid w:val="00F713BE"/>
    <w:rsid w:val="00F722E1"/>
    <w:rsid w:val="00F72305"/>
    <w:rsid w:val="00F72671"/>
    <w:rsid w:val="00F728E0"/>
    <w:rsid w:val="00F73F20"/>
    <w:rsid w:val="00F7713A"/>
    <w:rsid w:val="00F779FB"/>
    <w:rsid w:val="00F80B9A"/>
    <w:rsid w:val="00F81D19"/>
    <w:rsid w:val="00F81E8C"/>
    <w:rsid w:val="00F84122"/>
    <w:rsid w:val="00F920EB"/>
    <w:rsid w:val="00F92BD6"/>
    <w:rsid w:val="00F957A1"/>
    <w:rsid w:val="00FA0A3C"/>
    <w:rsid w:val="00FA12D9"/>
    <w:rsid w:val="00FA1C7E"/>
    <w:rsid w:val="00FA2E16"/>
    <w:rsid w:val="00FB1331"/>
    <w:rsid w:val="00FB2E1F"/>
    <w:rsid w:val="00FC0A58"/>
    <w:rsid w:val="00FC1440"/>
    <w:rsid w:val="00FC4561"/>
    <w:rsid w:val="00FC51CC"/>
    <w:rsid w:val="00FC7FCD"/>
    <w:rsid w:val="00FD0595"/>
    <w:rsid w:val="00FD24DC"/>
    <w:rsid w:val="00FD2552"/>
    <w:rsid w:val="00FD27EC"/>
    <w:rsid w:val="00FD52F1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chartTrackingRefBased/>
  <w15:docId w15:val="{0C418D8E-A287-49C7-B45F-ABC46978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5AC04-499D-4872-8624-FBA831D0C9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B9DB6-41C2-442F-A72A-A83E304DEC0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2CBE8F2-6950-44FD-952B-D3B83729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4</cp:revision>
  <cp:lastPrinted>2020-12-21T07:19:00Z</cp:lastPrinted>
  <dcterms:created xsi:type="dcterms:W3CDTF">2020-12-21T07:19:00Z</dcterms:created>
  <dcterms:modified xsi:type="dcterms:W3CDTF">2026-08-13T07:20:00Z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