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4CFDE" w14:textId="77777777" w:rsidR="00E74A9C" w:rsidRDefault="009D515A" w:rsidP="00EF0FD7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ab/>
      </w:r>
      <w:r w:rsidRPr="00EC0ED8">
        <w:rPr>
          <w:rFonts w:ascii="Cambria" w:hAnsi="Cambria" w:cs="Arial"/>
          <w:sz w:val="20"/>
          <w:szCs w:val="20"/>
        </w:rPr>
        <w:tab/>
      </w:r>
      <w:r w:rsidRPr="00EC0ED8">
        <w:rPr>
          <w:rFonts w:ascii="Cambria" w:hAnsi="Cambria" w:cs="Arial"/>
          <w:sz w:val="20"/>
          <w:szCs w:val="20"/>
        </w:rPr>
        <w:tab/>
      </w:r>
      <w:r w:rsidR="0090420C" w:rsidRPr="00EC0ED8">
        <w:rPr>
          <w:rFonts w:ascii="Cambria" w:hAnsi="Cambria" w:cs="Arial"/>
          <w:sz w:val="20"/>
          <w:szCs w:val="20"/>
        </w:rPr>
        <w:t xml:space="preserve">                 </w:t>
      </w:r>
      <w:r w:rsidR="00E23EF5" w:rsidRPr="00EC0ED8">
        <w:rPr>
          <w:rFonts w:ascii="Cambria" w:hAnsi="Cambria" w:cs="Arial"/>
          <w:sz w:val="20"/>
          <w:szCs w:val="20"/>
        </w:rPr>
        <w:t xml:space="preserve">                              </w:t>
      </w:r>
      <w:r w:rsidR="005B659A" w:rsidRPr="00EC0ED8">
        <w:rPr>
          <w:rFonts w:ascii="Cambria" w:hAnsi="Cambria" w:cs="Arial"/>
          <w:sz w:val="20"/>
          <w:szCs w:val="20"/>
        </w:rPr>
        <w:tab/>
      </w:r>
      <w:r w:rsidR="005B659A" w:rsidRPr="00EC0ED8">
        <w:rPr>
          <w:rFonts w:ascii="Cambria" w:hAnsi="Cambria" w:cs="Arial"/>
          <w:sz w:val="20"/>
          <w:szCs w:val="20"/>
        </w:rPr>
        <w:tab/>
      </w:r>
      <w:r w:rsidR="005B659A" w:rsidRPr="00EC0ED8">
        <w:rPr>
          <w:rFonts w:ascii="Cambria" w:hAnsi="Cambria" w:cs="Arial"/>
          <w:sz w:val="20"/>
          <w:szCs w:val="20"/>
        </w:rPr>
        <w:tab/>
      </w:r>
      <w:r w:rsidR="00D37E9A" w:rsidRPr="00EC0ED8">
        <w:rPr>
          <w:rFonts w:ascii="Cambria" w:hAnsi="Cambria" w:cs="Arial"/>
          <w:sz w:val="20"/>
          <w:szCs w:val="20"/>
        </w:rPr>
        <w:t>Z</w:t>
      </w:r>
      <w:r w:rsidR="00983423" w:rsidRPr="00EC0ED8">
        <w:rPr>
          <w:rFonts w:ascii="Cambria" w:hAnsi="Cambria" w:cs="Arial"/>
          <w:sz w:val="20"/>
          <w:szCs w:val="20"/>
        </w:rPr>
        <w:t>ałącznik</w:t>
      </w:r>
      <w:r w:rsidRPr="00EC0ED8">
        <w:rPr>
          <w:rFonts w:ascii="Cambria" w:hAnsi="Cambria" w:cs="Arial"/>
          <w:sz w:val="20"/>
          <w:szCs w:val="20"/>
        </w:rPr>
        <w:t xml:space="preserve"> nr </w:t>
      </w:r>
      <w:r w:rsidR="00983423" w:rsidRPr="00EC0ED8">
        <w:rPr>
          <w:rFonts w:ascii="Cambria" w:hAnsi="Cambria" w:cs="Arial"/>
          <w:sz w:val="20"/>
          <w:szCs w:val="20"/>
        </w:rPr>
        <w:t xml:space="preserve"> </w:t>
      </w:r>
      <w:r w:rsidR="00EE1CDF" w:rsidRPr="00EC0ED8">
        <w:rPr>
          <w:rFonts w:ascii="Cambria" w:hAnsi="Cambria" w:cs="Arial"/>
          <w:sz w:val="20"/>
          <w:szCs w:val="20"/>
        </w:rPr>
        <w:t>1</w:t>
      </w:r>
      <w:r w:rsidR="00D62E51" w:rsidRPr="00EC0ED8">
        <w:rPr>
          <w:rFonts w:ascii="Cambria" w:hAnsi="Cambria" w:cs="Arial"/>
          <w:sz w:val="20"/>
          <w:szCs w:val="20"/>
        </w:rPr>
        <w:t xml:space="preserve"> do SWZ</w:t>
      </w:r>
    </w:p>
    <w:p w14:paraId="0380E61A" w14:textId="7F485369" w:rsidR="00DA509A" w:rsidRPr="00EC0ED8" w:rsidRDefault="00DA509A" w:rsidP="00EF0FD7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ab/>
      </w:r>
      <w:r w:rsidRPr="00EC0ED8">
        <w:rPr>
          <w:rFonts w:ascii="Cambria" w:hAnsi="Cambria" w:cs="Arial"/>
          <w:sz w:val="20"/>
          <w:szCs w:val="20"/>
        </w:rPr>
        <w:tab/>
        <w:t xml:space="preserve">                                  </w:t>
      </w:r>
    </w:p>
    <w:p w14:paraId="03082C65" w14:textId="22E0970F" w:rsidR="00DA509A" w:rsidRPr="00EC0ED8" w:rsidRDefault="00F30C2A" w:rsidP="00EF0FD7">
      <w:pPr>
        <w:spacing w:line="276" w:lineRule="auto"/>
        <w:ind w:left="4248"/>
        <w:jc w:val="right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………………  dn</w:t>
      </w:r>
      <w:r w:rsidR="00E74A9C">
        <w:rPr>
          <w:rFonts w:ascii="Cambria" w:hAnsi="Cambria" w:cs="Arial"/>
          <w:sz w:val="20"/>
          <w:szCs w:val="20"/>
        </w:rPr>
        <w:t xml:space="preserve">ia, </w:t>
      </w:r>
      <w:r w:rsidR="00DA509A" w:rsidRPr="00EC0ED8">
        <w:rPr>
          <w:rFonts w:ascii="Cambria" w:hAnsi="Cambria" w:cs="Arial"/>
          <w:sz w:val="20"/>
          <w:szCs w:val="20"/>
        </w:rPr>
        <w:t>…</w:t>
      </w:r>
      <w:r w:rsidR="005B0B0D">
        <w:rPr>
          <w:rFonts w:ascii="Cambria" w:hAnsi="Cambria" w:cs="Arial"/>
          <w:sz w:val="20"/>
          <w:szCs w:val="20"/>
        </w:rPr>
        <w:t>…….</w:t>
      </w:r>
      <w:r w:rsidR="00DA509A" w:rsidRPr="00EC0ED8">
        <w:rPr>
          <w:rFonts w:ascii="Cambria" w:hAnsi="Cambria" w:cs="Arial"/>
          <w:sz w:val="20"/>
          <w:szCs w:val="20"/>
        </w:rPr>
        <w:t>……………</w:t>
      </w:r>
      <w:r w:rsidR="00D80BA5" w:rsidRPr="00EC0ED8">
        <w:rPr>
          <w:rFonts w:ascii="Cambria" w:hAnsi="Cambria" w:cs="Arial"/>
          <w:sz w:val="20"/>
          <w:szCs w:val="20"/>
        </w:rPr>
        <w:t>20</w:t>
      </w:r>
      <w:r w:rsidR="007D20F7" w:rsidRPr="00EC0ED8">
        <w:rPr>
          <w:rFonts w:ascii="Cambria" w:hAnsi="Cambria" w:cs="Arial"/>
          <w:sz w:val="20"/>
          <w:szCs w:val="20"/>
        </w:rPr>
        <w:t>2</w:t>
      </w:r>
      <w:r w:rsidR="005B0B0D">
        <w:rPr>
          <w:rFonts w:ascii="Cambria" w:hAnsi="Cambria" w:cs="Arial"/>
          <w:sz w:val="20"/>
          <w:szCs w:val="20"/>
        </w:rPr>
        <w:t>6</w:t>
      </w:r>
      <w:r w:rsidR="00E74A9C">
        <w:rPr>
          <w:rFonts w:ascii="Cambria" w:hAnsi="Cambria" w:cs="Arial"/>
          <w:sz w:val="20"/>
          <w:szCs w:val="20"/>
        </w:rPr>
        <w:t xml:space="preserve"> </w:t>
      </w:r>
      <w:r w:rsidR="00D80BA5" w:rsidRPr="00EC0ED8">
        <w:rPr>
          <w:rFonts w:ascii="Cambria" w:hAnsi="Cambria" w:cs="Arial"/>
          <w:sz w:val="20"/>
          <w:szCs w:val="20"/>
        </w:rPr>
        <w:t>r.</w:t>
      </w:r>
    </w:p>
    <w:p w14:paraId="6B9BD3F7" w14:textId="77777777" w:rsidR="00DA509A" w:rsidRPr="00EC0ED8" w:rsidRDefault="004050DD" w:rsidP="00EF0FD7">
      <w:pPr>
        <w:spacing w:line="276" w:lineRule="auto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……..</w:t>
      </w:r>
      <w:r w:rsidR="00DA509A" w:rsidRPr="00EC0ED8">
        <w:rPr>
          <w:rFonts w:ascii="Cambria" w:hAnsi="Cambria" w:cs="Arial"/>
          <w:sz w:val="20"/>
          <w:szCs w:val="20"/>
        </w:rPr>
        <w:t>................................................</w:t>
      </w:r>
    </w:p>
    <w:p w14:paraId="541F8A31" w14:textId="07E1FB82" w:rsidR="00DA509A" w:rsidRPr="00EC0ED8" w:rsidRDefault="00235B00" w:rsidP="00EF0FD7">
      <w:pPr>
        <w:spacing w:line="276" w:lineRule="auto"/>
        <w:rPr>
          <w:rFonts w:ascii="Cambria" w:hAnsi="Cambria" w:cs="Arial"/>
          <w:iCs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(Nazwa i adres W</w:t>
      </w:r>
      <w:r w:rsidR="006C262E" w:rsidRPr="00EC0ED8">
        <w:rPr>
          <w:rFonts w:ascii="Cambria" w:hAnsi="Cambria" w:cs="Arial"/>
          <w:sz w:val="20"/>
          <w:szCs w:val="20"/>
        </w:rPr>
        <w:t xml:space="preserve">ykonawcy)  </w:t>
      </w:r>
    </w:p>
    <w:p w14:paraId="59055417" w14:textId="77777777" w:rsidR="00E3479B" w:rsidRPr="00EC0ED8" w:rsidRDefault="00E3479B" w:rsidP="00EF0FD7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  <w:lang w:val="pl-PL"/>
        </w:rPr>
      </w:pPr>
    </w:p>
    <w:p w14:paraId="5AC5C7FB" w14:textId="77777777" w:rsidR="00DA509A" w:rsidRPr="00EC0ED8" w:rsidRDefault="00983423" w:rsidP="00EF0FD7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</w:rPr>
      </w:pPr>
      <w:r w:rsidRPr="00EC0ED8">
        <w:rPr>
          <w:rFonts w:cs="Arial"/>
          <w:iCs/>
          <w:color w:val="auto"/>
          <w:sz w:val="20"/>
          <w:szCs w:val="20"/>
          <w:lang w:val="pl-PL"/>
        </w:rPr>
        <w:t>O</w:t>
      </w:r>
      <w:r w:rsidR="00DA509A" w:rsidRPr="00EC0ED8">
        <w:rPr>
          <w:rFonts w:cs="Arial"/>
          <w:iCs/>
          <w:color w:val="auto"/>
          <w:sz w:val="20"/>
          <w:szCs w:val="20"/>
        </w:rPr>
        <w:t xml:space="preserve"> F E R T A  C E N O W A</w:t>
      </w:r>
    </w:p>
    <w:p w14:paraId="40999FCD" w14:textId="6C12EB59" w:rsidR="00804FED" w:rsidRPr="00EC0ED8" w:rsidRDefault="00307E4B" w:rsidP="00307E4B">
      <w:pPr>
        <w:pStyle w:val="Tytu"/>
        <w:spacing w:before="120" w:line="360" w:lineRule="auto"/>
        <w:ind w:firstLine="360"/>
        <w:rPr>
          <w:rFonts w:ascii="Cambria" w:hAnsi="Cambria" w:cs="Arial"/>
          <w:b w:val="0"/>
          <w:bCs w:val="0"/>
          <w:sz w:val="20"/>
          <w:szCs w:val="20"/>
        </w:rPr>
      </w:pPr>
      <w:r w:rsidRPr="00EC0ED8">
        <w:rPr>
          <w:rFonts w:ascii="Cambria" w:hAnsi="Cambria" w:cs="Arial"/>
          <w:b w:val="0"/>
          <w:bCs w:val="0"/>
          <w:sz w:val="20"/>
          <w:szCs w:val="20"/>
        </w:rPr>
        <w:t>na  realizację zamówienia  publicznego:</w:t>
      </w:r>
    </w:p>
    <w:p w14:paraId="41B91DD9" w14:textId="77777777" w:rsidR="00DE45EB" w:rsidRDefault="00DE45EB" w:rsidP="00F621DC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FC0B2DD" w14:textId="447D3FD9" w:rsidR="00DE45EB" w:rsidRPr="00EC0ED8" w:rsidRDefault="005B0B0D" w:rsidP="00F621DC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0558E">
        <w:rPr>
          <w:rStyle w:val="Domylnaczcionkaakapitu1"/>
          <w:rFonts w:asciiTheme="minorHAnsi" w:hAnsiTheme="minorHAnsi" w:cstheme="minorHAnsi"/>
          <w:b/>
          <w:bCs/>
          <w:sz w:val="22"/>
          <w:szCs w:val="22"/>
        </w:rPr>
        <w:t>Budowa rurociągu tranzytowego kanalizacji sanitarnej</w:t>
      </w:r>
      <w:r>
        <w:rPr>
          <w:rStyle w:val="Domylnaczcionkaakapitu1"/>
          <w:rFonts w:asciiTheme="minorHAnsi" w:hAnsiTheme="minorHAnsi" w:cstheme="minorHAnsi"/>
          <w:b/>
          <w:bCs/>
          <w:sz w:val="22"/>
          <w:szCs w:val="22"/>
        </w:rPr>
        <w:br/>
      </w:r>
    </w:p>
    <w:p w14:paraId="12D41D4B" w14:textId="17AF915C" w:rsidR="002858C6" w:rsidRPr="00EC0ED8" w:rsidRDefault="00016153" w:rsidP="000C25EB">
      <w:pPr>
        <w:pStyle w:val="Bezodstpw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zgodnie z wymaganiami określonymi w specyfikacji warunków zamówienia dla tego </w:t>
      </w:r>
      <w:r w:rsidR="003B58FD">
        <w:rPr>
          <w:rFonts w:ascii="Cambria" w:hAnsi="Cambria" w:cs="Arial"/>
          <w:sz w:val="20"/>
          <w:szCs w:val="20"/>
        </w:rPr>
        <w:t xml:space="preserve">postępowania </w:t>
      </w:r>
      <w:r w:rsidR="003B58FD" w:rsidRPr="00EC0ED8">
        <w:rPr>
          <w:rFonts w:ascii="Cambria" w:hAnsi="Cambria" w:cs="Arial"/>
          <w:sz w:val="20"/>
          <w:szCs w:val="20"/>
        </w:rPr>
        <w:t>składamy</w:t>
      </w:r>
      <w:r w:rsidRPr="00EC0ED8">
        <w:rPr>
          <w:rFonts w:ascii="Cambria" w:hAnsi="Cambria" w:cs="Arial"/>
          <w:sz w:val="20"/>
          <w:szCs w:val="20"/>
        </w:rPr>
        <w:t xml:space="preserve"> niniejszą ofertę:</w:t>
      </w:r>
    </w:p>
    <w:p w14:paraId="6E74718D" w14:textId="77777777" w:rsidR="002858C6" w:rsidRPr="00EC0ED8" w:rsidRDefault="002858C6" w:rsidP="002858C6">
      <w:pPr>
        <w:pStyle w:val="Bezodstpw"/>
        <w:spacing w:line="276" w:lineRule="auto"/>
        <w:ind w:left="426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B66728" w:rsidRPr="00EC0ED8" w14:paraId="31CFD468" w14:textId="77777777" w:rsidTr="000B7BC4">
        <w:trPr>
          <w:trHeight w:val="2562"/>
        </w:trPr>
        <w:tc>
          <w:tcPr>
            <w:tcW w:w="8759" w:type="dxa"/>
          </w:tcPr>
          <w:p w14:paraId="04352DFB" w14:textId="77777777" w:rsidR="00A7299C" w:rsidRPr="00EC0ED8" w:rsidRDefault="00A7299C" w:rsidP="00B66728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991C11F" w14:textId="295AF50A" w:rsidR="00F63B18" w:rsidRDefault="00B66728" w:rsidP="00A7299C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EC0ED8">
              <w:rPr>
                <w:rFonts w:ascii="Cambria" w:hAnsi="Cambria" w:cs="Arial"/>
                <w:sz w:val="20"/>
                <w:szCs w:val="20"/>
              </w:rPr>
              <w:t xml:space="preserve">Za wykonanie przedmiotu zamówienia </w:t>
            </w:r>
            <w:r w:rsidR="009460CA">
              <w:rPr>
                <w:rFonts w:ascii="Cambria" w:hAnsi="Cambria" w:cs="Arial"/>
                <w:sz w:val="20"/>
                <w:szCs w:val="20"/>
              </w:rPr>
              <w:t xml:space="preserve">na </w:t>
            </w:r>
            <w:r w:rsidRPr="00EC0ED8">
              <w:rPr>
                <w:rFonts w:ascii="Cambria" w:hAnsi="Cambria" w:cs="Arial"/>
                <w:sz w:val="20"/>
                <w:szCs w:val="20"/>
              </w:rPr>
              <w:t xml:space="preserve">oferujemy cenę w kwocie łącznej brutto: </w:t>
            </w:r>
          </w:p>
          <w:p w14:paraId="007809FE" w14:textId="476BFC0F" w:rsidR="001269AC" w:rsidRPr="001269AC" w:rsidRDefault="001269AC" w:rsidP="00A7299C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  <w:p w14:paraId="2BF4C5B9" w14:textId="77777777" w:rsidR="002F7A3A" w:rsidRDefault="00F63B18" w:rsidP="00F63B18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EC0ED8">
              <w:rPr>
                <w:rFonts w:ascii="Cambria" w:hAnsi="Cambria" w:cs="Arial"/>
                <w:b/>
                <w:sz w:val="20"/>
                <w:szCs w:val="20"/>
              </w:rPr>
              <w:t>…...................................................... złotych</w:t>
            </w:r>
            <w:r w:rsidR="002F7A3A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</w:p>
          <w:p w14:paraId="39980E1A" w14:textId="26B5EA93" w:rsidR="00F63B18" w:rsidRPr="00EC0ED8" w:rsidRDefault="00F63B18" w:rsidP="00F63B18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EC0ED8">
              <w:rPr>
                <w:rFonts w:ascii="Cambria" w:hAnsi="Cambria" w:cs="Arial"/>
                <w:sz w:val="20"/>
                <w:szCs w:val="20"/>
              </w:rPr>
              <w:t>w tym podatek VAT.</w:t>
            </w:r>
          </w:p>
          <w:p w14:paraId="522EA7E2" w14:textId="77777777" w:rsidR="00E34BFB" w:rsidRDefault="00E34BFB" w:rsidP="006F0D62">
            <w:pPr>
              <w:spacing w:after="120" w:line="360" w:lineRule="auto"/>
              <w:jc w:val="both"/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</w:pPr>
          </w:p>
          <w:p w14:paraId="6A4E81BA" w14:textId="52537C94" w:rsidR="00C140D4" w:rsidRDefault="00F63B18" w:rsidP="000B7BC4">
            <w:pPr>
              <w:spacing w:after="120" w:line="360" w:lineRule="auto"/>
              <w:jc w:val="both"/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</w:pPr>
            <w:r w:rsidRPr="00EC0ED8"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EC0ED8">
              <w:rPr>
                <w:rFonts w:ascii="Cambria" w:hAnsi="Cambria" w:cs="Arial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EC0ED8"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>. (W przypadku nie określenia okresu gwarancji przyjmuje się okres 36 miesięcy</w:t>
            </w:r>
            <w:r w:rsidR="00A651B6"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 xml:space="preserve"> </w:t>
            </w:r>
            <w:r w:rsidRPr="00EC0ED8"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>)</w:t>
            </w:r>
            <w:r w:rsidR="00E34BFB"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>.</w:t>
            </w:r>
          </w:p>
          <w:p w14:paraId="4F6C35FD" w14:textId="77777777" w:rsidR="001269AC" w:rsidRDefault="001269AC" w:rsidP="001269AC">
            <w:pPr>
              <w:spacing w:after="120" w:line="360" w:lineRule="auto"/>
              <w:jc w:val="both"/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</w:pPr>
          </w:p>
          <w:p w14:paraId="158BDDFC" w14:textId="14B1A12C" w:rsidR="005B0B0D" w:rsidRPr="006F0D62" w:rsidRDefault="005B0B0D" w:rsidP="001269AC">
            <w:pPr>
              <w:spacing w:after="120" w:line="360" w:lineRule="auto"/>
              <w:jc w:val="both"/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</w:pPr>
          </w:p>
        </w:tc>
      </w:tr>
    </w:tbl>
    <w:p w14:paraId="0D1454AE" w14:textId="45682CD2" w:rsidR="00B66728" w:rsidRDefault="00B66728" w:rsidP="00B66728">
      <w:pPr>
        <w:tabs>
          <w:tab w:val="left" w:pos="426"/>
        </w:tabs>
        <w:spacing w:line="276" w:lineRule="auto"/>
        <w:ind w:left="426"/>
        <w:jc w:val="center"/>
        <w:rPr>
          <w:rFonts w:ascii="Cambria" w:hAnsi="Cambria" w:cs="Arial"/>
          <w:b/>
          <w:sz w:val="20"/>
          <w:szCs w:val="20"/>
        </w:rPr>
      </w:pPr>
    </w:p>
    <w:p w14:paraId="600141D8" w14:textId="77777777" w:rsidR="00BB5390" w:rsidRPr="00EC0ED8" w:rsidRDefault="00BB5390" w:rsidP="00BB5390">
      <w:pPr>
        <w:tabs>
          <w:tab w:val="left" w:pos="426"/>
        </w:tabs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2B47E2DF" w14:textId="77777777" w:rsidR="002858C6" w:rsidRPr="00EC0ED8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7FD751F6" w14:textId="5EAABA1E" w:rsidR="002858C6" w:rsidRPr="00EC0ED8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W </w:t>
      </w:r>
      <w:r w:rsidR="00307E4B" w:rsidRPr="00EC0ED8">
        <w:rPr>
          <w:rFonts w:ascii="Cambria" w:eastAsia="Arial Unicode MS" w:hAnsi="Cambria" w:cs="Arial"/>
          <w:b/>
          <w:sz w:val="20"/>
          <w:szCs w:val="20"/>
        </w:rPr>
        <w:t xml:space="preserve">rozdziale XV ust. </w:t>
      </w:r>
      <w:r w:rsidR="002F7A3A">
        <w:rPr>
          <w:rFonts w:ascii="Cambria" w:eastAsia="Arial Unicode MS" w:hAnsi="Cambria" w:cs="Arial"/>
          <w:b/>
          <w:sz w:val="20"/>
          <w:szCs w:val="20"/>
        </w:rPr>
        <w:t>3</w:t>
      </w:r>
      <w:r w:rsidR="00307E4B" w:rsidRPr="00EC0ED8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SWZ Zamawiający wymaga złożenia wraz z ofertą informacji o </w:t>
      </w:r>
      <w:r w:rsidRPr="00EC0ED8">
        <w:rPr>
          <w:rFonts w:ascii="Cambria" w:hAnsi="Cambria" w:cs="Arial"/>
          <w:b/>
          <w:sz w:val="20"/>
          <w:szCs w:val="20"/>
        </w:rPr>
        <w:t xml:space="preserve">powstaniu </w:t>
      </w:r>
      <w:r w:rsidR="00F275FC" w:rsidRPr="00EC0ED8">
        <w:rPr>
          <w:rFonts w:ascii="Cambria" w:hAnsi="Cambria" w:cs="Arial"/>
          <w:b/>
          <w:sz w:val="20"/>
          <w:szCs w:val="20"/>
        </w:rPr>
        <w:t xml:space="preserve">u </w:t>
      </w:r>
      <w:r w:rsidRPr="00EC0ED8">
        <w:rPr>
          <w:rFonts w:ascii="Cambria" w:hAnsi="Cambria" w:cs="Arial"/>
          <w:b/>
          <w:sz w:val="20"/>
          <w:szCs w:val="20"/>
        </w:rPr>
        <w:t xml:space="preserve">zamawiającego </w:t>
      </w:r>
      <w:r w:rsidRPr="00EC0ED8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0270391E" w14:textId="77777777" w:rsidR="002858C6" w:rsidRPr="00EC0ED8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264BD2FF" w14:textId="77777777" w:rsidR="00016153" w:rsidRPr="00EC0ED8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sz w:val="20"/>
          <w:szCs w:val="20"/>
          <w:u w:val="single"/>
        </w:rPr>
      </w:pPr>
      <w:r w:rsidRPr="00EC0ED8">
        <w:rPr>
          <w:rFonts w:ascii="Cambria" w:hAnsi="Cambria" w:cs="Arial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  <w:lang w:val="de-DE"/>
        </w:rPr>
      </w:pPr>
      <w:r w:rsidRPr="00EC0ED8">
        <w:rPr>
          <w:rFonts w:ascii="Cambria" w:hAnsi="Cambria" w:cs="Arial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18E9019F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Numer telefonu:</w:t>
      </w:r>
      <w:r w:rsidRPr="00EC0ED8">
        <w:rPr>
          <w:rFonts w:ascii="Cambria" w:hAnsi="Cambria" w:cs="Arial"/>
          <w:sz w:val="20"/>
          <w:szCs w:val="20"/>
        </w:rPr>
        <w:tab/>
        <w:t>.…/ ……………………</w:t>
      </w:r>
    </w:p>
    <w:p w14:paraId="3AA8C094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Numer REGON:</w:t>
      </w:r>
      <w:r w:rsidRPr="00EC0ED8">
        <w:rPr>
          <w:rFonts w:ascii="Cambria" w:hAnsi="Cambria" w:cs="Arial"/>
          <w:sz w:val="20"/>
          <w:szCs w:val="20"/>
        </w:rPr>
        <w:tab/>
        <w:t>..........................................   Numer NIP: ..........................................</w:t>
      </w:r>
    </w:p>
    <w:p w14:paraId="09151862" w14:textId="2781C52D" w:rsidR="00020129" w:rsidRDefault="00016153" w:rsidP="00020129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Adres kontaktowy</w:t>
      </w:r>
      <w:r w:rsidR="00A651B6">
        <w:rPr>
          <w:rFonts w:ascii="Cambria" w:hAnsi="Cambria" w:cs="Arial"/>
          <w:sz w:val="20"/>
          <w:szCs w:val="20"/>
        </w:rPr>
        <w:t xml:space="preserve"> Wykonawcy </w:t>
      </w:r>
      <w:r w:rsidRPr="00EC0ED8">
        <w:rPr>
          <w:rFonts w:ascii="Cambria" w:hAnsi="Cambria" w:cs="Arial"/>
          <w:sz w:val="20"/>
          <w:szCs w:val="20"/>
        </w:rPr>
        <w:t xml:space="preserve"> e</w:t>
      </w:r>
      <w:r w:rsidR="00F30C2A" w:rsidRPr="00EC0ED8">
        <w:rPr>
          <w:rFonts w:ascii="Cambria" w:hAnsi="Cambria" w:cs="Arial"/>
          <w:sz w:val="20"/>
          <w:szCs w:val="20"/>
        </w:rPr>
        <w:t>-</w:t>
      </w:r>
      <w:r w:rsidRPr="00EC0ED8">
        <w:rPr>
          <w:rFonts w:ascii="Cambria" w:hAnsi="Cambria" w:cs="Arial"/>
          <w:sz w:val="20"/>
          <w:szCs w:val="20"/>
        </w:rPr>
        <w:t>mail: ……………………………………………………………</w:t>
      </w:r>
    </w:p>
    <w:p w14:paraId="5934C0E8" w14:textId="1D0B6754" w:rsidR="00771C89" w:rsidRPr="00EC0ED8" w:rsidRDefault="00771C89" w:rsidP="00020129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Adres e-mail gwaranta do zwrotu wadium (wniesionego w formie gwarancji)</w:t>
      </w:r>
      <w:r w:rsidR="00020129">
        <w:rPr>
          <w:rFonts w:ascii="Cambria" w:hAnsi="Cambria" w:cs="Arial"/>
          <w:sz w:val="20"/>
          <w:szCs w:val="20"/>
        </w:rPr>
        <w:t xml:space="preserve"> </w:t>
      </w:r>
      <w:r w:rsidRPr="00EC0ED8">
        <w:rPr>
          <w:rFonts w:ascii="Cambria" w:hAnsi="Cambria" w:cs="Arial"/>
          <w:sz w:val="20"/>
          <w:szCs w:val="20"/>
        </w:rPr>
        <w:t>……………………………….</w:t>
      </w:r>
    </w:p>
    <w:p w14:paraId="3055687B" w14:textId="77777777" w:rsidR="00222248" w:rsidRPr="00EC0ED8" w:rsidRDefault="00222248" w:rsidP="00222248">
      <w:pPr>
        <w:spacing w:after="60" w:line="276" w:lineRule="auto"/>
        <w:ind w:left="426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Nr. Rachunku do zwrotu wadium ……………………………………………………………………….</w:t>
      </w:r>
    </w:p>
    <w:p w14:paraId="600EBC29" w14:textId="77777777" w:rsidR="00222248" w:rsidRPr="00EC0ED8" w:rsidRDefault="00222248" w:rsidP="00BA0FBA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</w:p>
    <w:p w14:paraId="0C8B497A" w14:textId="2B8286C5" w:rsidR="003E134C" w:rsidRPr="00EC0ED8" w:rsidRDefault="00016153" w:rsidP="00BA0FBA">
      <w:pPr>
        <w:spacing w:after="60" w:line="276" w:lineRule="auto"/>
        <w:ind w:left="426"/>
        <w:jc w:val="both"/>
        <w:rPr>
          <w:rFonts w:ascii="Cambria" w:hAnsi="Cambria" w:cs="Arial"/>
          <w:b/>
          <w:sz w:val="20"/>
          <w:szCs w:val="20"/>
        </w:rPr>
      </w:pPr>
      <w:r w:rsidRPr="00EC0ED8">
        <w:rPr>
          <w:rFonts w:ascii="Cambria" w:hAnsi="Cambria" w:cs="Arial"/>
          <w:b/>
          <w:sz w:val="20"/>
          <w:szCs w:val="20"/>
        </w:rPr>
        <w:lastRenderedPageBreak/>
        <w:t>UWAGA; proszę podać czytelny; adres e-mail</w:t>
      </w:r>
      <w:r w:rsidR="00D55FC7" w:rsidRPr="00EC0ED8">
        <w:rPr>
          <w:rFonts w:ascii="Cambria" w:hAnsi="Cambria" w:cs="Arial"/>
          <w:b/>
          <w:sz w:val="20"/>
          <w:szCs w:val="20"/>
        </w:rPr>
        <w:t>,</w:t>
      </w:r>
      <w:r w:rsidRPr="00EC0ED8">
        <w:rPr>
          <w:rFonts w:ascii="Cambria" w:hAnsi="Cambria" w:cs="Arial"/>
          <w:b/>
          <w:sz w:val="20"/>
          <w:szCs w:val="20"/>
        </w:rPr>
        <w:t xml:space="preserve">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funkcjonuje w sposób poprawny.</w:t>
      </w:r>
    </w:p>
    <w:p w14:paraId="568E8E48" w14:textId="252A79EC" w:rsidR="00964FD5" w:rsidRPr="00EC0ED8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 xml:space="preserve">Termin wykonania zamówienia zgodnie z zapisami </w:t>
      </w:r>
      <w:r w:rsidR="00307E4B" w:rsidRPr="00EC0ED8">
        <w:rPr>
          <w:rFonts w:ascii="Cambria" w:hAnsi="Cambria" w:cs="Arial"/>
          <w:snapToGrid w:val="0"/>
          <w:sz w:val="20"/>
          <w:szCs w:val="20"/>
        </w:rPr>
        <w:t>rozdziału VII ust. 1 SWZ</w:t>
      </w:r>
      <w:r w:rsidRPr="00EC0ED8">
        <w:rPr>
          <w:rFonts w:ascii="Cambria" w:eastAsia="Times-Roman" w:hAnsi="Cambria" w:cs="Arial"/>
          <w:b/>
          <w:sz w:val="20"/>
          <w:szCs w:val="20"/>
        </w:rPr>
        <w:t>.</w:t>
      </w:r>
    </w:p>
    <w:p w14:paraId="35F54C81" w14:textId="191ACF7F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 xml:space="preserve">Warunki płatności </w:t>
      </w:r>
      <w:r w:rsidRPr="00EC0ED8">
        <w:rPr>
          <w:rFonts w:ascii="Cambria" w:hAnsi="Cambria" w:cs="Arial"/>
          <w:sz w:val="20"/>
          <w:szCs w:val="20"/>
        </w:rPr>
        <w:t xml:space="preserve">będą zgodne z </w:t>
      </w:r>
      <w:r w:rsidR="00A651B6">
        <w:rPr>
          <w:rFonts w:ascii="Cambria" w:hAnsi="Cambria" w:cs="Arial"/>
          <w:sz w:val="20"/>
          <w:szCs w:val="20"/>
        </w:rPr>
        <w:t>projektem</w:t>
      </w:r>
      <w:r w:rsidRPr="00EC0ED8">
        <w:rPr>
          <w:rFonts w:ascii="Cambria" w:hAnsi="Cambria" w:cs="Arial"/>
          <w:sz w:val="20"/>
          <w:szCs w:val="20"/>
        </w:rPr>
        <w:t xml:space="preserve"> umowy będącym załącznikiem do SWZ.</w:t>
      </w:r>
    </w:p>
    <w:p w14:paraId="1E84BD5E" w14:textId="300C95FE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Oświadczamy, że zapoznaliśmy się ze specyfikacją warunków zamówienia</w:t>
      </w:r>
      <w:r w:rsidR="00A651B6">
        <w:rPr>
          <w:rFonts w:ascii="Cambria" w:hAnsi="Cambria" w:cs="Arial"/>
          <w:sz w:val="20"/>
          <w:szCs w:val="20"/>
        </w:rPr>
        <w:t xml:space="preserve"> (SWZ)</w:t>
      </w:r>
      <w:r w:rsidRPr="00EC0ED8">
        <w:rPr>
          <w:rFonts w:ascii="Cambria" w:hAnsi="Cambria" w:cs="Arial"/>
          <w:sz w:val="20"/>
          <w:szCs w:val="20"/>
        </w:rPr>
        <w:t xml:space="preserve">, w tym z </w:t>
      </w:r>
      <w:r w:rsidR="00A651B6">
        <w:rPr>
          <w:rFonts w:ascii="Cambria" w:hAnsi="Cambria" w:cs="Arial"/>
          <w:sz w:val="20"/>
          <w:szCs w:val="20"/>
        </w:rPr>
        <w:t>projektem</w:t>
      </w:r>
      <w:r w:rsidRPr="00EC0ED8">
        <w:rPr>
          <w:rFonts w:ascii="Cambria" w:hAnsi="Cambria" w:cs="Arial"/>
          <w:sz w:val="20"/>
          <w:szCs w:val="20"/>
        </w:rPr>
        <w:t xml:space="preserve"> umowy w sprawie zamówienia publicznego i uzyskaliśmy wszelkie informacje niezbędne do przygotowania niniejszej oferty. Przedstawione w specyfikacji warunków zamówienia warunki zawarcia umowy oraz </w:t>
      </w:r>
      <w:r w:rsidR="00A651B6">
        <w:rPr>
          <w:rFonts w:ascii="Cambria" w:hAnsi="Cambria" w:cs="Arial"/>
          <w:sz w:val="20"/>
          <w:szCs w:val="20"/>
        </w:rPr>
        <w:t>projekt</w:t>
      </w:r>
      <w:r w:rsidRPr="00EC0ED8">
        <w:rPr>
          <w:rFonts w:ascii="Cambria" w:hAnsi="Cambria" w:cs="Arial"/>
          <w:sz w:val="20"/>
          <w:szCs w:val="20"/>
        </w:rPr>
        <w:t xml:space="preserve"> umowy zostały przez nas zaakceptowane.</w:t>
      </w:r>
    </w:p>
    <w:p w14:paraId="65618415" w14:textId="711D9C00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Oświadczamy, że uważamy się za związanych niniejszą ofertą przez czas wskazany w specyfikacji warunków zamówienia.</w:t>
      </w:r>
    </w:p>
    <w:p w14:paraId="6914F7A9" w14:textId="77777777" w:rsidR="00795888" w:rsidRPr="00EC0ED8" w:rsidRDefault="00795888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Oświadczam, że wypełniłem obowiązki informacyjne przewidziane w art. 13 lub art. 14 RODO</w:t>
      </w:r>
      <w:r w:rsidRPr="00EC0ED8">
        <w:rPr>
          <w:rFonts w:ascii="Cambria" w:hAnsi="Cambria" w:cs="Arial"/>
          <w:sz w:val="20"/>
          <w:szCs w:val="20"/>
          <w:vertAlign w:val="superscript"/>
        </w:rPr>
        <w:t>1)</w:t>
      </w:r>
      <w:r w:rsidRPr="00EC0ED8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88AD4D9" w14:textId="77777777" w:rsidR="000636EC" w:rsidRPr="00EC0ED8" w:rsidRDefault="00016153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W przypadku uznania niniejszej oferty za ofertę najkorzystniejszą zobowiązujemy si</w:t>
      </w:r>
      <w:r w:rsidR="00573F11" w:rsidRPr="00EC0ED8">
        <w:rPr>
          <w:rFonts w:ascii="Cambria" w:hAnsi="Cambria" w:cs="Arial"/>
          <w:sz w:val="20"/>
          <w:szCs w:val="20"/>
        </w:rPr>
        <w:t xml:space="preserve">ę do zawarcia umowy w miejscu i </w:t>
      </w:r>
      <w:r w:rsidRPr="00EC0ED8">
        <w:rPr>
          <w:rFonts w:ascii="Cambria" w:hAnsi="Cambria" w:cs="Arial"/>
          <w:sz w:val="20"/>
          <w:szCs w:val="20"/>
        </w:rPr>
        <w:t>terminie wskazanym przez Zamawiającego, a przed zawarciem umowy wniesienia zabezpieczenia należytego wykonania umowy.</w:t>
      </w:r>
    </w:p>
    <w:p w14:paraId="72C0D9F5" w14:textId="1C7AA7FA" w:rsidR="000636EC" w:rsidRPr="00EC0ED8" w:rsidRDefault="000636EC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śmy</w:t>
      </w:r>
      <w:proofErr w:type="spellEnd"/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 xml:space="preserve">: </w:t>
      </w:r>
    </w:p>
    <w:p w14:paraId="6B76780D" w14:textId="1E65E437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 xml:space="preserve">Mikroprzedsiębiorstwem </w:t>
      </w:r>
      <w:r w:rsidR="00A651B6">
        <w:rPr>
          <w:rFonts w:ascii="Cambria" w:eastAsia="Calibri" w:hAnsi="Cambria" w:cs="Arial"/>
          <w:color w:val="000000"/>
          <w:sz w:val="20"/>
          <w:szCs w:val="20"/>
          <w:lang w:eastAsia="en-US"/>
        </w:rPr>
        <w:t>………</w:t>
      </w: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TAK/NIE*</w:t>
      </w:r>
    </w:p>
    <w:p w14:paraId="3AE86D41" w14:textId="4A18CF06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 xml:space="preserve">Małym przedsiębiorstwem </w:t>
      </w:r>
      <w:r w:rsidR="00A651B6">
        <w:rPr>
          <w:rFonts w:ascii="Cambria" w:eastAsia="Calibri" w:hAnsi="Cambria" w:cs="Arial"/>
          <w:color w:val="000000"/>
          <w:sz w:val="20"/>
          <w:szCs w:val="20"/>
          <w:lang w:eastAsia="en-US"/>
        </w:rPr>
        <w:t>…….</w:t>
      </w: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TAK/NIE*</w:t>
      </w:r>
    </w:p>
    <w:p w14:paraId="01B42B10" w14:textId="56B90542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 xml:space="preserve">Średnim przedsiębiorstwem </w:t>
      </w:r>
      <w:r w:rsidR="00A651B6">
        <w:rPr>
          <w:rFonts w:ascii="Cambria" w:eastAsia="Calibri" w:hAnsi="Cambria" w:cs="Arial"/>
          <w:color w:val="000000"/>
          <w:sz w:val="20"/>
          <w:szCs w:val="20"/>
          <w:lang w:eastAsia="en-US"/>
        </w:rPr>
        <w:t>…..</w:t>
      </w: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TAK/NIE*</w:t>
      </w:r>
    </w:p>
    <w:p w14:paraId="3615E25A" w14:textId="0B8A6107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 xml:space="preserve">Dużym przedsiębiorstwem </w:t>
      </w:r>
      <w:r w:rsidR="00A651B6">
        <w:rPr>
          <w:rFonts w:ascii="Cambria" w:eastAsia="Calibri" w:hAnsi="Cambria" w:cs="Arial"/>
          <w:color w:val="000000"/>
          <w:sz w:val="20"/>
          <w:szCs w:val="20"/>
          <w:lang w:eastAsia="en-US"/>
        </w:rPr>
        <w:t>…….</w:t>
      </w: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TAK/NIE*</w:t>
      </w:r>
    </w:p>
    <w:p w14:paraId="6CF677F8" w14:textId="77777777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Oferta wraz z załącznikami została złożona na </w:t>
      </w:r>
      <w:r w:rsidRPr="00EC0ED8">
        <w:rPr>
          <w:rFonts w:ascii="Cambria" w:hAnsi="Cambria" w:cs="Arial"/>
          <w:b/>
          <w:sz w:val="20"/>
          <w:szCs w:val="20"/>
        </w:rPr>
        <w:t>…....</w:t>
      </w:r>
      <w:r w:rsidRPr="00EC0ED8">
        <w:rPr>
          <w:rFonts w:ascii="Cambria" w:hAnsi="Cambria" w:cs="Arial"/>
          <w:sz w:val="20"/>
          <w:szCs w:val="20"/>
        </w:rPr>
        <w:t xml:space="preserve"> stronach kolejno ponumerowanych od nr </w:t>
      </w:r>
      <w:r w:rsidRPr="00EC0ED8">
        <w:rPr>
          <w:rFonts w:ascii="Cambria" w:hAnsi="Cambria" w:cs="Arial"/>
          <w:b/>
          <w:sz w:val="20"/>
          <w:szCs w:val="20"/>
        </w:rPr>
        <w:t>…</w:t>
      </w:r>
      <w:r w:rsidR="00F30C2A" w:rsidRPr="00EC0ED8">
        <w:rPr>
          <w:rFonts w:ascii="Cambria" w:hAnsi="Cambria" w:cs="Arial"/>
          <w:b/>
          <w:sz w:val="20"/>
          <w:szCs w:val="20"/>
        </w:rPr>
        <w:t>…..</w:t>
      </w:r>
      <w:r w:rsidRPr="00EC0ED8">
        <w:rPr>
          <w:rFonts w:ascii="Cambria" w:hAnsi="Cambria" w:cs="Arial"/>
          <w:b/>
          <w:sz w:val="20"/>
          <w:szCs w:val="20"/>
        </w:rPr>
        <w:t xml:space="preserve">.. </w:t>
      </w:r>
      <w:r w:rsidRPr="00EC0ED8">
        <w:rPr>
          <w:rFonts w:ascii="Cambria" w:hAnsi="Cambria" w:cs="Arial"/>
          <w:sz w:val="20"/>
          <w:szCs w:val="20"/>
        </w:rPr>
        <w:t xml:space="preserve">do nr </w:t>
      </w:r>
      <w:r w:rsidRPr="00EC0ED8">
        <w:rPr>
          <w:rFonts w:ascii="Cambria" w:hAnsi="Cambria" w:cs="Arial"/>
          <w:b/>
          <w:sz w:val="20"/>
          <w:szCs w:val="20"/>
        </w:rPr>
        <w:t>…...</w:t>
      </w:r>
      <w:r w:rsidR="00F30C2A" w:rsidRPr="00EC0ED8">
        <w:rPr>
          <w:rFonts w:ascii="Cambria" w:hAnsi="Cambria" w:cs="Arial"/>
          <w:b/>
          <w:sz w:val="20"/>
          <w:szCs w:val="20"/>
        </w:rPr>
        <w:t>......</w:t>
      </w:r>
      <w:r w:rsidRPr="00EC0ED8">
        <w:rPr>
          <w:rFonts w:ascii="Cambria" w:hAnsi="Cambria" w:cs="Arial"/>
          <w:b/>
          <w:sz w:val="20"/>
          <w:szCs w:val="20"/>
        </w:rPr>
        <w:t>.</w:t>
      </w:r>
    </w:p>
    <w:p w14:paraId="4665484C" w14:textId="77777777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EC0ED8" w:rsidRDefault="00016153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.........................................................</w:t>
      </w:r>
    </w:p>
    <w:p w14:paraId="527C1DDC" w14:textId="77777777" w:rsidR="00016153" w:rsidRPr="00EC0ED8" w:rsidRDefault="00016153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.........................................................</w:t>
      </w:r>
    </w:p>
    <w:p w14:paraId="7E92579C" w14:textId="77777777" w:rsidR="00F30C2A" w:rsidRPr="00EC0ED8" w:rsidRDefault="00F30C2A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…………………………………………</w:t>
      </w:r>
    </w:p>
    <w:p w14:paraId="4F3801F1" w14:textId="77777777" w:rsidR="00F31701" w:rsidRPr="00EC0ED8" w:rsidRDefault="00142B56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…………………………………………</w:t>
      </w:r>
    </w:p>
    <w:p w14:paraId="43D18766" w14:textId="77777777" w:rsidR="004301EB" w:rsidRPr="00EC0ED8" w:rsidRDefault="004301EB" w:rsidP="00E40864">
      <w:pPr>
        <w:pStyle w:val="Lista5"/>
        <w:spacing w:line="276" w:lineRule="auto"/>
        <w:ind w:left="284" w:hanging="284"/>
        <w:jc w:val="both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* niepotrzebne skreślić</w:t>
      </w:r>
    </w:p>
    <w:p w14:paraId="58443576" w14:textId="77777777" w:rsidR="004301EB" w:rsidRPr="00EC0ED8" w:rsidRDefault="004301EB" w:rsidP="00E40864">
      <w:pPr>
        <w:pStyle w:val="Lista5"/>
        <w:ind w:left="142" w:hanging="142"/>
        <w:jc w:val="both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31E16DA2" w14:textId="7A14C6A0" w:rsidR="004301EB" w:rsidRPr="00EC0ED8" w:rsidRDefault="004301EB" w:rsidP="001269AC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20"/>
        </w:rPr>
      </w:pPr>
      <w:r w:rsidRPr="00EC0ED8">
        <w:rPr>
          <w:rFonts w:ascii="Cambria" w:hAnsi="Cambria" w:cs="Arial"/>
          <w:b/>
          <w:sz w:val="20"/>
          <w:vertAlign w:val="superscript"/>
        </w:rPr>
        <w:t>1)</w:t>
      </w:r>
      <w:r w:rsidRPr="00EC0ED8">
        <w:rPr>
          <w:rFonts w:ascii="Cambria" w:hAnsi="Cambria" w:cs="Arial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4301EB" w:rsidRPr="00EC0ED8" w:rsidSect="0030467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1" w:right="1418" w:bottom="1702" w:left="1418" w:header="426" w:footer="5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1AFA4" w14:textId="77777777" w:rsidR="005776E6" w:rsidRDefault="005776E6">
      <w:r>
        <w:separator/>
      </w:r>
    </w:p>
  </w:endnote>
  <w:endnote w:type="continuationSeparator" w:id="0">
    <w:p w14:paraId="76212948" w14:textId="77777777" w:rsidR="005776E6" w:rsidRDefault="00577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56636" w14:textId="77777777" w:rsidR="00127BB7" w:rsidRDefault="00127BB7" w:rsidP="00127BB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 w:rsidRPr="008C2B2C">
      <w:rPr>
        <w:rFonts w:ascii="Courier New" w:hAnsi="Courier New" w:cs="Courier New"/>
        <w:b/>
        <w:sz w:val="18"/>
        <w:szCs w:val="18"/>
        <w:highlight w:val="yellow"/>
      </w:rPr>
      <w:t>Oferta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>
      <w:rPr>
        <w:rFonts w:ascii="Courier New" w:hAnsi="Courier New" w:cs="Courier New"/>
        <w:b/>
        <w:sz w:val="18"/>
        <w:szCs w:val="18"/>
        <w:highlight w:val="yellow"/>
      </w:rPr>
      <w:t>musi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 w:rsidRPr="008C2B2C">
      <w:rPr>
        <w:rFonts w:ascii="Courier New" w:hAnsi="Courier New" w:cs="Courier New"/>
        <w:b/>
        <w:sz w:val="18"/>
        <w:szCs w:val="18"/>
        <w:highlight w:val="yellow"/>
      </w:rPr>
      <w:t>być podpisana kwalifikowanym podpisem elektronicznym</w:t>
    </w:r>
    <w:r>
      <w:rPr>
        <w:rFonts w:ascii="Courier New" w:hAnsi="Courier New" w:cs="Courier New"/>
        <w:b/>
        <w:sz w:val="18"/>
        <w:szCs w:val="18"/>
        <w:highlight w:val="yellow"/>
      </w:rPr>
      <w:t xml:space="preserve"> lub </w:t>
    </w:r>
    <w:r w:rsidRPr="00F85260">
      <w:rPr>
        <w:rFonts w:ascii="Courier New" w:hAnsi="Courier New" w:cs="Courier New"/>
        <w:b/>
        <w:sz w:val="18"/>
        <w:szCs w:val="18"/>
        <w:highlight w:val="yellow"/>
      </w:rPr>
      <w:t>podpisem zaufanym lub podpisem osobistym</w:t>
    </w:r>
    <w:r w:rsidRPr="008C2B2C">
      <w:rPr>
        <w:rFonts w:ascii="Courier New" w:hAnsi="Courier New" w:cs="Courier New"/>
        <w:sz w:val="18"/>
        <w:szCs w:val="18"/>
        <w:highlight w:val="yellow"/>
      </w:rPr>
      <w:t>.</w:t>
    </w:r>
  </w:p>
  <w:p w14:paraId="51C734C6" w14:textId="427AF714" w:rsidR="000C25EB" w:rsidRPr="004050DD" w:rsidRDefault="000C25EB" w:rsidP="00016153">
    <w:pPr>
      <w:pStyle w:val="Nagwek"/>
      <w:jc w:val="right"/>
      <w:rPr>
        <w:rFonts w:ascii="Cambria" w:hAnsi="Cambria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B0A58" w14:textId="2131AC04" w:rsidR="00771C89" w:rsidRDefault="00771C89" w:rsidP="00771C89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 w:rsidRPr="008C2B2C">
      <w:rPr>
        <w:rFonts w:ascii="Courier New" w:hAnsi="Courier New" w:cs="Courier New"/>
        <w:b/>
        <w:sz w:val="18"/>
        <w:szCs w:val="18"/>
        <w:highlight w:val="yellow"/>
      </w:rPr>
      <w:t>Oferta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>
      <w:rPr>
        <w:rFonts w:ascii="Courier New" w:hAnsi="Courier New" w:cs="Courier New"/>
        <w:b/>
        <w:sz w:val="18"/>
        <w:szCs w:val="18"/>
        <w:highlight w:val="yellow"/>
      </w:rPr>
      <w:t>musi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 w:rsidRPr="008C2B2C">
      <w:rPr>
        <w:rFonts w:ascii="Courier New" w:hAnsi="Courier New" w:cs="Courier New"/>
        <w:b/>
        <w:sz w:val="18"/>
        <w:szCs w:val="18"/>
        <w:highlight w:val="yellow"/>
      </w:rPr>
      <w:t xml:space="preserve">być podpisana </w:t>
    </w:r>
    <w:r w:rsidR="00127BB7" w:rsidRPr="008C2B2C">
      <w:rPr>
        <w:rFonts w:ascii="Courier New" w:hAnsi="Courier New" w:cs="Courier New"/>
        <w:b/>
        <w:sz w:val="18"/>
        <w:szCs w:val="18"/>
        <w:highlight w:val="yellow"/>
      </w:rPr>
      <w:t>kwalifikowanym podpisem elektronicznym</w:t>
    </w:r>
    <w:r w:rsidR="00127BB7">
      <w:rPr>
        <w:rFonts w:ascii="Courier New" w:hAnsi="Courier New" w:cs="Courier New"/>
        <w:b/>
        <w:sz w:val="18"/>
        <w:szCs w:val="18"/>
        <w:highlight w:val="yellow"/>
      </w:rPr>
      <w:t xml:space="preserve"> lub </w:t>
    </w:r>
    <w:r w:rsidR="00127BB7" w:rsidRPr="00F85260">
      <w:rPr>
        <w:rFonts w:ascii="Courier New" w:hAnsi="Courier New" w:cs="Courier New"/>
        <w:b/>
        <w:sz w:val="18"/>
        <w:szCs w:val="18"/>
        <w:highlight w:val="yellow"/>
      </w:rPr>
      <w:t>podpisem zaufanym lub podpisem osobistym</w:t>
    </w:r>
    <w:r w:rsidR="00127BB7" w:rsidRPr="008C2B2C">
      <w:rPr>
        <w:rFonts w:ascii="Courier New" w:hAnsi="Courier New" w:cs="Courier New"/>
        <w:sz w:val="18"/>
        <w:szCs w:val="18"/>
        <w:highlight w:val="yellow"/>
      </w:rPr>
      <w:t>.</w:t>
    </w:r>
  </w:p>
  <w:p w14:paraId="3470B4F6" w14:textId="77777777" w:rsidR="00771C89" w:rsidRPr="00771C89" w:rsidRDefault="00771C89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42258" w14:textId="77777777" w:rsidR="005776E6" w:rsidRDefault="005776E6">
      <w:r>
        <w:separator/>
      </w:r>
    </w:p>
  </w:footnote>
  <w:footnote w:type="continuationSeparator" w:id="0">
    <w:p w14:paraId="6CAE482E" w14:textId="77777777" w:rsidR="005776E6" w:rsidRDefault="00577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3797E" w14:textId="77777777" w:rsidR="00FD5023" w:rsidRPr="00AD33A7" w:rsidRDefault="00FD5023" w:rsidP="00FD5023">
    <w:pPr>
      <w:rPr>
        <w:rFonts w:ascii="Cambria" w:hAnsi="Cambria"/>
        <w:sz w:val="18"/>
        <w:szCs w:val="18"/>
      </w:rPr>
    </w:pPr>
  </w:p>
  <w:p w14:paraId="5CA0AD5C" w14:textId="4AB1385D" w:rsidR="000C25EB" w:rsidRPr="00FD5023" w:rsidRDefault="00771C89" w:rsidP="00771C89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szCs w:val="20"/>
      </w:rPr>
    </w:pPr>
    <w:r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54136" w14:textId="707FF234" w:rsidR="000B0EFC" w:rsidRDefault="000B0EFC" w:rsidP="00EC0ED8">
    <w:pPr>
      <w:pStyle w:val="Nagwek"/>
      <w:rPr>
        <w:rFonts w:ascii="Cambria" w:hAnsi="Cambria" w:cs="Arial"/>
        <w:sz w:val="20"/>
        <w:szCs w:val="20"/>
      </w:rPr>
    </w:pPr>
  </w:p>
  <w:p w14:paraId="2CDFFEB7" w14:textId="77E3F419" w:rsidR="00EC0ED8" w:rsidRPr="000F1B3F" w:rsidRDefault="006B12F4" w:rsidP="00EC0ED8">
    <w:pPr>
      <w:pStyle w:val="Nagwek"/>
      <w:rPr>
        <w:rFonts w:ascii="Cambria" w:hAnsi="Cambria" w:cs="Arial"/>
        <w:sz w:val="20"/>
        <w:szCs w:val="20"/>
        <w:lang w:val="pl-PL"/>
      </w:rPr>
    </w:pPr>
    <w:r w:rsidRPr="00AC5084">
      <w:rPr>
        <w:rFonts w:ascii="Cambria" w:hAnsi="Cambria" w:cs="Arial"/>
        <w:sz w:val="20"/>
        <w:szCs w:val="20"/>
      </w:rPr>
      <w:t xml:space="preserve">Nr referencyjny: </w:t>
    </w:r>
    <w:r w:rsidR="001269AC" w:rsidRPr="001269AC">
      <w:rPr>
        <w:rFonts w:ascii="Cambria" w:hAnsi="Cambria" w:cs="Arial"/>
        <w:sz w:val="20"/>
        <w:szCs w:val="20"/>
      </w:rPr>
      <w:t>ZG.271.</w:t>
    </w:r>
    <w:r w:rsidR="005B0B0D">
      <w:rPr>
        <w:rFonts w:ascii="Cambria" w:hAnsi="Cambria" w:cs="Arial"/>
        <w:sz w:val="20"/>
        <w:szCs w:val="20"/>
      </w:rPr>
      <w:t>6</w:t>
    </w:r>
    <w:r w:rsidR="001269AC" w:rsidRPr="001269AC">
      <w:rPr>
        <w:rFonts w:ascii="Cambria" w:hAnsi="Cambria" w:cs="Arial"/>
        <w:sz w:val="20"/>
        <w:szCs w:val="20"/>
      </w:rPr>
      <w:t>.202</w:t>
    </w:r>
    <w:r w:rsidR="005B0B0D">
      <w:rPr>
        <w:rFonts w:ascii="Cambria" w:hAnsi="Cambria" w:cs="Arial"/>
        <w:sz w:val="20"/>
        <w:szCs w:val="20"/>
      </w:rPr>
      <w:t>6</w:t>
    </w:r>
  </w:p>
  <w:p w14:paraId="1E644BE8" w14:textId="77777777" w:rsidR="00A46408" w:rsidRPr="007D20F7" w:rsidRDefault="00A46408" w:rsidP="007D20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1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2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6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7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9F4912"/>
    <w:multiLevelType w:val="hybridMultilevel"/>
    <w:tmpl w:val="D5D00F88"/>
    <w:lvl w:ilvl="0" w:tplc="55481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9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3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6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048026343">
    <w:abstractNumId w:val="36"/>
  </w:num>
  <w:num w:numId="2" w16cid:durableId="2142452696">
    <w:abstractNumId w:val="43"/>
  </w:num>
  <w:num w:numId="3" w16cid:durableId="1962027099">
    <w:abstractNumId w:val="30"/>
  </w:num>
  <w:num w:numId="4" w16cid:durableId="778524279">
    <w:abstractNumId w:val="26"/>
  </w:num>
  <w:num w:numId="5" w16cid:durableId="1701513567">
    <w:abstractNumId w:val="19"/>
  </w:num>
  <w:num w:numId="6" w16cid:durableId="907106290">
    <w:abstractNumId w:val="33"/>
  </w:num>
  <w:num w:numId="7" w16cid:durableId="526479915">
    <w:abstractNumId w:val="38"/>
  </w:num>
  <w:num w:numId="8" w16cid:durableId="249393190">
    <w:abstractNumId w:val="24"/>
  </w:num>
  <w:num w:numId="9" w16cid:durableId="576939846">
    <w:abstractNumId w:val="50"/>
  </w:num>
  <w:num w:numId="10" w16cid:durableId="867645071">
    <w:abstractNumId w:val="56"/>
  </w:num>
  <w:num w:numId="11" w16cid:durableId="1036737055">
    <w:abstractNumId w:val="20"/>
  </w:num>
  <w:num w:numId="12" w16cid:durableId="1547522011">
    <w:abstractNumId w:val="54"/>
  </w:num>
  <w:num w:numId="13" w16cid:durableId="159467664">
    <w:abstractNumId w:val="55"/>
  </w:num>
  <w:num w:numId="14" w16cid:durableId="106704982">
    <w:abstractNumId w:val="12"/>
  </w:num>
  <w:num w:numId="15" w16cid:durableId="975451009">
    <w:abstractNumId w:val="28"/>
  </w:num>
  <w:num w:numId="16" w16cid:durableId="2139643559">
    <w:abstractNumId w:val="32"/>
  </w:num>
  <w:num w:numId="17" w16cid:durableId="1934123379">
    <w:abstractNumId w:val="49"/>
  </w:num>
  <w:num w:numId="18" w16cid:durableId="544488984">
    <w:abstractNumId w:val="22"/>
  </w:num>
  <w:num w:numId="19" w16cid:durableId="1799029631">
    <w:abstractNumId w:val="13"/>
  </w:num>
  <w:num w:numId="20" w16cid:durableId="1298679987">
    <w:abstractNumId w:val="17"/>
  </w:num>
  <w:num w:numId="21" w16cid:durableId="887690170">
    <w:abstractNumId w:val="44"/>
  </w:num>
  <w:num w:numId="22" w16cid:durableId="40910491">
    <w:abstractNumId w:val="18"/>
  </w:num>
  <w:num w:numId="23" w16cid:durableId="251663809">
    <w:abstractNumId w:val="48"/>
  </w:num>
  <w:num w:numId="24" w16cid:durableId="1368263783">
    <w:abstractNumId w:val="46"/>
  </w:num>
  <w:num w:numId="25" w16cid:durableId="2067339394">
    <w:abstractNumId w:val="21"/>
  </w:num>
  <w:num w:numId="26" w16cid:durableId="24268553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961948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5496651">
    <w:abstractNumId w:val="3"/>
  </w:num>
  <w:num w:numId="29" w16cid:durableId="1660882463">
    <w:abstractNumId w:val="8"/>
  </w:num>
  <w:num w:numId="30" w16cid:durableId="1890916752">
    <w:abstractNumId w:val="2"/>
  </w:num>
  <w:num w:numId="31" w16cid:durableId="598411880">
    <w:abstractNumId w:val="42"/>
  </w:num>
  <w:num w:numId="32" w16cid:durableId="228004900">
    <w:abstractNumId w:val="10"/>
  </w:num>
  <w:num w:numId="33" w16cid:durableId="91753605">
    <w:abstractNumId w:val="29"/>
  </w:num>
  <w:num w:numId="34" w16cid:durableId="1729455668">
    <w:abstractNumId w:val="45"/>
  </w:num>
  <w:num w:numId="35" w16cid:durableId="2099591055">
    <w:abstractNumId w:val="16"/>
  </w:num>
  <w:num w:numId="36" w16cid:durableId="1605728071">
    <w:abstractNumId w:val="53"/>
  </w:num>
  <w:num w:numId="37" w16cid:durableId="1936594223">
    <w:abstractNumId w:val="14"/>
  </w:num>
  <w:num w:numId="38" w16cid:durableId="69693303">
    <w:abstractNumId w:val="9"/>
  </w:num>
  <w:num w:numId="39" w16cid:durableId="1074887502">
    <w:abstractNumId w:val="25"/>
  </w:num>
  <w:num w:numId="40" w16cid:durableId="258221859">
    <w:abstractNumId w:val="40"/>
  </w:num>
  <w:num w:numId="41" w16cid:durableId="1665744846">
    <w:abstractNumId w:val="34"/>
  </w:num>
  <w:num w:numId="42" w16cid:durableId="5756073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45368831">
    <w:abstractNumId w:val="37"/>
  </w:num>
  <w:num w:numId="44" w16cid:durableId="1097562243">
    <w:abstractNumId w:val="11"/>
  </w:num>
  <w:num w:numId="45" w16cid:durableId="1109550081">
    <w:abstractNumId w:val="15"/>
  </w:num>
  <w:num w:numId="46" w16cid:durableId="639581604">
    <w:abstractNumId w:val="27"/>
  </w:num>
  <w:num w:numId="47" w16cid:durableId="1513758686">
    <w:abstractNumId w:val="51"/>
  </w:num>
  <w:num w:numId="48" w16cid:durableId="1044670077">
    <w:abstractNumId w:val="23"/>
  </w:num>
  <w:num w:numId="49" w16cid:durableId="1368263074">
    <w:abstractNumId w:val="3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9B0"/>
    <w:rsid w:val="0000347E"/>
    <w:rsid w:val="00005154"/>
    <w:rsid w:val="000065EB"/>
    <w:rsid w:val="000066DD"/>
    <w:rsid w:val="00006898"/>
    <w:rsid w:val="00006D71"/>
    <w:rsid w:val="00010E65"/>
    <w:rsid w:val="00016153"/>
    <w:rsid w:val="00020129"/>
    <w:rsid w:val="000231AC"/>
    <w:rsid w:val="000239BF"/>
    <w:rsid w:val="000239D4"/>
    <w:rsid w:val="00023F47"/>
    <w:rsid w:val="00025659"/>
    <w:rsid w:val="00026E3B"/>
    <w:rsid w:val="00027CE9"/>
    <w:rsid w:val="0003008B"/>
    <w:rsid w:val="00033E37"/>
    <w:rsid w:val="0003703F"/>
    <w:rsid w:val="000379F7"/>
    <w:rsid w:val="00041617"/>
    <w:rsid w:val="00042263"/>
    <w:rsid w:val="00042B17"/>
    <w:rsid w:val="00044B6B"/>
    <w:rsid w:val="00047EF2"/>
    <w:rsid w:val="00054BF5"/>
    <w:rsid w:val="00055851"/>
    <w:rsid w:val="00060689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80D85"/>
    <w:rsid w:val="00084151"/>
    <w:rsid w:val="000858B3"/>
    <w:rsid w:val="00090A82"/>
    <w:rsid w:val="0009480E"/>
    <w:rsid w:val="00096E40"/>
    <w:rsid w:val="000970DD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EFC"/>
    <w:rsid w:val="000B0FF6"/>
    <w:rsid w:val="000B1141"/>
    <w:rsid w:val="000B2EE7"/>
    <w:rsid w:val="000B37AC"/>
    <w:rsid w:val="000B7BC4"/>
    <w:rsid w:val="000C152C"/>
    <w:rsid w:val="000C1907"/>
    <w:rsid w:val="000C1FE3"/>
    <w:rsid w:val="000C25EB"/>
    <w:rsid w:val="000C2A84"/>
    <w:rsid w:val="000C3646"/>
    <w:rsid w:val="000D40FD"/>
    <w:rsid w:val="000D4EBA"/>
    <w:rsid w:val="000E05B9"/>
    <w:rsid w:val="000E05C1"/>
    <w:rsid w:val="000E18DD"/>
    <w:rsid w:val="000E319E"/>
    <w:rsid w:val="000E4E2A"/>
    <w:rsid w:val="000E7F53"/>
    <w:rsid w:val="000F1B3F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201D6"/>
    <w:rsid w:val="001218E1"/>
    <w:rsid w:val="00122276"/>
    <w:rsid w:val="001269AC"/>
    <w:rsid w:val="00126E65"/>
    <w:rsid w:val="00127BB7"/>
    <w:rsid w:val="00131262"/>
    <w:rsid w:val="00134702"/>
    <w:rsid w:val="001357B0"/>
    <w:rsid w:val="00135BB5"/>
    <w:rsid w:val="00136D09"/>
    <w:rsid w:val="00137870"/>
    <w:rsid w:val="001405D1"/>
    <w:rsid w:val="00140DF0"/>
    <w:rsid w:val="00142B56"/>
    <w:rsid w:val="00143610"/>
    <w:rsid w:val="0014366A"/>
    <w:rsid w:val="00145F79"/>
    <w:rsid w:val="0014707D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720B9"/>
    <w:rsid w:val="0017416A"/>
    <w:rsid w:val="00174344"/>
    <w:rsid w:val="001816EE"/>
    <w:rsid w:val="00183B7F"/>
    <w:rsid w:val="001866AD"/>
    <w:rsid w:val="00191FF7"/>
    <w:rsid w:val="00192C7B"/>
    <w:rsid w:val="00194CF3"/>
    <w:rsid w:val="00197122"/>
    <w:rsid w:val="001979DB"/>
    <w:rsid w:val="001A01C8"/>
    <w:rsid w:val="001A1117"/>
    <w:rsid w:val="001A3CF0"/>
    <w:rsid w:val="001A4C70"/>
    <w:rsid w:val="001A4F79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3C26"/>
    <w:rsid w:val="001D5F32"/>
    <w:rsid w:val="001D6CF9"/>
    <w:rsid w:val="001E314A"/>
    <w:rsid w:val="001E319E"/>
    <w:rsid w:val="001E6C02"/>
    <w:rsid w:val="001E6F19"/>
    <w:rsid w:val="001E7DDE"/>
    <w:rsid w:val="001F05AA"/>
    <w:rsid w:val="001F1C7C"/>
    <w:rsid w:val="001F322B"/>
    <w:rsid w:val="001F3802"/>
    <w:rsid w:val="001F4FD3"/>
    <w:rsid w:val="001F516F"/>
    <w:rsid w:val="001F60E2"/>
    <w:rsid w:val="001F6ECF"/>
    <w:rsid w:val="002013CA"/>
    <w:rsid w:val="00204600"/>
    <w:rsid w:val="00205194"/>
    <w:rsid w:val="002060F1"/>
    <w:rsid w:val="00207F9E"/>
    <w:rsid w:val="0021097F"/>
    <w:rsid w:val="00211D44"/>
    <w:rsid w:val="00213968"/>
    <w:rsid w:val="00222248"/>
    <w:rsid w:val="002232E2"/>
    <w:rsid w:val="00223750"/>
    <w:rsid w:val="00223ABE"/>
    <w:rsid w:val="002248A3"/>
    <w:rsid w:val="00224C77"/>
    <w:rsid w:val="00225324"/>
    <w:rsid w:val="00226348"/>
    <w:rsid w:val="00227E39"/>
    <w:rsid w:val="00233770"/>
    <w:rsid w:val="0023487A"/>
    <w:rsid w:val="00235B00"/>
    <w:rsid w:val="00236A98"/>
    <w:rsid w:val="00241C6C"/>
    <w:rsid w:val="002447F6"/>
    <w:rsid w:val="00244E57"/>
    <w:rsid w:val="00246A11"/>
    <w:rsid w:val="00252051"/>
    <w:rsid w:val="00255734"/>
    <w:rsid w:val="00256170"/>
    <w:rsid w:val="00256EDD"/>
    <w:rsid w:val="00257369"/>
    <w:rsid w:val="00261B89"/>
    <w:rsid w:val="002632F5"/>
    <w:rsid w:val="002651E9"/>
    <w:rsid w:val="0026568F"/>
    <w:rsid w:val="0026697F"/>
    <w:rsid w:val="0026706B"/>
    <w:rsid w:val="002678AB"/>
    <w:rsid w:val="00271D38"/>
    <w:rsid w:val="00272E2B"/>
    <w:rsid w:val="00274347"/>
    <w:rsid w:val="002814D4"/>
    <w:rsid w:val="002837ED"/>
    <w:rsid w:val="002858C6"/>
    <w:rsid w:val="0029217F"/>
    <w:rsid w:val="002953C0"/>
    <w:rsid w:val="002A2237"/>
    <w:rsid w:val="002A2640"/>
    <w:rsid w:val="002A4CEF"/>
    <w:rsid w:val="002A5876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E27FD"/>
    <w:rsid w:val="002E3EB2"/>
    <w:rsid w:val="002F0291"/>
    <w:rsid w:val="002F16D6"/>
    <w:rsid w:val="002F26C4"/>
    <w:rsid w:val="002F294C"/>
    <w:rsid w:val="002F79CA"/>
    <w:rsid w:val="002F7A3A"/>
    <w:rsid w:val="00301A8F"/>
    <w:rsid w:val="00302515"/>
    <w:rsid w:val="00302B07"/>
    <w:rsid w:val="003040E7"/>
    <w:rsid w:val="00304675"/>
    <w:rsid w:val="003062AC"/>
    <w:rsid w:val="00307E4B"/>
    <w:rsid w:val="00310A34"/>
    <w:rsid w:val="0031250C"/>
    <w:rsid w:val="0031370D"/>
    <w:rsid w:val="00313888"/>
    <w:rsid w:val="00315240"/>
    <w:rsid w:val="00320DC8"/>
    <w:rsid w:val="00325720"/>
    <w:rsid w:val="00330A77"/>
    <w:rsid w:val="00331D6C"/>
    <w:rsid w:val="0033364D"/>
    <w:rsid w:val="00333E3F"/>
    <w:rsid w:val="00333F61"/>
    <w:rsid w:val="00334999"/>
    <w:rsid w:val="00341028"/>
    <w:rsid w:val="003429D7"/>
    <w:rsid w:val="003476F7"/>
    <w:rsid w:val="00350282"/>
    <w:rsid w:val="00351E47"/>
    <w:rsid w:val="00353E34"/>
    <w:rsid w:val="00354735"/>
    <w:rsid w:val="003563B4"/>
    <w:rsid w:val="003600E2"/>
    <w:rsid w:val="00362C90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285"/>
    <w:rsid w:val="00382504"/>
    <w:rsid w:val="00383D3C"/>
    <w:rsid w:val="00385450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58FD"/>
    <w:rsid w:val="003B6F73"/>
    <w:rsid w:val="003C48F1"/>
    <w:rsid w:val="003C4B19"/>
    <w:rsid w:val="003C659A"/>
    <w:rsid w:val="003C7514"/>
    <w:rsid w:val="003D1ED1"/>
    <w:rsid w:val="003D4FCB"/>
    <w:rsid w:val="003E134C"/>
    <w:rsid w:val="003E464A"/>
    <w:rsid w:val="003E719D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331B"/>
    <w:rsid w:val="00413D44"/>
    <w:rsid w:val="00414CF9"/>
    <w:rsid w:val="00414F47"/>
    <w:rsid w:val="004174D2"/>
    <w:rsid w:val="00417B3F"/>
    <w:rsid w:val="00420580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35D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2A4F"/>
    <w:rsid w:val="004639B5"/>
    <w:rsid w:val="00466E4C"/>
    <w:rsid w:val="0047062C"/>
    <w:rsid w:val="00477ADD"/>
    <w:rsid w:val="00480774"/>
    <w:rsid w:val="004822B7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25D2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5021E7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4049"/>
    <w:rsid w:val="00564ED6"/>
    <w:rsid w:val="005724C6"/>
    <w:rsid w:val="0057348E"/>
    <w:rsid w:val="00573F11"/>
    <w:rsid w:val="005748ED"/>
    <w:rsid w:val="00574FD8"/>
    <w:rsid w:val="005776E6"/>
    <w:rsid w:val="00580642"/>
    <w:rsid w:val="00581CA3"/>
    <w:rsid w:val="00582873"/>
    <w:rsid w:val="00582D56"/>
    <w:rsid w:val="005861B3"/>
    <w:rsid w:val="00586F80"/>
    <w:rsid w:val="005870B8"/>
    <w:rsid w:val="00590A2F"/>
    <w:rsid w:val="00590EC3"/>
    <w:rsid w:val="005916C5"/>
    <w:rsid w:val="005921A0"/>
    <w:rsid w:val="00592235"/>
    <w:rsid w:val="00592FE4"/>
    <w:rsid w:val="00593ACF"/>
    <w:rsid w:val="00595F14"/>
    <w:rsid w:val="00596470"/>
    <w:rsid w:val="00596C55"/>
    <w:rsid w:val="005A1915"/>
    <w:rsid w:val="005A3AF6"/>
    <w:rsid w:val="005A4EF6"/>
    <w:rsid w:val="005A7D9C"/>
    <w:rsid w:val="005B0B0D"/>
    <w:rsid w:val="005B0EC6"/>
    <w:rsid w:val="005B588A"/>
    <w:rsid w:val="005B659A"/>
    <w:rsid w:val="005B759E"/>
    <w:rsid w:val="005C02F8"/>
    <w:rsid w:val="005C13F5"/>
    <w:rsid w:val="005C1C2E"/>
    <w:rsid w:val="005C2B74"/>
    <w:rsid w:val="005C52B4"/>
    <w:rsid w:val="005C74D9"/>
    <w:rsid w:val="005D3855"/>
    <w:rsid w:val="005D3916"/>
    <w:rsid w:val="005D3E53"/>
    <w:rsid w:val="005D4231"/>
    <w:rsid w:val="005D49B2"/>
    <w:rsid w:val="005E0085"/>
    <w:rsid w:val="005E109B"/>
    <w:rsid w:val="005E25BB"/>
    <w:rsid w:val="005F248D"/>
    <w:rsid w:val="005F3C52"/>
    <w:rsid w:val="005F51FC"/>
    <w:rsid w:val="005F53FF"/>
    <w:rsid w:val="005F5656"/>
    <w:rsid w:val="005F71D8"/>
    <w:rsid w:val="00601FA4"/>
    <w:rsid w:val="006042A2"/>
    <w:rsid w:val="00606915"/>
    <w:rsid w:val="00607529"/>
    <w:rsid w:val="00607E94"/>
    <w:rsid w:val="006111A3"/>
    <w:rsid w:val="006230E3"/>
    <w:rsid w:val="00625F95"/>
    <w:rsid w:val="00626D3C"/>
    <w:rsid w:val="00631F41"/>
    <w:rsid w:val="00633F9C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5194"/>
    <w:rsid w:val="00685B3C"/>
    <w:rsid w:val="00685B8D"/>
    <w:rsid w:val="0068677E"/>
    <w:rsid w:val="00687B09"/>
    <w:rsid w:val="00694955"/>
    <w:rsid w:val="006952AC"/>
    <w:rsid w:val="00696298"/>
    <w:rsid w:val="00697CEE"/>
    <w:rsid w:val="006A693C"/>
    <w:rsid w:val="006B004E"/>
    <w:rsid w:val="006B12F4"/>
    <w:rsid w:val="006B17B0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0D62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3AA5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1C89"/>
    <w:rsid w:val="0077405F"/>
    <w:rsid w:val="007763E7"/>
    <w:rsid w:val="00777472"/>
    <w:rsid w:val="00780A2C"/>
    <w:rsid w:val="00782C86"/>
    <w:rsid w:val="00784738"/>
    <w:rsid w:val="007849D0"/>
    <w:rsid w:val="00787644"/>
    <w:rsid w:val="007877E3"/>
    <w:rsid w:val="007877EA"/>
    <w:rsid w:val="00787E16"/>
    <w:rsid w:val="00790524"/>
    <w:rsid w:val="00792EE6"/>
    <w:rsid w:val="00793775"/>
    <w:rsid w:val="0079444B"/>
    <w:rsid w:val="00795888"/>
    <w:rsid w:val="00796A4F"/>
    <w:rsid w:val="007A0335"/>
    <w:rsid w:val="007A7C26"/>
    <w:rsid w:val="007B21B2"/>
    <w:rsid w:val="007B4461"/>
    <w:rsid w:val="007B617E"/>
    <w:rsid w:val="007C0CCF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20AD8"/>
    <w:rsid w:val="00821422"/>
    <w:rsid w:val="008215CC"/>
    <w:rsid w:val="00822E62"/>
    <w:rsid w:val="00823981"/>
    <w:rsid w:val="00824F4A"/>
    <w:rsid w:val="00825EA0"/>
    <w:rsid w:val="00826C7F"/>
    <w:rsid w:val="008344A7"/>
    <w:rsid w:val="008375EC"/>
    <w:rsid w:val="008409B8"/>
    <w:rsid w:val="00840E8D"/>
    <w:rsid w:val="00840E9F"/>
    <w:rsid w:val="008454AD"/>
    <w:rsid w:val="00845544"/>
    <w:rsid w:val="00851265"/>
    <w:rsid w:val="00852689"/>
    <w:rsid w:val="00854866"/>
    <w:rsid w:val="008548DD"/>
    <w:rsid w:val="00855CCF"/>
    <w:rsid w:val="0085612C"/>
    <w:rsid w:val="00857561"/>
    <w:rsid w:val="008575C7"/>
    <w:rsid w:val="00860A81"/>
    <w:rsid w:val="00860B49"/>
    <w:rsid w:val="008620C2"/>
    <w:rsid w:val="00862263"/>
    <w:rsid w:val="00863213"/>
    <w:rsid w:val="008674E4"/>
    <w:rsid w:val="00870445"/>
    <w:rsid w:val="00872D84"/>
    <w:rsid w:val="00875908"/>
    <w:rsid w:val="00886F1B"/>
    <w:rsid w:val="00892186"/>
    <w:rsid w:val="0089236A"/>
    <w:rsid w:val="00896C0F"/>
    <w:rsid w:val="008A0763"/>
    <w:rsid w:val="008A10C0"/>
    <w:rsid w:val="008A1345"/>
    <w:rsid w:val="008A27B1"/>
    <w:rsid w:val="008A41DF"/>
    <w:rsid w:val="008A41F0"/>
    <w:rsid w:val="008A44FF"/>
    <w:rsid w:val="008B11F9"/>
    <w:rsid w:val="008B3B91"/>
    <w:rsid w:val="008B4CF8"/>
    <w:rsid w:val="008B504A"/>
    <w:rsid w:val="008B56C6"/>
    <w:rsid w:val="008B7A42"/>
    <w:rsid w:val="008C400B"/>
    <w:rsid w:val="008C5A0B"/>
    <w:rsid w:val="008C5EBB"/>
    <w:rsid w:val="008C6142"/>
    <w:rsid w:val="008C7516"/>
    <w:rsid w:val="008C7FE8"/>
    <w:rsid w:val="008D1ABD"/>
    <w:rsid w:val="008D220B"/>
    <w:rsid w:val="008D38B4"/>
    <w:rsid w:val="008D5AC9"/>
    <w:rsid w:val="008D7041"/>
    <w:rsid w:val="008E5B27"/>
    <w:rsid w:val="008F0BFB"/>
    <w:rsid w:val="008F0D60"/>
    <w:rsid w:val="008F1BB3"/>
    <w:rsid w:val="008F21F2"/>
    <w:rsid w:val="008F2E6F"/>
    <w:rsid w:val="00901EC6"/>
    <w:rsid w:val="009023E2"/>
    <w:rsid w:val="00902957"/>
    <w:rsid w:val="0090420C"/>
    <w:rsid w:val="0090440F"/>
    <w:rsid w:val="009062BC"/>
    <w:rsid w:val="00910F57"/>
    <w:rsid w:val="0091104C"/>
    <w:rsid w:val="00912731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36A6"/>
    <w:rsid w:val="00936437"/>
    <w:rsid w:val="00937018"/>
    <w:rsid w:val="009370DA"/>
    <w:rsid w:val="00937E37"/>
    <w:rsid w:val="009427CB"/>
    <w:rsid w:val="009430E6"/>
    <w:rsid w:val="009433BE"/>
    <w:rsid w:val="009460CA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263A"/>
    <w:rsid w:val="00963663"/>
    <w:rsid w:val="00964FD5"/>
    <w:rsid w:val="009660DD"/>
    <w:rsid w:val="00966BB2"/>
    <w:rsid w:val="009829D9"/>
    <w:rsid w:val="00983423"/>
    <w:rsid w:val="00983D87"/>
    <w:rsid w:val="00985F22"/>
    <w:rsid w:val="0098603A"/>
    <w:rsid w:val="00990C28"/>
    <w:rsid w:val="009952C7"/>
    <w:rsid w:val="009970AA"/>
    <w:rsid w:val="009A0530"/>
    <w:rsid w:val="009A0A84"/>
    <w:rsid w:val="009A410D"/>
    <w:rsid w:val="009A48CD"/>
    <w:rsid w:val="009A4C9A"/>
    <w:rsid w:val="009A5616"/>
    <w:rsid w:val="009A63E0"/>
    <w:rsid w:val="009B4269"/>
    <w:rsid w:val="009B54B3"/>
    <w:rsid w:val="009C042A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C0A"/>
    <w:rsid w:val="009E13F4"/>
    <w:rsid w:val="009E321D"/>
    <w:rsid w:val="009E3C0C"/>
    <w:rsid w:val="009E6B1D"/>
    <w:rsid w:val="009E7558"/>
    <w:rsid w:val="009F246A"/>
    <w:rsid w:val="009F2CBB"/>
    <w:rsid w:val="009F3788"/>
    <w:rsid w:val="009F3C1C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44F2"/>
    <w:rsid w:val="00A36B36"/>
    <w:rsid w:val="00A3787E"/>
    <w:rsid w:val="00A379CE"/>
    <w:rsid w:val="00A4101C"/>
    <w:rsid w:val="00A431D6"/>
    <w:rsid w:val="00A45ED0"/>
    <w:rsid w:val="00A46408"/>
    <w:rsid w:val="00A46A06"/>
    <w:rsid w:val="00A578F5"/>
    <w:rsid w:val="00A6013A"/>
    <w:rsid w:val="00A627DB"/>
    <w:rsid w:val="00A62E79"/>
    <w:rsid w:val="00A651B6"/>
    <w:rsid w:val="00A70ABC"/>
    <w:rsid w:val="00A71CB4"/>
    <w:rsid w:val="00A72986"/>
    <w:rsid w:val="00A7299C"/>
    <w:rsid w:val="00A74A76"/>
    <w:rsid w:val="00A74B97"/>
    <w:rsid w:val="00A75F27"/>
    <w:rsid w:val="00A7645F"/>
    <w:rsid w:val="00A8102D"/>
    <w:rsid w:val="00A81BE2"/>
    <w:rsid w:val="00A85586"/>
    <w:rsid w:val="00A9175F"/>
    <w:rsid w:val="00A91FE0"/>
    <w:rsid w:val="00A97F70"/>
    <w:rsid w:val="00AA33C4"/>
    <w:rsid w:val="00AA4266"/>
    <w:rsid w:val="00AB2527"/>
    <w:rsid w:val="00AB3D1E"/>
    <w:rsid w:val="00AC2D83"/>
    <w:rsid w:val="00AC4555"/>
    <w:rsid w:val="00AC4C9D"/>
    <w:rsid w:val="00AC5084"/>
    <w:rsid w:val="00AC5669"/>
    <w:rsid w:val="00AC754C"/>
    <w:rsid w:val="00AC780F"/>
    <w:rsid w:val="00AC7C81"/>
    <w:rsid w:val="00AD03C7"/>
    <w:rsid w:val="00AD1D8F"/>
    <w:rsid w:val="00AD34D0"/>
    <w:rsid w:val="00AD3D26"/>
    <w:rsid w:val="00AD55FC"/>
    <w:rsid w:val="00AE02C5"/>
    <w:rsid w:val="00AE1DEB"/>
    <w:rsid w:val="00AE1FD9"/>
    <w:rsid w:val="00AE25F5"/>
    <w:rsid w:val="00AE267D"/>
    <w:rsid w:val="00AE3179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402C"/>
    <w:rsid w:val="00B04961"/>
    <w:rsid w:val="00B04CF4"/>
    <w:rsid w:val="00B04E14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148D"/>
    <w:rsid w:val="00B325D8"/>
    <w:rsid w:val="00B333E3"/>
    <w:rsid w:val="00B3383A"/>
    <w:rsid w:val="00B36052"/>
    <w:rsid w:val="00B36246"/>
    <w:rsid w:val="00B4095C"/>
    <w:rsid w:val="00B43BC5"/>
    <w:rsid w:val="00B44508"/>
    <w:rsid w:val="00B4506D"/>
    <w:rsid w:val="00B47146"/>
    <w:rsid w:val="00B47214"/>
    <w:rsid w:val="00B500CD"/>
    <w:rsid w:val="00B51547"/>
    <w:rsid w:val="00B52161"/>
    <w:rsid w:val="00B5465B"/>
    <w:rsid w:val="00B55B34"/>
    <w:rsid w:val="00B57C21"/>
    <w:rsid w:val="00B604FC"/>
    <w:rsid w:val="00B6181B"/>
    <w:rsid w:val="00B6200B"/>
    <w:rsid w:val="00B64E61"/>
    <w:rsid w:val="00B66728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B19B8"/>
    <w:rsid w:val="00BB2056"/>
    <w:rsid w:val="00BB5390"/>
    <w:rsid w:val="00BB7015"/>
    <w:rsid w:val="00BC077D"/>
    <w:rsid w:val="00BC4A55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8A8"/>
    <w:rsid w:val="00BF15F1"/>
    <w:rsid w:val="00BF1BAE"/>
    <w:rsid w:val="00BF2F81"/>
    <w:rsid w:val="00BF3244"/>
    <w:rsid w:val="00BF353D"/>
    <w:rsid w:val="00BF78FD"/>
    <w:rsid w:val="00BF7BD6"/>
    <w:rsid w:val="00C00603"/>
    <w:rsid w:val="00C015A6"/>
    <w:rsid w:val="00C015DF"/>
    <w:rsid w:val="00C0164D"/>
    <w:rsid w:val="00C02FE9"/>
    <w:rsid w:val="00C10042"/>
    <w:rsid w:val="00C10098"/>
    <w:rsid w:val="00C10C91"/>
    <w:rsid w:val="00C12D87"/>
    <w:rsid w:val="00C140D4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8FC"/>
    <w:rsid w:val="00C4348A"/>
    <w:rsid w:val="00C451BB"/>
    <w:rsid w:val="00C477A8"/>
    <w:rsid w:val="00C51F8C"/>
    <w:rsid w:val="00C5533B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B7"/>
    <w:rsid w:val="00C734AB"/>
    <w:rsid w:val="00C74421"/>
    <w:rsid w:val="00C7601A"/>
    <w:rsid w:val="00C810D6"/>
    <w:rsid w:val="00C8153F"/>
    <w:rsid w:val="00C82F0B"/>
    <w:rsid w:val="00C82F8E"/>
    <w:rsid w:val="00C85440"/>
    <w:rsid w:val="00C9266C"/>
    <w:rsid w:val="00C97C1D"/>
    <w:rsid w:val="00CA09A2"/>
    <w:rsid w:val="00CA152F"/>
    <w:rsid w:val="00CA391A"/>
    <w:rsid w:val="00CA4619"/>
    <w:rsid w:val="00CB13AC"/>
    <w:rsid w:val="00CB49E0"/>
    <w:rsid w:val="00CB6C60"/>
    <w:rsid w:val="00CB7A01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6773"/>
    <w:rsid w:val="00CE1BA2"/>
    <w:rsid w:val="00CE1F34"/>
    <w:rsid w:val="00CE2168"/>
    <w:rsid w:val="00CE222D"/>
    <w:rsid w:val="00CE37D9"/>
    <w:rsid w:val="00CE4C78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D00567"/>
    <w:rsid w:val="00D024C6"/>
    <w:rsid w:val="00D04517"/>
    <w:rsid w:val="00D047F6"/>
    <w:rsid w:val="00D0511E"/>
    <w:rsid w:val="00D1025F"/>
    <w:rsid w:val="00D120AD"/>
    <w:rsid w:val="00D12DCC"/>
    <w:rsid w:val="00D14073"/>
    <w:rsid w:val="00D1415B"/>
    <w:rsid w:val="00D14DCB"/>
    <w:rsid w:val="00D16E6D"/>
    <w:rsid w:val="00D24084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2743"/>
    <w:rsid w:val="00D43B7C"/>
    <w:rsid w:val="00D45251"/>
    <w:rsid w:val="00D45FA3"/>
    <w:rsid w:val="00D4687A"/>
    <w:rsid w:val="00D46968"/>
    <w:rsid w:val="00D46CA6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61F"/>
    <w:rsid w:val="00D66C5E"/>
    <w:rsid w:val="00D67073"/>
    <w:rsid w:val="00D7201C"/>
    <w:rsid w:val="00D73290"/>
    <w:rsid w:val="00D74199"/>
    <w:rsid w:val="00D744B1"/>
    <w:rsid w:val="00D75503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CB"/>
    <w:rsid w:val="00D91670"/>
    <w:rsid w:val="00D92624"/>
    <w:rsid w:val="00D93276"/>
    <w:rsid w:val="00D93CF7"/>
    <w:rsid w:val="00D9416F"/>
    <w:rsid w:val="00D96540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45EB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4BFB"/>
    <w:rsid w:val="00E359BD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5C88"/>
    <w:rsid w:val="00E5600C"/>
    <w:rsid w:val="00E568CF"/>
    <w:rsid w:val="00E6178E"/>
    <w:rsid w:val="00E61DB6"/>
    <w:rsid w:val="00E6447A"/>
    <w:rsid w:val="00E70BF5"/>
    <w:rsid w:val="00E711A3"/>
    <w:rsid w:val="00E73219"/>
    <w:rsid w:val="00E73A59"/>
    <w:rsid w:val="00E73DDD"/>
    <w:rsid w:val="00E74A9C"/>
    <w:rsid w:val="00E75634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17B0"/>
    <w:rsid w:val="00E928B8"/>
    <w:rsid w:val="00E93D12"/>
    <w:rsid w:val="00E97562"/>
    <w:rsid w:val="00EA065A"/>
    <w:rsid w:val="00EA0715"/>
    <w:rsid w:val="00EA2BDF"/>
    <w:rsid w:val="00EA395D"/>
    <w:rsid w:val="00EA4C1A"/>
    <w:rsid w:val="00EB1584"/>
    <w:rsid w:val="00EB26BF"/>
    <w:rsid w:val="00EB567B"/>
    <w:rsid w:val="00EB56F4"/>
    <w:rsid w:val="00EB5DC0"/>
    <w:rsid w:val="00EB6A66"/>
    <w:rsid w:val="00EB6F6F"/>
    <w:rsid w:val="00EC0ED8"/>
    <w:rsid w:val="00EC1621"/>
    <w:rsid w:val="00EC4352"/>
    <w:rsid w:val="00EC538A"/>
    <w:rsid w:val="00ED4C88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595"/>
    <w:rsid w:val="00EF1B4A"/>
    <w:rsid w:val="00EF2963"/>
    <w:rsid w:val="00EF39FF"/>
    <w:rsid w:val="00EF4A52"/>
    <w:rsid w:val="00EF77D9"/>
    <w:rsid w:val="00F0084C"/>
    <w:rsid w:val="00F042DF"/>
    <w:rsid w:val="00F050B8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7CEB"/>
    <w:rsid w:val="00F4067B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D19"/>
    <w:rsid w:val="00F85AFE"/>
    <w:rsid w:val="00F920EB"/>
    <w:rsid w:val="00F92BD6"/>
    <w:rsid w:val="00F94E4E"/>
    <w:rsid w:val="00F9783A"/>
    <w:rsid w:val="00FA02CC"/>
    <w:rsid w:val="00FA12D9"/>
    <w:rsid w:val="00FA1C7E"/>
    <w:rsid w:val="00FA400E"/>
    <w:rsid w:val="00FA40F8"/>
    <w:rsid w:val="00FB1331"/>
    <w:rsid w:val="00FB2E1F"/>
    <w:rsid w:val="00FB475E"/>
    <w:rsid w:val="00FB6A3E"/>
    <w:rsid w:val="00FC51CC"/>
    <w:rsid w:val="00FD1A2A"/>
    <w:rsid w:val="00FD1B1B"/>
    <w:rsid w:val="00FD24DC"/>
    <w:rsid w:val="00FD2552"/>
    <w:rsid w:val="00FD27EC"/>
    <w:rsid w:val="00FD5023"/>
    <w:rsid w:val="00FD77B3"/>
    <w:rsid w:val="00FE25ED"/>
    <w:rsid w:val="00FE2F2F"/>
    <w:rsid w:val="00FE39AD"/>
    <w:rsid w:val="00FE3D47"/>
    <w:rsid w:val="00FE4CFE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Domylnaczcionkaakapitu1">
    <w:name w:val="Domyślna czcionka akapitu1"/>
    <w:rsid w:val="005B0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B4A9FB1A-D2C5-4CE7-81D6-C27B72F74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35F7A7-89E7-4762-9322-90F0B3B8C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614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Urząd Gminy Mędrzechów 1a</cp:lastModifiedBy>
  <cp:revision>17</cp:revision>
  <cp:lastPrinted>2020-12-21T07:21:00Z</cp:lastPrinted>
  <dcterms:created xsi:type="dcterms:W3CDTF">2020-12-21T07:21:00Z</dcterms:created>
  <dcterms:modified xsi:type="dcterms:W3CDTF">2026-08-12T13:19:00Z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