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773A9D7A" w:rsidR="00DA509A" w:rsidRPr="007E14E8" w:rsidRDefault="000B4C54" w:rsidP="00080ABC">
      <w:pPr>
        <w:pageBreakBefore/>
        <w:tabs>
          <w:tab w:val="left" w:pos="2410"/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EC6B7B" w:rsidRPr="007E14E8">
        <w:rPr>
          <w:rFonts w:ascii="Cambria" w:hAnsi="Cambria" w:cs="Arial"/>
          <w:sz w:val="20"/>
          <w:szCs w:val="20"/>
        </w:rPr>
        <w:tab/>
      </w:r>
      <w:r w:rsidR="00DA509A" w:rsidRPr="007E14E8">
        <w:rPr>
          <w:rFonts w:ascii="Cambria" w:hAnsi="Cambria" w:cs="Arial"/>
          <w:sz w:val="20"/>
          <w:szCs w:val="20"/>
        </w:rPr>
        <w:t xml:space="preserve">Załącznik nr </w:t>
      </w:r>
      <w:r w:rsidR="00730F31">
        <w:rPr>
          <w:rFonts w:ascii="Cambria" w:hAnsi="Cambria" w:cs="Arial"/>
          <w:sz w:val="20"/>
          <w:szCs w:val="20"/>
        </w:rPr>
        <w:t>8</w:t>
      </w:r>
      <w:r w:rsidR="0029492E" w:rsidRPr="007E14E8">
        <w:rPr>
          <w:rFonts w:ascii="Cambria" w:hAnsi="Cambria" w:cs="Arial"/>
          <w:sz w:val="20"/>
          <w:szCs w:val="20"/>
        </w:rPr>
        <w:t xml:space="preserve"> do SWZ</w:t>
      </w:r>
      <w:r w:rsidR="00DA509A" w:rsidRPr="007E14E8">
        <w:rPr>
          <w:rFonts w:ascii="Cambria" w:hAnsi="Cambria" w:cs="Arial"/>
          <w:sz w:val="20"/>
          <w:szCs w:val="20"/>
        </w:rPr>
        <w:t xml:space="preserve"> </w:t>
      </w:r>
      <w:r w:rsidR="0000234F" w:rsidRPr="007E14E8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7E14E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ab/>
      </w:r>
    </w:p>
    <w:p w14:paraId="4A64EFDD" w14:textId="7D29A791" w:rsidR="009E1C8A" w:rsidRDefault="009E1C8A" w:rsidP="006C47A4">
      <w:pPr>
        <w:spacing w:before="120"/>
        <w:jc w:val="right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7E14E8">
        <w:rPr>
          <w:rFonts w:ascii="Cambria" w:hAnsi="Cambria" w:cs="Arial"/>
          <w:sz w:val="20"/>
          <w:szCs w:val="20"/>
        </w:rPr>
        <w:t>nia ....................</w:t>
      </w:r>
      <w:r w:rsidR="00897D37" w:rsidRPr="007E14E8">
        <w:rPr>
          <w:rFonts w:ascii="Cambria" w:hAnsi="Cambria" w:cs="Arial"/>
          <w:sz w:val="20"/>
          <w:szCs w:val="20"/>
        </w:rPr>
        <w:t>... 20</w:t>
      </w:r>
      <w:r w:rsidR="004E2748" w:rsidRPr="007E14E8">
        <w:rPr>
          <w:rFonts w:ascii="Cambria" w:hAnsi="Cambria" w:cs="Arial"/>
          <w:sz w:val="20"/>
          <w:szCs w:val="20"/>
        </w:rPr>
        <w:t>2</w:t>
      </w:r>
      <w:r w:rsidR="00F571A1">
        <w:rPr>
          <w:rFonts w:ascii="Cambria" w:hAnsi="Cambria" w:cs="Arial"/>
          <w:sz w:val="20"/>
          <w:szCs w:val="20"/>
        </w:rPr>
        <w:t>6</w:t>
      </w:r>
      <w:r w:rsidRPr="007E14E8">
        <w:rPr>
          <w:rFonts w:ascii="Cambria" w:hAnsi="Cambria" w:cs="Arial"/>
          <w:sz w:val="20"/>
          <w:szCs w:val="20"/>
        </w:rPr>
        <w:t xml:space="preserve"> r.</w:t>
      </w:r>
    </w:p>
    <w:p w14:paraId="77F6B7E3" w14:textId="04608F18" w:rsidR="006C47A4" w:rsidRPr="007E14E8" w:rsidRDefault="006C47A4" w:rsidP="006C47A4">
      <w:pPr>
        <w:spacing w:before="120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</w:p>
    <w:p w14:paraId="1D52BCBE" w14:textId="77777777" w:rsidR="009E1C8A" w:rsidRPr="007E14E8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7E14E8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7E14E8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7E14E8" w:rsidRDefault="00DA509A" w:rsidP="00DA509A">
      <w:pPr>
        <w:rPr>
          <w:rFonts w:ascii="Cambria" w:hAnsi="Cambria" w:cs="Arial"/>
          <w:sz w:val="20"/>
          <w:szCs w:val="20"/>
        </w:rPr>
      </w:pPr>
    </w:p>
    <w:p w14:paraId="73DD3DFD" w14:textId="77777777" w:rsidR="00EC6B7B" w:rsidRPr="007E14E8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7E14E8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7E14E8" w:rsidRDefault="0026141D" w:rsidP="0073005E">
      <w:pPr>
        <w:shd w:val="clear" w:color="auto" w:fill="D9E2F3" w:themeFill="accent1" w:themeFillTint="33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333B5398" w14:textId="63263E5D" w:rsidR="0078061D" w:rsidRPr="007E14E8" w:rsidRDefault="00347760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347760">
        <w:rPr>
          <w:rFonts w:ascii="Cambria" w:hAnsi="Cambria" w:cs="Arial"/>
          <w:b/>
          <w:bCs/>
          <w:sz w:val="22"/>
          <w:szCs w:val="22"/>
        </w:rPr>
        <w:t>„</w:t>
      </w:r>
      <w:bookmarkStart w:id="0" w:name="_Hlk237525880"/>
      <w:r w:rsidR="00F571A1" w:rsidRPr="00D0558E">
        <w:rPr>
          <w:rStyle w:val="Domylnaczcionkaakapitu1"/>
          <w:rFonts w:asciiTheme="minorHAnsi" w:hAnsiTheme="minorHAnsi" w:cstheme="minorHAnsi"/>
          <w:b/>
          <w:bCs/>
          <w:sz w:val="22"/>
          <w:szCs w:val="22"/>
        </w:rPr>
        <w:t>Budowa rurociągu tranzytowego kanalizacji sanitarnej</w:t>
      </w:r>
      <w:bookmarkEnd w:id="0"/>
      <w:r w:rsidRPr="00347760">
        <w:rPr>
          <w:rFonts w:ascii="Cambria" w:hAnsi="Cambria" w:cs="Arial"/>
          <w:b/>
          <w:bCs/>
          <w:sz w:val="22"/>
          <w:szCs w:val="22"/>
        </w:rPr>
        <w:t>”</w:t>
      </w:r>
    </w:p>
    <w:p w14:paraId="0602C0B8" w14:textId="77777777" w:rsidR="00F047F5" w:rsidRPr="007E14E8" w:rsidRDefault="00F047F5" w:rsidP="0073005E">
      <w:pPr>
        <w:shd w:val="clear" w:color="auto" w:fill="D9E2F3" w:themeFill="accent1" w:themeFillTint="3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32A805CC" w14:textId="77777777" w:rsidR="00CB6878" w:rsidRPr="007E14E8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72F32A5D" w14:textId="77777777" w:rsidR="00DA509A" w:rsidRPr="007E14E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77777777" w:rsidR="00DA509A" w:rsidRPr="007E14E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7E14E8">
        <w:rPr>
          <w:rFonts w:ascii="Cambria" w:hAnsi="Cambria" w:cs="Arial"/>
          <w:sz w:val="20"/>
          <w:szCs w:val="20"/>
        </w:rPr>
        <w:t>ROBOTY BUDOWLANE</w:t>
      </w:r>
      <w:r w:rsidRPr="007E14E8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7E14E8" w14:paraId="12BF338A" w14:textId="77777777" w:rsidTr="0073005E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7E14E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26614BD7" w:rsidR="00EC6B7B" w:rsidRPr="007E14E8" w:rsidRDefault="00EC6B7B" w:rsidP="006C47A4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7E14E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480B117F" w:rsidR="00EC6B7B" w:rsidRPr="00125FB8" w:rsidRDefault="00EC6B7B" w:rsidP="00125FB8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7E14E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EB4D7F" w:rsidRPr="007E14E8" w14:paraId="7DB7F0EE" w14:textId="77777777" w:rsidTr="00EB4D7F">
        <w:trPr>
          <w:cantSplit/>
          <w:trHeight w:hRule="exact" w:val="681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5CC32A" w14:textId="58D52BFD" w:rsidR="00EB4D7F" w:rsidRPr="007E14E8" w:rsidRDefault="00EB4D7F" w:rsidP="00125FB8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8C4D9D" w:rsidRPr="007E14E8" w14:paraId="71AC0B5E" w14:textId="77777777" w:rsidTr="00307BE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290335" w14:textId="77777777" w:rsidR="008C4D9D" w:rsidRPr="007E14E8" w:rsidRDefault="008C4D9D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6CEC6E" w14:textId="0A81059B" w:rsidR="008C4D9D" w:rsidRPr="007E14E8" w:rsidRDefault="008C07A7" w:rsidP="00FC7FCD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spacing w:val="4"/>
                <w:sz w:val="20"/>
                <w:szCs w:val="20"/>
              </w:rPr>
              <w:t>Nazwa zadania:</w:t>
            </w:r>
          </w:p>
          <w:p w14:paraId="59B7328B" w14:textId="77777777" w:rsidR="008C4D9D" w:rsidRPr="007E14E8" w:rsidRDefault="008C4D9D" w:rsidP="00B17031">
            <w:pPr>
              <w:snapToGrid w:val="0"/>
              <w:spacing w:line="276" w:lineRule="auto"/>
              <w:ind w:left="142" w:right="141"/>
              <w:contextualSpacing/>
              <w:jc w:val="both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7E14E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641ADEA1" w14:textId="77777777" w:rsidR="008C4D9D" w:rsidRPr="007E14E8" w:rsidRDefault="008C4D9D" w:rsidP="00B17031">
            <w:pPr>
              <w:pStyle w:val="Bezodstpw"/>
              <w:spacing w:line="276" w:lineRule="auto"/>
              <w:ind w:firstLine="186"/>
              <w:contextualSpacing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7E14E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1DBDBE62" w14:textId="377E7D4B" w:rsidR="0061554F" w:rsidRPr="007E14E8" w:rsidRDefault="00B673A6" w:rsidP="00B17031">
            <w:pPr>
              <w:pStyle w:val="Bezodstpw"/>
              <w:spacing w:line="276" w:lineRule="auto"/>
              <w:ind w:left="186" w:right="228"/>
              <w:contextualSpacing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R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obotę budowalną </w:t>
            </w:r>
            <w:r w:rsidR="00D04818">
              <w:rPr>
                <w:rFonts w:ascii="Cambria" w:hAnsi="Cambria" w:cs="Arial"/>
                <w:sz w:val="20"/>
                <w:szCs w:val="20"/>
              </w:rPr>
              <w:t>(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>wykonan</w:t>
            </w:r>
            <w:r w:rsidR="00D04818">
              <w:rPr>
                <w:rFonts w:ascii="Cambria" w:hAnsi="Cambria" w:cs="Arial"/>
                <w:sz w:val="20"/>
                <w:szCs w:val="20"/>
              </w:rPr>
              <w:t>ą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w ramach jednej umowy/kontraktu</w:t>
            </w:r>
            <w:r w:rsidR="00D04818">
              <w:rPr>
                <w:rFonts w:ascii="Cambria" w:hAnsi="Cambria" w:cs="Arial"/>
                <w:sz w:val="20"/>
                <w:szCs w:val="20"/>
              </w:rPr>
              <w:t>)</w:t>
            </w:r>
            <w:r w:rsidR="00D04818" w:rsidRPr="00C963BD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B17031" w:rsidRPr="00B17031">
              <w:rPr>
                <w:rFonts w:ascii="Cambria" w:hAnsi="Cambria" w:cs="Arial"/>
                <w:sz w:val="20"/>
                <w:szCs w:val="20"/>
              </w:rPr>
              <w:t>zrealizowaną w systemie „zaprojektuj i wybuduj” lub „wybuduj”</w:t>
            </w:r>
            <w:r w:rsidR="00B17031">
              <w:rPr>
                <w:rFonts w:ascii="Cambria" w:hAnsi="Cambria" w:cs="Arial"/>
                <w:sz w:val="20"/>
                <w:szCs w:val="20"/>
              </w:rPr>
              <w:t xml:space="preserve">, </w:t>
            </w:r>
            <w:r w:rsidR="00D04818">
              <w:rPr>
                <w:rFonts w:ascii="Cambria" w:hAnsi="Cambria" w:cs="Arial"/>
                <w:sz w:val="20"/>
                <w:szCs w:val="20"/>
              </w:rPr>
              <w:t>polegającą</w:t>
            </w:r>
            <w:r w:rsidR="00D04818" w:rsidRPr="00A84E17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4F2286" w:rsidRPr="006F198D">
              <w:rPr>
                <w:rFonts w:ascii="Cambria" w:hAnsi="Cambria" w:cs="Arial"/>
                <w:sz w:val="20"/>
                <w:szCs w:val="20"/>
              </w:rPr>
              <w:t xml:space="preserve">na </w:t>
            </w:r>
            <w:r w:rsidR="007E2C3F" w:rsidRPr="00DC3297">
              <w:rPr>
                <w:rFonts w:ascii="Cambria" w:hAnsi="Cambria" w:cs="Arial"/>
                <w:sz w:val="20"/>
                <w:szCs w:val="20"/>
              </w:rPr>
              <w:t>budowie lub przebudowie lub rozbudowie lub modernizacji</w:t>
            </w:r>
            <w:r w:rsidR="007E2C3F">
              <w:rPr>
                <w:rFonts w:ascii="Cambria" w:hAnsi="Cambria" w:cs="Arial"/>
                <w:sz w:val="20"/>
                <w:szCs w:val="20"/>
              </w:rPr>
              <w:t xml:space="preserve"> sieci kanalizacji sanitarnej lub sieci wodociągowej</w:t>
            </w:r>
            <w:r w:rsidR="00835FE8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1B7FD0">
              <w:rPr>
                <w:rFonts w:ascii="Cambria" w:hAnsi="Cambria" w:cs="Arial"/>
                <w:sz w:val="20"/>
                <w:szCs w:val="20"/>
              </w:rPr>
              <w:t xml:space="preserve">o wartości </w:t>
            </w:r>
            <w:r w:rsidR="00D04818" w:rsidRPr="007E14E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1554F" w:rsidRPr="007E14E8">
              <w:rPr>
                <w:rFonts w:ascii="Cambria" w:hAnsi="Cambria" w:cs="Arial"/>
                <w:b/>
                <w:sz w:val="20"/>
                <w:szCs w:val="20"/>
              </w:rPr>
              <w:t>………………………………….</w:t>
            </w:r>
            <w:r w:rsidR="007E2C3F">
              <w:rPr>
                <w:rFonts w:ascii="Cambria" w:hAnsi="Cambria" w:cs="Arial"/>
                <w:b/>
                <w:sz w:val="20"/>
                <w:szCs w:val="20"/>
              </w:rPr>
              <w:t xml:space="preserve"> zł brutto.</w:t>
            </w:r>
          </w:p>
          <w:p w14:paraId="05E4A538" w14:textId="77777777" w:rsidR="00254603" w:rsidRPr="007E14E8" w:rsidRDefault="00254603" w:rsidP="00FC7FCD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A2F663" w14:textId="70CC8694" w:rsidR="008C4D9D" w:rsidRPr="007E14E8" w:rsidRDefault="006C47A4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9D311C7" w14:textId="35F3E3B5" w:rsidR="008C4D9D" w:rsidRPr="007E14E8" w:rsidRDefault="006C47A4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5DC2A7" w14:textId="687373D0" w:rsidR="008C4D9D" w:rsidRPr="007E14E8" w:rsidRDefault="006C47A4" w:rsidP="00FC7FCD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0165D3" w14:textId="77777777" w:rsidR="008C4D9D" w:rsidRPr="007E14E8" w:rsidRDefault="008C4D9D" w:rsidP="00FC7FCD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7E14E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7E14E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EB4D7F" w:rsidRPr="007E14E8" w14:paraId="4091A66F" w14:textId="77777777" w:rsidTr="001B7796">
        <w:trPr>
          <w:cantSplit/>
          <w:trHeight w:hRule="exact" w:val="681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8633268" w14:textId="359B4B99" w:rsidR="00EB4D7F" w:rsidRPr="007E14E8" w:rsidRDefault="00EB4D7F" w:rsidP="001B779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61FC5F21" w14:textId="77777777" w:rsidR="00DA509A" w:rsidRPr="007E14E8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7E14E8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7E14E8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  <w:r w:rsidR="00DB210B" w:rsidRPr="007E14E8">
        <w:rPr>
          <w:rFonts w:ascii="Cambria" w:hAnsi="Cambria" w:cs="Arial"/>
          <w:sz w:val="20"/>
          <w:szCs w:val="20"/>
        </w:rPr>
        <w:tab/>
      </w:r>
    </w:p>
    <w:sectPr w:rsidR="00DA509A" w:rsidRPr="007E14E8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7A694" w14:textId="77777777" w:rsidR="006B318B" w:rsidRDefault="006B318B">
      <w:r>
        <w:separator/>
      </w:r>
    </w:p>
  </w:endnote>
  <w:endnote w:type="continuationSeparator" w:id="0">
    <w:p w14:paraId="5940C790" w14:textId="77777777" w:rsidR="006B318B" w:rsidRDefault="006B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155FBE6" w14:textId="77777777" w:rsidR="00BB136F" w:rsidRDefault="00BB136F" w:rsidP="00BB136F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</w:p>
  <w:bookmarkEnd w:id="1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4691" w14:textId="77777777" w:rsidR="006B318B" w:rsidRDefault="006B318B">
      <w:r>
        <w:separator/>
      </w:r>
    </w:p>
  </w:footnote>
  <w:footnote w:type="continuationSeparator" w:id="0">
    <w:p w14:paraId="0B1E6A72" w14:textId="77777777" w:rsidR="006B318B" w:rsidRDefault="006B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26E59E5" w14:textId="77777777" w:rsidR="00BB136F" w:rsidRPr="002A3CFC" w:rsidRDefault="00BB136F" w:rsidP="00BB136F">
    <w:pPr>
      <w:pStyle w:val="Nagwek"/>
      <w:rPr>
        <w:rFonts w:ascii="Cambria" w:hAnsi="Cambria" w:cs="Arial"/>
        <w:sz w:val="20"/>
        <w:szCs w:val="20"/>
        <w:lang w:val="pl-PL" w:eastAsia="pl-PL"/>
      </w:rPr>
    </w:pPr>
    <w:r w:rsidRPr="00D95484">
      <w:rPr>
        <w:rFonts w:ascii="Cambria" w:hAnsi="Cambria" w:cs="Arial"/>
        <w:sz w:val="20"/>
        <w:szCs w:val="20"/>
        <w:lang w:val="pl-PL" w:eastAsia="pl-PL"/>
      </w:rPr>
      <w:t xml:space="preserve">Nr referencyjny: </w:t>
    </w:r>
    <w:r w:rsidRPr="00806FC2">
      <w:rPr>
        <w:rFonts w:ascii="Cambria" w:hAnsi="Cambria" w:cs="Arial"/>
        <w:sz w:val="20"/>
        <w:szCs w:val="20"/>
        <w:lang w:val="pl-PL" w:eastAsia="pl-PL"/>
      </w:rPr>
      <w:t>BIDR.271.</w:t>
    </w:r>
    <w:r>
      <w:rPr>
        <w:rFonts w:ascii="Cambria" w:hAnsi="Cambria" w:cs="Arial"/>
        <w:sz w:val="20"/>
        <w:szCs w:val="20"/>
        <w:lang w:val="pl-PL" w:eastAsia="pl-PL"/>
      </w:rPr>
      <w:t>20</w:t>
    </w:r>
    <w:r w:rsidRPr="00806FC2">
      <w:rPr>
        <w:rFonts w:ascii="Cambria" w:hAnsi="Cambria" w:cs="Arial"/>
        <w:sz w:val="20"/>
        <w:szCs w:val="20"/>
        <w:lang w:val="pl-PL" w:eastAsia="pl-PL"/>
      </w:rPr>
      <w:t>.22</w:t>
    </w: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E5FF5" w14:textId="29A8FA51" w:rsidR="006C47A4" w:rsidRDefault="006C47A4" w:rsidP="006C47A4">
    <w:pPr>
      <w:pStyle w:val="Nagwek"/>
      <w:jc w:val="center"/>
      <w:rPr>
        <w:rFonts w:ascii="Cambria" w:hAnsi="Cambria" w:cs="Arial"/>
        <w:sz w:val="20"/>
        <w:szCs w:val="20"/>
      </w:rPr>
    </w:pPr>
  </w:p>
  <w:p w14:paraId="09E3FF51" w14:textId="7BFDDFBD" w:rsidR="006C47A4" w:rsidRPr="000F1B3F" w:rsidRDefault="006C47A4" w:rsidP="006C47A4">
    <w:pPr>
      <w:pStyle w:val="Nagwek"/>
      <w:rPr>
        <w:rFonts w:ascii="Cambria" w:hAnsi="Cambria" w:cs="Arial"/>
        <w:sz w:val="20"/>
        <w:szCs w:val="20"/>
        <w:lang w:val="pl-PL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r w:rsidR="00EB4D7F" w:rsidRPr="00EB4D7F">
      <w:rPr>
        <w:rFonts w:ascii="Cambria" w:hAnsi="Cambria" w:cs="Arial"/>
        <w:sz w:val="20"/>
        <w:szCs w:val="20"/>
      </w:rPr>
      <w:t>ZG.271.</w:t>
    </w:r>
    <w:r w:rsidR="00F571A1">
      <w:rPr>
        <w:rFonts w:ascii="Cambria" w:hAnsi="Cambria" w:cs="Arial"/>
        <w:sz w:val="20"/>
        <w:szCs w:val="20"/>
      </w:rPr>
      <w:t>6</w:t>
    </w:r>
    <w:r w:rsidR="00EB4D7F" w:rsidRPr="00EB4D7F">
      <w:rPr>
        <w:rFonts w:ascii="Cambria" w:hAnsi="Cambria" w:cs="Arial"/>
        <w:sz w:val="20"/>
        <w:szCs w:val="20"/>
      </w:rPr>
      <w:t>.202</w:t>
    </w:r>
    <w:r w:rsidR="00F571A1">
      <w:rPr>
        <w:rFonts w:ascii="Cambria" w:hAnsi="Cambria" w:cs="Arial"/>
        <w:sz w:val="20"/>
        <w:szCs w:val="20"/>
      </w:rPr>
      <w:t>6</w:t>
    </w:r>
  </w:p>
  <w:p w14:paraId="00D19E05" w14:textId="27F2F6AF" w:rsidR="002A3CFC" w:rsidRPr="006C47A4" w:rsidRDefault="002A3CFC" w:rsidP="006C47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3103281">
    <w:abstractNumId w:val="33"/>
  </w:num>
  <w:num w:numId="2" w16cid:durableId="1826430120">
    <w:abstractNumId w:val="38"/>
  </w:num>
  <w:num w:numId="3" w16cid:durableId="155152014">
    <w:abstractNumId w:val="27"/>
  </w:num>
  <w:num w:numId="4" w16cid:durableId="767579469">
    <w:abstractNumId w:val="24"/>
  </w:num>
  <w:num w:numId="5" w16cid:durableId="849871248">
    <w:abstractNumId w:val="18"/>
  </w:num>
  <w:num w:numId="6" w16cid:durableId="1376929184">
    <w:abstractNumId w:val="30"/>
  </w:num>
  <w:num w:numId="7" w16cid:durableId="184904229">
    <w:abstractNumId w:val="34"/>
  </w:num>
  <w:num w:numId="8" w16cid:durableId="1559709227">
    <w:abstractNumId w:val="22"/>
  </w:num>
  <w:num w:numId="9" w16cid:durableId="554007870">
    <w:abstractNumId w:val="45"/>
  </w:num>
  <w:num w:numId="10" w16cid:durableId="1813712942">
    <w:abstractNumId w:val="50"/>
  </w:num>
  <w:num w:numId="11" w16cid:durableId="1672484231">
    <w:abstractNumId w:val="19"/>
  </w:num>
  <w:num w:numId="12" w16cid:durableId="55934279">
    <w:abstractNumId w:val="48"/>
  </w:num>
  <w:num w:numId="13" w16cid:durableId="1291670889">
    <w:abstractNumId w:val="49"/>
  </w:num>
  <w:num w:numId="14" w16cid:durableId="1031419797">
    <w:abstractNumId w:val="12"/>
  </w:num>
  <w:num w:numId="15" w16cid:durableId="503519804">
    <w:abstractNumId w:val="25"/>
  </w:num>
  <w:num w:numId="16" w16cid:durableId="570777282">
    <w:abstractNumId w:val="29"/>
  </w:num>
  <w:num w:numId="17" w16cid:durableId="1420979489">
    <w:abstractNumId w:val="44"/>
  </w:num>
  <w:num w:numId="18" w16cid:durableId="275061284">
    <w:abstractNumId w:val="21"/>
  </w:num>
  <w:num w:numId="19" w16cid:durableId="1736052656">
    <w:abstractNumId w:val="13"/>
  </w:num>
  <w:num w:numId="20" w16cid:durableId="785584840">
    <w:abstractNumId w:val="16"/>
  </w:num>
  <w:num w:numId="21" w16cid:durableId="353700984">
    <w:abstractNumId w:val="39"/>
  </w:num>
  <w:num w:numId="22" w16cid:durableId="2059821123">
    <w:abstractNumId w:val="17"/>
  </w:num>
  <w:num w:numId="23" w16cid:durableId="1851790967">
    <w:abstractNumId w:val="43"/>
  </w:num>
  <w:num w:numId="24" w16cid:durableId="2115594452">
    <w:abstractNumId w:val="41"/>
  </w:num>
  <w:num w:numId="25" w16cid:durableId="1482111383">
    <w:abstractNumId w:val="20"/>
  </w:num>
  <w:num w:numId="26" w16cid:durableId="206452142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3112328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3207110">
    <w:abstractNumId w:val="3"/>
  </w:num>
  <w:num w:numId="29" w16cid:durableId="164789397">
    <w:abstractNumId w:val="8"/>
  </w:num>
  <w:num w:numId="30" w16cid:durableId="1478379804">
    <w:abstractNumId w:val="2"/>
  </w:num>
  <w:num w:numId="31" w16cid:durableId="436023386">
    <w:abstractNumId w:val="37"/>
  </w:num>
  <w:num w:numId="32" w16cid:durableId="1667632377">
    <w:abstractNumId w:val="11"/>
  </w:num>
  <w:num w:numId="33" w16cid:durableId="237399411">
    <w:abstractNumId w:val="26"/>
  </w:num>
  <w:num w:numId="34" w16cid:durableId="365641762">
    <w:abstractNumId w:val="40"/>
  </w:num>
  <w:num w:numId="35" w16cid:durableId="119996758">
    <w:abstractNumId w:val="15"/>
  </w:num>
  <w:num w:numId="36" w16cid:durableId="1120031700">
    <w:abstractNumId w:val="47"/>
  </w:num>
  <w:num w:numId="37" w16cid:durableId="78601529">
    <w:abstractNumId w:val="14"/>
  </w:num>
  <w:num w:numId="38" w16cid:durableId="1556042803">
    <w:abstractNumId w:val="10"/>
  </w:num>
  <w:num w:numId="39" w16cid:durableId="129523774">
    <w:abstractNumId w:val="23"/>
  </w:num>
  <w:num w:numId="40" w16cid:durableId="1291397372">
    <w:abstractNumId w:val="35"/>
  </w:num>
  <w:num w:numId="41" w16cid:durableId="1249383132">
    <w:abstractNumId w:val="31"/>
  </w:num>
  <w:num w:numId="42" w16cid:durableId="18632782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8156953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ABC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8BA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5FB8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47760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757B8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35D"/>
    <w:rsid w:val="00445639"/>
    <w:rsid w:val="00446602"/>
    <w:rsid w:val="00446E5C"/>
    <w:rsid w:val="004501D1"/>
    <w:rsid w:val="0045165D"/>
    <w:rsid w:val="004519E7"/>
    <w:rsid w:val="004523CE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228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1209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033F"/>
    <w:rsid w:val="006B318B"/>
    <w:rsid w:val="006B48EB"/>
    <w:rsid w:val="006B65EA"/>
    <w:rsid w:val="006B6D15"/>
    <w:rsid w:val="006C1399"/>
    <w:rsid w:val="006C3D0A"/>
    <w:rsid w:val="006C3D86"/>
    <w:rsid w:val="006C408B"/>
    <w:rsid w:val="006C47A4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1CF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0F31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63C3"/>
    <w:rsid w:val="007C73C6"/>
    <w:rsid w:val="007D29F5"/>
    <w:rsid w:val="007D2EDC"/>
    <w:rsid w:val="007D5D10"/>
    <w:rsid w:val="007E08D6"/>
    <w:rsid w:val="007E14E8"/>
    <w:rsid w:val="007E1650"/>
    <w:rsid w:val="007E2C3F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6FC2"/>
    <w:rsid w:val="008079C8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5FE8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7A7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3941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17031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135B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36F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97B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4D7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1A1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Domylnaczcionkaakapitu1">
    <w:name w:val="Domyślna czcionka akapitu1"/>
    <w:rsid w:val="00F57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45268F-6F3C-4169-A3EA-45DA707B6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Urząd Gminy Mędrzechów 1a</cp:lastModifiedBy>
  <cp:revision>19</cp:revision>
  <cp:lastPrinted>2020-12-21T07:19:00Z</cp:lastPrinted>
  <dcterms:created xsi:type="dcterms:W3CDTF">2020-12-21T07:19:00Z</dcterms:created>
  <dcterms:modified xsi:type="dcterms:W3CDTF">2026-08-14T07:13:00Z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