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8ABEE" w14:textId="77777777" w:rsidR="00AD5293" w:rsidRPr="00E328D1" w:rsidRDefault="00E84D86">
      <w:pPr>
        <w:pStyle w:val="Tytu"/>
        <w:jc w:val="center"/>
      </w:pPr>
      <w:r w:rsidRPr="00E328D1">
        <w:t>ZAŁĄCZNIK NR 2</w:t>
      </w:r>
    </w:p>
    <w:p w14:paraId="7A487571" w14:textId="77777777" w:rsidR="00AD5293" w:rsidRPr="00E328D1" w:rsidRDefault="00E84D86">
      <w:pPr>
        <w:spacing w:after="0"/>
        <w:jc w:val="center"/>
      </w:pPr>
      <w:r w:rsidRPr="00E328D1">
        <w:rPr>
          <w:color w:val="000000"/>
          <w:sz w:val="20"/>
        </w:rPr>
        <w:t>Formularz parametrów oferowanych i wykaz kart katalogowych</w:t>
      </w:r>
    </w:p>
    <w:p w14:paraId="48CE61CB" w14:textId="77777777" w:rsidR="00AD5293" w:rsidRPr="00E328D1" w:rsidRDefault="00E84D86">
      <w:pPr>
        <w:jc w:val="center"/>
      </w:pPr>
      <w:r w:rsidRPr="00E328D1">
        <w:rPr>
          <w:b/>
          <w:sz w:val="20"/>
        </w:rPr>
        <w:t>„Nowoczesny Monitoring dla bezpiecznych Starachowic” – Etap 1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478"/>
      </w:tblGrid>
      <w:tr w:rsidR="00AD5293" w:rsidRPr="00E328D1" w14:paraId="4B3997C1" w14:textId="77777777">
        <w:trPr>
          <w:jc w:val="center"/>
        </w:trPr>
        <w:tc>
          <w:tcPr>
            <w:tcW w:w="15478" w:type="dxa"/>
            <w:shd w:val="clear" w:color="auto" w:fill="D9EAF7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08A7865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</w:rPr>
              <w:t>Formularz służy identyfikacji oferowanych produktów i wskazaniu parametrów rzeczywiście oferowanych modeli. Pełne wymagania wynikają z OPZ. Karty katalogowe i inne przedmiotowe środki dowodowe składa się wyłącznie w zakresie i terminie wskazanym w SWZ. Kolumnę „Dokument / strona” należy wypełnić, gdy dokument jest wymagany albo dołączany.</w:t>
            </w:r>
          </w:p>
        </w:tc>
      </w:tr>
    </w:tbl>
    <w:p w14:paraId="7B7F9184" w14:textId="77777777" w:rsidR="00AD5293" w:rsidRPr="00E328D1" w:rsidRDefault="00522773">
      <w:pPr>
        <w:spacing w:after="0"/>
      </w:pPr>
      <w:r w:rsidRPr="00E328D1">
        <w:rPr>
          <w:color w:val="000000"/>
          <w:sz w:val="20"/>
        </w:rPr>
        <w:t>Ocena zgodności oferowanych urządzeń zostanie przeprowadzona na zasadach i w terminach określonych w SWZ oraz OPZ. Formularz nie zastępuje wymagań tych dokumentów.</w:t>
      </w:r>
    </w:p>
    <w:p w14:paraId="67FE5CF4" w14:textId="77777777" w:rsidR="00AD5293" w:rsidRPr="00E328D1" w:rsidRDefault="00E84D86">
      <w:pPr>
        <w:pStyle w:val="Nagwek1"/>
        <w:spacing w:before="100" w:after="60"/>
      </w:pPr>
      <w:r w:rsidRPr="00E328D1">
        <w:rPr>
          <w:rFonts w:ascii="Arial" w:hAnsi="Arial"/>
          <w:sz w:val="22"/>
        </w:rPr>
        <w:t>1. Dane Wykonawcy</w:t>
      </w:r>
    </w:p>
    <w:tbl>
      <w:tblPr>
        <w:tblStyle w:val="Tabela-Siatka"/>
        <w:tblW w:w="15470" w:type="dxa"/>
        <w:jc w:val="center"/>
        <w:tblLayout w:type="fixed"/>
        <w:tblLook w:val="04A0" w:firstRow="1" w:lastRow="0" w:firstColumn="1" w:lastColumn="0" w:noHBand="0" w:noVBand="1"/>
      </w:tblPr>
      <w:tblGrid>
        <w:gridCol w:w="1900"/>
        <w:gridCol w:w="5650"/>
        <w:gridCol w:w="1900"/>
        <w:gridCol w:w="6020"/>
      </w:tblGrid>
      <w:tr w:rsidR="00AD5293" w:rsidRPr="00E328D1" w14:paraId="72216041" w14:textId="77777777">
        <w:trPr>
          <w:cantSplit/>
          <w:jc w:val="center"/>
        </w:trPr>
        <w:tc>
          <w:tcPr>
            <w:tcW w:w="1900" w:type="dxa"/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440DAFA" w14:textId="77777777" w:rsidR="00AD5293" w:rsidRPr="00E328D1" w:rsidRDefault="00E84D86">
            <w:pPr>
              <w:spacing w:after="0"/>
            </w:pPr>
            <w:r w:rsidRPr="00E328D1">
              <w:rPr>
                <w:b/>
                <w:color w:val="000000"/>
                <w:sz w:val="17"/>
              </w:rPr>
              <w:t>Nazwa / firma</w:t>
            </w:r>
          </w:p>
        </w:tc>
        <w:tc>
          <w:tcPr>
            <w:tcW w:w="56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71D7698" w14:textId="77777777" w:rsidR="00AD5293" w:rsidRPr="00E328D1" w:rsidRDefault="00AD5293">
            <w:pPr>
              <w:spacing w:after="0"/>
            </w:pPr>
          </w:p>
        </w:tc>
        <w:tc>
          <w:tcPr>
            <w:tcW w:w="1900" w:type="dxa"/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05B93E3" w14:textId="77777777" w:rsidR="00AD5293" w:rsidRPr="00E328D1" w:rsidRDefault="00E84D86">
            <w:pPr>
              <w:spacing w:after="0"/>
            </w:pPr>
            <w:r w:rsidRPr="00E328D1">
              <w:rPr>
                <w:b/>
                <w:color w:val="000000"/>
                <w:sz w:val="17"/>
              </w:rPr>
              <w:t>NIP / REGON</w:t>
            </w:r>
          </w:p>
        </w:tc>
        <w:tc>
          <w:tcPr>
            <w:tcW w:w="602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445502C" w14:textId="77777777" w:rsidR="00AD5293" w:rsidRPr="00E328D1" w:rsidRDefault="00AD5293">
            <w:pPr>
              <w:spacing w:after="0"/>
            </w:pPr>
          </w:p>
        </w:tc>
      </w:tr>
      <w:tr w:rsidR="00AD5293" w:rsidRPr="00E328D1" w14:paraId="45C5A3AA" w14:textId="77777777">
        <w:trPr>
          <w:cantSplit/>
          <w:jc w:val="center"/>
        </w:trPr>
        <w:tc>
          <w:tcPr>
            <w:tcW w:w="1900" w:type="dxa"/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5768744" w14:textId="77777777" w:rsidR="00AD5293" w:rsidRPr="00E328D1" w:rsidRDefault="00E84D86">
            <w:pPr>
              <w:spacing w:after="0"/>
            </w:pPr>
            <w:r w:rsidRPr="00E328D1">
              <w:rPr>
                <w:b/>
                <w:color w:val="000000"/>
                <w:sz w:val="17"/>
              </w:rPr>
              <w:t>Adres</w:t>
            </w:r>
          </w:p>
        </w:tc>
        <w:tc>
          <w:tcPr>
            <w:tcW w:w="56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F2FF3AD" w14:textId="77777777" w:rsidR="00AD5293" w:rsidRPr="00E328D1" w:rsidRDefault="00AD5293">
            <w:pPr>
              <w:spacing w:after="0"/>
            </w:pPr>
          </w:p>
        </w:tc>
        <w:tc>
          <w:tcPr>
            <w:tcW w:w="1900" w:type="dxa"/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DA4019F" w14:textId="77777777" w:rsidR="00AD5293" w:rsidRPr="00E328D1" w:rsidRDefault="00E84D86">
            <w:pPr>
              <w:spacing w:after="0"/>
            </w:pPr>
            <w:r w:rsidRPr="00E328D1">
              <w:rPr>
                <w:b/>
                <w:color w:val="000000"/>
                <w:sz w:val="17"/>
              </w:rPr>
              <w:t>Osoba do kontaktu</w:t>
            </w:r>
          </w:p>
        </w:tc>
        <w:tc>
          <w:tcPr>
            <w:tcW w:w="602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7DF1F6D" w14:textId="77777777" w:rsidR="00AD5293" w:rsidRPr="00E328D1" w:rsidRDefault="00AD5293">
            <w:pPr>
              <w:spacing w:after="0"/>
            </w:pPr>
          </w:p>
        </w:tc>
      </w:tr>
      <w:tr w:rsidR="00AD5293" w:rsidRPr="00E328D1" w14:paraId="7BC5BC2A" w14:textId="77777777">
        <w:trPr>
          <w:cantSplit/>
          <w:jc w:val="center"/>
        </w:trPr>
        <w:tc>
          <w:tcPr>
            <w:tcW w:w="1900" w:type="dxa"/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A248F64" w14:textId="77777777" w:rsidR="00AD5293" w:rsidRPr="00E328D1" w:rsidRDefault="00E84D86">
            <w:pPr>
              <w:spacing w:after="0"/>
            </w:pPr>
            <w:r w:rsidRPr="00E328D1">
              <w:rPr>
                <w:b/>
                <w:color w:val="000000"/>
                <w:sz w:val="17"/>
              </w:rPr>
              <w:t>Telefon</w:t>
            </w:r>
          </w:p>
        </w:tc>
        <w:tc>
          <w:tcPr>
            <w:tcW w:w="56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79DD8F9" w14:textId="77777777" w:rsidR="00AD5293" w:rsidRPr="00E328D1" w:rsidRDefault="00AD5293">
            <w:pPr>
              <w:spacing w:after="0"/>
            </w:pPr>
          </w:p>
        </w:tc>
        <w:tc>
          <w:tcPr>
            <w:tcW w:w="1900" w:type="dxa"/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D99CD00" w14:textId="77777777" w:rsidR="00AD5293" w:rsidRPr="00E328D1" w:rsidRDefault="00E84D86">
            <w:pPr>
              <w:spacing w:after="0"/>
            </w:pPr>
            <w:r w:rsidRPr="00E328D1">
              <w:rPr>
                <w:b/>
                <w:color w:val="000000"/>
                <w:sz w:val="17"/>
              </w:rPr>
              <w:t>E-mail</w:t>
            </w:r>
          </w:p>
        </w:tc>
        <w:tc>
          <w:tcPr>
            <w:tcW w:w="602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05A85A5" w14:textId="77777777" w:rsidR="00AD5293" w:rsidRPr="00E328D1" w:rsidRDefault="00AD5293">
            <w:pPr>
              <w:spacing w:after="0"/>
            </w:pPr>
          </w:p>
        </w:tc>
      </w:tr>
    </w:tbl>
    <w:p w14:paraId="6BD0A46C" w14:textId="77777777" w:rsidR="00AD5293" w:rsidRPr="00E328D1" w:rsidRDefault="00E84D86">
      <w:pPr>
        <w:pStyle w:val="Nagwek1"/>
        <w:spacing w:before="100" w:after="60"/>
      </w:pPr>
      <w:r w:rsidRPr="00E328D1">
        <w:rPr>
          <w:rFonts w:ascii="Arial" w:hAnsi="Arial"/>
          <w:sz w:val="22"/>
        </w:rPr>
        <w:t>2. Wykaz oferowanych produktów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478"/>
      </w:tblGrid>
      <w:tr w:rsidR="00AD5293" w:rsidRPr="00E328D1" w14:paraId="510D25AE" w14:textId="77777777">
        <w:trPr>
          <w:jc w:val="center"/>
        </w:trPr>
        <w:tc>
          <w:tcPr>
            <w:tcW w:w="15478" w:type="dxa"/>
            <w:shd w:val="clear" w:color="auto" w:fill="FFF2C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E40A52B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</w:rPr>
              <w:t>Dla urządzeń wskazanych w OPZ należy podać dokładnego producenta i model/kod. Dokument oraz stronę wskazuje się, jeżeli dany dokument jest składany zgodnie z SWZ. Dla powszechnych materiałów instalacyjnych dopuszcza się wskazanie producenta/typu przed montażem, jeżeli SWZ nie wymaga ich wraz z ofertą.</w:t>
            </w:r>
          </w:p>
        </w:tc>
      </w:tr>
    </w:tbl>
    <w:p w14:paraId="006B73DC" w14:textId="77777777" w:rsidR="00AD5293" w:rsidRPr="00E328D1" w:rsidRDefault="00AD5293">
      <w:pPr>
        <w:spacing w:after="0"/>
      </w:pPr>
      <w:bookmarkStart w:id="0" w:name="_Hlk236601207"/>
    </w:p>
    <w:tbl>
      <w:tblPr>
        <w:tblW w:w="14300" w:type="dxa"/>
        <w:jc w:val="center"/>
        <w:tblLayout w:type="fixed"/>
        <w:tblLook w:val="04A0" w:firstRow="1" w:lastRow="0" w:firstColumn="1" w:lastColumn="0" w:noHBand="0" w:noVBand="1"/>
      </w:tblPr>
      <w:tblGrid>
        <w:gridCol w:w="950"/>
        <w:gridCol w:w="4100"/>
        <w:gridCol w:w="900"/>
        <w:gridCol w:w="1750"/>
        <w:gridCol w:w="1900"/>
        <w:gridCol w:w="3550"/>
        <w:gridCol w:w="1150"/>
      </w:tblGrid>
      <w:tr w:rsidR="00AD5293" w:rsidRPr="00E328D1" w14:paraId="607E6CDA" w14:textId="77777777">
        <w:trPr>
          <w:cantSplit/>
          <w:tblHeader/>
          <w:jc w:val="center"/>
        </w:trPr>
        <w:tc>
          <w:tcPr>
            <w:tcW w:w="950" w:type="dxa"/>
            <w:shd w:val="clear" w:color="auto" w:fill="1F4E7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bookmarkEnd w:id="0"/>
          <w:p w14:paraId="354864C3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b/>
                <w:color w:val="FFFFFF"/>
                <w:sz w:val="15"/>
              </w:rPr>
              <w:t>Pkt OPZ</w:t>
            </w:r>
          </w:p>
        </w:tc>
        <w:tc>
          <w:tcPr>
            <w:tcW w:w="4100" w:type="dxa"/>
            <w:shd w:val="clear" w:color="auto" w:fill="1F4E7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54E5C44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b/>
                <w:color w:val="FFFFFF"/>
                <w:sz w:val="15"/>
              </w:rPr>
              <w:t>Przedmiot</w:t>
            </w:r>
          </w:p>
        </w:tc>
        <w:tc>
          <w:tcPr>
            <w:tcW w:w="900" w:type="dxa"/>
            <w:shd w:val="clear" w:color="auto" w:fill="1F4E7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A36705D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b/>
                <w:color w:val="FFFFFF"/>
                <w:sz w:val="15"/>
              </w:rPr>
              <w:t>Ilość</w:t>
            </w:r>
          </w:p>
        </w:tc>
        <w:tc>
          <w:tcPr>
            <w:tcW w:w="1750" w:type="dxa"/>
            <w:shd w:val="clear" w:color="auto" w:fill="1F4E7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5815ED7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b/>
                <w:color w:val="FFFFFF"/>
                <w:sz w:val="15"/>
              </w:rPr>
              <w:t>Producent</w:t>
            </w:r>
          </w:p>
        </w:tc>
        <w:tc>
          <w:tcPr>
            <w:tcW w:w="1900" w:type="dxa"/>
            <w:shd w:val="clear" w:color="auto" w:fill="1F4E7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F201F08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b/>
                <w:color w:val="FFFFFF"/>
                <w:sz w:val="15"/>
              </w:rPr>
              <w:t>Model / kod</w:t>
            </w:r>
          </w:p>
        </w:tc>
        <w:tc>
          <w:tcPr>
            <w:tcW w:w="3550" w:type="dxa"/>
            <w:shd w:val="clear" w:color="auto" w:fill="1F4E7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E534BA0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b/>
                <w:color w:val="FFFFFF"/>
                <w:sz w:val="15"/>
              </w:rPr>
              <w:t>Dokument / strona*</w:t>
            </w:r>
          </w:p>
        </w:tc>
        <w:tc>
          <w:tcPr>
            <w:tcW w:w="1150" w:type="dxa"/>
            <w:shd w:val="clear" w:color="auto" w:fill="1F4E7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C890B2B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b/>
                <w:color w:val="FFFFFF"/>
                <w:sz w:val="15"/>
              </w:rPr>
              <w:t>Zgodność TAK/NIE</w:t>
            </w:r>
          </w:p>
        </w:tc>
      </w:tr>
      <w:tr w:rsidR="00AD5293" w:rsidRPr="00E328D1" w14:paraId="2ECD0D80" w14:textId="77777777">
        <w:trPr>
          <w:cantSplit/>
          <w:jc w:val="center"/>
        </w:trPr>
        <w:tc>
          <w:tcPr>
            <w:tcW w:w="9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D22C753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5"/>
              </w:rPr>
              <w:t>5.1</w:t>
            </w:r>
          </w:p>
        </w:tc>
        <w:tc>
          <w:tcPr>
            <w:tcW w:w="41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A45BD13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5"/>
              </w:rPr>
              <w:t>Szafa teletechniczna RACK 19” – typ 1</w:t>
            </w:r>
          </w:p>
        </w:tc>
        <w:tc>
          <w:tcPr>
            <w:tcW w:w="9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07380E9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5"/>
              </w:rPr>
              <w:t>4 szt.</w:t>
            </w:r>
          </w:p>
        </w:tc>
        <w:tc>
          <w:tcPr>
            <w:tcW w:w="17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A25198D" w14:textId="77777777" w:rsidR="00AD5293" w:rsidRPr="00E328D1" w:rsidRDefault="00AD5293">
            <w:pPr>
              <w:spacing w:after="0"/>
            </w:pPr>
          </w:p>
        </w:tc>
        <w:tc>
          <w:tcPr>
            <w:tcW w:w="19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C5204D3" w14:textId="77777777" w:rsidR="00AD5293" w:rsidRPr="00E328D1" w:rsidRDefault="00AD5293">
            <w:pPr>
              <w:spacing w:after="0"/>
            </w:pPr>
          </w:p>
        </w:tc>
        <w:tc>
          <w:tcPr>
            <w:tcW w:w="35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18FDAE2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5"/>
              </w:rPr>
              <w:t>jeżeli wymagano w SWZ</w:t>
            </w:r>
          </w:p>
        </w:tc>
        <w:tc>
          <w:tcPr>
            <w:tcW w:w="11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6CCEDD5" w14:textId="77777777" w:rsidR="00AD5293" w:rsidRPr="00E328D1" w:rsidRDefault="00AD5293">
            <w:pPr>
              <w:spacing w:after="0"/>
              <w:jc w:val="center"/>
            </w:pPr>
          </w:p>
        </w:tc>
      </w:tr>
      <w:tr w:rsidR="00AD5293" w:rsidRPr="00E328D1" w14:paraId="64F389EB" w14:textId="77777777">
        <w:trPr>
          <w:cantSplit/>
          <w:jc w:val="center"/>
        </w:trPr>
        <w:tc>
          <w:tcPr>
            <w:tcW w:w="9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B8BAA90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5"/>
              </w:rPr>
              <w:t>5.2</w:t>
            </w:r>
          </w:p>
        </w:tc>
        <w:tc>
          <w:tcPr>
            <w:tcW w:w="41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81B1F99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5"/>
              </w:rPr>
              <w:t>Maszt radiowy 2,5–3,0 m</w:t>
            </w:r>
          </w:p>
        </w:tc>
        <w:tc>
          <w:tcPr>
            <w:tcW w:w="9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397D66D" w14:textId="7351C4DC" w:rsidR="00AD5293" w:rsidRPr="00E328D1" w:rsidRDefault="00EA1A8F">
            <w:pPr>
              <w:spacing w:after="0"/>
              <w:jc w:val="center"/>
            </w:pPr>
            <w:r w:rsidRPr="00E328D1">
              <w:rPr>
                <w:color w:val="000000"/>
                <w:sz w:val="15"/>
              </w:rPr>
              <w:t>8</w:t>
            </w:r>
            <w:r w:rsidR="00E84D86" w:rsidRPr="00E328D1">
              <w:rPr>
                <w:color w:val="000000"/>
                <w:sz w:val="15"/>
              </w:rPr>
              <w:t xml:space="preserve"> szt.</w:t>
            </w:r>
          </w:p>
        </w:tc>
        <w:tc>
          <w:tcPr>
            <w:tcW w:w="17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309BCA9" w14:textId="77777777" w:rsidR="00AD5293" w:rsidRPr="00E328D1" w:rsidRDefault="00AD5293">
            <w:pPr>
              <w:spacing w:after="0"/>
            </w:pPr>
          </w:p>
        </w:tc>
        <w:tc>
          <w:tcPr>
            <w:tcW w:w="19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797678C" w14:textId="77777777" w:rsidR="00AD5293" w:rsidRPr="00E328D1" w:rsidRDefault="00AD5293">
            <w:pPr>
              <w:spacing w:after="0"/>
            </w:pPr>
          </w:p>
        </w:tc>
        <w:tc>
          <w:tcPr>
            <w:tcW w:w="35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66C62FE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5"/>
              </w:rPr>
              <w:t>przed montażem – wg OPZ</w:t>
            </w:r>
          </w:p>
        </w:tc>
        <w:tc>
          <w:tcPr>
            <w:tcW w:w="11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71E6AC9" w14:textId="77777777" w:rsidR="00AD5293" w:rsidRPr="00E328D1" w:rsidRDefault="00AD5293">
            <w:pPr>
              <w:spacing w:after="0"/>
              <w:jc w:val="center"/>
            </w:pPr>
          </w:p>
        </w:tc>
      </w:tr>
      <w:tr w:rsidR="00AD5293" w:rsidRPr="00E328D1" w14:paraId="670D9BF5" w14:textId="77777777">
        <w:trPr>
          <w:cantSplit/>
          <w:jc w:val="center"/>
        </w:trPr>
        <w:tc>
          <w:tcPr>
            <w:tcW w:w="9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DFEE199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5"/>
              </w:rPr>
              <w:t>5.2</w:t>
            </w:r>
          </w:p>
        </w:tc>
        <w:tc>
          <w:tcPr>
            <w:tcW w:w="41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62193A1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5"/>
              </w:rPr>
              <w:t>Maszt radiowy 1,5–2,0 m</w:t>
            </w:r>
          </w:p>
        </w:tc>
        <w:tc>
          <w:tcPr>
            <w:tcW w:w="9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1297ACE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5"/>
              </w:rPr>
              <w:t>2 szt.</w:t>
            </w:r>
          </w:p>
        </w:tc>
        <w:tc>
          <w:tcPr>
            <w:tcW w:w="17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F58F938" w14:textId="77777777" w:rsidR="00AD5293" w:rsidRPr="00E328D1" w:rsidRDefault="00AD5293">
            <w:pPr>
              <w:spacing w:after="0"/>
            </w:pPr>
          </w:p>
        </w:tc>
        <w:tc>
          <w:tcPr>
            <w:tcW w:w="19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35D9EA7" w14:textId="77777777" w:rsidR="00AD5293" w:rsidRPr="00E328D1" w:rsidRDefault="00AD5293">
            <w:pPr>
              <w:spacing w:after="0"/>
            </w:pPr>
          </w:p>
        </w:tc>
        <w:tc>
          <w:tcPr>
            <w:tcW w:w="35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99C472F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5"/>
              </w:rPr>
              <w:t>przed montażem – wg OPZ</w:t>
            </w:r>
          </w:p>
        </w:tc>
        <w:tc>
          <w:tcPr>
            <w:tcW w:w="11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B6399BB" w14:textId="77777777" w:rsidR="00AD5293" w:rsidRPr="00E328D1" w:rsidRDefault="00AD5293">
            <w:pPr>
              <w:spacing w:after="0"/>
              <w:jc w:val="center"/>
            </w:pPr>
          </w:p>
        </w:tc>
      </w:tr>
      <w:tr w:rsidR="00AD5293" w:rsidRPr="00E328D1" w14:paraId="10B43EA2" w14:textId="77777777">
        <w:trPr>
          <w:cantSplit/>
          <w:jc w:val="center"/>
        </w:trPr>
        <w:tc>
          <w:tcPr>
            <w:tcW w:w="9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024FE1E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5"/>
              </w:rPr>
              <w:t>5.3</w:t>
            </w:r>
          </w:p>
        </w:tc>
        <w:tc>
          <w:tcPr>
            <w:tcW w:w="41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6357EE4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5"/>
              </w:rPr>
              <w:t xml:space="preserve">Przełącznik </w:t>
            </w:r>
            <w:proofErr w:type="spellStart"/>
            <w:r w:rsidRPr="00E328D1">
              <w:rPr>
                <w:color w:val="000000"/>
                <w:sz w:val="15"/>
              </w:rPr>
              <w:t>zarządzalny</w:t>
            </w:r>
            <w:proofErr w:type="spellEnd"/>
            <w:r w:rsidRPr="00E328D1">
              <w:rPr>
                <w:color w:val="000000"/>
                <w:sz w:val="15"/>
              </w:rPr>
              <w:t xml:space="preserve"> </w:t>
            </w:r>
            <w:proofErr w:type="spellStart"/>
            <w:r w:rsidRPr="00E328D1">
              <w:rPr>
                <w:color w:val="000000"/>
                <w:sz w:val="15"/>
              </w:rPr>
              <w:t>PoE</w:t>
            </w:r>
            <w:proofErr w:type="spellEnd"/>
            <w:r w:rsidRPr="00E328D1">
              <w:rPr>
                <w:color w:val="000000"/>
                <w:sz w:val="15"/>
              </w:rPr>
              <w:t>+</w:t>
            </w:r>
          </w:p>
        </w:tc>
        <w:tc>
          <w:tcPr>
            <w:tcW w:w="9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D51E14B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5"/>
              </w:rPr>
              <w:t>7 szt.</w:t>
            </w:r>
          </w:p>
        </w:tc>
        <w:tc>
          <w:tcPr>
            <w:tcW w:w="17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93CECD0" w14:textId="77777777" w:rsidR="00AD5293" w:rsidRPr="00E328D1" w:rsidRDefault="00AD5293">
            <w:pPr>
              <w:spacing w:after="0"/>
            </w:pPr>
          </w:p>
        </w:tc>
        <w:tc>
          <w:tcPr>
            <w:tcW w:w="19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155B710" w14:textId="77777777" w:rsidR="00AD5293" w:rsidRPr="00E328D1" w:rsidRDefault="00AD5293">
            <w:pPr>
              <w:spacing w:after="0"/>
            </w:pPr>
          </w:p>
        </w:tc>
        <w:tc>
          <w:tcPr>
            <w:tcW w:w="35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05CAFF1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5"/>
              </w:rPr>
              <w:t>wg SWZ; dokument / strona</w:t>
            </w:r>
          </w:p>
        </w:tc>
        <w:tc>
          <w:tcPr>
            <w:tcW w:w="11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ED65CD5" w14:textId="77777777" w:rsidR="00AD5293" w:rsidRPr="00E328D1" w:rsidRDefault="00AD5293">
            <w:pPr>
              <w:spacing w:after="0"/>
              <w:jc w:val="center"/>
            </w:pPr>
          </w:p>
        </w:tc>
      </w:tr>
      <w:tr w:rsidR="00AD5293" w:rsidRPr="00E328D1" w14:paraId="6CF006AC" w14:textId="77777777">
        <w:trPr>
          <w:cantSplit/>
          <w:jc w:val="center"/>
        </w:trPr>
        <w:tc>
          <w:tcPr>
            <w:tcW w:w="9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DD38BDD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5"/>
              </w:rPr>
              <w:t>5.4.1</w:t>
            </w:r>
          </w:p>
        </w:tc>
        <w:tc>
          <w:tcPr>
            <w:tcW w:w="41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7A99445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5"/>
              </w:rPr>
              <w:t>Radiolinia / antena typ 1</w:t>
            </w:r>
          </w:p>
        </w:tc>
        <w:tc>
          <w:tcPr>
            <w:tcW w:w="9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FAA05FD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5"/>
              </w:rPr>
              <w:t>32 szt.</w:t>
            </w:r>
          </w:p>
        </w:tc>
        <w:tc>
          <w:tcPr>
            <w:tcW w:w="17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8B49C77" w14:textId="77777777" w:rsidR="00AD5293" w:rsidRPr="00E328D1" w:rsidRDefault="00AD5293">
            <w:pPr>
              <w:spacing w:after="0"/>
            </w:pPr>
          </w:p>
        </w:tc>
        <w:tc>
          <w:tcPr>
            <w:tcW w:w="19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3E36E40" w14:textId="77777777" w:rsidR="00AD5293" w:rsidRPr="00E328D1" w:rsidRDefault="00AD5293">
            <w:pPr>
              <w:spacing w:after="0"/>
            </w:pPr>
          </w:p>
        </w:tc>
        <w:tc>
          <w:tcPr>
            <w:tcW w:w="35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709721A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5"/>
              </w:rPr>
              <w:t>wg SWZ; dokument / strona</w:t>
            </w:r>
          </w:p>
        </w:tc>
        <w:tc>
          <w:tcPr>
            <w:tcW w:w="11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06B3C2B" w14:textId="77777777" w:rsidR="00AD5293" w:rsidRPr="00E328D1" w:rsidRDefault="00AD5293">
            <w:pPr>
              <w:spacing w:after="0"/>
              <w:jc w:val="center"/>
            </w:pPr>
          </w:p>
        </w:tc>
      </w:tr>
      <w:tr w:rsidR="00AD5293" w:rsidRPr="00E328D1" w14:paraId="058A05C1" w14:textId="77777777">
        <w:trPr>
          <w:cantSplit/>
          <w:jc w:val="center"/>
        </w:trPr>
        <w:tc>
          <w:tcPr>
            <w:tcW w:w="9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F3CF882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5"/>
              </w:rPr>
              <w:t>5.4.2</w:t>
            </w:r>
          </w:p>
        </w:tc>
        <w:tc>
          <w:tcPr>
            <w:tcW w:w="41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1166F29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5"/>
              </w:rPr>
              <w:t>Radiolinia / antena typ 2</w:t>
            </w:r>
          </w:p>
        </w:tc>
        <w:tc>
          <w:tcPr>
            <w:tcW w:w="9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4B3733B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5"/>
              </w:rPr>
              <w:t>28 szt.</w:t>
            </w:r>
          </w:p>
        </w:tc>
        <w:tc>
          <w:tcPr>
            <w:tcW w:w="17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358514F" w14:textId="77777777" w:rsidR="00AD5293" w:rsidRPr="00E328D1" w:rsidRDefault="00AD5293">
            <w:pPr>
              <w:spacing w:after="0"/>
            </w:pPr>
          </w:p>
        </w:tc>
        <w:tc>
          <w:tcPr>
            <w:tcW w:w="19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E342A5A" w14:textId="77777777" w:rsidR="00AD5293" w:rsidRPr="00E328D1" w:rsidRDefault="00AD5293">
            <w:pPr>
              <w:spacing w:after="0"/>
            </w:pPr>
          </w:p>
        </w:tc>
        <w:tc>
          <w:tcPr>
            <w:tcW w:w="35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24992D7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5"/>
              </w:rPr>
              <w:t>wg SWZ; dokument / strona</w:t>
            </w:r>
          </w:p>
        </w:tc>
        <w:tc>
          <w:tcPr>
            <w:tcW w:w="11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B931B45" w14:textId="77777777" w:rsidR="00AD5293" w:rsidRPr="00E328D1" w:rsidRDefault="00AD5293">
            <w:pPr>
              <w:spacing w:after="0"/>
              <w:jc w:val="center"/>
            </w:pPr>
          </w:p>
        </w:tc>
      </w:tr>
      <w:tr w:rsidR="00AD5293" w:rsidRPr="00E328D1" w14:paraId="275EC6F7" w14:textId="77777777">
        <w:trPr>
          <w:cantSplit/>
          <w:jc w:val="center"/>
        </w:trPr>
        <w:tc>
          <w:tcPr>
            <w:tcW w:w="9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B0B6EF1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5"/>
              </w:rPr>
              <w:t>5.4.3</w:t>
            </w:r>
          </w:p>
        </w:tc>
        <w:tc>
          <w:tcPr>
            <w:tcW w:w="41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0ABE560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5"/>
              </w:rPr>
              <w:t>Most radiowy 60 GHz – typ 3</w:t>
            </w:r>
          </w:p>
        </w:tc>
        <w:tc>
          <w:tcPr>
            <w:tcW w:w="9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D8B54D6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5"/>
              </w:rPr>
              <w:t xml:space="preserve">1 </w:t>
            </w:r>
            <w:proofErr w:type="spellStart"/>
            <w:r w:rsidRPr="00E328D1">
              <w:rPr>
                <w:color w:val="000000"/>
                <w:sz w:val="15"/>
              </w:rPr>
              <w:t>kpl</w:t>
            </w:r>
            <w:proofErr w:type="spellEnd"/>
            <w:r w:rsidRPr="00E328D1">
              <w:rPr>
                <w:color w:val="000000"/>
                <w:sz w:val="15"/>
              </w:rPr>
              <w:t>. / 2 szt.</w:t>
            </w:r>
          </w:p>
        </w:tc>
        <w:tc>
          <w:tcPr>
            <w:tcW w:w="17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5428216" w14:textId="77777777" w:rsidR="00AD5293" w:rsidRPr="00E328D1" w:rsidRDefault="00AD5293">
            <w:pPr>
              <w:spacing w:after="0"/>
            </w:pPr>
          </w:p>
        </w:tc>
        <w:tc>
          <w:tcPr>
            <w:tcW w:w="19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3857902" w14:textId="77777777" w:rsidR="00AD5293" w:rsidRPr="00E328D1" w:rsidRDefault="00AD5293">
            <w:pPr>
              <w:spacing w:after="0"/>
            </w:pPr>
          </w:p>
        </w:tc>
        <w:tc>
          <w:tcPr>
            <w:tcW w:w="35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2801498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5"/>
              </w:rPr>
              <w:t>wg SWZ; dokument / strona</w:t>
            </w:r>
          </w:p>
        </w:tc>
        <w:tc>
          <w:tcPr>
            <w:tcW w:w="11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6A30760" w14:textId="77777777" w:rsidR="00AD5293" w:rsidRPr="00E328D1" w:rsidRDefault="00AD5293">
            <w:pPr>
              <w:spacing w:after="0"/>
              <w:jc w:val="center"/>
            </w:pPr>
          </w:p>
        </w:tc>
      </w:tr>
      <w:tr w:rsidR="00AD5293" w:rsidRPr="00E328D1" w14:paraId="1C2DE6D0" w14:textId="77777777">
        <w:trPr>
          <w:cantSplit/>
          <w:jc w:val="center"/>
        </w:trPr>
        <w:tc>
          <w:tcPr>
            <w:tcW w:w="9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A03CA71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5"/>
              </w:rPr>
              <w:t>5.5.1</w:t>
            </w:r>
          </w:p>
        </w:tc>
        <w:tc>
          <w:tcPr>
            <w:tcW w:w="41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E7A53A6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5"/>
              </w:rPr>
              <w:t>Panel ochronny LAN/</w:t>
            </w:r>
            <w:proofErr w:type="spellStart"/>
            <w:r w:rsidRPr="00E328D1">
              <w:rPr>
                <w:color w:val="000000"/>
                <w:sz w:val="15"/>
              </w:rPr>
              <w:t>PoE</w:t>
            </w:r>
            <w:proofErr w:type="spellEnd"/>
            <w:r w:rsidRPr="00E328D1">
              <w:rPr>
                <w:color w:val="000000"/>
                <w:sz w:val="15"/>
              </w:rPr>
              <w:t xml:space="preserve"> 8 kanałów – typ 1</w:t>
            </w:r>
          </w:p>
        </w:tc>
        <w:tc>
          <w:tcPr>
            <w:tcW w:w="9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5E7F839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5"/>
              </w:rPr>
              <w:t>7 szt.</w:t>
            </w:r>
          </w:p>
        </w:tc>
        <w:tc>
          <w:tcPr>
            <w:tcW w:w="17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F2A725C" w14:textId="77777777" w:rsidR="00AD5293" w:rsidRPr="00E328D1" w:rsidRDefault="00AD5293">
            <w:pPr>
              <w:spacing w:after="0"/>
            </w:pPr>
          </w:p>
        </w:tc>
        <w:tc>
          <w:tcPr>
            <w:tcW w:w="19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A71EA1F" w14:textId="77777777" w:rsidR="00AD5293" w:rsidRPr="00E328D1" w:rsidRDefault="00AD5293">
            <w:pPr>
              <w:spacing w:after="0"/>
            </w:pPr>
          </w:p>
        </w:tc>
        <w:tc>
          <w:tcPr>
            <w:tcW w:w="35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F2F71AA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5"/>
              </w:rPr>
              <w:t>wg SWZ; dokument / strona</w:t>
            </w:r>
          </w:p>
        </w:tc>
        <w:tc>
          <w:tcPr>
            <w:tcW w:w="11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A286EC3" w14:textId="77777777" w:rsidR="00AD5293" w:rsidRPr="00E328D1" w:rsidRDefault="00AD5293">
            <w:pPr>
              <w:spacing w:after="0"/>
              <w:jc w:val="center"/>
            </w:pPr>
          </w:p>
        </w:tc>
      </w:tr>
      <w:tr w:rsidR="00AD5293" w:rsidRPr="00E328D1" w14:paraId="10C9643E" w14:textId="77777777">
        <w:trPr>
          <w:cantSplit/>
          <w:jc w:val="center"/>
        </w:trPr>
        <w:tc>
          <w:tcPr>
            <w:tcW w:w="9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7FC8757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5"/>
              </w:rPr>
              <w:t>5.5.2</w:t>
            </w:r>
          </w:p>
        </w:tc>
        <w:tc>
          <w:tcPr>
            <w:tcW w:w="41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DE0DCEA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5"/>
              </w:rPr>
              <w:t>Panel ochronny LAN/</w:t>
            </w:r>
            <w:proofErr w:type="spellStart"/>
            <w:r w:rsidRPr="00E328D1">
              <w:rPr>
                <w:color w:val="000000"/>
                <w:sz w:val="15"/>
              </w:rPr>
              <w:t>PoE</w:t>
            </w:r>
            <w:proofErr w:type="spellEnd"/>
            <w:r w:rsidRPr="00E328D1">
              <w:rPr>
                <w:color w:val="000000"/>
                <w:sz w:val="15"/>
              </w:rPr>
              <w:t xml:space="preserve"> 16 kanałów – typ 2</w:t>
            </w:r>
          </w:p>
        </w:tc>
        <w:tc>
          <w:tcPr>
            <w:tcW w:w="9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687BB59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5"/>
              </w:rPr>
              <w:t>3 szt.</w:t>
            </w:r>
          </w:p>
        </w:tc>
        <w:tc>
          <w:tcPr>
            <w:tcW w:w="17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02B23F8" w14:textId="77777777" w:rsidR="00AD5293" w:rsidRPr="00E328D1" w:rsidRDefault="00AD5293">
            <w:pPr>
              <w:spacing w:after="0"/>
            </w:pPr>
          </w:p>
        </w:tc>
        <w:tc>
          <w:tcPr>
            <w:tcW w:w="19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20FA462" w14:textId="77777777" w:rsidR="00AD5293" w:rsidRPr="00E328D1" w:rsidRDefault="00AD5293">
            <w:pPr>
              <w:spacing w:after="0"/>
            </w:pPr>
          </w:p>
        </w:tc>
        <w:tc>
          <w:tcPr>
            <w:tcW w:w="35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D21FB6D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5"/>
              </w:rPr>
              <w:t>wg SWZ; dokument / strona</w:t>
            </w:r>
          </w:p>
        </w:tc>
        <w:tc>
          <w:tcPr>
            <w:tcW w:w="11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BB74471" w14:textId="77777777" w:rsidR="00AD5293" w:rsidRPr="00E328D1" w:rsidRDefault="00AD5293">
            <w:pPr>
              <w:spacing w:after="0"/>
              <w:jc w:val="center"/>
            </w:pPr>
          </w:p>
        </w:tc>
      </w:tr>
      <w:tr w:rsidR="00AD5293" w:rsidRPr="00E328D1" w14:paraId="3C9BFCBC" w14:textId="77777777">
        <w:trPr>
          <w:cantSplit/>
          <w:jc w:val="center"/>
        </w:trPr>
        <w:tc>
          <w:tcPr>
            <w:tcW w:w="9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917530D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5"/>
              </w:rPr>
              <w:t>5.5.3</w:t>
            </w:r>
          </w:p>
        </w:tc>
        <w:tc>
          <w:tcPr>
            <w:tcW w:w="41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ED9D9DD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5"/>
              </w:rPr>
              <w:t>Moduł ochronny LAN/</w:t>
            </w:r>
            <w:proofErr w:type="spellStart"/>
            <w:r w:rsidRPr="00E328D1">
              <w:rPr>
                <w:color w:val="000000"/>
                <w:sz w:val="15"/>
              </w:rPr>
              <w:t>PoE</w:t>
            </w:r>
            <w:proofErr w:type="spellEnd"/>
            <w:r w:rsidRPr="00E328D1">
              <w:rPr>
                <w:color w:val="000000"/>
                <w:sz w:val="15"/>
              </w:rPr>
              <w:t xml:space="preserve"> 4 kanały – typ 3</w:t>
            </w:r>
          </w:p>
        </w:tc>
        <w:tc>
          <w:tcPr>
            <w:tcW w:w="9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687B957" w14:textId="64879DE1" w:rsidR="00AD5293" w:rsidRPr="00E328D1" w:rsidRDefault="000E4C65">
            <w:pPr>
              <w:spacing w:after="0"/>
              <w:jc w:val="center"/>
            </w:pPr>
            <w:r>
              <w:rPr>
                <w:color w:val="000000"/>
                <w:sz w:val="15"/>
              </w:rPr>
              <w:t>32</w:t>
            </w:r>
            <w:r w:rsidR="00E84D86" w:rsidRPr="00E328D1">
              <w:rPr>
                <w:color w:val="000000"/>
                <w:sz w:val="15"/>
              </w:rPr>
              <w:t xml:space="preserve"> szt.</w:t>
            </w:r>
          </w:p>
        </w:tc>
        <w:tc>
          <w:tcPr>
            <w:tcW w:w="17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FDE3870" w14:textId="77777777" w:rsidR="00AD5293" w:rsidRPr="00E328D1" w:rsidRDefault="00AD5293">
            <w:pPr>
              <w:spacing w:after="0"/>
            </w:pPr>
          </w:p>
        </w:tc>
        <w:tc>
          <w:tcPr>
            <w:tcW w:w="19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B280804" w14:textId="77777777" w:rsidR="00AD5293" w:rsidRPr="00E328D1" w:rsidRDefault="00AD5293">
            <w:pPr>
              <w:spacing w:after="0"/>
            </w:pPr>
          </w:p>
        </w:tc>
        <w:tc>
          <w:tcPr>
            <w:tcW w:w="35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9C8476F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5"/>
              </w:rPr>
              <w:t>wg SWZ; dokument / strona</w:t>
            </w:r>
          </w:p>
        </w:tc>
        <w:tc>
          <w:tcPr>
            <w:tcW w:w="11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3696030" w14:textId="77777777" w:rsidR="00AD5293" w:rsidRPr="00E328D1" w:rsidRDefault="00AD5293">
            <w:pPr>
              <w:spacing w:after="0"/>
              <w:jc w:val="center"/>
            </w:pPr>
          </w:p>
        </w:tc>
      </w:tr>
      <w:tr w:rsidR="00AD5293" w:rsidRPr="00E328D1" w14:paraId="2BD9CAF9" w14:textId="77777777">
        <w:trPr>
          <w:cantSplit/>
          <w:jc w:val="center"/>
        </w:trPr>
        <w:tc>
          <w:tcPr>
            <w:tcW w:w="9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73B9655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5"/>
              </w:rPr>
              <w:t>5.7.1</w:t>
            </w:r>
          </w:p>
        </w:tc>
        <w:tc>
          <w:tcPr>
            <w:tcW w:w="41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4031325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5"/>
              </w:rPr>
              <w:t xml:space="preserve">Wkładki SFP 1 </w:t>
            </w:r>
            <w:proofErr w:type="spellStart"/>
            <w:r w:rsidRPr="00E328D1">
              <w:rPr>
                <w:color w:val="000000"/>
                <w:sz w:val="15"/>
              </w:rPr>
              <w:t>Gb</w:t>
            </w:r>
            <w:proofErr w:type="spellEnd"/>
            <w:r w:rsidRPr="00E328D1">
              <w:rPr>
                <w:color w:val="000000"/>
                <w:sz w:val="15"/>
              </w:rPr>
              <w:t>/s</w:t>
            </w:r>
          </w:p>
        </w:tc>
        <w:tc>
          <w:tcPr>
            <w:tcW w:w="9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5024B3C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5"/>
              </w:rPr>
              <w:t>14 szt.</w:t>
            </w:r>
          </w:p>
        </w:tc>
        <w:tc>
          <w:tcPr>
            <w:tcW w:w="17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40CF9A4" w14:textId="77777777" w:rsidR="00AD5293" w:rsidRPr="00E328D1" w:rsidRDefault="00AD5293">
            <w:pPr>
              <w:spacing w:after="0"/>
            </w:pPr>
          </w:p>
        </w:tc>
        <w:tc>
          <w:tcPr>
            <w:tcW w:w="19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0D1CEEF" w14:textId="77777777" w:rsidR="00AD5293" w:rsidRPr="00E328D1" w:rsidRDefault="00AD5293">
            <w:pPr>
              <w:spacing w:after="0"/>
            </w:pPr>
          </w:p>
        </w:tc>
        <w:tc>
          <w:tcPr>
            <w:tcW w:w="35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BFC962C" w14:textId="3846A2D1" w:rsidR="00AD5293" w:rsidRPr="00E328D1" w:rsidRDefault="00213AFB">
            <w:pPr>
              <w:spacing w:after="0"/>
            </w:pPr>
            <w:r w:rsidRPr="00E328D1">
              <w:rPr>
                <w:color w:val="000000"/>
                <w:sz w:val="15"/>
              </w:rPr>
              <w:t>odbiór*</w:t>
            </w:r>
          </w:p>
        </w:tc>
        <w:tc>
          <w:tcPr>
            <w:tcW w:w="11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419C650" w14:textId="77777777" w:rsidR="00AD5293" w:rsidRPr="00E328D1" w:rsidRDefault="00AD5293">
            <w:pPr>
              <w:spacing w:after="0"/>
              <w:jc w:val="center"/>
            </w:pPr>
          </w:p>
        </w:tc>
      </w:tr>
      <w:tr w:rsidR="00AD5293" w:rsidRPr="00E328D1" w14:paraId="62D63753" w14:textId="77777777">
        <w:trPr>
          <w:cantSplit/>
          <w:jc w:val="center"/>
        </w:trPr>
        <w:tc>
          <w:tcPr>
            <w:tcW w:w="9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D4C791D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5"/>
              </w:rPr>
              <w:t>5.7.2</w:t>
            </w:r>
          </w:p>
        </w:tc>
        <w:tc>
          <w:tcPr>
            <w:tcW w:w="41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9CF3263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5"/>
              </w:rPr>
              <w:t>Przełącznica światłowodowa RACK 19”, 1U</w:t>
            </w:r>
          </w:p>
        </w:tc>
        <w:tc>
          <w:tcPr>
            <w:tcW w:w="9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CCCEC88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5"/>
              </w:rPr>
              <w:t>2 szt.</w:t>
            </w:r>
          </w:p>
        </w:tc>
        <w:tc>
          <w:tcPr>
            <w:tcW w:w="17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C9B252D" w14:textId="77777777" w:rsidR="00AD5293" w:rsidRPr="00E328D1" w:rsidRDefault="00AD5293">
            <w:pPr>
              <w:spacing w:after="0"/>
            </w:pPr>
          </w:p>
        </w:tc>
        <w:tc>
          <w:tcPr>
            <w:tcW w:w="19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6EE0E48" w14:textId="77777777" w:rsidR="00AD5293" w:rsidRPr="00E328D1" w:rsidRDefault="00AD5293">
            <w:pPr>
              <w:spacing w:after="0"/>
            </w:pPr>
          </w:p>
        </w:tc>
        <w:tc>
          <w:tcPr>
            <w:tcW w:w="35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5A6BF51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5"/>
              </w:rPr>
              <w:t>przed montażem / odbiór</w:t>
            </w:r>
          </w:p>
        </w:tc>
        <w:tc>
          <w:tcPr>
            <w:tcW w:w="11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9065420" w14:textId="77777777" w:rsidR="00AD5293" w:rsidRPr="00E328D1" w:rsidRDefault="00AD5293">
            <w:pPr>
              <w:spacing w:after="0"/>
              <w:jc w:val="center"/>
            </w:pPr>
          </w:p>
        </w:tc>
      </w:tr>
      <w:tr w:rsidR="00AD5293" w:rsidRPr="00E328D1" w14:paraId="317477CB" w14:textId="77777777">
        <w:trPr>
          <w:cantSplit/>
          <w:jc w:val="center"/>
        </w:trPr>
        <w:tc>
          <w:tcPr>
            <w:tcW w:w="9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F1553FA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5"/>
              </w:rPr>
              <w:t>5.7.3</w:t>
            </w:r>
          </w:p>
        </w:tc>
        <w:tc>
          <w:tcPr>
            <w:tcW w:w="41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0437C16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5"/>
              </w:rPr>
              <w:t>Półka RACK 19”, 1U</w:t>
            </w:r>
          </w:p>
        </w:tc>
        <w:tc>
          <w:tcPr>
            <w:tcW w:w="9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7FBF870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5"/>
              </w:rPr>
              <w:t>6 szt.</w:t>
            </w:r>
          </w:p>
        </w:tc>
        <w:tc>
          <w:tcPr>
            <w:tcW w:w="17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876AD1D" w14:textId="77777777" w:rsidR="00AD5293" w:rsidRPr="00E328D1" w:rsidRDefault="00AD5293">
            <w:pPr>
              <w:spacing w:after="0"/>
            </w:pPr>
          </w:p>
        </w:tc>
        <w:tc>
          <w:tcPr>
            <w:tcW w:w="19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BDC2440" w14:textId="77777777" w:rsidR="00AD5293" w:rsidRPr="00E328D1" w:rsidRDefault="00AD5293">
            <w:pPr>
              <w:spacing w:after="0"/>
            </w:pPr>
          </w:p>
        </w:tc>
        <w:tc>
          <w:tcPr>
            <w:tcW w:w="35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767889D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5"/>
              </w:rPr>
              <w:t>przed montażem / odbiór</w:t>
            </w:r>
          </w:p>
        </w:tc>
        <w:tc>
          <w:tcPr>
            <w:tcW w:w="11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9F0AEF3" w14:textId="77777777" w:rsidR="00AD5293" w:rsidRPr="00E328D1" w:rsidRDefault="00AD5293">
            <w:pPr>
              <w:spacing w:after="0"/>
              <w:jc w:val="center"/>
            </w:pPr>
          </w:p>
        </w:tc>
      </w:tr>
      <w:tr w:rsidR="00AD5293" w:rsidRPr="00E328D1" w14:paraId="6BBF347D" w14:textId="77777777">
        <w:trPr>
          <w:cantSplit/>
          <w:jc w:val="center"/>
        </w:trPr>
        <w:tc>
          <w:tcPr>
            <w:tcW w:w="9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C248694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5"/>
              </w:rPr>
              <w:lastRenderedPageBreak/>
              <w:t>5.7.5</w:t>
            </w:r>
          </w:p>
        </w:tc>
        <w:tc>
          <w:tcPr>
            <w:tcW w:w="41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04BC1D2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5"/>
              </w:rPr>
              <w:t>Listwa zasilająca RACK 19”, 1U</w:t>
            </w:r>
          </w:p>
        </w:tc>
        <w:tc>
          <w:tcPr>
            <w:tcW w:w="9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55757E6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5"/>
              </w:rPr>
              <w:t>5 szt.</w:t>
            </w:r>
          </w:p>
        </w:tc>
        <w:tc>
          <w:tcPr>
            <w:tcW w:w="17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2D3FEC1" w14:textId="77777777" w:rsidR="00AD5293" w:rsidRPr="00E328D1" w:rsidRDefault="00AD5293">
            <w:pPr>
              <w:spacing w:after="0"/>
            </w:pPr>
          </w:p>
        </w:tc>
        <w:tc>
          <w:tcPr>
            <w:tcW w:w="19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9E0FF11" w14:textId="77777777" w:rsidR="00AD5293" w:rsidRPr="00E328D1" w:rsidRDefault="00AD5293">
            <w:pPr>
              <w:spacing w:after="0"/>
            </w:pPr>
          </w:p>
        </w:tc>
        <w:tc>
          <w:tcPr>
            <w:tcW w:w="35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7A5F78F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5"/>
              </w:rPr>
              <w:t>przed montażem / odbiór</w:t>
            </w:r>
          </w:p>
        </w:tc>
        <w:tc>
          <w:tcPr>
            <w:tcW w:w="11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516EE42" w14:textId="77777777" w:rsidR="00AD5293" w:rsidRPr="00E328D1" w:rsidRDefault="00AD5293">
            <w:pPr>
              <w:spacing w:after="0"/>
              <w:jc w:val="center"/>
            </w:pPr>
          </w:p>
        </w:tc>
      </w:tr>
      <w:tr w:rsidR="00AD5293" w:rsidRPr="00E328D1" w14:paraId="3150D768" w14:textId="77777777">
        <w:trPr>
          <w:cantSplit/>
          <w:jc w:val="center"/>
        </w:trPr>
        <w:tc>
          <w:tcPr>
            <w:tcW w:w="9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14D8970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5"/>
              </w:rPr>
              <w:t>5.7.6</w:t>
            </w:r>
          </w:p>
        </w:tc>
        <w:tc>
          <w:tcPr>
            <w:tcW w:w="41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69E4210" w14:textId="57D61E4D" w:rsidR="00AD5293" w:rsidRPr="00E328D1" w:rsidRDefault="003C5825">
            <w:pPr>
              <w:spacing w:after="0"/>
            </w:pPr>
            <w:r w:rsidRPr="00E328D1">
              <w:rPr>
                <w:color w:val="000000"/>
                <w:sz w:val="15"/>
              </w:rPr>
              <w:t>Zabezpieczenie prądowe T</w:t>
            </w:r>
            <w:r w:rsidR="00E84D86" w:rsidRPr="00E328D1">
              <w:rPr>
                <w:color w:val="000000"/>
                <w:sz w:val="15"/>
              </w:rPr>
              <w:t>yp A</w:t>
            </w:r>
          </w:p>
        </w:tc>
        <w:tc>
          <w:tcPr>
            <w:tcW w:w="9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0593860" w14:textId="681A2798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5"/>
              </w:rPr>
              <w:t xml:space="preserve">4 </w:t>
            </w:r>
            <w:proofErr w:type="spellStart"/>
            <w:r w:rsidR="003C5825" w:rsidRPr="00E328D1">
              <w:rPr>
                <w:color w:val="000000"/>
                <w:sz w:val="15"/>
              </w:rPr>
              <w:t>kp</w:t>
            </w:r>
            <w:proofErr w:type="spellEnd"/>
            <w:r w:rsidRPr="00E328D1">
              <w:rPr>
                <w:color w:val="000000"/>
                <w:sz w:val="15"/>
              </w:rPr>
              <w:t>.</w:t>
            </w:r>
          </w:p>
        </w:tc>
        <w:tc>
          <w:tcPr>
            <w:tcW w:w="17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9D4AF8A" w14:textId="77777777" w:rsidR="00AD5293" w:rsidRPr="00E328D1" w:rsidRDefault="00AD5293">
            <w:pPr>
              <w:spacing w:after="0"/>
            </w:pPr>
          </w:p>
        </w:tc>
        <w:tc>
          <w:tcPr>
            <w:tcW w:w="19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F5F13ED" w14:textId="77777777" w:rsidR="00AD5293" w:rsidRPr="00E328D1" w:rsidRDefault="00AD5293">
            <w:pPr>
              <w:spacing w:after="0"/>
            </w:pPr>
          </w:p>
        </w:tc>
        <w:tc>
          <w:tcPr>
            <w:tcW w:w="35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D8C6049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5"/>
              </w:rPr>
              <w:t>dobór i protokół osoby uprawnionej</w:t>
            </w:r>
          </w:p>
        </w:tc>
        <w:tc>
          <w:tcPr>
            <w:tcW w:w="11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D56ADA7" w14:textId="77777777" w:rsidR="00AD5293" w:rsidRPr="00E328D1" w:rsidRDefault="00AD5293">
            <w:pPr>
              <w:spacing w:after="0"/>
              <w:jc w:val="center"/>
            </w:pPr>
          </w:p>
        </w:tc>
      </w:tr>
      <w:tr w:rsidR="00AD5293" w:rsidRPr="00E328D1" w14:paraId="601179BB" w14:textId="77777777">
        <w:trPr>
          <w:cantSplit/>
          <w:jc w:val="center"/>
        </w:trPr>
        <w:tc>
          <w:tcPr>
            <w:tcW w:w="9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5646E73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5"/>
              </w:rPr>
              <w:t>pkt 4</w:t>
            </w:r>
          </w:p>
        </w:tc>
        <w:tc>
          <w:tcPr>
            <w:tcW w:w="41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8EDF80F" w14:textId="77777777" w:rsidR="00AD5293" w:rsidRPr="00E328D1" w:rsidRDefault="00E84D86">
            <w:pPr>
              <w:spacing w:after="0"/>
            </w:pPr>
            <w:proofErr w:type="spellStart"/>
            <w:r w:rsidRPr="00E328D1">
              <w:rPr>
                <w:color w:val="000000"/>
                <w:sz w:val="15"/>
              </w:rPr>
              <w:t>Organizer</w:t>
            </w:r>
            <w:proofErr w:type="spellEnd"/>
            <w:r w:rsidRPr="00E328D1">
              <w:rPr>
                <w:color w:val="000000"/>
                <w:sz w:val="15"/>
              </w:rPr>
              <w:t xml:space="preserve"> kablowy RACK 19”</w:t>
            </w:r>
          </w:p>
        </w:tc>
        <w:tc>
          <w:tcPr>
            <w:tcW w:w="9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C523FD3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5"/>
              </w:rPr>
              <w:t>4 szt.</w:t>
            </w:r>
          </w:p>
        </w:tc>
        <w:tc>
          <w:tcPr>
            <w:tcW w:w="17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A675C8A" w14:textId="77777777" w:rsidR="00AD5293" w:rsidRPr="00E328D1" w:rsidRDefault="00AD5293">
            <w:pPr>
              <w:spacing w:after="0"/>
            </w:pPr>
          </w:p>
        </w:tc>
        <w:tc>
          <w:tcPr>
            <w:tcW w:w="19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A5600A2" w14:textId="77777777" w:rsidR="00AD5293" w:rsidRPr="00E328D1" w:rsidRDefault="00AD5293">
            <w:pPr>
              <w:spacing w:after="0"/>
            </w:pPr>
          </w:p>
        </w:tc>
        <w:tc>
          <w:tcPr>
            <w:tcW w:w="35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0633345" w14:textId="77777777" w:rsidR="00A7750F" w:rsidRPr="00E328D1" w:rsidRDefault="00A7750F">
            <w:pPr>
              <w:spacing w:after="0"/>
              <w:rPr>
                <w:color w:val="000000"/>
                <w:sz w:val="15"/>
              </w:rPr>
            </w:pPr>
            <w:r w:rsidRPr="00E328D1">
              <w:rPr>
                <w:color w:val="000000"/>
                <w:sz w:val="15"/>
              </w:rPr>
              <w:t>odbiór</w:t>
            </w:r>
          </w:p>
        </w:tc>
        <w:tc>
          <w:tcPr>
            <w:tcW w:w="11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8B2D7E6" w14:textId="77777777" w:rsidR="00AD5293" w:rsidRPr="00E328D1" w:rsidRDefault="00AD5293">
            <w:pPr>
              <w:spacing w:after="0"/>
              <w:jc w:val="center"/>
            </w:pPr>
          </w:p>
        </w:tc>
      </w:tr>
    </w:tbl>
    <w:p w14:paraId="1977D959" w14:textId="77777777" w:rsidR="00AD5293" w:rsidRPr="00E328D1" w:rsidRDefault="00E84D86">
      <w:pPr>
        <w:pStyle w:val="Nagwek1"/>
        <w:spacing w:before="100" w:after="60"/>
      </w:pPr>
      <w:r w:rsidRPr="00E328D1">
        <w:rPr>
          <w:rFonts w:ascii="Arial" w:hAnsi="Arial"/>
          <w:sz w:val="22"/>
        </w:rPr>
        <w:t>3. Potwierdzenie kluczowych parametrów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478"/>
      </w:tblGrid>
      <w:tr w:rsidR="00AD5293" w:rsidRPr="00E328D1" w14:paraId="318205AB" w14:textId="77777777">
        <w:trPr>
          <w:jc w:val="center"/>
        </w:trPr>
        <w:tc>
          <w:tcPr>
            <w:tcW w:w="15478" w:type="dxa"/>
            <w:shd w:val="clear" w:color="auto" w:fill="D9EAF7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5D9D9B7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</w:rPr>
              <w:t>W kolumnie „Parametry oferowane” należy wpisać rzeczywiste wartości oferowanego modelu. Sam zapis „zgodnie z OPZ” nie zastępuje podania wartości wymaganych w poniższym zakresie. *Dla wkładek SFP konkretny model nie jest wymagany w ofercie; dane należy uzupełnić na etapie wynikającym z SWZ/OPZ, przed dostawą i odbiorem.</w:t>
            </w:r>
          </w:p>
        </w:tc>
      </w:tr>
    </w:tbl>
    <w:p w14:paraId="64202FD6" w14:textId="32D45BFE" w:rsidR="00AD5293" w:rsidRPr="00E328D1" w:rsidRDefault="00CD0154">
      <w:pPr>
        <w:spacing w:after="0"/>
      </w:pPr>
      <w:r w:rsidRPr="00E328D1">
        <w:t>Pełna weryfikacja zgodności oferowanych urządzeń z wymaganiami określonymi w pkt 5 OPZ zostanie przeprowadzona przez zespół IT Centrum Usług Wspólnych (CUW).</w:t>
      </w:r>
    </w:p>
    <w:p w14:paraId="590443D0" w14:textId="77777777" w:rsidR="00CD0154" w:rsidRPr="00E328D1" w:rsidRDefault="00CD0154">
      <w:pPr>
        <w:spacing w:after="0"/>
      </w:pPr>
    </w:p>
    <w:tbl>
      <w:tblPr>
        <w:tblW w:w="15350" w:type="dxa"/>
        <w:jc w:val="center"/>
        <w:tblLayout w:type="fixed"/>
        <w:tblLook w:val="04A0" w:firstRow="1" w:lastRow="0" w:firstColumn="1" w:lastColumn="0" w:noHBand="0" w:noVBand="1"/>
      </w:tblPr>
      <w:tblGrid>
        <w:gridCol w:w="2300"/>
        <w:gridCol w:w="6100"/>
        <w:gridCol w:w="4100"/>
        <w:gridCol w:w="1800"/>
        <w:gridCol w:w="1050"/>
      </w:tblGrid>
      <w:tr w:rsidR="00AD5293" w:rsidRPr="00E328D1" w14:paraId="1E58825C" w14:textId="77777777">
        <w:trPr>
          <w:cantSplit/>
          <w:tblHeader/>
          <w:jc w:val="center"/>
        </w:trPr>
        <w:tc>
          <w:tcPr>
            <w:tcW w:w="2300" w:type="dxa"/>
            <w:shd w:val="clear" w:color="auto" w:fill="1F4E7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1D7FFDB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b/>
                <w:color w:val="FFFFFF"/>
                <w:sz w:val="15"/>
              </w:rPr>
              <w:t>Produkt / grupa</w:t>
            </w:r>
          </w:p>
        </w:tc>
        <w:tc>
          <w:tcPr>
            <w:tcW w:w="6100" w:type="dxa"/>
            <w:shd w:val="clear" w:color="auto" w:fill="1F4E7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67F499B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b/>
                <w:color w:val="FFFFFF"/>
                <w:sz w:val="15"/>
              </w:rPr>
              <w:t>Zakres danych do wpisania</w:t>
            </w:r>
          </w:p>
        </w:tc>
        <w:tc>
          <w:tcPr>
            <w:tcW w:w="4100" w:type="dxa"/>
            <w:shd w:val="clear" w:color="auto" w:fill="1F4E7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C377901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b/>
                <w:color w:val="FFFFFF"/>
                <w:sz w:val="15"/>
              </w:rPr>
              <w:t>Parametry oferowane</w:t>
            </w:r>
          </w:p>
        </w:tc>
        <w:tc>
          <w:tcPr>
            <w:tcW w:w="1800" w:type="dxa"/>
            <w:shd w:val="clear" w:color="auto" w:fill="1F4E7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729EFF5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b/>
                <w:color w:val="FFFFFF"/>
                <w:sz w:val="15"/>
              </w:rPr>
              <w:t>Dokument / strona*</w:t>
            </w:r>
          </w:p>
        </w:tc>
        <w:tc>
          <w:tcPr>
            <w:tcW w:w="1050" w:type="dxa"/>
            <w:shd w:val="clear" w:color="auto" w:fill="1F4E7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EE7669D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b/>
                <w:color w:val="FFFFFF"/>
                <w:sz w:val="15"/>
              </w:rPr>
              <w:t>Spełnia TAK/NIE</w:t>
            </w:r>
          </w:p>
        </w:tc>
      </w:tr>
      <w:tr w:rsidR="00394C9E" w:rsidRPr="00E328D1" w14:paraId="17FF0449" w14:textId="77777777">
        <w:trPr>
          <w:cantSplit/>
          <w:jc w:val="center"/>
        </w:trPr>
        <w:tc>
          <w:tcPr>
            <w:tcW w:w="23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48DB76C" w14:textId="77777777" w:rsidR="00394C9E" w:rsidRPr="00E328D1" w:rsidRDefault="00C9289F">
            <w:pPr>
              <w:spacing w:after="0"/>
            </w:pPr>
            <w:r w:rsidRPr="00E328D1">
              <w:rPr>
                <w:color w:val="000000"/>
                <w:sz w:val="15"/>
              </w:rPr>
              <w:t>Maszt radiowy</w:t>
            </w:r>
          </w:p>
        </w:tc>
        <w:tc>
          <w:tcPr>
            <w:tcW w:w="61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BC28653" w14:textId="77777777" w:rsidR="00394C9E" w:rsidRPr="00E328D1" w:rsidRDefault="00C9289F">
            <w:pPr>
              <w:spacing w:after="0"/>
            </w:pPr>
            <w:r w:rsidRPr="00E328D1">
              <w:rPr>
                <w:color w:val="000000"/>
                <w:sz w:val="15"/>
              </w:rPr>
              <w:t>stop aluminium i parametry mechaniczne / wysokość / przekrój / liczba i masa urządzeń / rezerwa nośności / mocowanie / uziemienie / dokument nośności / gwarancja</w:t>
            </w:r>
          </w:p>
        </w:tc>
        <w:tc>
          <w:tcPr>
            <w:tcW w:w="41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0A7DAB2" w14:textId="77777777" w:rsidR="00394C9E" w:rsidRPr="00E328D1" w:rsidRDefault="00394C9E">
            <w:pPr>
              <w:spacing w:after="0"/>
            </w:pPr>
          </w:p>
        </w:tc>
        <w:tc>
          <w:tcPr>
            <w:tcW w:w="18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27DAF84" w14:textId="77777777" w:rsidR="00394C9E" w:rsidRPr="00E328D1" w:rsidRDefault="00394C9E">
            <w:pPr>
              <w:spacing w:after="0"/>
            </w:pPr>
          </w:p>
        </w:tc>
        <w:tc>
          <w:tcPr>
            <w:tcW w:w="10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AC30E0E" w14:textId="77777777" w:rsidR="00394C9E" w:rsidRPr="00E328D1" w:rsidRDefault="00394C9E">
            <w:pPr>
              <w:spacing w:after="0"/>
              <w:jc w:val="center"/>
            </w:pPr>
          </w:p>
        </w:tc>
      </w:tr>
      <w:tr w:rsidR="00394C9E" w:rsidRPr="00E328D1" w14:paraId="3DB82A2B" w14:textId="77777777">
        <w:trPr>
          <w:cantSplit/>
          <w:jc w:val="center"/>
        </w:trPr>
        <w:tc>
          <w:tcPr>
            <w:tcW w:w="23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D541CCB" w14:textId="77777777" w:rsidR="00394C9E" w:rsidRPr="00E328D1" w:rsidRDefault="00C9289F">
            <w:pPr>
              <w:spacing w:after="0"/>
            </w:pPr>
            <w:r w:rsidRPr="00E328D1">
              <w:rPr>
                <w:color w:val="000000"/>
                <w:sz w:val="15"/>
              </w:rPr>
              <w:t xml:space="preserve">Przełącznik </w:t>
            </w:r>
            <w:proofErr w:type="spellStart"/>
            <w:r w:rsidRPr="00E328D1">
              <w:rPr>
                <w:color w:val="000000"/>
                <w:sz w:val="15"/>
              </w:rPr>
              <w:t>PoE</w:t>
            </w:r>
            <w:proofErr w:type="spellEnd"/>
            <w:r w:rsidRPr="00E328D1">
              <w:rPr>
                <w:color w:val="000000"/>
                <w:sz w:val="15"/>
              </w:rPr>
              <w:t>+</w:t>
            </w:r>
          </w:p>
        </w:tc>
        <w:tc>
          <w:tcPr>
            <w:tcW w:w="61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EE15B09" w14:textId="77777777" w:rsidR="00394C9E" w:rsidRPr="00E328D1" w:rsidRDefault="00C9289F">
            <w:pPr>
              <w:spacing w:after="0"/>
            </w:pPr>
            <w:r w:rsidRPr="00E328D1">
              <w:rPr>
                <w:color w:val="000000"/>
                <w:sz w:val="15"/>
              </w:rPr>
              <w:t xml:space="preserve">24×1GbE </w:t>
            </w:r>
            <w:proofErr w:type="spellStart"/>
            <w:r w:rsidRPr="00E328D1">
              <w:rPr>
                <w:color w:val="000000"/>
                <w:sz w:val="15"/>
              </w:rPr>
              <w:t>PoE</w:t>
            </w:r>
            <w:proofErr w:type="spellEnd"/>
            <w:r w:rsidRPr="00E328D1">
              <w:rPr>
                <w:color w:val="000000"/>
                <w:sz w:val="15"/>
              </w:rPr>
              <w:t xml:space="preserve">+ / 4×10GbE SFP+ / budżet </w:t>
            </w:r>
            <w:proofErr w:type="spellStart"/>
            <w:r w:rsidRPr="00E328D1">
              <w:rPr>
                <w:color w:val="000000"/>
                <w:sz w:val="15"/>
              </w:rPr>
              <w:t>PoE</w:t>
            </w:r>
            <w:proofErr w:type="spellEnd"/>
            <w:r w:rsidRPr="00E328D1">
              <w:rPr>
                <w:color w:val="000000"/>
                <w:sz w:val="15"/>
              </w:rPr>
              <w:t xml:space="preserve"> / przepustowość i </w:t>
            </w:r>
            <w:proofErr w:type="spellStart"/>
            <w:r w:rsidRPr="00E328D1">
              <w:rPr>
                <w:color w:val="000000"/>
                <w:sz w:val="15"/>
              </w:rPr>
              <w:t>Mpps</w:t>
            </w:r>
            <w:proofErr w:type="spellEnd"/>
            <w:r w:rsidRPr="00E328D1">
              <w:rPr>
                <w:color w:val="000000"/>
                <w:sz w:val="15"/>
              </w:rPr>
              <w:t xml:space="preserve"> / MAC i jumbo / funkcje L2 / zarządzanie i AAA / CLI+GUI / gwarancja</w:t>
            </w:r>
          </w:p>
        </w:tc>
        <w:tc>
          <w:tcPr>
            <w:tcW w:w="41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66E2017" w14:textId="77777777" w:rsidR="00394C9E" w:rsidRPr="00E328D1" w:rsidRDefault="00394C9E">
            <w:pPr>
              <w:spacing w:after="0"/>
            </w:pPr>
          </w:p>
        </w:tc>
        <w:tc>
          <w:tcPr>
            <w:tcW w:w="18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D1F88E" w14:textId="77777777" w:rsidR="00394C9E" w:rsidRPr="00E328D1" w:rsidRDefault="00394C9E">
            <w:pPr>
              <w:spacing w:after="0"/>
            </w:pPr>
          </w:p>
        </w:tc>
        <w:tc>
          <w:tcPr>
            <w:tcW w:w="10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7395680" w14:textId="77777777" w:rsidR="00394C9E" w:rsidRPr="00E328D1" w:rsidRDefault="00394C9E">
            <w:pPr>
              <w:spacing w:after="0"/>
              <w:jc w:val="center"/>
            </w:pPr>
          </w:p>
        </w:tc>
      </w:tr>
      <w:tr w:rsidR="00394C9E" w:rsidRPr="00E328D1" w14:paraId="04B15CAB" w14:textId="77777777">
        <w:trPr>
          <w:cantSplit/>
          <w:jc w:val="center"/>
        </w:trPr>
        <w:tc>
          <w:tcPr>
            <w:tcW w:w="23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D3679E7" w14:textId="77777777" w:rsidR="00394C9E" w:rsidRPr="00E328D1" w:rsidRDefault="00C9289F">
            <w:pPr>
              <w:spacing w:after="0"/>
            </w:pPr>
            <w:r w:rsidRPr="00E328D1">
              <w:rPr>
                <w:color w:val="000000"/>
                <w:sz w:val="15"/>
              </w:rPr>
              <w:t>Radiolinia typ 1</w:t>
            </w:r>
          </w:p>
        </w:tc>
        <w:tc>
          <w:tcPr>
            <w:tcW w:w="61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DEF7B4C" w14:textId="77777777" w:rsidR="00394C9E" w:rsidRPr="00E328D1" w:rsidRDefault="00C9289F">
            <w:pPr>
              <w:spacing w:after="0"/>
            </w:pPr>
            <w:r w:rsidRPr="00E328D1">
              <w:rPr>
                <w:color w:val="000000"/>
                <w:sz w:val="15"/>
              </w:rPr>
              <w:t xml:space="preserve">pasmo i technologia / zysk min. 19 </w:t>
            </w:r>
            <w:proofErr w:type="spellStart"/>
            <w:r w:rsidRPr="00E328D1">
              <w:rPr>
                <w:color w:val="000000"/>
                <w:sz w:val="15"/>
              </w:rPr>
              <w:t>dBi</w:t>
            </w:r>
            <w:proofErr w:type="spellEnd"/>
            <w:r w:rsidRPr="00E328D1">
              <w:rPr>
                <w:color w:val="000000"/>
                <w:sz w:val="15"/>
              </w:rPr>
              <w:t xml:space="preserve"> / przepustowość lub radio </w:t>
            </w:r>
            <w:proofErr w:type="spellStart"/>
            <w:r w:rsidRPr="00E328D1">
              <w:rPr>
                <w:color w:val="000000"/>
                <w:sz w:val="15"/>
              </w:rPr>
              <w:t>rate</w:t>
            </w:r>
            <w:proofErr w:type="spellEnd"/>
            <w:r w:rsidRPr="00E328D1">
              <w:rPr>
                <w:color w:val="000000"/>
                <w:sz w:val="15"/>
              </w:rPr>
              <w:t xml:space="preserve"> / kanały / zasięg min. 1 km / port 1GbE / temperatura / szyfrowanie i zarządzanie / gwarancja</w:t>
            </w:r>
          </w:p>
        </w:tc>
        <w:tc>
          <w:tcPr>
            <w:tcW w:w="41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759C70F" w14:textId="77777777" w:rsidR="00394C9E" w:rsidRPr="00E328D1" w:rsidRDefault="00394C9E">
            <w:pPr>
              <w:spacing w:after="0"/>
            </w:pPr>
          </w:p>
        </w:tc>
        <w:tc>
          <w:tcPr>
            <w:tcW w:w="18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A3669FD" w14:textId="77777777" w:rsidR="00394C9E" w:rsidRPr="00E328D1" w:rsidRDefault="00394C9E">
            <w:pPr>
              <w:spacing w:after="0"/>
            </w:pPr>
          </w:p>
        </w:tc>
        <w:tc>
          <w:tcPr>
            <w:tcW w:w="10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48CB2B9" w14:textId="77777777" w:rsidR="00394C9E" w:rsidRPr="00E328D1" w:rsidRDefault="00394C9E">
            <w:pPr>
              <w:spacing w:after="0"/>
              <w:jc w:val="center"/>
            </w:pPr>
          </w:p>
        </w:tc>
      </w:tr>
      <w:tr w:rsidR="00394C9E" w:rsidRPr="00E328D1" w14:paraId="2AB95388" w14:textId="77777777">
        <w:trPr>
          <w:cantSplit/>
          <w:jc w:val="center"/>
        </w:trPr>
        <w:tc>
          <w:tcPr>
            <w:tcW w:w="23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33CD075" w14:textId="77777777" w:rsidR="00394C9E" w:rsidRPr="00E328D1" w:rsidRDefault="00C9289F">
            <w:pPr>
              <w:spacing w:after="0"/>
            </w:pPr>
            <w:r w:rsidRPr="00E328D1">
              <w:rPr>
                <w:color w:val="000000"/>
                <w:sz w:val="15"/>
              </w:rPr>
              <w:t>Radiolinia typ 2</w:t>
            </w:r>
          </w:p>
        </w:tc>
        <w:tc>
          <w:tcPr>
            <w:tcW w:w="61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F15E527" w14:textId="77777777" w:rsidR="00394C9E" w:rsidRPr="00E328D1" w:rsidRDefault="00C9289F">
            <w:pPr>
              <w:spacing w:after="0"/>
            </w:pPr>
            <w:r w:rsidRPr="00E328D1">
              <w:rPr>
                <w:color w:val="000000"/>
                <w:sz w:val="15"/>
              </w:rPr>
              <w:t xml:space="preserve">pasmo i technologia / zysk min. 25 </w:t>
            </w:r>
            <w:proofErr w:type="spellStart"/>
            <w:r w:rsidRPr="00E328D1">
              <w:rPr>
                <w:color w:val="000000"/>
                <w:sz w:val="15"/>
              </w:rPr>
              <w:t>dBi</w:t>
            </w:r>
            <w:proofErr w:type="spellEnd"/>
            <w:r w:rsidRPr="00E328D1">
              <w:rPr>
                <w:color w:val="000000"/>
                <w:sz w:val="15"/>
              </w:rPr>
              <w:t xml:space="preserve"> / przepustowość lub radio </w:t>
            </w:r>
            <w:proofErr w:type="spellStart"/>
            <w:r w:rsidRPr="00E328D1">
              <w:rPr>
                <w:color w:val="000000"/>
                <w:sz w:val="15"/>
              </w:rPr>
              <w:t>rate</w:t>
            </w:r>
            <w:proofErr w:type="spellEnd"/>
            <w:r w:rsidRPr="00E328D1">
              <w:rPr>
                <w:color w:val="000000"/>
                <w:sz w:val="15"/>
              </w:rPr>
              <w:t xml:space="preserve"> / kanały / zasięg min. 5 km / port 1GbE / temperatura / szyfrowanie i zarządzanie / gwarancja</w:t>
            </w:r>
          </w:p>
        </w:tc>
        <w:tc>
          <w:tcPr>
            <w:tcW w:w="41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6050267" w14:textId="77777777" w:rsidR="00394C9E" w:rsidRPr="00E328D1" w:rsidRDefault="00394C9E">
            <w:pPr>
              <w:spacing w:after="0"/>
            </w:pPr>
          </w:p>
        </w:tc>
        <w:tc>
          <w:tcPr>
            <w:tcW w:w="18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39FF5C" w14:textId="77777777" w:rsidR="00394C9E" w:rsidRPr="00E328D1" w:rsidRDefault="00394C9E">
            <w:pPr>
              <w:spacing w:after="0"/>
            </w:pPr>
          </w:p>
        </w:tc>
        <w:tc>
          <w:tcPr>
            <w:tcW w:w="10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1065360" w14:textId="77777777" w:rsidR="00394C9E" w:rsidRPr="00E328D1" w:rsidRDefault="00394C9E">
            <w:pPr>
              <w:spacing w:after="0"/>
              <w:jc w:val="center"/>
            </w:pPr>
          </w:p>
        </w:tc>
      </w:tr>
      <w:tr w:rsidR="00394C9E" w:rsidRPr="00E328D1" w14:paraId="418633B3" w14:textId="77777777">
        <w:trPr>
          <w:cantSplit/>
          <w:jc w:val="center"/>
        </w:trPr>
        <w:tc>
          <w:tcPr>
            <w:tcW w:w="23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2C65117" w14:textId="77777777" w:rsidR="00394C9E" w:rsidRPr="00E328D1" w:rsidRDefault="00C9289F">
            <w:pPr>
              <w:spacing w:after="0"/>
            </w:pPr>
            <w:r w:rsidRPr="00E328D1">
              <w:rPr>
                <w:color w:val="000000"/>
                <w:sz w:val="15"/>
              </w:rPr>
              <w:t>Most radiowy typ 3</w:t>
            </w:r>
          </w:p>
        </w:tc>
        <w:tc>
          <w:tcPr>
            <w:tcW w:w="61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D219A2D" w14:textId="77777777" w:rsidR="00394C9E" w:rsidRPr="00E328D1" w:rsidRDefault="00C9289F">
            <w:pPr>
              <w:spacing w:after="0"/>
            </w:pPr>
            <w:r w:rsidRPr="00E328D1">
              <w:rPr>
                <w:color w:val="000000"/>
                <w:sz w:val="15"/>
              </w:rPr>
              <w:t xml:space="preserve">60 GHz + zapas 5 GHz / przepustowość min. 1 </w:t>
            </w:r>
            <w:proofErr w:type="spellStart"/>
            <w:r w:rsidRPr="00E328D1">
              <w:rPr>
                <w:color w:val="000000"/>
                <w:sz w:val="15"/>
              </w:rPr>
              <w:t>Gb</w:t>
            </w:r>
            <w:proofErr w:type="spellEnd"/>
            <w:r w:rsidRPr="00E328D1">
              <w:rPr>
                <w:color w:val="000000"/>
                <w:sz w:val="15"/>
              </w:rPr>
              <w:t>/s / zasięg min. 500 m / port 1GbE / temperatura / monitoring / szyfrowanie / gwarancja</w:t>
            </w:r>
          </w:p>
        </w:tc>
        <w:tc>
          <w:tcPr>
            <w:tcW w:w="41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D247A60" w14:textId="77777777" w:rsidR="00394C9E" w:rsidRPr="00E328D1" w:rsidRDefault="00394C9E">
            <w:pPr>
              <w:spacing w:after="0"/>
            </w:pPr>
          </w:p>
        </w:tc>
        <w:tc>
          <w:tcPr>
            <w:tcW w:w="18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B77A065" w14:textId="77777777" w:rsidR="00394C9E" w:rsidRPr="00E328D1" w:rsidRDefault="00394C9E">
            <w:pPr>
              <w:spacing w:after="0"/>
            </w:pPr>
          </w:p>
        </w:tc>
        <w:tc>
          <w:tcPr>
            <w:tcW w:w="10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75135B5" w14:textId="77777777" w:rsidR="00394C9E" w:rsidRPr="00E328D1" w:rsidRDefault="00394C9E">
            <w:pPr>
              <w:spacing w:after="0"/>
              <w:jc w:val="center"/>
            </w:pPr>
          </w:p>
        </w:tc>
      </w:tr>
      <w:tr w:rsidR="00394C9E" w:rsidRPr="00E328D1" w14:paraId="770D32E0" w14:textId="77777777">
        <w:trPr>
          <w:cantSplit/>
          <w:jc w:val="center"/>
        </w:trPr>
        <w:tc>
          <w:tcPr>
            <w:tcW w:w="23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47A36CA" w14:textId="77777777" w:rsidR="00394C9E" w:rsidRPr="00E328D1" w:rsidRDefault="00C9289F">
            <w:pPr>
              <w:spacing w:after="0"/>
            </w:pPr>
            <w:r w:rsidRPr="00E328D1">
              <w:rPr>
                <w:color w:val="000000"/>
                <w:sz w:val="15"/>
              </w:rPr>
              <w:t>Panel ochronny 8 kanałów</w:t>
            </w:r>
          </w:p>
        </w:tc>
        <w:tc>
          <w:tcPr>
            <w:tcW w:w="61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F94B846" w14:textId="77777777" w:rsidR="00394C9E" w:rsidRPr="00E328D1" w:rsidRDefault="00C9289F">
            <w:pPr>
              <w:spacing w:after="0"/>
            </w:pPr>
            <w:r w:rsidRPr="00E328D1">
              <w:rPr>
                <w:color w:val="000000"/>
                <w:sz w:val="15"/>
              </w:rPr>
              <w:t xml:space="preserve">min. 8 kanałów / 1 </w:t>
            </w:r>
            <w:proofErr w:type="spellStart"/>
            <w:r w:rsidRPr="00E328D1">
              <w:rPr>
                <w:color w:val="000000"/>
                <w:sz w:val="15"/>
              </w:rPr>
              <w:t>Gb</w:t>
            </w:r>
            <w:proofErr w:type="spellEnd"/>
            <w:r w:rsidRPr="00E328D1">
              <w:rPr>
                <w:color w:val="000000"/>
                <w:sz w:val="15"/>
              </w:rPr>
              <w:t>/s / 802.3af/</w:t>
            </w:r>
            <w:proofErr w:type="spellStart"/>
            <w:r w:rsidRPr="00E328D1">
              <w:rPr>
                <w:color w:val="000000"/>
                <w:sz w:val="15"/>
              </w:rPr>
              <w:t>at</w:t>
            </w:r>
            <w:proofErr w:type="spellEnd"/>
            <w:r w:rsidRPr="00E328D1">
              <w:rPr>
                <w:color w:val="000000"/>
                <w:sz w:val="15"/>
              </w:rPr>
              <w:t xml:space="preserve"> i </w:t>
            </w:r>
            <w:proofErr w:type="spellStart"/>
            <w:r w:rsidRPr="00E328D1">
              <w:rPr>
                <w:color w:val="000000"/>
                <w:sz w:val="15"/>
              </w:rPr>
              <w:t>Passive</w:t>
            </w:r>
            <w:proofErr w:type="spellEnd"/>
            <w:r w:rsidRPr="00E328D1">
              <w:rPr>
                <w:color w:val="000000"/>
                <w:sz w:val="15"/>
              </w:rPr>
              <w:t xml:space="preserve"> </w:t>
            </w:r>
            <w:proofErr w:type="spellStart"/>
            <w:r w:rsidRPr="00E328D1">
              <w:rPr>
                <w:color w:val="000000"/>
                <w:sz w:val="15"/>
              </w:rPr>
              <w:t>PoE</w:t>
            </w:r>
            <w:proofErr w:type="spellEnd"/>
            <w:r w:rsidRPr="00E328D1">
              <w:rPr>
                <w:color w:val="000000"/>
                <w:sz w:val="15"/>
              </w:rPr>
              <w:t xml:space="preserve"> 24/48 V / ochrona 4 par / uziemienie / RACK 19”, maks. 1U / gwarancja</w:t>
            </w:r>
          </w:p>
        </w:tc>
        <w:tc>
          <w:tcPr>
            <w:tcW w:w="41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76E4DEA" w14:textId="77777777" w:rsidR="00394C9E" w:rsidRPr="00E328D1" w:rsidRDefault="00394C9E">
            <w:pPr>
              <w:spacing w:after="0"/>
            </w:pPr>
          </w:p>
        </w:tc>
        <w:tc>
          <w:tcPr>
            <w:tcW w:w="18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DAFE6D9" w14:textId="77777777" w:rsidR="00394C9E" w:rsidRPr="00E328D1" w:rsidRDefault="00394C9E">
            <w:pPr>
              <w:spacing w:after="0"/>
            </w:pPr>
          </w:p>
        </w:tc>
        <w:tc>
          <w:tcPr>
            <w:tcW w:w="10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037C856" w14:textId="77777777" w:rsidR="00394C9E" w:rsidRPr="00E328D1" w:rsidRDefault="00394C9E">
            <w:pPr>
              <w:spacing w:after="0"/>
              <w:jc w:val="center"/>
            </w:pPr>
          </w:p>
        </w:tc>
      </w:tr>
      <w:tr w:rsidR="00394C9E" w:rsidRPr="00E328D1" w14:paraId="467E96A8" w14:textId="77777777">
        <w:trPr>
          <w:cantSplit/>
          <w:jc w:val="center"/>
        </w:trPr>
        <w:tc>
          <w:tcPr>
            <w:tcW w:w="23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065BEF3" w14:textId="77777777" w:rsidR="00394C9E" w:rsidRPr="00E328D1" w:rsidRDefault="00C9289F">
            <w:pPr>
              <w:spacing w:after="0"/>
            </w:pPr>
            <w:r w:rsidRPr="00E328D1">
              <w:rPr>
                <w:color w:val="000000"/>
                <w:sz w:val="15"/>
              </w:rPr>
              <w:t>Panel ochronny 16 kanałów</w:t>
            </w:r>
          </w:p>
        </w:tc>
        <w:tc>
          <w:tcPr>
            <w:tcW w:w="61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A5B5700" w14:textId="77777777" w:rsidR="00394C9E" w:rsidRPr="00E328D1" w:rsidRDefault="00C9289F">
            <w:pPr>
              <w:spacing w:after="0"/>
            </w:pPr>
            <w:r w:rsidRPr="00E328D1">
              <w:rPr>
                <w:color w:val="000000"/>
                <w:sz w:val="15"/>
              </w:rPr>
              <w:t xml:space="preserve">min. 16 kanałów / 1 </w:t>
            </w:r>
            <w:proofErr w:type="spellStart"/>
            <w:r w:rsidRPr="00E328D1">
              <w:rPr>
                <w:color w:val="000000"/>
                <w:sz w:val="15"/>
              </w:rPr>
              <w:t>Gb</w:t>
            </w:r>
            <w:proofErr w:type="spellEnd"/>
            <w:r w:rsidRPr="00E328D1">
              <w:rPr>
                <w:color w:val="000000"/>
                <w:sz w:val="15"/>
              </w:rPr>
              <w:t>/s / 802.3af/</w:t>
            </w:r>
            <w:proofErr w:type="spellStart"/>
            <w:r w:rsidRPr="00E328D1">
              <w:rPr>
                <w:color w:val="000000"/>
                <w:sz w:val="15"/>
              </w:rPr>
              <w:t>at</w:t>
            </w:r>
            <w:proofErr w:type="spellEnd"/>
            <w:r w:rsidRPr="00E328D1">
              <w:rPr>
                <w:color w:val="000000"/>
                <w:sz w:val="15"/>
              </w:rPr>
              <w:t xml:space="preserve"> i </w:t>
            </w:r>
            <w:proofErr w:type="spellStart"/>
            <w:r w:rsidRPr="00E328D1">
              <w:rPr>
                <w:color w:val="000000"/>
                <w:sz w:val="15"/>
              </w:rPr>
              <w:t>Passive</w:t>
            </w:r>
            <w:proofErr w:type="spellEnd"/>
            <w:r w:rsidRPr="00E328D1">
              <w:rPr>
                <w:color w:val="000000"/>
                <w:sz w:val="15"/>
              </w:rPr>
              <w:t xml:space="preserve"> </w:t>
            </w:r>
            <w:proofErr w:type="spellStart"/>
            <w:r w:rsidRPr="00E328D1">
              <w:rPr>
                <w:color w:val="000000"/>
                <w:sz w:val="15"/>
              </w:rPr>
              <w:t>PoE</w:t>
            </w:r>
            <w:proofErr w:type="spellEnd"/>
            <w:r w:rsidRPr="00E328D1">
              <w:rPr>
                <w:color w:val="000000"/>
                <w:sz w:val="15"/>
              </w:rPr>
              <w:t xml:space="preserve"> 24/48 V / ochrona 4 par / uziemienie / RACK 19”, maks. 1U / gwarancja</w:t>
            </w:r>
          </w:p>
        </w:tc>
        <w:tc>
          <w:tcPr>
            <w:tcW w:w="41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D259C53" w14:textId="77777777" w:rsidR="00394C9E" w:rsidRPr="00E328D1" w:rsidRDefault="00394C9E">
            <w:pPr>
              <w:spacing w:after="0"/>
            </w:pPr>
          </w:p>
        </w:tc>
        <w:tc>
          <w:tcPr>
            <w:tcW w:w="18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6EB09A0" w14:textId="77777777" w:rsidR="00394C9E" w:rsidRPr="00E328D1" w:rsidRDefault="00394C9E">
            <w:pPr>
              <w:spacing w:after="0"/>
            </w:pPr>
          </w:p>
        </w:tc>
        <w:tc>
          <w:tcPr>
            <w:tcW w:w="10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1DD010F" w14:textId="77777777" w:rsidR="00394C9E" w:rsidRPr="00E328D1" w:rsidRDefault="00394C9E">
            <w:pPr>
              <w:spacing w:after="0"/>
              <w:jc w:val="center"/>
            </w:pPr>
          </w:p>
        </w:tc>
      </w:tr>
      <w:tr w:rsidR="00394C9E" w:rsidRPr="00E328D1" w14:paraId="1E3D6440" w14:textId="77777777">
        <w:trPr>
          <w:cantSplit/>
          <w:jc w:val="center"/>
        </w:trPr>
        <w:tc>
          <w:tcPr>
            <w:tcW w:w="23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668EC4" w14:textId="77777777" w:rsidR="00394C9E" w:rsidRPr="00E328D1" w:rsidRDefault="00C9289F">
            <w:pPr>
              <w:spacing w:after="0"/>
            </w:pPr>
            <w:r w:rsidRPr="00E328D1">
              <w:rPr>
                <w:color w:val="000000"/>
                <w:sz w:val="15"/>
              </w:rPr>
              <w:t>Moduł ochronny 4 kanały</w:t>
            </w:r>
          </w:p>
        </w:tc>
        <w:tc>
          <w:tcPr>
            <w:tcW w:w="61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67F9F9D" w14:textId="77777777" w:rsidR="00394C9E" w:rsidRPr="00E328D1" w:rsidRDefault="00C9289F">
            <w:pPr>
              <w:spacing w:after="0"/>
            </w:pPr>
            <w:r w:rsidRPr="00E328D1">
              <w:rPr>
                <w:color w:val="000000"/>
                <w:sz w:val="15"/>
              </w:rPr>
              <w:t xml:space="preserve">min. 4 kanały / 1 </w:t>
            </w:r>
            <w:proofErr w:type="spellStart"/>
            <w:r w:rsidRPr="00E328D1">
              <w:rPr>
                <w:color w:val="000000"/>
                <w:sz w:val="15"/>
              </w:rPr>
              <w:t>Gb</w:t>
            </w:r>
            <w:proofErr w:type="spellEnd"/>
            <w:r w:rsidRPr="00E328D1">
              <w:rPr>
                <w:color w:val="000000"/>
                <w:sz w:val="15"/>
              </w:rPr>
              <w:t>/s / 802.3af/</w:t>
            </w:r>
            <w:proofErr w:type="spellStart"/>
            <w:r w:rsidRPr="00E328D1">
              <w:rPr>
                <w:color w:val="000000"/>
                <w:sz w:val="15"/>
              </w:rPr>
              <w:t>at</w:t>
            </w:r>
            <w:proofErr w:type="spellEnd"/>
            <w:r w:rsidRPr="00E328D1">
              <w:rPr>
                <w:color w:val="000000"/>
                <w:sz w:val="15"/>
              </w:rPr>
              <w:t xml:space="preserve"> i </w:t>
            </w:r>
            <w:proofErr w:type="spellStart"/>
            <w:r w:rsidRPr="00E328D1">
              <w:rPr>
                <w:color w:val="000000"/>
                <w:sz w:val="15"/>
              </w:rPr>
              <w:t>Passive</w:t>
            </w:r>
            <w:proofErr w:type="spellEnd"/>
            <w:r w:rsidRPr="00E328D1">
              <w:rPr>
                <w:color w:val="000000"/>
                <w:sz w:val="15"/>
              </w:rPr>
              <w:t xml:space="preserve"> </w:t>
            </w:r>
            <w:proofErr w:type="spellStart"/>
            <w:r w:rsidRPr="00E328D1">
              <w:rPr>
                <w:color w:val="000000"/>
                <w:sz w:val="15"/>
              </w:rPr>
              <w:t>PoE</w:t>
            </w:r>
            <w:proofErr w:type="spellEnd"/>
            <w:r w:rsidRPr="00E328D1">
              <w:rPr>
                <w:color w:val="000000"/>
                <w:sz w:val="15"/>
              </w:rPr>
              <w:t xml:space="preserve"> / min. 60 W na port / ochrona wszystkich par / uziemienie / obudowa / gwarancja</w:t>
            </w:r>
          </w:p>
        </w:tc>
        <w:tc>
          <w:tcPr>
            <w:tcW w:w="41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1B1C87" w14:textId="77777777" w:rsidR="00394C9E" w:rsidRPr="00E328D1" w:rsidRDefault="00394C9E">
            <w:pPr>
              <w:spacing w:after="0"/>
            </w:pPr>
          </w:p>
        </w:tc>
        <w:tc>
          <w:tcPr>
            <w:tcW w:w="18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0227230" w14:textId="77777777" w:rsidR="00394C9E" w:rsidRPr="00E328D1" w:rsidRDefault="00394C9E">
            <w:pPr>
              <w:spacing w:after="0"/>
            </w:pPr>
          </w:p>
        </w:tc>
        <w:tc>
          <w:tcPr>
            <w:tcW w:w="10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4835AC0" w14:textId="77777777" w:rsidR="00394C9E" w:rsidRPr="00E328D1" w:rsidRDefault="00394C9E">
            <w:pPr>
              <w:spacing w:after="0"/>
              <w:jc w:val="center"/>
            </w:pPr>
          </w:p>
        </w:tc>
      </w:tr>
      <w:tr w:rsidR="00394C9E" w:rsidRPr="00E328D1" w14:paraId="4F030057" w14:textId="77777777">
        <w:trPr>
          <w:cantSplit/>
          <w:jc w:val="center"/>
        </w:trPr>
        <w:tc>
          <w:tcPr>
            <w:tcW w:w="23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43B9F54" w14:textId="77777777" w:rsidR="00394C9E" w:rsidRPr="00E328D1" w:rsidRDefault="00C9289F">
            <w:pPr>
              <w:spacing w:after="0"/>
            </w:pPr>
            <w:r w:rsidRPr="00E328D1">
              <w:rPr>
                <w:color w:val="000000"/>
                <w:sz w:val="15"/>
              </w:rPr>
              <w:t>Szafa RACK 19”</w:t>
            </w:r>
          </w:p>
        </w:tc>
        <w:tc>
          <w:tcPr>
            <w:tcW w:w="61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5C1634" w14:textId="77777777" w:rsidR="00394C9E" w:rsidRPr="00E328D1" w:rsidRDefault="00C9289F">
            <w:pPr>
              <w:spacing w:after="0"/>
            </w:pPr>
            <w:r w:rsidRPr="00E328D1">
              <w:rPr>
                <w:color w:val="000000"/>
                <w:sz w:val="15"/>
              </w:rPr>
              <w:t>min. 12U / min. 450×450 mm / drzwi pełne z zamkiem / boki zdejmowane z zamkami / 2 pary profili / przepusty / wentylacja</w:t>
            </w:r>
          </w:p>
        </w:tc>
        <w:tc>
          <w:tcPr>
            <w:tcW w:w="41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DCCCE09" w14:textId="77777777" w:rsidR="00394C9E" w:rsidRPr="00E328D1" w:rsidRDefault="00394C9E">
            <w:pPr>
              <w:spacing w:after="0"/>
            </w:pPr>
          </w:p>
        </w:tc>
        <w:tc>
          <w:tcPr>
            <w:tcW w:w="18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50926EF" w14:textId="77777777" w:rsidR="00394C9E" w:rsidRPr="00E328D1" w:rsidRDefault="00394C9E">
            <w:pPr>
              <w:spacing w:after="0"/>
            </w:pPr>
          </w:p>
        </w:tc>
        <w:tc>
          <w:tcPr>
            <w:tcW w:w="10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B275560" w14:textId="77777777" w:rsidR="00394C9E" w:rsidRPr="00E328D1" w:rsidRDefault="00394C9E">
            <w:pPr>
              <w:spacing w:after="0"/>
              <w:jc w:val="center"/>
            </w:pPr>
          </w:p>
        </w:tc>
      </w:tr>
      <w:tr w:rsidR="00394C9E" w:rsidRPr="00E328D1" w14:paraId="379262B8" w14:textId="77777777">
        <w:trPr>
          <w:cantSplit/>
          <w:jc w:val="center"/>
        </w:trPr>
        <w:tc>
          <w:tcPr>
            <w:tcW w:w="23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130F9D9" w14:textId="77777777" w:rsidR="00394C9E" w:rsidRPr="00E328D1" w:rsidRDefault="00C9289F">
            <w:pPr>
              <w:spacing w:after="0"/>
            </w:pPr>
            <w:r w:rsidRPr="00E328D1">
              <w:rPr>
                <w:color w:val="000000"/>
                <w:sz w:val="15"/>
              </w:rPr>
              <w:t xml:space="preserve">Wkładki SFP 1 </w:t>
            </w:r>
            <w:proofErr w:type="spellStart"/>
            <w:r w:rsidRPr="00E328D1">
              <w:rPr>
                <w:color w:val="000000"/>
                <w:sz w:val="15"/>
              </w:rPr>
              <w:t>Gb</w:t>
            </w:r>
            <w:proofErr w:type="spellEnd"/>
            <w:r w:rsidRPr="00E328D1">
              <w:rPr>
                <w:color w:val="000000"/>
                <w:sz w:val="15"/>
              </w:rPr>
              <w:t>/s*</w:t>
            </w:r>
          </w:p>
        </w:tc>
        <w:tc>
          <w:tcPr>
            <w:tcW w:w="61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EEDD76C" w14:textId="77777777" w:rsidR="00394C9E" w:rsidRPr="00E328D1" w:rsidRDefault="00C9289F">
            <w:pPr>
              <w:spacing w:after="0"/>
            </w:pPr>
            <w:r w:rsidRPr="00E328D1">
              <w:rPr>
                <w:color w:val="000000"/>
                <w:sz w:val="15"/>
              </w:rPr>
              <w:t>typ i długość fali / zasięg dla toru / temperatura 0–60°C / zgodność z urządzeniami / gwarancja min. 36 miesięcy</w:t>
            </w:r>
          </w:p>
        </w:tc>
        <w:tc>
          <w:tcPr>
            <w:tcW w:w="41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56DF8B0" w14:textId="77777777" w:rsidR="00394C9E" w:rsidRPr="00E328D1" w:rsidRDefault="00394C9E">
            <w:pPr>
              <w:spacing w:after="0"/>
            </w:pPr>
          </w:p>
        </w:tc>
        <w:tc>
          <w:tcPr>
            <w:tcW w:w="18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6EA6973" w14:textId="77777777" w:rsidR="00394C9E" w:rsidRPr="00E328D1" w:rsidRDefault="00394C9E">
            <w:pPr>
              <w:spacing w:after="0"/>
            </w:pPr>
          </w:p>
        </w:tc>
        <w:tc>
          <w:tcPr>
            <w:tcW w:w="10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9DC681A" w14:textId="77777777" w:rsidR="00394C9E" w:rsidRPr="00E328D1" w:rsidRDefault="00394C9E">
            <w:pPr>
              <w:spacing w:after="0"/>
              <w:jc w:val="center"/>
            </w:pPr>
          </w:p>
        </w:tc>
      </w:tr>
    </w:tbl>
    <w:p w14:paraId="05E20C4E" w14:textId="77777777" w:rsidR="00AD5293" w:rsidRPr="00E328D1" w:rsidRDefault="00E84D86">
      <w:pPr>
        <w:pStyle w:val="Nagwek1"/>
        <w:pageBreakBefore/>
        <w:spacing w:before="100" w:after="60"/>
      </w:pPr>
      <w:r w:rsidRPr="00E328D1">
        <w:rPr>
          <w:rFonts w:ascii="Arial" w:hAnsi="Arial"/>
          <w:sz w:val="22"/>
        </w:rPr>
        <w:lastRenderedPageBreak/>
        <w:t>4. Pozostałe materiały instalacyjne</w:t>
      </w:r>
    </w:p>
    <w:p w14:paraId="4BFECF8C" w14:textId="77777777" w:rsidR="00213AFB" w:rsidRPr="00E328D1" w:rsidRDefault="00213AFB" w:rsidP="00213AFB"/>
    <w:tbl>
      <w:tblPr>
        <w:tblW w:w="15470" w:type="dxa"/>
        <w:jc w:val="center"/>
        <w:tblLayout w:type="fixed"/>
        <w:tblLook w:val="04A0" w:firstRow="1" w:lastRow="0" w:firstColumn="1" w:lastColumn="0" w:noHBand="0" w:noVBand="1"/>
      </w:tblPr>
      <w:tblGrid>
        <w:gridCol w:w="900"/>
        <w:gridCol w:w="2750"/>
        <w:gridCol w:w="5100"/>
        <w:gridCol w:w="2500"/>
        <w:gridCol w:w="2850"/>
        <w:gridCol w:w="1370"/>
      </w:tblGrid>
      <w:tr w:rsidR="00AD5293" w:rsidRPr="00E328D1" w14:paraId="7DE2F351" w14:textId="77777777">
        <w:trPr>
          <w:cantSplit/>
          <w:tblHeader/>
          <w:jc w:val="center"/>
        </w:trPr>
        <w:tc>
          <w:tcPr>
            <w:tcW w:w="900" w:type="dxa"/>
            <w:shd w:val="clear" w:color="auto" w:fill="1F4E7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96D0514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b/>
                <w:color w:val="FFFFFF"/>
                <w:sz w:val="14"/>
              </w:rPr>
              <w:t>Pkt OPZ</w:t>
            </w:r>
          </w:p>
        </w:tc>
        <w:tc>
          <w:tcPr>
            <w:tcW w:w="2750" w:type="dxa"/>
            <w:shd w:val="clear" w:color="auto" w:fill="1F4E7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668943A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b/>
                <w:color w:val="FFFFFF"/>
                <w:sz w:val="14"/>
              </w:rPr>
              <w:t>Materiał</w:t>
            </w:r>
          </w:p>
        </w:tc>
        <w:tc>
          <w:tcPr>
            <w:tcW w:w="5100" w:type="dxa"/>
            <w:shd w:val="clear" w:color="auto" w:fill="1F4E7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50B453E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b/>
                <w:color w:val="FFFFFF"/>
                <w:sz w:val="14"/>
              </w:rPr>
              <w:t>Minimalny zakres potwierdzenia</w:t>
            </w:r>
          </w:p>
        </w:tc>
        <w:tc>
          <w:tcPr>
            <w:tcW w:w="2500" w:type="dxa"/>
            <w:shd w:val="clear" w:color="auto" w:fill="1F4E7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C6C42FF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b/>
                <w:color w:val="FFFFFF"/>
                <w:sz w:val="14"/>
              </w:rPr>
              <w:t>Producent / typ</w:t>
            </w:r>
          </w:p>
        </w:tc>
        <w:tc>
          <w:tcPr>
            <w:tcW w:w="2850" w:type="dxa"/>
            <w:shd w:val="clear" w:color="auto" w:fill="1F4E7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0532AEB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b/>
                <w:color w:val="FFFFFF"/>
                <w:sz w:val="14"/>
              </w:rPr>
              <w:t>Dokument / strona</w:t>
            </w:r>
          </w:p>
        </w:tc>
        <w:tc>
          <w:tcPr>
            <w:tcW w:w="1370" w:type="dxa"/>
            <w:shd w:val="clear" w:color="auto" w:fill="1F4E7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1A263FE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b/>
                <w:color w:val="FFFFFF"/>
                <w:sz w:val="14"/>
              </w:rPr>
              <w:t>TAK/NIE</w:t>
            </w:r>
          </w:p>
        </w:tc>
      </w:tr>
      <w:tr w:rsidR="00AD5293" w:rsidRPr="00E328D1" w14:paraId="513BE934" w14:textId="77777777">
        <w:trPr>
          <w:cantSplit/>
          <w:jc w:val="center"/>
        </w:trPr>
        <w:tc>
          <w:tcPr>
            <w:tcW w:w="9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69D67EF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4"/>
              </w:rPr>
              <w:t>5.6.1</w:t>
            </w:r>
          </w:p>
        </w:tc>
        <w:tc>
          <w:tcPr>
            <w:tcW w:w="27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FA8F8E4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4"/>
              </w:rPr>
              <w:t>Kabel zasilający zewnętrzny</w:t>
            </w:r>
          </w:p>
        </w:tc>
        <w:tc>
          <w:tcPr>
            <w:tcW w:w="51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0611E17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4"/>
              </w:rPr>
              <w:t xml:space="preserve">0,6/1 </w:t>
            </w:r>
            <w:proofErr w:type="spellStart"/>
            <w:r w:rsidRPr="00E328D1">
              <w:rPr>
                <w:color w:val="000000"/>
                <w:sz w:val="14"/>
              </w:rPr>
              <w:t>kV</w:t>
            </w:r>
            <w:proofErr w:type="spellEnd"/>
            <w:r w:rsidRPr="00E328D1">
              <w:rPr>
                <w:color w:val="000000"/>
                <w:sz w:val="14"/>
              </w:rPr>
              <w:t>; powłoka PVC odporna na warunki atmosferyczne i UV</w:t>
            </w:r>
          </w:p>
        </w:tc>
        <w:tc>
          <w:tcPr>
            <w:tcW w:w="25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8CC3B56" w14:textId="77777777" w:rsidR="00AD5293" w:rsidRPr="00E328D1" w:rsidRDefault="00AD5293">
            <w:pPr>
              <w:spacing w:after="0"/>
            </w:pPr>
          </w:p>
        </w:tc>
        <w:tc>
          <w:tcPr>
            <w:tcW w:w="28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E0D2A22" w14:textId="77777777" w:rsidR="00AD5293" w:rsidRPr="00E328D1" w:rsidRDefault="00AD5293">
            <w:pPr>
              <w:spacing w:after="0"/>
            </w:pPr>
          </w:p>
        </w:tc>
        <w:tc>
          <w:tcPr>
            <w:tcW w:w="137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A1636AA" w14:textId="77777777" w:rsidR="00AD5293" w:rsidRPr="00E328D1" w:rsidRDefault="00AD5293">
            <w:pPr>
              <w:spacing w:after="0"/>
              <w:jc w:val="center"/>
            </w:pPr>
          </w:p>
        </w:tc>
      </w:tr>
      <w:tr w:rsidR="00AD5293" w:rsidRPr="00E328D1" w14:paraId="6E91D3E5" w14:textId="77777777">
        <w:trPr>
          <w:cantSplit/>
          <w:jc w:val="center"/>
        </w:trPr>
        <w:tc>
          <w:tcPr>
            <w:tcW w:w="9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26E5ABE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4"/>
              </w:rPr>
              <w:t>5.6.2</w:t>
            </w:r>
          </w:p>
        </w:tc>
        <w:tc>
          <w:tcPr>
            <w:tcW w:w="27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E9BDF3F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4"/>
              </w:rPr>
              <w:t>Przewód zasilający wewnętrzny</w:t>
            </w:r>
          </w:p>
        </w:tc>
        <w:tc>
          <w:tcPr>
            <w:tcW w:w="51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CD064E2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4"/>
              </w:rPr>
              <w:t>450/750 V; izolacja i powłoka PVC</w:t>
            </w:r>
          </w:p>
        </w:tc>
        <w:tc>
          <w:tcPr>
            <w:tcW w:w="25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BAF94A" w14:textId="77777777" w:rsidR="00AD5293" w:rsidRPr="00E328D1" w:rsidRDefault="00AD5293">
            <w:pPr>
              <w:spacing w:after="0"/>
            </w:pPr>
          </w:p>
        </w:tc>
        <w:tc>
          <w:tcPr>
            <w:tcW w:w="28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CFA2E6C" w14:textId="77777777" w:rsidR="00AD5293" w:rsidRPr="00E328D1" w:rsidRDefault="00AD5293">
            <w:pPr>
              <w:spacing w:after="0"/>
            </w:pPr>
          </w:p>
        </w:tc>
        <w:tc>
          <w:tcPr>
            <w:tcW w:w="137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4D3DB53" w14:textId="77777777" w:rsidR="00AD5293" w:rsidRPr="00E328D1" w:rsidRDefault="00AD5293">
            <w:pPr>
              <w:spacing w:after="0"/>
              <w:jc w:val="center"/>
            </w:pPr>
          </w:p>
        </w:tc>
      </w:tr>
      <w:tr w:rsidR="00AD5293" w:rsidRPr="00E328D1" w14:paraId="4220CAA7" w14:textId="77777777">
        <w:trPr>
          <w:cantSplit/>
          <w:jc w:val="center"/>
        </w:trPr>
        <w:tc>
          <w:tcPr>
            <w:tcW w:w="9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B7AE2BD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4"/>
              </w:rPr>
              <w:t>5.6.3</w:t>
            </w:r>
          </w:p>
        </w:tc>
        <w:tc>
          <w:tcPr>
            <w:tcW w:w="27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45951E3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4"/>
              </w:rPr>
              <w:t xml:space="preserve">Skrętka </w:t>
            </w:r>
            <w:proofErr w:type="spellStart"/>
            <w:r w:rsidRPr="00E328D1">
              <w:rPr>
                <w:color w:val="000000"/>
                <w:sz w:val="14"/>
              </w:rPr>
              <w:t>przewieszkowa</w:t>
            </w:r>
            <w:proofErr w:type="spellEnd"/>
          </w:p>
        </w:tc>
        <w:tc>
          <w:tcPr>
            <w:tcW w:w="51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1A75A97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4"/>
              </w:rPr>
              <w:t>U/FTP kat. 5e lub wyższa; dopuszczone równoważne ekranowanie; PE UV; miedź, drut; linka nośna; -20°C do +60°C; dedykowane uchwyty</w:t>
            </w:r>
          </w:p>
        </w:tc>
        <w:tc>
          <w:tcPr>
            <w:tcW w:w="25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C4B26A1" w14:textId="77777777" w:rsidR="00AD5293" w:rsidRPr="00E328D1" w:rsidRDefault="00AD5293">
            <w:pPr>
              <w:spacing w:after="0"/>
            </w:pPr>
          </w:p>
        </w:tc>
        <w:tc>
          <w:tcPr>
            <w:tcW w:w="28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A15A4D1" w14:textId="77777777" w:rsidR="00AD5293" w:rsidRPr="00E328D1" w:rsidRDefault="00AD5293">
            <w:pPr>
              <w:spacing w:after="0"/>
            </w:pPr>
          </w:p>
        </w:tc>
        <w:tc>
          <w:tcPr>
            <w:tcW w:w="137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B608D7C" w14:textId="77777777" w:rsidR="00AD5293" w:rsidRPr="00E328D1" w:rsidRDefault="00AD5293">
            <w:pPr>
              <w:spacing w:after="0"/>
              <w:jc w:val="center"/>
            </w:pPr>
          </w:p>
        </w:tc>
      </w:tr>
      <w:tr w:rsidR="00AD5293" w:rsidRPr="00E328D1" w14:paraId="3EFEEB42" w14:textId="77777777">
        <w:trPr>
          <w:cantSplit/>
          <w:jc w:val="center"/>
        </w:trPr>
        <w:tc>
          <w:tcPr>
            <w:tcW w:w="9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F0B4533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4"/>
              </w:rPr>
              <w:t>5.6.4</w:t>
            </w:r>
          </w:p>
        </w:tc>
        <w:tc>
          <w:tcPr>
            <w:tcW w:w="27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6AC23D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4"/>
              </w:rPr>
              <w:t>Skrętka do anten</w:t>
            </w:r>
          </w:p>
        </w:tc>
        <w:tc>
          <w:tcPr>
            <w:tcW w:w="51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0AAA329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4"/>
              </w:rPr>
              <w:t>S/FTP kat. 6A lub wyższa; PE UV; miedź, drut; -20°C do +60°C; wtyki RJ45 kat. 6A</w:t>
            </w:r>
          </w:p>
        </w:tc>
        <w:tc>
          <w:tcPr>
            <w:tcW w:w="25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D421F40" w14:textId="77777777" w:rsidR="00AD5293" w:rsidRPr="00E328D1" w:rsidRDefault="00AD5293">
            <w:pPr>
              <w:spacing w:after="0"/>
            </w:pPr>
          </w:p>
        </w:tc>
        <w:tc>
          <w:tcPr>
            <w:tcW w:w="28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CB5E5C4" w14:textId="77777777" w:rsidR="00AD5293" w:rsidRPr="00E328D1" w:rsidRDefault="00AD5293">
            <w:pPr>
              <w:spacing w:after="0"/>
            </w:pPr>
          </w:p>
        </w:tc>
        <w:tc>
          <w:tcPr>
            <w:tcW w:w="137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93C7270" w14:textId="77777777" w:rsidR="00AD5293" w:rsidRPr="00E328D1" w:rsidRDefault="00AD5293">
            <w:pPr>
              <w:spacing w:after="0"/>
              <w:jc w:val="center"/>
            </w:pPr>
          </w:p>
        </w:tc>
      </w:tr>
      <w:tr w:rsidR="00AD5293" w:rsidRPr="00E328D1" w14:paraId="6D09F39F" w14:textId="77777777">
        <w:trPr>
          <w:cantSplit/>
          <w:jc w:val="center"/>
        </w:trPr>
        <w:tc>
          <w:tcPr>
            <w:tcW w:w="9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4942222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4"/>
              </w:rPr>
              <w:t>5.6.5</w:t>
            </w:r>
          </w:p>
        </w:tc>
        <w:tc>
          <w:tcPr>
            <w:tcW w:w="27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1EE666A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4"/>
              </w:rPr>
              <w:t>Światłowód napowietrzny</w:t>
            </w:r>
          </w:p>
        </w:tc>
        <w:tc>
          <w:tcPr>
            <w:tcW w:w="51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1DBD835" w14:textId="437E46E1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4"/>
              </w:rPr>
              <w:t>min. 4 włókna G.652.D; ADSS lub z linką; UV; -30°C do +70°C; długotrwałe obciążenie min. 2</w:t>
            </w:r>
            <w:r w:rsidR="00E328D1" w:rsidRPr="00E328D1">
              <w:rPr>
                <w:color w:val="000000"/>
                <w:sz w:val="14"/>
              </w:rPr>
              <w:t>0</w:t>
            </w:r>
            <w:r w:rsidRPr="00E328D1">
              <w:rPr>
                <w:color w:val="000000"/>
                <w:sz w:val="14"/>
              </w:rPr>
              <w:t>00 N</w:t>
            </w:r>
          </w:p>
        </w:tc>
        <w:tc>
          <w:tcPr>
            <w:tcW w:w="25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A025215" w14:textId="77777777" w:rsidR="00AD5293" w:rsidRPr="00E328D1" w:rsidRDefault="00AD5293">
            <w:pPr>
              <w:spacing w:after="0"/>
            </w:pPr>
          </w:p>
        </w:tc>
        <w:tc>
          <w:tcPr>
            <w:tcW w:w="28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613A787" w14:textId="77777777" w:rsidR="00AD5293" w:rsidRPr="00E328D1" w:rsidRDefault="00AD5293">
            <w:pPr>
              <w:spacing w:after="0"/>
            </w:pPr>
          </w:p>
        </w:tc>
        <w:tc>
          <w:tcPr>
            <w:tcW w:w="137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B0EACDA" w14:textId="77777777" w:rsidR="00AD5293" w:rsidRPr="00E328D1" w:rsidRDefault="00AD5293">
            <w:pPr>
              <w:spacing w:after="0"/>
              <w:jc w:val="center"/>
            </w:pPr>
          </w:p>
        </w:tc>
      </w:tr>
      <w:tr w:rsidR="00AD5293" w:rsidRPr="00E328D1" w14:paraId="240463D1" w14:textId="77777777">
        <w:trPr>
          <w:cantSplit/>
          <w:jc w:val="center"/>
        </w:trPr>
        <w:tc>
          <w:tcPr>
            <w:tcW w:w="9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1D3FF18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4"/>
              </w:rPr>
              <w:t>5.7.4</w:t>
            </w:r>
          </w:p>
        </w:tc>
        <w:tc>
          <w:tcPr>
            <w:tcW w:w="27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CEDF797" w14:textId="77777777" w:rsidR="00AD5293" w:rsidRPr="00E328D1" w:rsidRDefault="00E84D86">
            <w:pPr>
              <w:spacing w:after="0"/>
            </w:pPr>
            <w:proofErr w:type="spellStart"/>
            <w:r w:rsidRPr="00E328D1">
              <w:rPr>
                <w:color w:val="000000"/>
                <w:sz w:val="14"/>
              </w:rPr>
              <w:t>Patchcord</w:t>
            </w:r>
            <w:proofErr w:type="spellEnd"/>
            <w:r w:rsidRPr="00E328D1">
              <w:rPr>
                <w:color w:val="000000"/>
                <w:sz w:val="14"/>
              </w:rPr>
              <w:t xml:space="preserve"> RJ45–RJ45</w:t>
            </w:r>
          </w:p>
        </w:tc>
        <w:tc>
          <w:tcPr>
            <w:tcW w:w="51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040145A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4"/>
              </w:rPr>
              <w:t>kat. 6A; długości zgodne z połączeniami</w:t>
            </w:r>
          </w:p>
        </w:tc>
        <w:tc>
          <w:tcPr>
            <w:tcW w:w="25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55998E2" w14:textId="77777777" w:rsidR="00AD5293" w:rsidRPr="00E328D1" w:rsidRDefault="00AD5293">
            <w:pPr>
              <w:spacing w:after="0"/>
            </w:pPr>
          </w:p>
        </w:tc>
        <w:tc>
          <w:tcPr>
            <w:tcW w:w="28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94B0E4A" w14:textId="77777777" w:rsidR="00AD5293" w:rsidRPr="00E328D1" w:rsidRDefault="00AD5293">
            <w:pPr>
              <w:spacing w:after="0"/>
            </w:pPr>
          </w:p>
        </w:tc>
        <w:tc>
          <w:tcPr>
            <w:tcW w:w="137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F6FEDD9" w14:textId="77777777" w:rsidR="00AD5293" w:rsidRPr="00E328D1" w:rsidRDefault="00AD5293">
            <w:pPr>
              <w:spacing w:after="0"/>
              <w:jc w:val="center"/>
            </w:pPr>
          </w:p>
        </w:tc>
      </w:tr>
    </w:tbl>
    <w:p w14:paraId="5776156D" w14:textId="77777777" w:rsidR="00AD5293" w:rsidRPr="00E328D1" w:rsidRDefault="00E84D86">
      <w:pPr>
        <w:pStyle w:val="Nagwek1"/>
        <w:spacing w:before="100" w:after="60"/>
      </w:pPr>
      <w:r w:rsidRPr="00E328D1">
        <w:rPr>
          <w:rFonts w:ascii="Arial" w:hAnsi="Arial"/>
          <w:sz w:val="22"/>
        </w:rPr>
        <w:t>5. Wykaz załączonych dokumentów</w:t>
      </w:r>
    </w:p>
    <w:tbl>
      <w:tblPr>
        <w:tblW w:w="15470" w:type="dxa"/>
        <w:jc w:val="center"/>
        <w:tblLayout w:type="fixed"/>
        <w:tblLook w:val="04A0" w:firstRow="1" w:lastRow="0" w:firstColumn="1" w:lastColumn="0" w:noHBand="0" w:noVBand="1"/>
      </w:tblPr>
      <w:tblGrid>
        <w:gridCol w:w="700"/>
        <w:gridCol w:w="3700"/>
        <w:gridCol w:w="3100"/>
        <w:gridCol w:w="5850"/>
        <w:gridCol w:w="2120"/>
      </w:tblGrid>
      <w:tr w:rsidR="00AD5293" w:rsidRPr="00E328D1" w14:paraId="5E0211E4" w14:textId="77777777">
        <w:trPr>
          <w:cantSplit/>
          <w:tblHeader/>
          <w:jc w:val="center"/>
        </w:trPr>
        <w:tc>
          <w:tcPr>
            <w:tcW w:w="700" w:type="dxa"/>
            <w:shd w:val="clear" w:color="auto" w:fill="1F4E7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820E1E5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b/>
                <w:color w:val="FFFFFF"/>
                <w:sz w:val="16"/>
              </w:rPr>
              <w:t>Lp.</w:t>
            </w:r>
          </w:p>
        </w:tc>
        <w:tc>
          <w:tcPr>
            <w:tcW w:w="3700" w:type="dxa"/>
            <w:shd w:val="clear" w:color="auto" w:fill="1F4E7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086EC3A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b/>
                <w:color w:val="FFFFFF"/>
                <w:sz w:val="16"/>
              </w:rPr>
              <w:t>Nazwa pliku / dokumentu</w:t>
            </w:r>
          </w:p>
        </w:tc>
        <w:tc>
          <w:tcPr>
            <w:tcW w:w="3100" w:type="dxa"/>
            <w:shd w:val="clear" w:color="auto" w:fill="1F4E7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3214556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b/>
                <w:color w:val="FFFFFF"/>
                <w:sz w:val="16"/>
              </w:rPr>
              <w:t>Producent i model</w:t>
            </w:r>
          </w:p>
        </w:tc>
        <w:tc>
          <w:tcPr>
            <w:tcW w:w="5850" w:type="dxa"/>
            <w:shd w:val="clear" w:color="auto" w:fill="1F4E7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E6DCD09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b/>
                <w:color w:val="FFFFFF"/>
                <w:sz w:val="16"/>
              </w:rPr>
              <w:t>Potwierdzany produkt / zakres</w:t>
            </w:r>
          </w:p>
        </w:tc>
        <w:tc>
          <w:tcPr>
            <w:tcW w:w="2120" w:type="dxa"/>
            <w:shd w:val="clear" w:color="auto" w:fill="1F4E7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55F8F1D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b/>
                <w:color w:val="FFFFFF"/>
                <w:sz w:val="16"/>
              </w:rPr>
              <w:t>Liczba stron</w:t>
            </w:r>
          </w:p>
        </w:tc>
      </w:tr>
      <w:tr w:rsidR="00AD5293" w:rsidRPr="00E328D1" w14:paraId="02338677" w14:textId="77777777">
        <w:trPr>
          <w:cantSplit/>
          <w:jc w:val="center"/>
        </w:trPr>
        <w:tc>
          <w:tcPr>
            <w:tcW w:w="7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075472D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6"/>
              </w:rPr>
              <w:t>1</w:t>
            </w:r>
          </w:p>
        </w:tc>
        <w:tc>
          <w:tcPr>
            <w:tcW w:w="37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E3839AC" w14:textId="77777777" w:rsidR="00AD5293" w:rsidRPr="00E328D1" w:rsidRDefault="00AD5293">
            <w:pPr>
              <w:spacing w:after="0"/>
            </w:pPr>
          </w:p>
        </w:tc>
        <w:tc>
          <w:tcPr>
            <w:tcW w:w="31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E0981C1" w14:textId="77777777" w:rsidR="00AD5293" w:rsidRPr="00E328D1" w:rsidRDefault="00AD5293">
            <w:pPr>
              <w:spacing w:after="0"/>
            </w:pPr>
          </w:p>
        </w:tc>
        <w:tc>
          <w:tcPr>
            <w:tcW w:w="58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DC3B622" w14:textId="77777777" w:rsidR="00AD5293" w:rsidRPr="00E328D1" w:rsidRDefault="00AD5293">
            <w:pPr>
              <w:spacing w:after="0"/>
            </w:pPr>
          </w:p>
        </w:tc>
        <w:tc>
          <w:tcPr>
            <w:tcW w:w="212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82F1B35" w14:textId="77777777" w:rsidR="00AD5293" w:rsidRPr="00E328D1" w:rsidRDefault="00AD5293">
            <w:pPr>
              <w:spacing w:after="0"/>
            </w:pPr>
          </w:p>
        </w:tc>
      </w:tr>
      <w:tr w:rsidR="00AD5293" w:rsidRPr="00E328D1" w14:paraId="7BD01A71" w14:textId="77777777">
        <w:trPr>
          <w:cantSplit/>
          <w:jc w:val="center"/>
        </w:trPr>
        <w:tc>
          <w:tcPr>
            <w:tcW w:w="7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DBA3E47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6"/>
              </w:rPr>
              <w:t>2</w:t>
            </w:r>
          </w:p>
        </w:tc>
        <w:tc>
          <w:tcPr>
            <w:tcW w:w="37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CF3E25E" w14:textId="77777777" w:rsidR="00AD5293" w:rsidRPr="00E328D1" w:rsidRDefault="00AD5293">
            <w:pPr>
              <w:spacing w:after="0"/>
            </w:pPr>
          </w:p>
        </w:tc>
        <w:tc>
          <w:tcPr>
            <w:tcW w:w="31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33FFFF2" w14:textId="77777777" w:rsidR="00AD5293" w:rsidRPr="00E328D1" w:rsidRDefault="00AD5293">
            <w:pPr>
              <w:spacing w:after="0"/>
            </w:pPr>
          </w:p>
        </w:tc>
        <w:tc>
          <w:tcPr>
            <w:tcW w:w="58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4AD1E9" w14:textId="77777777" w:rsidR="00AD5293" w:rsidRPr="00E328D1" w:rsidRDefault="00AD5293">
            <w:pPr>
              <w:spacing w:after="0"/>
            </w:pPr>
          </w:p>
        </w:tc>
        <w:tc>
          <w:tcPr>
            <w:tcW w:w="212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663C02B" w14:textId="77777777" w:rsidR="00AD5293" w:rsidRPr="00E328D1" w:rsidRDefault="00AD5293">
            <w:pPr>
              <w:spacing w:after="0"/>
            </w:pPr>
          </w:p>
        </w:tc>
      </w:tr>
      <w:tr w:rsidR="00AD5293" w:rsidRPr="00E328D1" w14:paraId="0186249B" w14:textId="77777777">
        <w:trPr>
          <w:cantSplit/>
          <w:jc w:val="center"/>
        </w:trPr>
        <w:tc>
          <w:tcPr>
            <w:tcW w:w="7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9365AC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6"/>
              </w:rPr>
              <w:t>3</w:t>
            </w:r>
          </w:p>
        </w:tc>
        <w:tc>
          <w:tcPr>
            <w:tcW w:w="37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6B064CE" w14:textId="77777777" w:rsidR="00AD5293" w:rsidRPr="00E328D1" w:rsidRDefault="00AD5293">
            <w:pPr>
              <w:spacing w:after="0"/>
            </w:pPr>
          </w:p>
        </w:tc>
        <w:tc>
          <w:tcPr>
            <w:tcW w:w="31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8180D46" w14:textId="77777777" w:rsidR="00AD5293" w:rsidRPr="00E328D1" w:rsidRDefault="00AD5293">
            <w:pPr>
              <w:spacing w:after="0"/>
            </w:pPr>
          </w:p>
        </w:tc>
        <w:tc>
          <w:tcPr>
            <w:tcW w:w="58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DC2197C" w14:textId="77777777" w:rsidR="00AD5293" w:rsidRPr="00E328D1" w:rsidRDefault="00AD5293">
            <w:pPr>
              <w:spacing w:after="0"/>
            </w:pPr>
          </w:p>
        </w:tc>
        <w:tc>
          <w:tcPr>
            <w:tcW w:w="212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A5888D6" w14:textId="77777777" w:rsidR="00AD5293" w:rsidRPr="00E328D1" w:rsidRDefault="00AD5293">
            <w:pPr>
              <w:spacing w:after="0"/>
            </w:pPr>
          </w:p>
        </w:tc>
      </w:tr>
      <w:tr w:rsidR="00AD5293" w:rsidRPr="00E328D1" w14:paraId="1BD5ED06" w14:textId="77777777">
        <w:trPr>
          <w:cantSplit/>
          <w:jc w:val="center"/>
        </w:trPr>
        <w:tc>
          <w:tcPr>
            <w:tcW w:w="7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236FDE4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6"/>
              </w:rPr>
              <w:t>4</w:t>
            </w:r>
          </w:p>
        </w:tc>
        <w:tc>
          <w:tcPr>
            <w:tcW w:w="37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2B6D46A" w14:textId="77777777" w:rsidR="00AD5293" w:rsidRPr="00E328D1" w:rsidRDefault="00AD5293">
            <w:pPr>
              <w:spacing w:after="0"/>
            </w:pPr>
          </w:p>
        </w:tc>
        <w:tc>
          <w:tcPr>
            <w:tcW w:w="31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AFFE1E1" w14:textId="77777777" w:rsidR="00AD5293" w:rsidRPr="00E328D1" w:rsidRDefault="00AD5293">
            <w:pPr>
              <w:spacing w:after="0"/>
            </w:pPr>
          </w:p>
        </w:tc>
        <w:tc>
          <w:tcPr>
            <w:tcW w:w="58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5893E2B" w14:textId="77777777" w:rsidR="00AD5293" w:rsidRPr="00E328D1" w:rsidRDefault="00AD5293">
            <w:pPr>
              <w:spacing w:after="0"/>
            </w:pPr>
          </w:p>
        </w:tc>
        <w:tc>
          <w:tcPr>
            <w:tcW w:w="212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D22D1C2" w14:textId="77777777" w:rsidR="00AD5293" w:rsidRPr="00E328D1" w:rsidRDefault="00AD5293">
            <w:pPr>
              <w:spacing w:after="0"/>
            </w:pPr>
          </w:p>
        </w:tc>
      </w:tr>
      <w:tr w:rsidR="00AD5293" w:rsidRPr="00E328D1" w14:paraId="09AD79C8" w14:textId="77777777">
        <w:trPr>
          <w:cantSplit/>
          <w:jc w:val="center"/>
        </w:trPr>
        <w:tc>
          <w:tcPr>
            <w:tcW w:w="7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8F2C815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6"/>
              </w:rPr>
              <w:t>5</w:t>
            </w:r>
          </w:p>
        </w:tc>
        <w:tc>
          <w:tcPr>
            <w:tcW w:w="37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4F2C3B8" w14:textId="77777777" w:rsidR="00AD5293" w:rsidRPr="00E328D1" w:rsidRDefault="00AD5293">
            <w:pPr>
              <w:spacing w:after="0"/>
            </w:pPr>
          </w:p>
        </w:tc>
        <w:tc>
          <w:tcPr>
            <w:tcW w:w="31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04B2783" w14:textId="77777777" w:rsidR="00AD5293" w:rsidRPr="00E328D1" w:rsidRDefault="00AD5293">
            <w:pPr>
              <w:spacing w:after="0"/>
            </w:pPr>
          </w:p>
        </w:tc>
        <w:tc>
          <w:tcPr>
            <w:tcW w:w="58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E3792E0" w14:textId="77777777" w:rsidR="00AD5293" w:rsidRPr="00E328D1" w:rsidRDefault="00AD5293">
            <w:pPr>
              <w:spacing w:after="0"/>
            </w:pPr>
          </w:p>
        </w:tc>
        <w:tc>
          <w:tcPr>
            <w:tcW w:w="212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50A5D63" w14:textId="77777777" w:rsidR="00AD5293" w:rsidRPr="00E328D1" w:rsidRDefault="00AD5293">
            <w:pPr>
              <w:spacing w:after="0"/>
            </w:pPr>
          </w:p>
        </w:tc>
      </w:tr>
      <w:tr w:rsidR="00AD5293" w:rsidRPr="00E328D1" w14:paraId="3AFEF672" w14:textId="77777777">
        <w:trPr>
          <w:cantSplit/>
          <w:jc w:val="center"/>
        </w:trPr>
        <w:tc>
          <w:tcPr>
            <w:tcW w:w="7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F25A6D3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6"/>
              </w:rPr>
              <w:t>6</w:t>
            </w:r>
          </w:p>
        </w:tc>
        <w:tc>
          <w:tcPr>
            <w:tcW w:w="37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27DDD32" w14:textId="77777777" w:rsidR="00AD5293" w:rsidRPr="00E328D1" w:rsidRDefault="00AD5293">
            <w:pPr>
              <w:spacing w:after="0"/>
            </w:pPr>
          </w:p>
        </w:tc>
        <w:tc>
          <w:tcPr>
            <w:tcW w:w="31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19B9A42" w14:textId="77777777" w:rsidR="00AD5293" w:rsidRPr="00E328D1" w:rsidRDefault="00AD5293">
            <w:pPr>
              <w:spacing w:after="0"/>
            </w:pPr>
          </w:p>
        </w:tc>
        <w:tc>
          <w:tcPr>
            <w:tcW w:w="58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79C0AC" w14:textId="77777777" w:rsidR="00AD5293" w:rsidRPr="00E328D1" w:rsidRDefault="00AD5293">
            <w:pPr>
              <w:spacing w:after="0"/>
            </w:pPr>
          </w:p>
        </w:tc>
        <w:tc>
          <w:tcPr>
            <w:tcW w:w="212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EE17980" w14:textId="77777777" w:rsidR="00AD5293" w:rsidRPr="00E328D1" w:rsidRDefault="00AD5293">
            <w:pPr>
              <w:spacing w:after="0"/>
            </w:pPr>
          </w:p>
        </w:tc>
      </w:tr>
      <w:tr w:rsidR="00AD5293" w:rsidRPr="00E328D1" w14:paraId="534E67AE" w14:textId="77777777">
        <w:trPr>
          <w:cantSplit/>
          <w:jc w:val="center"/>
        </w:trPr>
        <w:tc>
          <w:tcPr>
            <w:tcW w:w="7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241502C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6"/>
              </w:rPr>
              <w:t>7</w:t>
            </w:r>
          </w:p>
        </w:tc>
        <w:tc>
          <w:tcPr>
            <w:tcW w:w="37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EADA33D" w14:textId="77777777" w:rsidR="00AD5293" w:rsidRPr="00E328D1" w:rsidRDefault="00AD5293">
            <w:pPr>
              <w:spacing w:after="0"/>
            </w:pPr>
          </w:p>
        </w:tc>
        <w:tc>
          <w:tcPr>
            <w:tcW w:w="31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65C53A5" w14:textId="77777777" w:rsidR="00AD5293" w:rsidRPr="00E328D1" w:rsidRDefault="00AD5293">
            <w:pPr>
              <w:spacing w:after="0"/>
            </w:pPr>
          </w:p>
        </w:tc>
        <w:tc>
          <w:tcPr>
            <w:tcW w:w="58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F01BDC6" w14:textId="77777777" w:rsidR="00AD5293" w:rsidRPr="00E328D1" w:rsidRDefault="00AD5293">
            <w:pPr>
              <w:spacing w:after="0"/>
            </w:pPr>
          </w:p>
        </w:tc>
        <w:tc>
          <w:tcPr>
            <w:tcW w:w="212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0DA5729" w14:textId="77777777" w:rsidR="00AD5293" w:rsidRPr="00E328D1" w:rsidRDefault="00AD5293">
            <w:pPr>
              <w:spacing w:after="0"/>
            </w:pPr>
          </w:p>
        </w:tc>
      </w:tr>
      <w:tr w:rsidR="00AD5293" w:rsidRPr="00E328D1" w14:paraId="64811851" w14:textId="77777777">
        <w:trPr>
          <w:cantSplit/>
          <w:jc w:val="center"/>
        </w:trPr>
        <w:tc>
          <w:tcPr>
            <w:tcW w:w="7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EC695D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6"/>
              </w:rPr>
              <w:t>8</w:t>
            </w:r>
          </w:p>
        </w:tc>
        <w:tc>
          <w:tcPr>
            <w:tcW w:w="37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592C9FB" w14:textId="77777777" w:rsidR="00AD5293" w:rsidRPr="00E328D1" w:rsidRDefault="00AD5293">
            <w:pPr>
              <w:spacing w:after="0"/>
            </w:pPr>
          </w:p>
        </w:tc>
        <w:tc>
          <w:tcPr>
            <w:tcW w:w="310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B5BA10A" w14:textId="77777777" w:rsidR="00AD5293" w:rsidRPr="00E328D1" w:rsidRDefault="00AD5293">
            <w:pPr>
              <w:spacing w:after="0"/>
            </w:pPr>
          </w:p>
        </w:tc>
        <w:tc>
          <w:tcPr>
            <w:tcW w:w="585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53DDAF8" w14:textId="77777777" w:rsidR="00AD5293" w:rsidRPr="00E328D1" w:rsidRDefault="00AD5293">
            <w:pPr>
              <w:spacing w:after="0"/>
            </w:pPr>
          </w:p>
        </w:tc>
        <w:tc>
          <w:tcPr>
            <w:tcW w:w="2120" w:type="dxa"/>
            <w:shd w:val="clear" w:color="auto" w:fill="EFF3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0629E0" w14:textId="77777777" w:rsidR="00AD5293" w:rsidRPr="00E328D1" w:rsidRDefault="00AD5293">
            <w:pPr>
              <w:spacing w:after="0"/>
            </w:pPr>
          </w:p>
        </w:tc>
      </w:tr>
    </w:tbl>
    <w:p w14:paraId="478EC021" w14:textId="77777777" w:rsidR="00AD5293" w:rsidRPr="00E328D1" w:rsidRDefault="00E84D86">
      <w:pPr>
        <w:pStyle w:val="Nagwek1"/>
        <w:spacing w:before="100" w:after="60"/>
      </w:pPr>
      <w:r w:rsidRPr="00E328D1">
        <w:rPr>
          <w:rFonts w:ascii="Arial" w:hAnsi="Arial"/>
          <w:sz w:val="22"/>
        </w:rPr>
        <w:t>6. Oświadczenie Wykonawcy</w:t>
      </w:r>
    </w:p>
    <w:p w14:paraId="4A6D9C16" w14:textId="77777777" w:rsidR="00AD5293" w:rsidRPr="00E328D1" w:rsidRDefault="00E84D86">
      <w:pPr>
        <w:spacing w:after="0"/>
      </w:pPr>
      <w:r w:rsidRPr="00E328D1">
        <w:rPr>
          <w:color w:val="000000"/>
          <w:sz w:val="20"/>
        </w:rPr>
        <w:t>Oświadczam, że wskazane produkty są oferowane w podanych modelach i ilościach, a wpisane parametry odnoszą się do tych modeli i spełniają wymagania OPZ. Załączone dokumenty dotyczą dokładnie oferowanych produktów. Rozbieżność pomiędzy formularzem a dokumentacją producenta będzie oceniana na zasadach określonych w SWZ i nie może prowadzić do zastąpienia wymagania OPZ parametrem gorszym.</w:t>
      </w:r>
    </w:p>
    <w:tbl>
      <w:tblPr>
        <w:tblW w:w="15470" w:type="dxa"/>
        <w:jc w:val="center"/>
        <w:tblLayout w:type="fixed"/>
        <w:tblLook w:val="04A0" w:firstRow="1" w:lastRow="0" w:firstColumn="1" w:lastColumn="0" w:noHBand="0" w:noVBand="1"/>
      </w:tblPr>
      <w:tblGrid>
        <w:gridCol w:w="6000"/>
        <w:gridCol w:w="3470"/>
        <w:gridCol w:w="6000"/>
      </w:tblGrid>
      <w:tr w:rsidR="00AD5293" w:rsidRPr="00E328D1" w14:paraId="59DC51D9" w14:textId="77777777">
        <w:trPr>
          <w:cantSplit/>
          <w:tblHeader/>
          <w:jc w:val="center"/>
        </w:trPr>
        <w:tc>
          <w:tcPr>
            <w:tcW w:w="6000" w:type="dxa"/>
            <w:shd w:val="clear" w:color="auto" w:fill="1F4E7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A09D99F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b/>
                <w:color w:val="FFFFFF"/>
                <w:sz w:val="17"/>
              </w:rPr>
              <w:t>Miejscowość i data</w:t>
            </w:r>
          </w:p>
        </w:tc>
        <w:tc>
          <w:tcPr>
            <w:tcW w:w="3470" w:type="dxa"/>
            <w:shd w:val="clear" w:color="auto" w:fill="1F4E7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6EE9C9B" w14:textId="77777777" w:rsidR="00AD5293" w:rsidRPr="00E328D1" w:rsidRDefault="00AD5293">
            <w:pPr>
              <w:spacing w:after="0"/>
              <w:jc w:val="center"/>
            </w:pPr>
          </w:p>
        </w:tc>
        <w:tc>
          <w:tcPr>
            <w:tcW w:w="6000" w:type="dxa"/>
            <w:shd w:val="clear" w:color="auto" w:fill="1F4E7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AFA92BD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b/>
                <w:color w:val="FFFFFF"/>
                <w:sz w:val="17"/>
              </w:rPr>
              <w:t>Podpis osoby uprawnionej</w:t>
            </w:r>
          </w:p>
        </w:tc>
      </w:tr>
      <w:tr w:rsidR="00AD5293" w:rsidRPr="00E328D1" w14:paraId="1A631EA0" w14:textId="77777777">
        <w:trPr>
          <w:cantSplit/>
          <w:jc w:val="center"/>
        </w:trPr>
        <w:tc>
          <w:tcPr>
            <w:tcW w:w="60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43CCEF7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7"/>
              </w:rPr>
              <w:t>........................................................</w:t>
            </w:r>
          </w:p>
        </w:tc>
        <w:tc>
          <w:tcPr>
            <w:tcW w:w="347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BDCD177" w14:textId="77777777" w:rsidR="00AD5293" w:rsidRPr="00E328D1" w:rsidRDefault="00E84D86">
            <w:pPr>
              <w:spacing w:after="0"/>
              <w:jc w:val="center"/>
            </w:pPr>
            <w:r w:rsidRPr="00E328D1">
              <w:rPr>
                <w:color w:val="000000"/>
                <w:sz w:val="17"/>
              </w:rPr>
              <w:br/>
            </w:r>
          </w:p>
        </w:tc>
        <w:tc>
          <w:tcPr>
            <w:tcW w:w="600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15CA643" w14:textId="77777777" w:rsidR="00AD5293" w:rsidRPr="00E328D1" w:rsidRDefault="00E84D86">
            <w:pPr>
              <w:spacing w:after="0"/>
            </w:pPr>
            <w:r w:rsidRPr="00E328D1">
              <w:rPr>
                <w:color w:val="000000"/>
                <w:sz w:val="17"/>
              </w:rPr>
              <w:t>........................................................</w:t>
            </w:r>
          </w:p>
        </w:tc>
      </w:tr>
    </w:tbl>
    <w:p w14:paraId="679AA222" w14:textId="77777777" w:rsidR="00E84D86" w:rsidRDefault="00E84D86"/>
    <w:sectPr w:rsidR="00E84D86" w:rsidSect="00034616">
      <w:headerReference w:type="default" r:id="rId8"/>
      <w:footerReference w:type="default" r:id="rId9"/>
      <w:pgSz w:w="16838" w:h="11906" w:orient="landscape"/>
      <w:pgMar w:top="680" w:right="680" w:bottom="680" w:left="680" w:header="283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1BC35" w14:textId="77777777" w:rsidR="00E84D86" w:rsidRPr="00E328D1" w:rsidRDefault="00E84D86">
      <w:pPr>
        <w:spacing w:after="0"/>
      </w:pPr>
      <w:r w:rsidRPr="00E328D1">
        <w:separator/>
      </w:r>
    </w:p>
  </w:endnote>
  <w:endnote w:type="continuationSeparator" w:id="0">
    <w:p w14:paraId="6EF03C7B" w14:textId="77777777" w:rsidR="00E84D86" w:rsidRPr="00E328D1" w:rsidRDefault="00E84D86">
      <w:pPr>
        <w:spacing w:after="0"/>
      </w:pPr>
      <w:r w:rsidRPr="00E328D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809F8" w14:textId="77777777" w:rsidR="00AD5293" w:rsidRPr="00E328D1" w:rsidRDefault="00E84D86">
    <w:pPr>
      <w:pStyle w:val="Stopka"/>
      <w:jc w:val="center"/>
    </w:pPr>
    <w:r w:rsidRPr="00E328D1">
      <w:rPr>
        <w:sz w:val="16"/>
      </w:rPr>
      <w:fldChar w:fldCharType="begin"/>
    </w:r>
    <w:r w:rsidRPr="00E328D1">
      <w:rPr>
        <w:sz w:val="16"/>
      </w:rPr>
      <w:instrText xml:space="preserve"> PAGE </w:instrText>
    </w:r>
    <w:r w:rsidRPr="00E328D1">
      <w:rPr>
        <w:sz w:val="16"/>
      </w:rPr>
      <w:fldChar w:fldCharType="separate"/>
    </w:r>
    <w:r w:rsidR="0084408D" w:rsidRPr="00E328D1">
      <w:rPr>
        <w:sz w:val="16"/>
      </w:rPr>
      <w:t>1</w:t>
    </w:r>
    <w:r w:rsidRPr="00E328D1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D6195" w14:textId="77777777" w:rsidR="00E84D86" w:rsidRPr="00E328D1" w:rsidRDefault="00E84D86">
      <w:pPr>
        <w:spacing w:after="0"/>
      </w:pPr>
      <w:r w:rsidRPr="00E328D1">
        <w:separator/>
      </w:r>
    </w:p>
  </w:footnote>
  <w:footnote w:type="continuationSeparator" w:id="0">
    <w:p w14:paraId="1D0CFB03" w14:textId="77777777" w:rsidR="00E84D86" w:rsidRPr="00E328D1" w:rsidRDefault="00E84D86">
      <w:pPr>
        <w:spacing w:after="0"/>
      </w:pPr>
      <w:r w:rsidRPr="00E328D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8F8C4" w14:textId="77777777" w:rsidR="00AD5293" w:rsidRPr="00E328D1" w:rsidRDefault="00E84D86">
    <w:pPr>
      <w:pStyle w:val="Nagwek"/>
      <w:jc w:val="right"/>
    </w:pPr>
    <w:r w:rsidRPr="00E328D1">
      <w:rPr>
        <w:color w:val="1F4E78"/>
        <w:sz w:val="16"/>
      </w:rPr>
      <w:t>Załącznik nr 2 – formularz parametrów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82813680">
    <w:abstractNumId w:val="8"/>
  </w:num>
  <w:num w:numId="2" w16cid:durableId="819615666">
    <w:abstractNumId w:val="6"/>
  </w:num>
  <w:num w:numId="3" w16cid:durableId="1066607292">
    <w:abstractNumId w:val="5"/>
  </w:num>
  <w:num w:numId="4" w16cid:durableId="1010793941">
    <w:abstractNumId w:val="4"/>
  </w:num>
  <w:num w:numId="5" w16cid:durableId="564099686">
    <w:abstractNumId w:val="7"/>
  </w:num>
  <w:num w:numId="6" w16cid:durableId="25060348">
    <w:abstractNumId w:val="3"/>
  </w:num>
  <w:num w:numId="7" w16cid:durableId="1226067384">
    <w:abstractNumId w:val="2"/>
  </w:num>
  <w:num w:numId="8" w16cid:durableId="864948304">
    <w:abstractNumId w:val="1"/>
  </w:num>
  <w:num w:numId="9" w16cid:durableId="8996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E4C65"/>
    <w:rsid w:val="0015074B"/>
    <w:rsid w:val="00213AFB"/>
    <w:rsid w:val="0029639D"/>
    <w:rsid w:val="00326F90"/>
    <w:rsid w:val="00392528"/>
    <w:rsid w:val="00394C9E"/>
    <w:rsid w:val="003C5825"/>
    <w:rsid w:val="00522773"/>
    <w:rsid w:val="0084408D"/>
    <w:rsid w:val="00A7750F"/>
    <w:rsid w:val="00AA1D8D"/>
    <w:rsid w:val="00AC4F31"/>
    <w:rsid w:val="00AD5293"/>
    <w:rsid w:val="00AF1CA6"/>
    <w:rsid w:val="00B00A28"/>
    <w:rsid w:val="00B47730"/>
    <w:rsid w:val="00BD0881"/>
    <w:rsid w:val="00C9289F"/>
    <w:rsid w:val="00CB0664"/>
    <w:rsid w:val="00CD0154"/>
    <w:rsid w:val="00E328D1"/>
    <w:rsid w:val="00E658D6"/>
    <w:rsid w:val="00E84D86"/>
    <w:rsid w:val="00EA1A8F"/>
    <w:rsid w:val="00EF1F5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305906"/>
  <w14:defaultImageDpi w14:val="300"/>
  <w15:docId w15:val="{1E84C9B2-1804-4D01-B24B-4EB042E91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40" w:line="240" w:lineRule="auto"/>
    </w:pPr>
    <w:rPr>
      <w:rFonts w:ascii="Arial" w:eastAsia="Arial" w:hAnsi="Arial"/>
      <w:sz w:val="18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80" w:after="80"/>
      <w:outlineLvl w:val="0"/>
    </w:pPr>
    <w:rPr>
      <w:rFonts w:asciiTheme="majorHAnsi" w:eastAsiaTheme="majorEastAsia" w:hAnsiTheme="majorHAnsi" w:cstheme="majorBidi"/>
      <w:b/>
      <w:bCs/>
      <w:color w:val="1F4E78"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80" w:after="80"/>
      <w:outlineLvl w:val="1"/>
    </w:pPr>
    <w:rPr>
      <w:rFonts w:asciiTheme="majorHAnsi" w:eastAsiaTheme="majorEastAsia" w:hAnsiTheme="majorHAnsi" w:cstheme="majorBidi"/>
      <w:b/>
      <w:bCs/>
      <w:color w:val="1F4E78"/>
      <w:sz w:val="2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before="80" w:after="80"/>
      <w:contextualSpacing/>
    </w:pPr>
    <w:rPr>
      <w:rFonts w:asciiTheme="majorHAnsi" w:eastAsiaTheme="majorEastAsia" w:hAnsiTheme="majorHAnsi" w:cstheme="majorBidi"/>
      <w:b/>
      <w:color w:val="1F4E78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861</Words>
  <Characters>5168</Characters>
  <Application>Microsoft Office Word</Application>
  <DocSecurity>0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2 – skrócony formularz parametrów oferowanych i kart katalogowych</vt:lpstr>
      <vt:lpstr/>
    </vt:vector>
  </TitlesOfParts>
  <Manager/>
  <Company/>
  <LinksUpToDate>false</LinksUpToDate>
  <CharactersWithSpaces>6017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– skrócony formularz parametrów oferowanych i kart katalogowych</dc:title>
  <dc:subject>Nowoczesny Monitoring dla bezpiecznych Starachowic – Etap 1</dc:subject>
  <dc:creator>Centrum Usług Wspólnych w Starachowicach</dc:creator>
  <cp:keywords/>
  <dc:description>generated by python-docx</dc:description>
  <cp:lastModifiedBy>Damian DL. Lisowski</cp:lastModifiedBy>
  <cp:revision>8</cp:revision>
  <dcterms:created xsi:type="dcterms:W3CDTF">2013-12-23T23:15:00Z</dcterms:created>
  <dcterms:modified xsi:type="dcterms:W3CDTF">2026-08-12T12:10:00Z</dcterms:modified>
  <cp:category/>
</cp:coreProperties>
</file>