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6B1F05D7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2540DF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2323E695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3EE76224" w:rsidR="00CB0293" w:rsidRPr="00FA33A5" w:rsidRDefault="00E40D3A" w:rsidP="00060F62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E40D3A">
        <w:rPr>
          <w:rFonts w:ascii="Calibri" w:hAnsi="Calibri" w:cs="Calibri"/>
          <w:b/>
          <w:bCs/>
        </w:rPr>
        <w:t>„</w:t>
      </w:r>
      <w:r w:rsidR="00BA776D" w:rsidRPr="00BA776D">
        <w:rPr>
          <w:rFonts w:ascii="Calibri" w:hAnsi="Calibri" w:cs="Calibri"/>
          <w:b/>
          <w:bCs/>
        </w:rPr>
        <w:t>Kompleksowa organizacja i obsługa wycieczki zagranicznej do Włoch dla pracowników Zespół Placówek Oświatowych Nr 2 w Kielcach</w:t>
      </w:r>
      <w:r w:rsidRPr="00E40D3A">
        <w:rPr>
          <w:rFonts w:ascii="Calibri" w:hAnsi="Calibri" w:cs="Calibri"/>
          <w:b/>
          <w:bCs/>
        </w:rPr>
        <w:t>”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96379F" w:rsidRPr="00FA33A5" w14:paraId="3457F7F3" w14:textId="77777777" w:rsidTr="00C444B0">
        <w:trPr>
          <w:trHeight w:val="2090"/>
        </w:trPr>
        <w:tc>
          <w:tcPr>
            <w:tcW w:w="8634" w:type="dxa"/>
          </w:tcPr>
          <w:p w14:paraId="50A46C78" w14:textId="203007BD" w:rsidR="00137A93" w:rsidRDefault="0096379F" w:rsidP="00085D5A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 xml:space="preserve">Za wykonanie przedmiotu zamówienia </w:t>
            </w:r>
            <w:r w:rsidR="00137A93" w:rsidRPr="00FA33A5">
              <w:rPr>
                <w:rFonts w:ascii="Calibri" w:hAnsi="Calibri" w:cs="Calibri"/>
                <w:sz w:val="20"/>
                <w:szCs w:val="20"/>
              </w:rPr>
              <w:t>oferujemy cenę w kwocie łącznej brutto:</w:t>
            </w:r>
          </w:p>
          <w:p w14:paraId="58532926" w14:textId="4971BCC1" w:rsidR="0096379F" w:rsidRDefault="0096379F" w:rsidP="0096379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 w:rsidR="00137A93"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15D96B1B" w14:textId="77777777" w:rsidR="00137A93" w:rsidRDefault="00137A93" w:rsidP="00C256CC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B374576" w14:textId="77777777" w:rsidR="00EA616B" w:rsidRDefault="00EA616B" w:rsidP="003909E4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7803541" w14:textId="3C61C3F2" w:rsidR="00917698" w:rsidRPr="00917698" w:rsidRDefault="00917698" w:rsidP="0091769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17698">
              <w:rPr>
                <w:rFonts w:ascii="Calibri" w:hAnsi="Calibri" w:cs="Calibri"/>
                <w:b/>
                <w:bCs/>
                <w:sz w:val="20"/>
                <w:szCs w:val="20"/>
              </w:rPr>
              <w:t>Dodatkowe wyposażenie pokoi hotelowych – kryterium oceny ofert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F0C77EF" w14:textId="77777777" w:rsidR="00917698" w:rsidRDefault="00917698" w:rsidP="0091769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C87D8AD" w14:textId="635716A4" w:rsidR="00917698" w:rsidRPr="00917698" w:rsidRDefault="00917698" w:rsidP="0091769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17698">
              <w:rPr>
                <w:rFonts w:ascii="Calibri" w:hAnsi="Calibri" w:cs="Calibri"/>
                <w:b/>
                <w:bCs/>
                <w:sz w:val="20"/>
                <w:szCs w:val="20"/>
              </w:rPr>
              <w:t>Oświadczamy, że w ramach realizacji zamówienia zapewnimy we wszystkich pokojach przeznaczonych dla uczestników wycieczki następujące dodatkowe wyposażenie:</w:t>
            </w:r>
          </w:p>
          <w:p w14:paraId="232DA071" w14:textId="77777777" w:rsidR="00917698" w:rsidRDefault="00917698" w:rsidP="0091769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45076F" w14:textId="4E4DDCFF" w:rsidR="00D72C03" w:rsidRPr="00D72C03" w:rsidRDefault="00D72C03" w:rsidP="00D72C03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1) </w:t>
            </w:r>
            <w:r w:rsidRPr="00D72C03">
              <w:rPr>
                <w:rFonts w:ascii="Calibri" w:hAnsi="Calibri" w:cs="Calibri"/>
                <w:b/>
                <w:bCs/>
                <w:sz w:val="20"/>
                <w:szCs w:val="20"/>
              </w:rPr>
              <w:t>Sejf w każdym pokoju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  <w:r w:rsidRPr="00D72C03"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TAK / NIE*</w:t>
            </w:r>
          </w:p>
          <w:p w14:paraId="2529E685" w14:textId="0B551857" w:rsidR="00917698" w:rsidRDefault="00D72C03" w:rsidP="00D72C03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2) </w:t>
            </w:r>
            <w:r w:rsidRPr="00D72C03">
              <w:rPr>
                <w:rFonts w:ascii="Calibri" w:hAnsi="Calibri" w:cs="Calibri"/>
                <w:b/>
                <w:bCs/>
                <w:sz w:val="20"/>
                <w:szCs w:val="20"/>
              </w:rPr>
              <w:t>Zestaw do przygotowania kawy lub herbaty w każdym pokoju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r w:rsidRPr="00D72C03">
              <w:rPr>
                <w:rFonts w:ascii="Calibri" w:hAnsi="Calibri" w:cs="Calibri"/>
                <w:b/>
                <w:bCs/>
                <w:sz w:val="20"/>
                <w:szCs w:val="20"/>
              </w:rPr>
              <w:t>TAK / NIE*</w:t>
            </w:r>
          </w:p>
          <w:p w14:paraId="4D72F5D5" w14:textId="77777777" w:rsidR="00D72C03" w:rsidRDefault="00D72C03" w:rsidP="0091769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7CF996D" w14:textId="6DA0D0B1" w:rsidR="00917698" w:rsidRPr="00917698" w:rsidRDefault="00917698" w:rsidP="0091769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17698">
              <w:rPr>
                <w:rFonts w:ascii="Calibri" w:hAnsi="Calibri" w:cs="Calibri"/>
                <w:b/>
                <w:bCs/>
                <w:sz w:val="20"/>
                <w:szCs w:val="20"/>
              </w:rPr>
              <w:t>Uwaga: W przypadku niewskazania odpowiedzi w danej pozycji Zamawiający przyjmie, że Wykonawca nie zapewnia danego elementu dodatkowego wyposażenia, a w ramach kryterium oceny ofert otrzyma 0 pkt za daną pozycję.</w:t>
            </w:r>
          </w:p>
          <w:p w14:paraId="4DBBAFE6" w14:textId="0664A556" w:rsidR="00806839" w:rsidRPr="00B02B6A" w:rsidRDefault="00806839" w:rsidP="00B02B6A">
            <w:pPr>
              <w:tabs>
                <w:tab w:val="left" w:pos="426"/>
              </w:tabs>
              <w:spacing w:before="12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70A7B53" w14:textId="77777777" w:rsidR="00F81C9B" w:rsidRDefault="00F81C9B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F8F3F6F" w14:textId="77777777" w:rsidR="00F81C9B" w:rsidRPr="00FA33A5" w:rsidRDefault="00F81C9B" w:rsidP="00956C71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64BD2FF" w14:textId="77777777" w:rsidR="00016153" w:rsidRPr="00FA33A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568E8E48" w14:textId="252A79EC" w:rsidR="00964FD5" w:rsidRPr="00FA33A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lastRenderedPageBreak/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FA33A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FA33A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FA33A5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FA33A5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FA33A5" w:rsidSect="001C2BC4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21" w:right="1418" w:bottom="1418" w:left="1418" w:header="426" w:footer="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606BB" w14:textId="77777777" w:rsidR="000A755F" w:rsidRDefault="000A755F">
      <w:r>
        <w:separator/>
      </w:r>
    </w:p>
  </w:endnote>
  <w:endnote w:type="continuationSeparator" w:id="0">
    <w:p w14:paraId="01F2AED9" w14:textId="77777777" w:rsidR="000A755F" w:rsidRDefault="000A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Pr="00956C71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0A58" w14:textId="2131AC0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D7E3" w14:textId="77777777" w:rsidR="000A755F" w:rsidRDefault="000A755F">
      <w:r>
        <w:separator/>
      </w:r>
    </w:p>
  </w:footnote>
  <w:footnote w:type="continuationSeparator" w:id="0">
    <w:p w14:paraId="4C924ACF" w14:textId="77777777" w:rsidR="000A755F" w:rsidRDefault="000A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E7C97" w14:textId="1260FBA9" w:rsidR="004661A9" w:rsidRPr="004661A9" w:rsidRDefault="004661A9" w:rsidP="008B7401">
    <w:pPr>
      <w:pStyle w:val="Nagwek"/>
      <w:rPr>
        <w:rFonts w:asciiTheme="minorHAnsi" w:hAnsiTheme="minorHAnsi" w:cstheme="minorHAnsi"/>
        <w:sz w:val="20"/>
        <w:szCs w:val="20"/>
      </w:rPr>
    </w:pPr>
    <w:r w:rsidRPr="004661A9">
      <w:rPr>
        <w:rFonts w:asciiTheme="minorHAnsi" w:hAnsiTheme="minorHAnsi" w:cstheme="minorHAnsi"/>
        <w:sz w:val="20"/>
        <w:szCs w:val="20"/>
      </w:rPr>
      <w:t xml:space="preserve">Nr referencyjny: </w:t>
    </w:r>
    <w:r w:rsidR="00D72C03">
      <w:rPr>
        <w:rFonts w:asciiTheme="minorHAnsi" w:hAnsiTheme="minorHAnsi" w:cstheme="minorHAnsi"/>
        <w:sz w:val="20"/>
        <w:szCs w:val="20"/>
      </w:rPr>
      <w:t>4</w:t>
    </w:r>
    <w:r w:rsidR="0063535E" w:rsidRPr="0063535E">
      <w:rPr>
        <w:rFonts w:asciiTheme="minorHAnsi" w:hAnsiTheme="minorHAnsi" w:cstheme="minorHAnsi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22383B"/>
    <w:multiLevelType w:val="hybridMultilevel"/>
    <w:tmpl w:val="C986B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595767F"/>
    <w:multiLevelType w:val="hybridMultilevel"/>
    <w:tmpl w:val="63729470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52962385">
    <w:abstractNumId w:val="39"/>
  </w:num>
  <w:num w:numId="2" w16cid:durableId="1144421930">
    <w:abstractNumId w:val="46"/>
  </w:num>
  <w:num w:numId="3" w16cid:durableId="431584514">
    <w:abstractNumId w:val="33"/>
  </w:num>
  <w:num w:numId="4" w16cid:durableId="1807165774">
    <w:abstractNumId w:val="28"/>
  </w:num>
  <w:num w:numId="5" w16cid:durableId="746995532">
    <w:abstractNumId w:val="20"/>
  </w:num>
  <w:num w:numId="6" w16cid:durableId="443379391">
    <w:abstractNumId w:val="36"/>
  </w:num>
  <w:num w:numId="7" w16cid:durableId="1890528176">
    <w:abstractNumId w:val="41"/>
  </w:num>
  <w:num w:numId="8" w16cid:durableId="410078323">
    <w:abstractNumId w:val="26"/>
  </w:num>
  <w:num w:numId="9" w16cid:durableId="254830880">
    <w:abstractNumId w:val="53"/>
  </w:num>
  <w:num w:numId="10" w16cid:durableId="645158695">
    <w:abstractNumId w:val="59"/>
  </w:num>
  <w:num w:numId="11" w16cid:durableId="1126311448">
    <w:abstractNumId w:val="21"/>
  </w:num>
  <w:num w:numId="12" w16cid:durableId="525289981">
    <w:abstractNumId w:val="57"/>
  </w:num>
  <w:num w:numId="13" w16cid:durableId="1853297497">
    <w:abstractNumId w:val="58"/>
  </w:num>
  <w:num w:numId="14" w16cid:durableId="1796361738">
    <w:abstractNumId w:val="12"/>
  </w:num>
  <w:num w:numId="15" w16cid:durableId="87428631">
    <w:abstractNumId w:val="31"/>
  </w:num>
  <w:num w:numId="16" w16cid:durableId="867183988">
    <w:abstractNumId w:val="35"/>
  </w:num>
  <w:num w:numId="17" w16cid:durableId="235671816">
    <w:abstractNumId w:val="52"/>
  </w:num>
  <w:num w:numId="18" w16cid:durableId="1727876527">
    <w:abstractNumId w:val="23"/>
  </w:num>
  <w:num w:numId="19" w16cid:durableId="493301251">
    <w:abstractNumId w:val="13"/>
  </w:num>
  <w:num w:numId="20" w16cid:durableId="1126696620">
    <w:abstractNumId w:val="17"/>
  </w:num>
  <w:num w:numId="21" w16cid:durableId="703991275">
    <w:abstractNumId w:val="47"/>
  </w:num>
  <w:num w:numId="22" w16cid:durableId="331683833">
    <w:abstractNumId w:val="18"/>
  </w:num>
  <w:num w:numId="23" w16cid:durableId="1961765979">
    <w:abstractNumId w:val="51"/>
  </w:num>
  <w:num w:numId="24" w16cid:durableId="347877395">
    <w:abstractNumId w:val="49"/>
  </w:num>
  <w:num w:numId="25" w16cid:durableId="571736226">
    <w:abstractNumId w:val="22"/>
  </w:num>
  <w:num w:numId="26" w16cid:durableId="1288853508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9885260">
    <w:abstractNumId w:val="5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5364651">
    <w:abstractNumId w:val="3"/>
  </w:num>
  <w:num w:numId="29" w16cid:durableId="1385906020">
    <w:abstractNumId w:val="8"/>
  </w:num>
  <w:num w:numId="30" w16cid:durableId="2140757318">
    <w:abstractNumId w:val="2"/>
  </w:num>
  <w:num w:numId="31" w16cid:durableId="678242688">
    <w:abstractNumId w:val="45"/>
  </w:num>
  <w:num w:numId="32" w16cid:durableId="369115438">
    <w:abstractNumId w:val="10"/>
  </w:num>
  <w:num w:numId="33" w16cid:durableId="733771482">
    <w:abstractNumId w:val="32"/>
  </w:num>
  <w:num w:numId="34" w16cid:durableId="741488314">
    <w:abstractNumId w:val="48"/>
  </w:num>
  <w:num w:numId="35" w16cid:durableId="524366887">
    <w:abstractNumId w:val="16"/>
  </w:num>
  <w:num w:numId="36" w16cid:durableId="1482388128">
    <w:abstractNumId w:val="56"/>
  </w:num>
  <w:num w:numId="37" w16cid:durableId="1351032184">
    <w:abstractNumId w:val="14"/>
  </w:num>
  <w:num w:numId="38" w16cid:durableId="1964118402">
    <w:abstractNumId w:val="9"/>
  </w:num>
  <w:num w:numId="39" w16cid:durableId="1571769015">
    <w:abstractNumId w:val="27"/>
  </w:num>
  <w:num w:numId="40" w16cid:durableId="323319700">
    <w:abstractNumId w:val="43"/>
  </w:num>
  <w:num w:numId="41" w16cid:durableId="1187448990">
    <w:abstractNumId w:val="37"/>
  </w:num>
  <w:num w:numId="42" w16cid:durableId="155281419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36289882">
    <w:abstractNumId w:val="40"/>
  </w:num>
  <w:num w:numId="44" w16cid:durableId="1152451756">
    <w:abstractNumId w:val="11"/>
  </w:num>
  <w:num w:numId="45" w16cid:durableId="1372459656">
    <w:abstractNumId w:val="15"/>
  </w:num>
  <w:num w:numId="46" w16cid:durableId="1042753706">
    <w:abstractNumId w:val="29"/>
  </w:num>
  <w:num w:numId="47" w16cid:durableId="787431728">
    <w:abstractNumId w:val="54"/>
  </w:num>
  <w:num w:numId="48" w16cid:durableId="859395370">
    <w:abstractNumId w:val="25"/>
  </w:num>
  <w:num w:numId="49" w16cid:durableId="72048484">
    <w:abstractNumId w:val="42"/>
  </w:num>
  <w:num w:numId="50" w16cid:durableId="372114653">
    <w:abstractNumId w:val="30"/>
  </w:num>
  <w:num w:numId="51" w16cid:durableId="595482619">
    <w:abstractNumId w:val="19"/>
  </w:num>
  <w:num w:numId="52" w16cid:durableId="1125734125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3B97"/>
    <w:rsid w:val="00044B6B"/>
    <w:rsid w:val="00047EF2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85D5A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A755F"/>
    <w:rsid w:val="000B0B94"/>
    <w:rsid w:val="000B0FF6"/>
    <w:rsid w:val="000B1141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7E1"/>
    <w:rsid w:val="000E18DD"/>
    <w:rsid w:val="000E4E2A"/>
    <w:rsid w:val="000E5A39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593E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2E0D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2BC4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0EF"/>
    <w:rsid w:val="002232E2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40DF"/>
    <w:rsid w:val="00255734"/>
    <w:rsid w:val="00256EDD"/>
    <w:rsid w:val="00257369"/>
    <w:rsid w:val="00261B89"/>
    <w:rsid w:val="00264672"/>
    <w:rsid w:val="002651E9"/>
    <w:rsid w:val="0026568F"/>
    <w:rsid w:val="0026697F"/>
    <w:rsid w:val="0026706B"/>
    <w:rsid w:val="002678AB"/>
    <w:rsid w:val="00271943"/>
    <w:rsid w:val="00271D38"/>
    <w:rsid w:val="00272E2B"/>
    <w:rsid w:val="00274347"/>
    <w:rsid w:val="002814D4"/>
    <w:rsid w:val="00281C50"/>
    <w:rsid w:val="002837ED"/>
    <w:rsid w:val="002858C6"/>
    <w:rsid w:val="00286338"/>
    <w:rsid w:val="002900F1"/>
    <w:rsid w:val="0029217F"/>
    <w:rsid w:val="002953C0"/>
    <w:rsid w:val="00297CE3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556F"/>
    <w:rsid w:val="003062AC"/>
    <w:rsid w:val="00307E4B"/>
    <w:rsid w:val="00310A34"/>
    <w:rsid w:val="0031250C"/>
    <w:rsid w:val="00312B6D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4BF5"/>
    <w:rsid w:val="003C659A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59FA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37070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07E"/>
    <w:rsid w:val="00462A4F"/>
    <w:rsid w:val="00463893"/>
    <w:rsid w:val="004639B5"/>
    <w:rsid w:val="004661A9"/>
    <w:rsid w:val="00466E4C"/>
    <w:rsid w:val="0047062C"/>
    <w:rsid w:val="00477ADD"/>
    <w:rsid w:val="00480774"/>
    <w:rsid w:val="00480950"/>
    <w:rsid w:val="004822B7"/>
    <w:rsid w:val="004825FF"/>
    <w:rsid w:val="00483B12"/>
    <w:rsid w:val="00485B52"/>
    <w:rsid w:val="00490F36"/>
    <w:rsid w:val="004934C5"/>
    <w:rsid w:val="004938EB"/>
    <w:rsid w:val="00494033"/>
    <w:rsid w:val="00494A82"/>
    <w:rsid w:val="00494BF8"/>
    <w:rsid w:val="0049543B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36F6"/>
    <w:rsid w:val="00534E6E"/>
    <w:rsid w:val="00535B3B"/>
    <w:rsid w:val="0053629E"/>
    <w:rsid w:val="00537A9C"/>
    <w:rsid w:val="00540AA5"/>
    <w:rsid w:val="00541468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4583"/>
    <w:rsid w:val="00595F14"/>
    <w:rsid w:val="00596470"/>
    <w:rsid w:val="00596C55"/>
    <w:rsid w:val="005A015E"/>
    <w:rsid w:val="005A1915"/>
    <w:rsid w:val="005A3AF6"/>
    <w:rsid w:val="005A4EF6"/>
    <w:rsid w:val="005A62C2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A3"/>
    <w:rsid w:val="006042A2"/>
    <w:rsid w:val="00606915"/>
    <w:rsid w:val="006071DE"/>
    <w:rsid w:val="00607529"/>
    <w:rsid w:val="00607E94"/>
    <w:rsid w:val="006111A3"/>
    <w:rsid w:val="00611934"/>
    <w:rsid w:val="006230E3"/>
    <w:rsid w:val="00625F95"/>
    <w:rsid w:val="00626851"/>
    <w:rsid w:val="00626D3C"/>
    <w:rsid w:val="00630225"/>
    <w:rsid w:val="00631F41"/>
    <w:rsid w:val="00633F9C"/>
    <w:rsid w:val="0063535E"/>
    <w:rsid w:val="00636DBB"/>
    <w:rsid w:val="00642664"/>
    <w:rsid w:val="00644938"/>
    <w:rsid w:val="00644EF0"/>
    <w:rsid w:val="00645158"/>
    <w:rsid w:val="0064532E"/>
    <w:rsid w:val="00646205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452A"/>
    <w:rsid w:val="006A5E55"/>
    <w:rsid w:val="006A693C"/>
    <w:rsid w:val="006A798D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C692B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02"/>
    <w:rsid w:val="00720FCE"/>
    <w:rsid w:val="00722E1D"/>
    <w:rsid w:val="00724950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6690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6839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44A7"/>
    <w:rsid w:val="00835ABD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401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2C63"/>
    <w:rsid w:val="009137CE"/>
    <w:rsid w:val="00917698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672EE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0BBE"/>
    <w:rsid w:val="00A1134B"/>
    <w:rsid w:val="00A12B36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1C5D"/>
    <w:rsid w:val="00A431D6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ABC"/>
    <w:rsid w:val="00A70F9E"/>
    <w:rsid w:val="00A71CB4"/>
    <w:rsid w:val="00A72986"/>
    <w:rsid w:val="00A7299C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AE0"/>
    <w:rsid w:val="00AB2527"/>
    <w:rsid w:val="00AB3D1E"/>
    <w:rsid w:val="00AB77F2"/>
    <w:rsid w:val="00AC05EF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E02C5"/>
    <w:rsid w:val="00AE0775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B6A"/>
    <w:rsid w:val="00B02E5B"/>
    <w:rsid w:val="00B03EB2"/>
    <w:rsid w:val="00B0402C"/>
    <w:rsid w:val="00B04961"/>
    <w:rsid w:val="00B04CF4"/>
    <w:rsid w:val="00B04E14"/>
    <w:rsid w:val="00B119CC"/>
    <w:rsid w:val="00B11C33"/>
    <w:rsid w:val="00B13028"/>
    <w:rsid w:val="00B13E94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A776D"/>
    <w:rsid w:val="00BB19B8"/>
    <w:rsid w:val="00BB2056"/>
    <w:rsid w:val="00BB5390"/>
    <w:rsid w:val="00BB7015"/>
    <w:rsid w:val="00BC077D"/>
    <w:rsid w:val="00BC43E5"/>
    <w:rsid w:val="00BC4A55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6F8"/>
    <w:rsid w:val="00C31DF3"/>
    <w:rsid w:val="00C31EC8"/>
    <w:rsid w:val="00C34684"/>
    <w:rsid w:val="00C34DE1"/>
    <w:rsid w:val="00C353CF"/>
    <w:rsid w:val="00C359DA"/>
    <w:rsid w:val="00C428FC"/>
    <w:rsid w:val="00C4348A"/>
    <w:rsid w:val="00C43A89"/>
    <w:rsid w:val="00C444B0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72A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532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2C03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0F5"/>
    <w:rsid w:val="00D84681"/>
    <w:rsid w:val="00D87117"/>
    <w:rsid w:val="00D871CB"/>
    <w:rsid w:val="00D87C1B"/>
    <w:rsid w:val="00D91670"/>
    <w:rsid w:val="00D92624"/>
    <w:rsid w:val="00D93276"/>
    <w:rsid w:val="00D93CF7"/>
    <w:rsid w:val="00D9416F"/>
    <w:rsid w:val="00D96540"/>
    <w:rsid w:val="00DA02A0"/>
    <w:rsid w:val="00DA0FCE"/>
    <w:rsid w:val="00DA1329"/>
    <w:rsid w:val="00DA3046"/>
    <w:rsid w:val="00DA509A"/>
    <w:rsid w:val="00DA7DDD"/>
    <w:rsid w:val="00DB17AA"/>
    <w:rsid w:val="00DB1FC3"/>
    <w:rsid w:val="00DB2AC9"/>
    <w:rsid w:val="00DB394F"/>
    <w:rsid w:val="00DB3C30"/>
    <w:rsid w:val="00DB3FA9"/>
    <w:rsid w:val="00DB4875"/>
    <w:rsid w:val="00DB6B37"/>
    <w:rsid w:val="00DB7F36"/>
    <w:rsid w:val="00DC067B"/>
    <w:rsid w:val="00DC08B6"/>
    <w:rsid w:val="00DC2739"/>
    <w:rsid w:val="00DC3754"/>
    <w:rsid w:val="00DC6FCE"/>
    <w:rsid w:val="00DC7F87"/>
    <w:rsid w:val="00DD0167"/>
    <w:rsid w:val="00DD27CF"/>
    <w:rsid w:val="00DD2EAB"/>
    <w:rsid w:val="00DD3005"/>
    <w:rsid w:val="00DD3AAC"/>
    <w:rsid w:val="00DD7EF3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ED1"/>
    <w:rsid w:val="00E16B67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0D3A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4FB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C1A"/>
    <w:rsid w:val="00EA4F5C"/>
    <w:rsid w:val="00EA616B"/>
    <w:rsid w:val="00EB1584"/>
    <w:rsid w:val="00EB26BF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E1CDF"/>
    <w:rsid w:val="00EE222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1E4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38AB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D1B1B"/>
    <w:rsid w:val="00FD24DC"/>
    <w:rsid w:val="00FD2552"/>
    <w:rsid w:val="00FD27EC"/>
    <w:rsid w:val="00FD5023"/>
    <w:rsid w:val="00FD77B3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D7248-C051-4B56-84CF-EF2D744FE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EDF6C-5470-4D58-B609-F92623CC9E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122</cp:revision>
  <cp:lastPrinted>2020-12-21T07:21:00Z</cp:lastPrinted>
  <dcterms:created xsi:type="dcterms:W3CDTF">2023-06-23T07:57:00Z</dcterms:created>
  <dcterms:modified xsi:type="dcterms:W3CDTF">2026-08-18T11:27:00Z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