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2E788856" w:rsidR="00DA509A" w:rsidRPr="00F77C99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F77C99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F77C99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F77C99">
        <w:rPr>
          <w:rFonts w:ascii="Calibri" w:hAnsi="Calibri" w:cs="Calibri"/>
          <w:sz w:val="20"/>
          <w:szCs w:val="20"/>
        </w:rPr>
        <w:t>7</w:t>
      </w:r>
      <w:r w:rsidR="003E08F8" w:rsidRPr="00F77C99">
        <w:rPr>
          <w:rFonts w:ascii="Calibri" w:hAnsi="Calibri" w:cs="Calibri"/>
          <w:sz w:val="20"/>
          <w:szCs w:val="20"/>
        </w:rPr>
        <w:t xml:space="preserve"> do SWZ</w:t>
      </w:r>
    </w:p>
    <w:p w14:paraId="4D569304" w14:textId="77777777" w:rsidR="00DA509A" w:rsidRPr="00F77C99" w:rsidRDefault="00DA509A" w:rsidP="00D26572">
      <w:pPr>
        <w:ind w:right="39"/>
        <w:rPr>
          <w:rFonts w:ascii="Calibri" w:hAnsi="Calibri" w:cs="Calibri"/>
          <w:sz w:val="20"/>
          <w:szCs w:val="20"/>
        </w:rPr>
      </w:pPr>
    </w:p>
    <w:p w14:paraId="0D52E4A3" w14:textId="30D110A2" w:rsidR="00D22BE4" w:rsidRPr="00F77C99" w:rsidRDefault="00D22BE4" w:rsidP="005F6289">
      <w:pPr>
        <w:jc w:val="right"/>
        <w:rPr>
          <w:rFonts w:ascii="Calibri" w:hAnsi="Calibri" w:cs="Calibri"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>...................................., dnia ....................... 20</w:t>
      </w:r>
      <w:r w:rsidR="000A40F9" w:rsidRPr="00F77C99">
        <w:rPr>
          <w:rFonts w:ascii="Calibri" w:hAnsi="Calibri" w:cs="Calibri"/>
          <w:sz w:val="20"/>
          <w:szCs w:val="20"/>
        </w:rPr>
        <w:t>2</w:t>
      </w:r>
      <w:r w:rsidR="00997B86">
        <w:rPr>
          <w:rFonts w:ascii="Calibri" w:hAnsi="Calibri" w:cs="Calibri"/>
          <w:sz w:val="20"/>
          <w:szCs w:val="20"/>
        </w:rPr>
        <w:t>6</w:t>
      </w:r>
      <w:r w:rsidR="0028454E" w:rsidRPr="00F77C99">
        <w:rPr>
          <w:rFonts w:ascii="Calibri" w:hAnsi="Calibri" w:cs="Calibri"/>
          <w:sz w:val="20"/>
          <w:szCs w:val="20"/>
        </w:rPr>
        <w:t xml:space="preserve"> </w:t>
      </w:r>
      <w:r w:rsidRPr="00F77C99">
        <w:rPr>
          <w:rFonts w:ascii="Calibri" w:hAnsi="Calibri" w:cs="Calibri"/>
          <w:sz w:val="20"/>
          <w:szCs w:val="20"/>
        </w:rPr>
        <w:t>r.</w:t>
      </w:r>
    </w:p>
    <w:p w14:paraId="4ABBD0AC" w14:textId="41D689B6" w:rsidR="005F6289" w:rsidRPr="00F77C99" w:rsidRDefault="005F6289" w:rsidP="005F6289">
      <w:pPr>
        <w:rPr>
          <w:rFonts w:ascii="Calibri" w:hAnsi="Calibri" w:cs="Calibri"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>...................................................................................</w:t>
      </w:r>
    </w:p>
    <w:p w14:paraId="4019EF12" w14:textId="5E6DE8DA" w:rsidR="00DA509A" w:rsidRPr="00F77C99" w:rsidRDefault="00910410" w:rsidP="005F6289">
      <w:pPr>
        <w:ind w:right="39" w:firstLine="426"/>
        <w:rPr>
          <w:rFonts w:ascii="Calibri" w:eastAsia="Batang" w:hAnsi="Calibri" w:cs="Calibri"/>
          <w:i/>
          <w:sz w:val="20"/>
          <w:szCs w:val="20"/>
        </w:rPr>
      </w:pPr>
      <w:r w:rsidRPr="00F77C99">
        <w:rPr>
          <w:rFonts w:ascii="Calibri" w:eastAsia="Batang" w:hAnsi="Calibri" w:cs="Calibri"/>
          <w:i/>
          <w:sz w:val="20"/>
          <w:szCs w:val="20"/>
        </w:rPr>
        <w:t>(N</w:t>
      </w:r>
      <w:r w:rsidR="00D22BE4" w:rsidRPr="00F77C99">
        <w:rPr>
          <w:rFonts w:ascii="Calibri" w:eastAsia="Batang" w:hAnsi="Calibri" w:cs="Calibri"/>
          <w:i/>
          <w:sz w:val="20"/>
          <w:szCs w:val="20"/>
        </w:rPr>
        <w:t>azwa i adres Wykonawcy)</w:t>
      </w:r>
    </w:p>
    <w:p w14:paraId="3DF565AC" w14:textId="77777777" w:rsidR="00DA509A" w:rsidRPr="00F77C99" w:rsidRDefault="00DA509A" w:rsidP="00DA509A">
      <w:pPr>
        <w:ind w:right="39"/>
        <w:rPr>
          <w:rFonts w:ascii="Calibri" w:eastAsia="Batang" w:hAnsi="Calibri" w:cs="Calibri"/>
          <w:i/>
          <w:sz w:val="20"/>
          <w:szCs w:val="20"/>
        </w:rPr>
      </w:pPr>
    </w:p>
    <w:p w14:paraId="29402A29" w14:textId="77777777" w:rsidR="0024406D" w:rsidRPr="00F77C99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F77C99">
        <w:rPr>
          <w:rFonts w:ascii="Calibri" w:hAnsi="Calibri" w:cs="Calibri"/>
          <w:b/>
          <w:color w:val="auto"/>
          <w:sz w:val="20"/>
          <w:szCs w:val="20"/>
        </w:rPr>
        <w:tab/>
      </w:r>
      <w:r w:rsidRPr="00F77C99">
        <w:rPr>
          <w:rFonts w:ascii="Calibri" w:hAnsi="Calibri" w:cs="Calibri"/>
          <w:b/>
          <w:color w:val="auto"/>
          <w:sz w:val="20"/>
          <w:szCs w:val="20"/>
        </w:rPr>
        <w:tab/>
      </w:r>
    </w:p>
    <w:p w14:paraId="0A4A530D" w14:textId="33F8C588" w:rsidR="0032655D" w:rsidRPr="00F77C99" w:rsidRDefault="005949DF" w:rsidP="0024406D">
      <w:pPr>
        <w:pStyle w:val="Default"/>
        <w:tabs>
          <w:tab w:val="left" w:pos="3030"/>
          <w:tab w:val="center" w:pos="7001"/>
        </w:tabs>
        <w:spacing w:line="276" w:lineRule="auto"/>
        <w:contextualSpacing/>
        <w:jc w:val="center"/>
        <w:rPr>
          <w:rFonts w:ascii="Calibri" w:hAnsi="Calibri" w:cs="Calibri"/>
          <w:b/>
          <w:color w:val="auto"/>
          <w:sz w:val="20"/>
          <w:szCs w:val="20"/>
        </w:rPr>
      </w:pPr>
      <w:r w:rsidRPr="00F77C99">
        <w:rPr>
          <w:rFonts w:ascii="Calibri" w:hAnsi="Calibri" w:cs="Calibri"/>
          <w:b/>
          <w:color w:val="auto"/>
          <w:sz w:val="20"/>
          <w:szCs w:val="20"/>
        </w:rPr>
        <w:t>WYKAZ OSÓB</w:t>
      </w:r>
    </w:p>
    <w:p w14:paraId="6060CBD9" w14:textId="77777777" w:rsidR="002A5798" w:rsidRPr="00F77C99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  <w:r w:rsidRPr="00F77C99">
        <w:rPr>
          <w:rFonts w:ascii="Calibri" w:hAnsi="Calibri" w:cs="Calibri"/>
          <w:sz w:val="20"/>
          <w:szCs w:val="20"/>
        </w:rPr>
        <w:t>Składany do zadania</w:t>
      </w:r>
      <w:r w:rsidRPr="00F77C99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F77C99" w:rsidRDefault="007B2867" w:rsidP="00DD6A7C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527F1590" w14:textId="51AF3E21" w:rsidR="00CA23A0" w:rsidRDefault="00997B86" w:rsidP="00997B86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sz w:val="20"/>
          <w:szCs w:val="20"/>
        </w:rPr>
      </w:pPr>
      <w:r w:rsidRPr="00997B86">
        <w:rPr>
          <w:rFonts w:ascii="Calibri" w:hAnsi="Calibri" w:cs="Calibri"/>
          <w:b/>
          <w:bCs/>
          <w:sz w:val="20"/>
          <w:szCs w:val="20"/>
        </w:rPr>
        <w:t>Pełnienie funkcji inspektora nadzoru nad realizacją inwestycji pn.: „Rewitalizacja zbiornika wodnego Brzezie w Wodzisławiu</w:t>
      </w:r>
    </w:p>
    <w:p w14:paraId="3DC0B42B" w14:textId="77777777" w:rsidR="00EA674E" w:rsidRPr="00F77C99" w:rsidRDefault="00EA674E" w:rsidP="00997B86">
      <w:pPr>
        <w:shd w:val="clear" w:color="auto" w:fill="D9E2F3" w:themeFill="accent1" w:themeFillTint="33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pPr w:leftFromText="141" w:rightFromText="141" w:vertAnchor="text" w:tblpX="1" w:tblpY="1"/>
        <w:tblOverlap w:val="never"/>
        <w:tblW w:w="140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F77C99" w14:paraId="57245AC3" w14:textId="77777777" w:rsidTr="005B2CF4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F77C99" w:rsidRDefault="00532237" w:rsidP="005B2CF4">
            <w:pPr>
              <w:shd w:val="clear" w:color="auto" w:fill="D9E2F3" w:themeFill="accent1" w:themeFillTint="33"/>
              <w:snapToGrid w:val="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F77C99" w:rsidRDefault="00532237" w:rsidP="005B2CF4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F77C99" w:rsidRDefault="00532237" w:rsidP="005B2CF4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F4A2E2D" w14:textId="77777777" w:rsidR="00532237" w:rsidRPr="00F77C99" w:rsidRDefault="00532237" w:rsidP="005B2CF4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F77C99" w:rsidRDefault="00532237" w:rsidP="005B2CF4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1EC2D0" w14:textId="77777777" w:rsidR="00532237" w:rsidRPr="00F77C99" w:rsidRDefault="00532237" w:rsidP="005B2CF4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8F03ED" w:rsidRPr="00F77C99" w14:paraId="35365A23" w14:textId="77777777" w:rsidTr="00143F73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AD038DD" w14:textId="7FFF7B28" w:rsidR="008F03ED" w:rsidRPr="00F77C99" w:rsidRDefault="008F03ED" w:rsidP="008F03ED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77C99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1225BE4" w14:textId="259FB1AB" w:rsidR="008F03ED" w:rsidRPr="00F77C99" w:rsidRDefault="008F03ED" w:rsidP="008F03ED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sz w:val="20"/>
                <w:szCs w:val="20"/>
              </w:rPr>
              <w:t>……….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7FC06D6" w14:textId="217637B1" w:rsidR="008F03ED" w:rsidRPr="00F77C99" w:rsidRDefault="008F03ED" w:rsidP="008F03ED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Inspektor nadzoru</w:t>
            </w:r>
            <w:r w:rsidR="007B2338" w:rsidRPr="00967781">
              <w:rPr>
                <w:rFonts w:ascii="Calibri" w:hAnsi="Calibri" w:cs="Calibri"/>
                <w:sz w:val="20"/>
                <w:szCs w:val="20"/>
              </w:rPr>
              <w:t xml:space="preserve"> w specjalności </w:t>
            </w:r>
            <w:r w:rsidR="007B2338" w:rsidRPr="00967781">
              <w:rPr>
                <w:rFonts w:ascii="Calibri" w:hAnsi="Calibri" w:cs="Calibri"/>
                <w:b/>
                <w:bCs/>
                <w:sz w:val="20"/>
                <w:szCs w:val="20"/>
              </w:rPr>
              <w:t>inżynieryjnej</w:t>
            </w:r>
            <w:r w:rsidR="007B2338" w:rsidRPr="0096778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B2338" w:rsidRPr="00967781">
              <w:rPr>
                <w:rFonts w:ascii="Calibri" w:hAnsi="Calibri" w:cs="Calibri"/>
                <w:b/>
                <w:bCs/>
                <w:sz w:val="20"/>
                <w:szCs w:val="20"/>
              </w:rPr>
              <w:t>hydrotechnicznej lub wodno-melioracyjnej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C6F4762" w14:textId="2AE4750E" w:rsidR="008F03ED" w:rsidRDefault="008F03ED" w:rsidP="008F03ED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967DC0">
              <w:rPr>
                <w:rFonts w:ascii="Calibri" w:hAnsi="Calibri" w:cs="Calibri"/>
                <w:sz w:val="20"/>
                <w:szCs w:val="20"/>
              </w:rPr>
              <w:t xml:space="preserve">Uprawnienia budowlane </w:t>
            </w:r>
            <w:r w:rsidR="007B2338">
              <w:t xml:space="preserve"> </w:t>
            </w:r>
            <w:r w:rsidR="007B2338" w:rsidRPr="007B2338">
              <w:rPr>
                <w:rFonts w:ascii="Calibri" w:hAnsi="Calibri" w:cs="Calibri"/>
                <w:sz w:val="20"/>
                <w:szCs w:val="20"/>
              </w:rPr>
              <w:t xml:space="preserve">w specjalności inżynieryjnej hydrotechnicznej lub wodno-melioracyjnej </w:t>
            </w:r>
            <w:r w:rsidRPr="00967DC0">
              <w:rPr>
                <w:rFonts w:ascii="Calibri" w:hAnsi="Calibri" w:cs="Calibri"/>
                <w:sz w:val="20"/>
                <w:szCs w:val="20"/>
              </w:rPr>
              <w:t xml:space="preserve">oraz </w:t>
            </w:r>
            <w:r w:rsidRPr="00484BDE">
              <w:rPr>
                <w:rFonts w:asciiTheme="minorHAnsi" w:hAnsiTheme="minorHAnsi" w:cstheme="minorHAnsi"/>
                <w:sz w:val="20"/>
                <w:szCs w:val="20"/>
              </w:rPr>
              <w:t xml:space="preserve">doświadczenie w nadzorowaniu lub kierowaniu robotami w zakresie </w:t>
            </w:r>
            <w:r w:rsidR="007B2338">
              <w:rPr>
                <w:rFonts w:asciiTheme="minorHAnsi" w:hAnsiTheme="minorHAnsi" w:cstheme="minorHAnsi"/>
                <w:sz w:val="20"/>
                <w:szCs w:val="20"/>
              </w:rPr>
              <w:t xml:space="preserve">wymaganej </w:t>
            </w:r>
            <w:r w:rsidRPr="00484BDE">
              <w:rPr>
                <w:rFonts w:asciiTheme="minorHAnsi" w:hAnsiTheme="minorHAnsi" w:cstheme="minorHAnsi"/>
                <w:sz w:val="20"/>
                <w:szCs w:val="20"/>
              </w:rPr>
              <w:t>branży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 P</w:t>
            </w:r>
            <w:r w:rsidRPr="00967DC0">
              <w:rPr>
                <w:rFonts w:ascii="Calibri" w:hAnsi="Calibri" w:cs="Calibri"/>
                <w:sz w:val="20"/>
                <w:szCs w:val="20"/>
              </w:rPr>
              <w:t>osiadający doświadczenie, jako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inspektor nadzoru lub</w:t>
            </w:r>
            <w:r w:rsidRPr="00967DC0">
              <w:rPr>
                <w:rFonts w:ascii="Calibri" w:hAnsi="Calibri" w:cs="Calibri"/>
                <w:sz w:val="20"/>
                <w:szCs w:val="20"/>
              </w:rPr>
              <w:t xml:space="preserve"> kierownik budowy na </w:t>
            </w:r>
            <w:r w:rsidR="0039783D">
              <w:rPr>
                <w:rFonts w:ascii="Calibri" w:hAnsi="Calibri" w:cs="Calibri"/>
                <w:b/>
                <w:bCs/>
                <w:sz w:val="20"/>
                <w:szCs w:val="20"/>
              </w:rPr>
              <w:t>………</w:t>
            </w:r>
            <w:r w:rsidR="001126D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inwestycji</w:t>
            </w:r>
            <w:r w:rsidR="0039783D">
              <w:rPr>
                <w:rFonts w:ascii="Calibri" w:hAnsi="Calibri" w:cs="Calibri"/>
                <w:sz w:val="20"/>
                <w:szCs w:val="20"/>
              </w:rPr>
              <w:t>/</w:t>
            </w:r>
            <w:r w:rsidR="0039783D" w:rsidRPr="0039783D">
              <w:rPr>
                <w:rFonts w:ascii="Calibri" w:hAnsi="Calibri" w:cs="Calibri"/>
                <w:b/>
                <w:bCs/>
                <w:sz w:val="20"/>
                <w:szCs w:val="20"/>
              </w:rPr>
              <w:t>inwestycjach</w:t>
            </w:r>
            <w:r w:rsidR="0039783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67DC0">
              <w:rPr>
                <w:rFonts w:ascii="Calibri" w:hAnsi="Calibri" w:cs="Calibri"/>
                <w:sz w:val="20"/>
                <w:szCs w:val="20"/>
              </w:rPr>
              <w:t xml:space="preserve">(od rozpoczęcia do zakończenia) </w:t>
            </w:r>
            <w:r w:rsidR="00FD4D83" w:rsidRPr="006E0971">
              <w:rPr>
                <w:rFonts w:ascii="Calibri" w:hAnsi="Calibri" w:cs="Calibri"/>
                <w:sz w:val="20"/>
                <w:szCs w:val="20"/>
              </w:rPr>
              <w:t>związan</w:t>
            </w:r>
            <w:r w:rsidR="009A7BDA">
              <w:rPr>
                <w:rFonts w:ascii="Calibri" w:hAnsi="Calibri" w:cs="Calibri"/>
                <w:sz w:val="20"/>
                <w:szCs w:val="20"/>
              </w:rPr>
              <w:t>ej</w:t>
            </w:r>
            <w:r w:rsidR="0078712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D4D83" w:rsidRPr="006E0971">
              <w:rPr>
                <w:rFonts w:ascii="Calibri" w:hAnsi="Calibri" w:cs="Calibri"/>
                <w:sz w:val="20"/>
                <w:szCs w:val="20"/>
              </w:rPr>
              <w:t xml:space="preserve">z </w:t>
            </w:r>
            <w:r w:rsidR="00C02515" w:rsidRPr="00954BBB">
              <w:rPr>
                <w:rFonts w:asciiTheme="minorHAnsi" w:hAnsiTheme="minorHAnsi" w:cstheme="minorHAnsi"/>
                <w:sz w:val="20"/>
                <w:szCs w:val="20"/>
              </w:rPr>
              <w:t xml:space="preserve"> budową lub przebudową lub rozbudową lub modernizacją </w:t>
            </w:r>
            <w:r w:rsidR="00C02515" w:rsidRPr="00C86690">
              <w:rPr>
                <w:rFonts w:asciiTheme="minorHAnsi" w:hAnsiTheme="minorHAnsi" w:cstheme="minorHAnsi"/>
                <w:sz w:val="20"/>
                <w:szCs w:val="20"/>
              </w:rPr>
              <w:t>obiektu inżynierii wodnej</w:t>
            </w:r>
            <w:r w:rsidR="00C02515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39783D" w:rsidRPr="000C6D6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 wartości min. 5 000 000,00zł</w:t>
            </w:r>
            <w:r w:rsidR="00FD4D83">
              <w:rPr>
                <w:rFonts w:ascii="Calibri" w:hAnsi="Calibri" w:cs="Calibri"/>
                <w:b/>
                <w:sz w:val="20"/>
                <w:szCs w:val="20"/>
              </w:rPr>
              <w:t>.</w:t>
            </w:r>
          </w:p>
          <w:p w14:paraId="503FAA11" w14:textId="77777777" w:rsidR="00FD4D83" w:rsidRPr="00967DC0" w:rsidRDefault="00FD4D83" w:rsidP="008F03ED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62D5EFD4" w14:textId="77777777" w:rsidR="008F03ED" w:rsidRPr="00967DC0" w:rsidRDefault="008F03ED" w:rsidP="008F03ED">
            <w:pPr>
              <w:pStyle w:val="Default"/>
              <w:spacing w:after="240"/>
              <w:ind w:left="142"/>
              <w:rPr>
                <w:rFonts w:ascii="Calibri" w:hAnsi="Calibri" w:cs="Calibri"/>
                <w:b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sz w:val="20"/>
                <w:szCs w:val="20"/>
              </w:rPr>
              <w:t>Nr uprawnień ……………………..</w:t>
            </w:r>
          </w:p>
          <w:p w14:paraId="445E73E1" w14:textId="77777777" w:rsidR="008F03ED" w:rsidRPr="00967DC0" w:rsidRDefault="008F03ED" w:rsidP="008F03ED">
            <w:pPr>
              <w:pStyle w:val="Default"/>
              <w:spacing w:line="276" w:lineRule="auto"/>
              <w:ind w:left="14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Doświadczenie zostało nabyte na następujących inwestycjach:</w:t>
            </w:r>
          </w:p>
          <w:p w14:paraId="76904CBC" w14:textId="77777777" w:rsidR="008F03ED" w:rsidRPr="00967DC0" w:rsidRDefault="008F03ED" w:rsidP="00E667CB">
            <w:pPr>
              <w:pStyle w:val="Default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Nazwa inwestycji</w:t>
            </w: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18DCCBE0" w14:textId="77777777" w:rsidR="008F03ED" w:rsidRPr="00967DC0" w:rsidRDefault="008F03ED" w:rsidP="008F03ED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6986025A" w14:textId="77777777" w:rsidR="008F03ED" w:rsidRPr="00967DC0" w:rsidRDefault="008F03ED" w:rsidP="008F03ED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55151674" w14:textId="77777777" w:rsidR="008F03ED" w:rsidRPr="00967DC0" w:rsidRDefault="008F03ED" w:rsidP="008F03ED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250B3F3A" w14:textId="639AD6F6" w:rsidR="008F03ED" w:rsidRPr="00967DC0" w:rsidRDefault="008F03ED" w:rsidP="008F03ED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Wartość inwestycji:………………………………………………………………</w:t>
            </w:r>
          </w:p>
          <w:p w14:paraId="0F46E8EF" w14:textId="77777777" w:rsidR="00E31818" w:rsidRPr="00967DC0" w:rsidRDefault="00E31818" w:rsidP="00E31818">
            <w:pPr>
              <w:pStyle w:val="Default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Nazwa inwestycji</w:t>
            </w: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2E62CF13" w14:textId="77777777" w:rsidR="00E31818" w:rsidRPr="00967DC0" w:rsidRDefault="00E31818" w:rsidP="00E31818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1FAED2DD" w14:textId="77777777" w:rsidR="00E31818" w:rsidRPr="00967DC0" w:rsidRDefault="00E31818" w:rsidP="00E31818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10DC1C4A" w14:textId="77777777" w:rsidR="00E31818" w:rsidRPr="00967DC0" w:rsidRDefault="00E31818" w:rsidP="00E31818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56E541D3" w14:textId="77777777" w:rsidR="008F03ED" w:rsidRDefault="008F03ED" w:rsidP="008F03ED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Wartość inwestycji:………………………………………………………………</w:t>
            </w:r>
          </w:p>
          <w:p w14:paraId="705C205F" w14:textId="77777777" w:rsidR="00B36FBC" w:rsidRPr="00967DC0" w:rsidRDefault="00B36FBC" w:rsidP="00B36FBC">
            <w:pPr>
              <w:pStyle w:val="Default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Nazwa inwestycji</w:t>
            </w: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1952CD48" w14:textId="77777777" w:rsidR="00B36FBC" w:rsidRPr="00967DC0" w:rsidRDefault="00B36FBC" w:rsidP="00B36FBC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189A04DF" w14:textId="77777777" w:rsidR="00B36FBC" w:rsidRPr="00967DC0" w:rsidRDefault="00B36FBC" w:rsidP="00B36FBC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67B99DF3" w14:textId="77777777" w:rsidR="00B36FBC" w:rsidRPr="00967DC0" w:rsidRDefault="00B36FBC" w:rsidP="00B36FBC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56ED634B" w14:textId="77777777" w:rsidR="00B36FBC" w:rsidRDefault="00B36FBC" w:rsidP="00B36FBC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Wartość inwestycji:………………………………………………………………</w:t>
            </w:r>
          </w:p>
          <w:p w14:paraId="2B477B90" w14:textId="77777777" w:rsidR="00B36FBC" w:rsidRDefault="00B36FBC" w:rsidP="008F03ED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06BBF21" w14:textId="77777777" w:rsidR="008F03ED" w:rsidRPr="00F77C99" w:rsidRDefault="008F03ED" w:rsidP="009A7BDA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090270A" w14:textId="1189AC9E" w:rsidR="008F03ED" w:rsidRPr="00F77C99" w:rsidRDefault="008F03ED" w:rsidP="008F03ED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Własne / oddane do dyspozycji *</w:t>
            </w:r>
          </w:p>
        </w:tc>
      </w:tr>
      <w:tr w:rsidR="009058AE" w:rsidRPr="00F77C99" w14:paraId="0BAA617B" w14:textId="77777777" w:rsidTr="00143F73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F715CBB" w14:textId="66BDD518" w:rsidR="009058AE" w:rsidRPr="00F77C99" w:rsidRDefault="009058AE" w:rsidP="009058AE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AFF7608" w14:textId="40ACA485" w:rsidR="009058AE" w:rsidRPr="00F77C99" w:rsidRDefault="009058AE" w:rsidP="009058AE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sz w:val="20"/>
                <w:szCs w:val="20"/>
              </w:rPr>
              <w:t>……….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55FF3BC" w14:textId="01BC1194" w:rsidR="009058AE" w:rsidRDefault="00011540" w:rsidP="009058AE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Inspektor nadzoru</w:t>
            </w:r>
            <w:r w:rsidRPr="00967781">
              <w:rPr>
                <w:rFonts w:ascii="Calibri" w:hAnsi="Calibri" w:cs="Calibri"/>
                <w:sz w:val="20"/>
                <w:szCs w:val="20"/>
              </w:rPr>
              <w:t xml:space="preserve"> w specjalności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drogowej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342BA4" w14:textId="707FF954" w:rsidR="009058AE" w:rsidRDefault="009058AE" w:rsidP="009058AE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67DC0">
              <w:rPr>
                <w:rFonts w:ascii="Calibri" w:hAnsi="Calibri" w:cs="Calibri"/>
                <w:sz w:val="20"/>
                <w:szCs w:val="20"/>
              </w:rPr>
              <w:t>Uprawnienia budowlane</w:t>
            </w:r>
            <w:r>
              <w:t xml:space="preserve"> </w:t>
            </w:r>
            <w:r w:rsidRPr="002A487C">
              <w:rPr>
                <w:rFonts w:ascii="Calibri" w:hAnsi="Calibri" w:cs="Calibri"/>
                <w:sz w:val="20"/>
                <w:szCs w:val="20"/>
              </w:rPr>
              <w:t xml:space="preserve">w </w:t>
            </w:r>
            <w:r w:rsidR="006C670D" w:rsidRPr="00690739">
              <w:rPr>
                <w:rFonts w:ascii="Calibri" w:hAnsi="Calibri" w:cs="Calibri"/>
                <w:sz w:val="20"/>
                <w:szCs w:val="20"/>
              </w:rPr>
              <w:t xml:space="preserve"> specjalności </w:t>
            </w:r>
            <w:r w:rsidR="00011540">
              <w:rPr>
                <w:rFonts w:ascii="Calibri" w:hAnsi="Calibri" w:cs="Calibri"/>
                <w:sz w:val="20"/>
                <w:szCs w:val="20"/>
              </w:rPr>
              <w:t>drogowej</w:t>
            </w:r>
          </w:p>
          <w:p w14:paraId="4BE55BF0" w14:textId="77777777" w:rsidR="00721C00" w:rsidRPr="00967DC0" w:rsidRDefault="00721C00" w:rsidP="009058AE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7D166389" w14:textId="3DDFFC60" w:rsidR="00721C00" w:rsidRPr="00011540" w:rsidRDefault="009058AE" w:rsidP="00721C00">
            <w:pPr>
              <w:pStyle w:val="Default"/>
              <w:spacing w:after="240"/>
              <w:ind w:left="142"/>
              <w:rPr>
                <w:rFonts w:ascii="Calibri" w:hAnsi="Calibri" w:cs="Calibri"/>
                <w:b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sz w:val="20"/>
                <w:szCs w:val="20"/>
              </w:rPr>
              <w:t>Nr uprawnień ……………………..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EF582DE" w14:textId="1E76DB47" w:rsidR="009058AE" w:rsidRPr="00F77C99" w:rsidRDefault="009058AE" w:rsidP="009058AE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6A7DC8" w:rsidRPr="00F77C99" w14:paraId="51DBA63F" w14:textId="77777777" w:rsidTr="00143F73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E5C988E" w14:textId="65F5F828" w:rsidR="006A7DC8" w:rsidRDefault="006A7DC8" w:rsidP="006A7DC8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1557A65" w14:textId="75F5B1C0" w:rsidR="006A7DC8" w:rsidRPr="00F77C99" w:rsidRDefault="006A7DC8" w:rsidP="006A7DC8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sz w:val="20"/>
                <w:szCs w:val="20"/>
              </w:rPr>
              <w:t>……….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7454372" w14:textId="2A58A549" w:rsidR="006A7DC8" w:rsidRDefault="00011540" w:rsidP="006A7DC8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Inspektor nadzoru</w:t>
            </w:r>
            <w:r w:rsidRPr="00967781">
              <w:rPr>
                <w:rFonts w:ascii="Calibri" w:hAnsi="Calibri" w:cs="Calibri"/>
                <w:sz w:val="20"/>
                <w:szCs w:val="20"/>
              </w:rPr>
              <w:t xml:space="preserve"> w specjalności </w:t>
            </w:r>
            <w:r w:rsidR="00721C00" w:rsidRPr="003520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instalacyjnej w zakresie instalacji i urządzeń elektrycznych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9743C21" w14:textId="3E3FBA10" w:rsidR="006A7DC8" w:rsidRDefault="006A7DC8" w:rsidP="006A7DC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67DC0">
              <w:rPr>
                <w:rFonts w:ascii="Calibri" w:hAnsi="Calibri" w:cs="Calibri"/>
                <w:sz w:val="20"/>
                <w:szCs w:val="20"/>
              </w:rPr>
              <w:t>Uprawnienia budowlane</w:t>
            </w:r>
            <w:r>
              <w:t xml:space="preserve"> </w:t>
            </w:r>
            <w:r w:rsidRPr="002A487C">
              <w:rPr>
                <w:rFonts w:ascii="Calibri" w:hAnsi="Calibri" w:cs="Calibri"/>
                <w:sz w:val="20"/>
                <w:szCs w:val="20"/>
              </w:rPr>
              <w:t xml:space="preserve">w </w:t>
            </w:r>
            <w:r w:rsidRPr="00690739">
              <w:rPr>
                <w:rFonts w:ascii="Calibri" w:hAnsi="Calibri" w:cs="Calibri"/>
                <w:sz w:val="20"/>
                <w:szCs w:val="20"/>
              </w:rPr>
              <w:t xml:space="preserve"> specjalności </w:t>
            </w:r>
            <w:r w:rsidR="00721C00" w:rsidRPr="003520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instalacyjnej w zakresie instalacji i urządzeń elektrycznych</w:t>
            </w:r>
            <w:r w:rsidR="00721C00" w:rsidRPr="00967DC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57E640C5" w14:textId="77777777" w:rsidR="00721C00" w:rsidRPr="00967DC0" w:rsidRDefault="00721C00" w:rsidP="006A7DC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07391C39" w14:textId="6EFC5652" w:rsidR="006A7DC8" w:rsidRPr="00721C00" w:rsidRDefault="006A7DC8" w:rsidP="00721C00">
            <w:pPr>
              <w:pStyle w:val="Default"/>
              <w:spacing w:after="240"/>
              <w:ind w:left="142"/>
              <w:rPr>
                <w:rFonts w:ascii="Calibri" w:hAnsi="Calibri" w:cs="Calibri"/>
                <w:b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sz w:val="20"/>
                <w:szCs w:val="20"/>
              </w:rPr>
              <w:t>Nr uprawnień ……………………..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4FC65D7" w14:textId="31E1F171" w:rsidR="006A7DC8" w:rsidRPr="00F77C99" w:rsidRDefault="006A7DC8" w:rsidP="006A7DC8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F13EDE" w:rsidRPr="00F77C99" w14:paraId="144179F8" w14:textId="77777777" w:rsidTr="00143F73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30555E1" w14:textId="109E76BC" w:rsidR="00F13EDE" w:rsidRDefault="00F13EDE" w:rsidP="00F13EDE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EBC74E6" w14:textId="6D4E73D7" w:rsidR="00F13EDE" w:rsidRPr="00F77C99" w:rsidRDefault="00F13EDE" w:rsidP="00F13EDE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sz w:val="20"/>
                <w:szCs w:val="20"/>
              </w:rPr>
              <w:t>……….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EDD856D" w14:textId="4CEBBB71" w:rsidR="00F13EDE" w:rsidRDefault="00721C00" w:rsidP="00F13EDE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Inspektor nadzoru</w:t>
            </w:r>
            <w:r w:rsidRPr="00967781">
              <w:rPr>
                <w:rFonts w:ascii="Calibri" w:hAnsi="Calibri" w:cs="Calibri"/>
                <w:sz w:val="20"/>
                <w:szCs w:val="20"/>
              </w:rPr>
              <w:t xml:space="preserve"> w specjalności </w:t>
            </w:r>
            <w:r w:rsidRPr="003520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FC2C3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</w:t>
            </w:r>
            <w:r w:rsidR="00FC2C35" w:rsidRPr="00BD10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nżynieryjnej</w:t>
            </w:r>
            <w:r w:rsidR="00FC2C3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FC2C35" w:rsidRPr="00BD10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mostowej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B5B0B30" w14:textId="7504498C" w:rsidR="00F13EDE" w:rsidRDefault="00F13EDE" w:rsidP="00F13EDE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967DC0">
              <w:rPr>
                <w:rFonts w:ascii="Calibri" w:hAnsi="Calibri" w:cs="Calibri"/>
                <w:sz w:val="20"/>
                <w:szCs w:val="20"/>
              </w:rPr>
              <w:t>Uprawnienia budowlane</w:t>
            </w:r>
            <w:r>
              <w:t xml:space="preserve"> </w:t>
            </w:r>
            <w:r w:rsidRPr="002A487C">
              <w:rPr>
                <w:rFonts w:ascii="Calibri" w:hAnsi="Calibri" w:cs="Calibri"/>
                <w:sz w:val="20"/>
                <w:szCs w:val="20"/>
              </w:rPr>
              <w:t xml:space="preserve">w </w:t>
            </w:r>
            <w:r w:rsidRPr="00690739">
              <w:rPr>
                <w:rFonts w:ascii="Calibri" w:hAnsi="Calibri" w:cs="Calibri"/>
                <w:sz w:val="20"/>
                <w:szCs w:val="20"/>
              </w:rPr>
              <w:t xml:space="preserve"> specjalności </w:t>
            </w:r>
            <w:r w:rsidR="00EE3B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</w:t>
            </w:r>
            <w:r w:rsidR="00EE3BA2" w:rsidRPr="00BD10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nżynieryjnej</w:t>
            </w:r>
            <w:r w:rsidR="00EE3B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EE3BA2" w:rsidRPr="00BD10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mostowej</w:t>
            </w:r>
          </w:p>
          <w:p w14:paraId="2EC908A1" w14:textId="77777777" w:rsidR="00F13EDE" w:rsidRPr="00967DC0" w:rsidRDefault="00F13EDE" w:rsidP="00F13EDE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5A4BD1FE" w14:textId="7728B812" w:rsidR="00F13EDE" w:rsidRPr="00EE3BA2" w:rsidRDefault="00F13EDE" w:rsidP="00EE3BA2">
            <w:pPr>
              <w:pStyle w:val="Default"/>
              <w:spacing w:after="240"/>
              <w:ind w:left="142"/>
              <w:rPr>
                <w:rFonts w:ascii="Calibri" w:hAnsi="Calibri" w:cs="Calibri"/>
                <w:b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sz w:val="20"/>
                <w:szCs w:val="20"/>
              </w:rPr>
              <w:t>Nr uprawnień ……………………..</w:t>
            </w:r>
          </w:p>
          <w:p w14:paraId="135499B1" w14:textId="0FDB602D" w:rsidR="009A7BDA" w:rsidRPr="009A7BDA" w:rsidRDefault="009A7BDA" w:rsidP="009A7BDA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F98CEC7" w14:textId="5EB5F7DE" w:rsidR="00F13EDE" w:rsidRPr="00F77C99" w:rsidRDefault="00F13EDE" w:rsidP="00F13EDE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EE3BA2" w:rsidRPr="00F77C99" w14:paraId="5F50B9EE" w14:textId="77777777" w:rsidTr="007B56AF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F8DE776" w14:textId="24DF154D" w:rsidR="00EE3BA2" w:rsidRDefault="00EE3BA2" w:rsidP="007B56AF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1F54540" w14:textId="77777777" w:rsidR="00EE3BA2" w:rsidRPr="00F77C99" w:rsidRDefault="00EE3BA2" w:rsidP="007B56AF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sz w:val="20"/>
                <w:szCs w:val="20"/>
              </w:rPr>
              <w:t>……….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96E889C" w14:textId="07EBFE22" w:rsidR="00EE3BA2" w:rsidRDefault="00EE3BA2" w:rsidP="007B56AF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Inspektor nadzoru</w:t>
            </w:r>
            <w:r w:rsidRPr="00967781">
              <w:rPr>
                <w:rFonts w:ascii="Calibri" w:hAnsi="Calibri" w:cs="Calibri"/>
                <w:sz w:val="20"/>
                <w:szCs w:val="20"/>
              </w:rPr>
              <w:t xml:space="preserve"> w specjalności </w:t>
            </w:r>
            <w:r w:rsidRPr="003520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B145D7" w:rsidRPr="00B309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145D7" w:rsidRPr="00B309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konstrukcyjno</w:t>
            </w:r>
            <w:proofErr w:type="spellEnd"/>
            <w:r w:rsidR="00B145D7" w:rsidRPr="00B309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– budowlanej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07B92C7" w14:textId="170CB330" w:rsidR="00EE3BA2" w:rsidRDefault="00EE3BA2" w:rsidP="007B56AF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967DC0">
              <w:rPr>
                <w:rFonts w:ascii="Calibri" w:hAnsi="Calibri" w:cs="Calibri"/>
                <w:sz w:val="20"/>
                <w:szCs w:val="20"/>
              </w:rPr>
              <w:t>Uprawnienia budowlane</w:t>
            </w:r>
            <w:r>
              <w:t xml:space="preserve"> </w:t>
            </w:r>
            <w:r w:rsidRPr="002A487C">
              <w:rPr>
                <w:rFonts w:ascii="Calibri" w:hAnsi="Calibri" w:cs="Calibri"/>
                <w:sz w:val="20"/>
                <w:szCs w:val="20"/>
              </w:rPr>
              <w:t xml:space="preserve">w </w:t>
            </w:r>
            <w:r w:rsidRPr="00690739">
              <w:rPr>
                <w:rFonts w:ascii="Calibri" w:hAnsi="Calibri" w:cs="Calibri"/>
                <w:sz w:val="20"/>
                <w:szCs w:val="20"/>
              </w:rPr>
              <w:t xml:space="preserve"> specjalności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B145D7" w:rsidRPr="00B309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145D7" w:rsidRPr="00B309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konstrukcyjno</w:t>
            </w:r>
            <w:proofErr w:type="spellEnd"/>
            <w:r w:rsidR="00B145D7" w:rsidRPr="00B309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– budowlanej</w:t>
            </w:r>
          </w:p>
          <w:p w14:paraId="0FBAA86C" w14:textId="77777777" w:rsidR="00EE3BA2" w:rsidRPr="00967DC0" w:rsidRDefault="00EE3BA2" w:rsidP="007B56AF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06DBFFB2" w14:textId="77777777" w:rsidR="00EE3BA2" w:rsidRPr="00EE3BA2" w:rsidRDefault="00EE3BA2" w:rsidP="007B56AF">
            <w:pPr>
              <w:pStyle w:val="Default"/>
              <w:spacing w:after="240"/>
              <w:ind w:left="142"/>
              <w:rPr>
                <w:rFonts w:ascii="Calibri" w:hAnsi="Calibri" w:cs="Calibri"/>
                <w:b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sz w:val="20"/>
                <w:szCs w:val="20"/>
              </w:rPr>
              <w:t>Nr uprawnień ……………………..</w:t>
            </w:r>
          </w:p>
          <w:p w14:paraId="40ECF594" w14:textId="77777777" w:rsidR="00EE3BA2" w:rsidRPr="009A7BDA" w:rsidRDefault="00EE3BA2" w:rsidP="007B56AF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D960528" w14:textId="77777777" w:rsidR="00EE3BA2" w:rsidRPr="00F77C99" w:rsidRDefault="00EE3BA2" w:rsidP="007B56AF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19C96375" w14:textId="77777777" w:rsidR="006A7DC8" w:rsidRDefault="006A7DC8" w:rsidP="0032655D">
      <w:pPr>
        <w:pStyle w:val="default0"/>
        <w:spacing w:before="120" w:beforeAutospacing="0" w:after="120" w:afterAutospacing="0"/>
        <w:ind w:right="81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24142F86" w14:textId="5FDA8E6B" w:rsidR="0032655D" w:rsidRPr="00F77C99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="Calibri" w:hAnsi="Calibri" w:cs="Calibri"/>
          <w:sz w:val="20"/>
          <w:szCs w:val="20"/>
        </w:rPr>
      </w:pPr>
      <w:r w:rsidRPr="00F77C99">
        <w:rPr>
          <w:rFonts w:ascii="Calibri" w:hAnsi="Calibri" w:cs="Calibri"/>
          <w:b/>
          <w:bCs/>
          <w:sz w:val="20"/>
          <w:szCs w:val="20"/>
        </w:rPr>
        <w:t xml:space="preserve">Uwaga! </w:t>
      </w:r>
      <w:r w:rsidRPr="00F77C99">
        <w:rPr>
          <w:rFonts w:ascii="Calibri" w:hAnsi="Calibri" w:cs="Calibri"/>
          <w:sz w:val="20"/>
          <w:szCs w:val="20"/>
        </w:rPr>
        <w:t xml:space="preserve">oświadczam(my), </w:t>
      </w:r>
      <w:r w:rsidRPr="00F77C99">
        <w:rPr>
          <w:rFonts w:ascii="Calibri" w:hAnsi="Calibri" w:cs="Calibri"/>
          <w:b/>
          <w:bCs/>
          <w:sz w:val="20"/>
          <w:szCs w:val="20"/>
        </w:rPr>
        <w:t>że osoba wskazana</w:t>
      </w:r>
      <w:r w:rsidRPr="00F77C99">
        <w:rPr>
          <w:rFonts w:ascii="Calibri" w:hAnsi="Calibri" w:cs="Calibri"/>
          <w:sz w:val="20"/>
          <w:szCs w:val="20"/>
        </w:rPr>
        <w:t>, będzie uczestniczyć w wykonywaniu zamówienia i posiada upr</w:t>
      </w:r>
      <w:r w:rsidR="00B7099A" w:rsidRPr="00F77C99">
        <w:rPr>
          <w:rFonts w:ascii="Calibri" w:hAnsi="Calibri" w:cs="Calibri"/>
          <w:sz w:val="20"/>
          <w:szCs w:val="20"/>
        </w:rPr>
        <w:t xml:space="preserve">awnienia wymagane w postawionym </w:t>
      </w:r>
      <w:r w:rsidRPr="00F77C99">
        <w:rPr>
          <w:rFonts w:ascii="Calibri" w:hAnsi="Calibri" w:cs="Calibri"/>
          <w:sz w:val="20"/>
          <w:szCs w:val="20"/>
        </w:rPr>
        <w:t>warunku w SWZ i może sprawować wymienioną funkcję zgodnie z Prawem Budowlanym</w:t>
      </w:r>
      <w:r w:rsidR="008513C9" w:rsidRPr="00F77C99">
        <w:rPr>
          <w:rFonts w:ascii="Calibri" w:hAnsi="Calibri" w:cs="Calibri"/>
          <w:sz w:val="20"/>
          <w:szCs w:val="20"/>
        </w:rPr>
        <w:t>.</w:t>
      </w:r>
      <w:r w:rsidRPr="00F77C99">
        <w:rPr>
          <w:rFonts w:ascii="Calibri" w:hAnsi="Calibri" w:cs="Calibri"/>
          <w:sz w:val="20"/>
          <w:szCs w:val="20"/>
        </w:rPr>
        <w:t xml:space="preserve"> </w:t>
      </w:r>
    </w:p>
    <w:p w14:paraId="356FE75F" w14:textId="663ED1C7" w:rsidR="00461FBB" w:rsidRPr="00F77C99" w:rsidRDefault="0032655D" w:rsidP="0032655D">
      <w:pPr>
        <w:pStyle w:val="Default"/>
        <w:rPr>
          <w:rFonts w:ascii="Calibri" w:hAnsi="Calibri" w:cs="Calibri"/>
          <w:color w:val="auto"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 xml:space="preserve">* niepotrzebne skreślić (jeżeli wykonawca pozostaje w stosunku umowy </w:t>
      </w:r>
      <w:proofErr w:type="spellStart"/>
      <w:r w:rsidRPr="00F77C99">
        <w:rPr>
          <w:rFonts w:ascii="Calibri" w:hAnsi="Calibri" w:cs="Calibri"/>
          <w:sz w:val="20"/>
          <w:szCs w:val="20"/>
        </w:rPr>
        <w:t>cywilno</w:t>
      </w:r>
      <w:proofErr w:type="spellEnd"/>
      <w:r w:rsidRPr="00F77C99">
        <w:rPr>
          <w:rFonts w:ascii="Calibri" w:hAnsi="Calibri" w:cs="Calibri"/>
          <w:sz w:val="20"/>
          <w:szCs w:val="20"/>
        </w:rPr>
        <w:t xml:space="preserve"> prawnej pozostawiamy własne)</w:t>
      </w:r>
    </w:p>
    <w:sectPr w:rsidR="00461FBB" w:rsidRPr="00F77C99" w:rsidSect="00D83E1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6" w:right="1418" w:bottom="1276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4A1C6" w14:textId="77777777" w:rsidR="00E347F3" w:rsidRDefault="00E347F3">
      <w:r>
        <w:separator/>
      </w:r>
    </w:p>
  </w:endnote>
  <w:endnote w:type="continuationSeparator" w:id="0">
    <w:p w14:paraId="3B8BD73F" w14:textId="77777777" w:rsidR="00E347F3" w:rsidRDefault="00E3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209D88E8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780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D049" w14:textId="77777777" w:rsidR="00FF4FFE" w:rsidRPr="005910D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5910D8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5910D8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5910D8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5910D8">
      <w:rPr>
        <w:rFonts w:ascii="Calibri" w:hAnsi="Calibri" w:cs="Calibri"/>
        <w:sz w:val="18"/>
        <w:szCs w:val="18"/>
        <w:highlight w:val="yellow"/>
      </w:rPr>
      <w:t>.</w:t>
    </w:r>
    <w:bookmarkEnd w:id="1"/>
    <w:bookmarkEnd w:id="2"/>
  </w:p>
  <w:bookmarkEnd w:id="0"/>
  <w:p w14:paraId="177E523B" w14:textId="77777777" w:rsidR="003F0785" w:rsidRPr="005910D8" w:rsidRDefault="003F0785" w:rsidP="00A81BE2">
    <w:pPr>
      <w:pStyle w:val="Nagwek"/>
      <w:jc w:val="center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2FD5" w14:textId="77777777" w:rsidR="00FF4FFE" w:rsidRPr="005910D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5910D8">
      <w:rPr>
        <w:rFonts w:ascii="Calibri" w:hAnsi="Calibri" w:cs="Calibri"/>
        <w:b/>
        <w:sz w:val="18"/>
        <w:szCs w:val="18"/>
        <w:highlight w:val="yellow"/>
      </w:rPr>
      <w:t>Dokument musi być podpisany kwalifikowanym podpisem elektronicznym lub podpisem zaufanym lub podpisem osobistym</w:t>
    </w:r>
    <w:r w:rsidRPr="005910D8">
      <w:rPr>
        <w:rFonts w:ascii="Calibri" w:hAnsi="Calibri" w:cs="Calibri"/>
        <w:sz w:val="18"/>
        <w:szCs w:val="18"/>
        <w:highlight w:val="yellow"/>
      </w:rPr>
      <w:t>.</w:t>
    </w:r>
  </w:p>
  <w:p w14:paraId="54E35614" w14:textId="77777777" w:rsidR="00FF4FFE" w:rsidRPr="005910D8" w:rsidRDefault="00FF4FFE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187FA" w14:textId="77777777" w:rsidR="00E347F3" w:rsidRDefault="00E347F3">
      <w:r>
        <w:separator/>
      </w:r>
    </w:p>
  </w:footnote>
  <w:footnote w:type="continuationSeparator" w:id="0">
    <w:p w14:paraId="5F3AA122" w14:textId="77777777" w:rsidR="00E347F3" w:rsidRDefault="00E34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2015B" w14:textId="77777777" w:rsidR="003B18DB" w:rsidRPr="00A13E8A" w:rsidRDefault="003B18DB" w:rsidP="003B18DB">
    <w:pPr>
      <w:pStyle w:val="Nagwek"/>
    </w:pPr>
  </w:p>
  <w:p w14:paraId="361AE7C3" w14:textId="77777777" w:rsidR="003B18DB" w:rsidRPr="00A77ADA" w:rsidRDefault="003B18DB" w:rsidP="003B18DB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064517">
      <w:rPr>
        <w:rFonts w:ascii="Calibri" w:hAnsi="Calibri" w:cs="Calibri"/>
        <w:sz w:val="18"/>
        <w:szCs w:val="18"/>
      </w:rPr>
      <w:t>Nr referencyjny:</w:t>
    </w:r>
    <w:r>
      <w:rPr>
        <w:rFonts w:ascii="Calibri" w:hAnsi="Calibri" w:cs="Calibri"/>
        <w:sz w:val="18"/>
        <w:szCs w:val="18"/>
      </w:rPr>
      <w:t xml:space="preserve">  </w:t>
    </w:r>
  </w:p>
  <w:p w14:paraId="75E53254" w14:textId="3C33532B" w:rsidR="005910D8" w:rsidRPr="003B18DB" w:rsidRDefault="005910D8" w:rsidP="003B18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695E3" w14:textId="77777777" w:rsidR="00192904" w:rsidRPr="00A13E8A" w:rsidRDefault="00192904" w:rsidP="00192904">
    <w:pPr>
      <w:pStyle w:val="Nagwek"/>
    </w:pPr>
  </w:p>
  <w:p w14:paraId="4C70F497" w14:textId="543D7569" w:rsidR="00192904" w:rsidRPr="00A77ADA" w:rsidRDefault="00192904" w:rsidP="00192904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064517">
      <w:rPr>
        <w:rFonts w:ascii="Calibri" w:hAnsi="Calibri" w:cs="Calibri"/>
        <w:sz w:val="18"/>
        <w:szCs w:val="18"/>
      </w:rPr>
      <w:t>Nr referencyjny:</w:t>
    </w:r>
    <w:r>
      <w:rPr>
        <w:rFonts w:ascii="Calibri" w:hAnsi="Calibri" w:cs="Calibri"/>
        <w:sz w:val="18"/>
        <w:szCs w:val="18"/>
      </w:rPr>
      <w:t xml:space="preserve">  </w:t>
    </w:r>
  </w:p>
  <w:p w14:paraId="3365C5DF" w14:textId="33ADA7F6" w:rsidR="00127B5D" w:rsidRPr="00192904" w:rsidRDefault="00127B5D" w:rsidP="001929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7185BB8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2" w15:restartNumberingAfterBreak="0">
    <w:nsid w:val="46DC1A88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4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5" w15:restartNumberingAfterBreak="0">
    <w:nsid w:val="5A46665B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8DF762A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054621509">
    <w:abstractNumId w:val="11"/>
  </w:num>
  <w:num w:numId="2" w16cid:durableId="1136921461">
    <w:abstractNumId w:val="10"/>
  </w:num>
  <w:num w:numId="3" w16cid:durableId="2051805947">
    <w:abstractNumId w:val="16"/>
  </w:num>
  <w:num w:numId="4" w16cid:durableId="69160158">
    <w:abstractNumId w:val="15"/>
  </w:num>
  <w:num w:numId="5" w16cid:durableId="201020143">
    <w:abstractNumId w:val="12"/>
  </w:num>
  <w:num w:numId="6" w16cid:durableId="2023119771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1540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1487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5FAE"/>
    <w:rsid w:val="000C6E74"/>
    <w:rsid w:val="000D1B6F"/>
    <w:rsid w:val="000D22AA"/>
    <w:rsid w:val="000D2A17"/>
    <w:rsid w:val="000D40FD"/>
    <w:rsid w:val="000E05B9"/>
    <w:rsid w:val="000E3EBF"/>
    <w:rsid w:val="000E4E2A"/>
    <w:rsid w:val="000E5547"/>
    <w:rsid w:val="000E7F53"/>
    <w:rsid w:val="0010294D"/>
    <w:rsid w:val="00102A85"/>
    <w:rsid w:val="00102C0C"/>
    <w:rsid w:val="00103155"/>
    <w:rsid w:val="001054D9"/>
    <w:rsid w:val="001055D7"/>
    <w:rsid w:val="00107FB9"/>
    <w:rsid w:val="00111ECF"/>
    <w:rsid w:val="001126D9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B10"/>
    <w:rsid w:val="00145F79"/>
    <w:rsid w:val="0014707D"/>
    <w:rsid w:val="00150B9A"/>
    <w:rsid w:val="00153332"/>
    <w:rsid w:val="00156724"/>
    <w:rsid w:val="001568FB"/>
    <w:rsid w:val="00157704"/>
    <w:rsid w:val="0016212F"/>
    <w:rsid w:val="00162505"/>
    <w:rsid w:val="00162560"/>
    <w:rsid w:val="00162831"/>
    <w:rsid w:val="00164F38"/>
    <w:rsid w:val="00165D29"/>
    <w:rsid w:val="001720B9"/>
    <w:rsid w:val="0017416A"/>
    <w:rsid w:val="00174344"/>
    <w:rsid w:val="00176E50"/>
    <w:rsid w:val="001816EE"/>
    <w:rsid w:val="001866AD"/>
    <w:rsid w:val="00187717"/>
    <w:rsid w:val="00191FF7"/>
    <w:rsid w:val="00192904"/>
    <w:rsid w:val="00192C7B"/>
    <w:rsid w:val="00194CF3"/>
    <w:rsid w:val="00197122"/>
    <w:rsid w:val="001979DB"/>
    <w:rsid w:val="001A4C70"/>
    <w:rsid w:val="001A5611"/>
    <w:rsid w:val="001A61CA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3569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0F58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06D"/>
    <w:rsid w:val="002447F6"/>
    <w:rsid w:val="00244BB6"/>
    <w:rsid w:val="00246A11"/>
    <w:rsid w:val="00247987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37ED"/>
    <w:rsid w:val="0028454E"/>
    <w:rsid w:val="0028785C"/>
    <w:rsid w:val="002947F3"/>
    <w:rsid w:val="002953C0"/>
    <w:rsid w:val="00297C12"/>
    <w:rsid w:val="002A2237"/>
    <w:rsid w:val="002A2640"/>
    <w:rsid w:val="002A487C"/>
    <w:rsid w:val="002A4CEF"/>
    <w:rsid w:val="002A5798"/>
    <w:rsid w:val="002A5876"/>
    <w:rsid w:val="002A7F4E"/>
    <w:rsid w:val="002B0C26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7DC"/>
    <w:rsid w:val="003429D7"/>
    <w:rsid w:val="003462FB"/>
    <w:rsid w:val="00350282"/>
    <w:rsid w:val="00351E47"/>
    <w:rsid w:val="00353E34"/>
    <w:rsid w:val="00354735"/>
    <w:rsid w:val="003600E2"/>
    <w:rsid w:val="00362231"/>
    <w:rsid w:val="00362C90"/>
    <w:rsid w:val="00362E75"/>
    <w:rsid w:val="00364AEE"/>
    <w:rsid w:val="00365834"/>
    <w:rsid w:val="00366630"/>
    <w:rsid w:val="00367880"/>
    <w:rsid w:val="00367A44"/>
    <w:rsid w:val="003727B8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7AB"/>
    <w:rsid w:val="00396AE5"/>
    <w:rsid w:val="0039783D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18DB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27B1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605"/>
    <w:rsid w:val="00436F25"/>
    <w:rsid w:val="004409ED"/>
    <w:rsid w:val="004413D8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60F2"/>
    <w:rsid w:val="004A6B8B"/>
    <w:rsid w:val="004A731F"/>
    <w:rsid w:val="004A76EB"/>
    <w:rsid w:val="004A7E36"/>
    <w:rsid w:val="004B1622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39FC"/>
    <w:rsid w:val="004D4CCE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0934"/>
    <w:rsid w:val="00530E75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0D8"/>
    <w:rsid w:val="005916C5"/>
    <w:rsid w:val="005921A0"/>
    <w:rsid w:val="00592FE4"/>
    <w:rsid w:val="00593ACF"/>
    <w:rsid w:val="005949DF"/>
    <w:rsid w:val="0059590C"/>
    <w:rsid w:val="00595F14"/>
    <w:rsid w:val="00596C55"/>
    <w:rsid w:val="005A0CA6"/>
    <w:rsid w:val="005A1915"/>
    <w:rsid w:val="005A3AF6"/>
    <w:rsid w:val="005A4EF6"/>
    <w:rsid w:val="005A7D9C"/>
    <w:rsid w:val="005B07E1"/>
    <w:rsid w:val="005B1E12"/>
    <w:rsid w:val="005B2CF4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35D"/>
    <w:rsid w:val="005E25BB"/>
    <w:rsid w:val="005E342A"/>
    <w:rsid w:val="005E62FD"/>
    <w:rsid w:val="005E7368"/>
    <w:rsid w:val="005F248D"/>
    <w:rsid w:val="005F3C52"/>
    <w:rsid w:val="005F51FC"/>
    <w:rsid w:val="005F53FF"/>
    <w:rsid w:val="005F6289"/>
    <w:rsid w:val="005F7A89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246A"/>
    <w:rsid w:val="0066323E"/>
    <w:rsid w:val="00664AC0"/>
    <w:rsid w:val="006658B2"/>
    <w:rsid w:val="00667455"/>
    <w:rsid w:val="00667F63"/>
    <w:rsid w:val="00670104"/>
    <w:rsid w:val="006701F1"/>
    <w:rsid w:val="00671FA6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A4CF1"/>
    <w:rsid w:val="006A7DC8"/>
    <w:rsid w:val="006B004E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C6155"/>
    <w:rsid w:val="006C670D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14C"/>
    <w:rsid w:val="007125C8"/>
    <w:rsid w:val="007165C0"/>
    <w:rsid w:val="00720FCE"/>
    <w:rsid w:val="00721C00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04"/>
    <w:rsid w:val="0075499B"/>
    <w:rsid w:val="00755404"/>
    <w:rsid w:val="007563A6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61"/>
    <w:rsid w:val="00787122"/>
    <w:rsid w:val="007877E3"/>
    <w:rsid w:val="00787E16"/>
    <w:rsid w:val="00792EE6"/>
    <w:rsid w:val="00793775"/>
    <w:rsid w:val="0079444B"/>
    <w:rsid w:val="007A0335"/>
    <w:rsid w:val="007A1AB3"/>
    <w:rsid w:val="007A5E15"/>
    <w:rsid w:val="007A6188"/>
    <w:rsid w:val="007A62A2"/>
    <w:rsid w:val="007A7C26"/>
    <w:rsid w:val="007B1312"/>
    <w:rsid w:val="007B21B2"/>
    <w:rsid w:val="007B2338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2DAA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0D22"/>
    <w:rsid w:val="008215CC"/>
    <w:rsid w:val="00822E62"/>
    <w:rsid w:val="00823981"/>
    <w:rsid w:val="00824F4A"/>
    <w:rsid w:val="00825EA0"/>
    <w:rsid w:val="00826C7F"/>
    <w:rsid w:val="008271CB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AB0"/>
    <w:rsid w:val="00863D24"/>
    <w:rsid w:val="00866E22"/>
    <w:rsid w:val="008674E4"/>
    <w:rsid w:val="00870445"/>
    <w:rsid w:val="00872C40"/>
    <w:rsid w:val="00872D84"/>
    <w:rsid w:val="0087454E"/>
    <w:rsid w:val="00876906"/>
    <w:rsid w:val="008875A2"/>
    <w:rsid w:val="00891129"/>
    <w:rsid w:val="00892186"/>
    <w:rsid w:val="00896895"/>
    <w:rsid w:val="00896C0F"/>
    <w:rsid w:val="008A024D"/>
    <w:rsid w:val="008A0763"/>
    <w:rsid w:val="008A10C0"/>
    <w:rsid w:val="008A1345"/>
    <w:rsid w:val="008A27B1"/>
    <w:rsid w:val="008A2D53"/>
    <w:rsid w:val="008A35C2"/>
    <w:rsid w:val="008A41DF"/>
    <w:rsid w:val="008B11F9"/>
    <w:rsid w:val="008B3B91"/>
    <w:rsid w:val="008B434B"/>
    <w:rsid w:val="008B504A"/>
    <w:rsid w:val="008C3898"/>
    <w:rsid w:val="008C5A0B"/>
    <w:rsid w:val="008C5EBB"/>
    <w:rsid w:val="008C6142"/>
    <w:rsid w:val="008C7216"/>
    <w:rsid w:val="008C7516"/>
    <w:rsid w:val="008C7849"/>
    <w:rsid w:val="008D1ABD"/>
    <w:rsid w:val="008D38B4"/>
    <w:rsid w:val="008D5AC9"/>
    <w:rsid w:val="008D7041"/>
    <w:rsid w:val="008E5B27"/>
    <w:rsid w:val="008E729C"/>
    <w:rsid w:val="008F03ED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58AE"/>
    <w:rsid w:val="009062BC"/>
    <w:rsid w:val="00910410"/>
    <w:rsid w:val="00910F57"/>
    <w:rsid w:val="0091104C"/>
    <w:rsid w:val="00912CF9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45DED"/>
    <w:rsid w:val="009469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67DC0"/>
    <w:rsid w:val="009714C2"/>
    <w:rsid w:val="009735E4"/>
    <w:rsid w:val="009829D9"/>
    <w:rsid w:val="00982A0C"/>
    <w:rsid w:val="00983423"/>
    <w:rsid w:val="009834CE"/>
    <w:rsid w:val="00983D87"/>
    <w:rsid w:val="0098603A"/>
    <w:rsid w:val="009860A0"/>
    <w:rsid w:val="00993416"/>
    <w:rsid w:val="009952C7"/>
    <w:rsid w:val="0099600D"/>
    <w:rsid w:val="009970AA"/>
    <w:rsid w:val="00997B86"/>
    <w:rsid w:val="009A0530"/>
    <w:rsid w:val="009A32D4"/>
    <w:rsid w:val="009A410D"/>
    <w:rsid w:val="009A4C9A"/>
    <w:rsid w:val="009A5616"/>
    <w:rsid w:val="009A63E0"/>
    <w:rsid w:val="009A7BDA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4A6"/>
    <w:rsid w:val="009D0A67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6528"/>
    <w:rsid w:val="009F7330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DC2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2870"/>
    <w:rsid w:val="00A748FF"/>
    <w:rsid w:val="00A74A76"/>
    <w:rsid w:val="00A74B97"/>
    <w:rsid w:val="00A7645F"/>
    <w:rsid w:val="00A76911"/>
    <w:rsid w:val="00A8102D"/>
    <w:rsid w:val="00A81BE2"/>
    <w:rsid w:val="00A85586"/>
    <w:rsid w:val="00A86C15"/>
    <w:rsid w:val="00A9175F"/>
    <w:rsid w:val="00A91DA3"/>
    <w:rsid w:val="00A91FE0"/>
    <w:rsid w:val="00A97F70"/>
    <w:rsid w:val="00AA4266"/>
    <w:rsid w:val="00AA435C"/>
    <w:rsid w:val="00AB2527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051F0"/>
    <w:rsid w:val="00B119CC"/>
    <w:rsid w:val="00B11C33"/>
    <w:rsid w:val="00B12045"/>
    <w:rsid w:val="00B145D7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36FBC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688"/>
    <w:rsid w:val="00B659EA"/>
    <w:rsid w:val="00B66F2C"/>
    <w:rsid w:val="00B7099A"/>
    <w:rsid w:val="00B71B9B"/>
    <w:rsid w:val="00B726BF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418A"/>
    <w:rsid w:val="00B9651A"/>
    <w:rsid w:val="00B969EC"/>
    <w:rsid w:val="00BA130E"/>
    <w:rsid w:val="00BA1A68"/>
    <w:rsid w:val="00BA1A8D"/>
    <w:rsid w:val="00BA2601"/>
    <w:rsid w:val="00BA328C"/>
    <w:rsid w:val="00BA3337"/>
    <w:rsid w:val="00BA4323"/>
    <w:rsid w:val="00BA4BBD"/>
    <w:rsid w:val="00BA5C7E"/>
    <w:rsid w:val="00BA79D6"/>
    <w:rsid w:val="00BA7C69"/>
    <w:rsid w:val="00BB09E4"/>
    <w:rsid w:val="00BB19B8"/>
    <w:rsid w:val="00BB6D55"/>
    <w:rsid w:val="00BB7015"/>
    <w:rsid w:val="00BB7F21"/>
    <w:rsid w:val="00BC0322"/>
    <w:rsid w:val="00BC077D"/>
    <w:rsid w:val="00BC0838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2A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515"/>
    <w:rsid w:val="00C02FE9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AC1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1BBF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054B"/>
    <w:rsid w:val="00CF07E5"/>
    <w:rsid w:val="00CF2B9E"/>
    <w:rsid w:val="00CF2E3A"/>
    <w:rsid w:val="00CF3E72"/>
    <w:rsid w:val="00CF4BE1"/>
    <w:rsid w:val="00CF7768"/>
    <w:rsid w:val="00D04517"/>
    <w:rsid w:val="00D04D15"/>
    <w:rsid w:val="00D0511E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3E1B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6540"/>
    <w:rsid w:val="00DA24CB"/>
    <w:rsid w:val="00DA3046"/>
    <w:rsid w:val="00DA509A"/>
    <w:rsid w:val="00DA59CD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171E"/>
    <w:rsid w:val="00DC2739"/>
    <w:rsid w:val="00DC3754"/>
    <w:rsid w:val="00DC6FCE"/>
    <w:rsid w:val="00DD0167"/>
    <w:rsid w:val="00DD0E2B"/>
    <w:rsid w:val="00DD24E3"/>
    <w:rsid w:val="00DD2EAB"/>
    <w:rsid w:val="00DD3005"/>
    <w:rsid w:val="00DD3AAC"/>
    <w:rsid w:val="00DD4C3D"/>
    <w:rsid w:val="00DD6A7C"/>
    <w:rsid w:val="00DD7E20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D0D"/>
    <w:rsid w:val="00DF68C8"/>
    <w:rsid w:val="00DF733B"/>
    <w:rsid w:val="00E00090"/>
    <w:rsid w:val="00E00D00"/>
    <w:rsid w:val="00E01CAB"/>
    <w:rsid w:val="00E05D50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1818"/>
    <w:rsid w:val="00E333F5"/>
    <w:rsid w:val="00E347F3"/>
    <w:rsid w:val="00E359BD"/>
    <w:rsid w:val="00E35D31"/>
    <w:rsid w:val="00E3633F"/>
    <w:rsid w:val="00E40BB6"/>
    <w:rsid w:val="00E4197C"/>
    <w:rsid w:val="00E44821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5780C"/>
    <w:rsid w:val="00E6178E"/>
    <w:rsid w:val="00E61DB6"/>
    <w:rsid w:val="00E6447A"/>
    <w:rsid w:val="00E661AD"/>
    <w:rsid w:val="00E667CB"/>
    <w:rsid w:val="00E70BF5"/>
    <w:rsid w:val="00E712AE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1591"/>
    <w:rsid w:val="00E925D1"/>
    <w:rsid w:val="00E928B8"/>
    <w:rsid w:val="00E929BB"/>
    <w:rsid w:val="00E96613"/>
    <w:rsid w:val="00E97562"/>
    <w:rsid w:val="00E97F36"/>
    <w:rsid w:val="00EA065A"/>
    <w:rsid w:val="00EA0715"/>
    <w:rsid w:val="00EA0AC9"/>
    <w:rsid w:val="00EA2330"/>
    <w:rsid w:val="00EA2BDF"/>
    <w:rsid w:val="00EA4C1A"/>
    <w:rsid w:val="00EA608B"/>
    <w:rsid w:val="00EA674E"/>
    <w:rsid w:val="00EB1584"/>
    <w:rsid w:val="00EB26BF"/>
    <w:rsid w:val="00EB2AC5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D4C88"/>
    <w:rsid w:val="00ED567F"/>
    <w:rsid w:val="00EE318B"/>
    <w:rsid w:val="00EE3BA2"/>
    <w:rsid w:val="00EE3C74"/>
    <w:rsid w:val="00EE7A93"/>
    <w:rsid w:val="00EF0428"/>
    <w:rsid w:val="00EF07DA"/>
    <w:rsid w:val="00EF07E9"/>
    <w:rsid w:val="00EF0C90"/>
    <w:rsid w:val="00EF1AB6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3EDE"/>
    <w:rsid w:val="00F14DB7"/>
    <w:rsid w:val="00F21695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243F"/>
    <w:rsid w:val="00F53E1F"/>
    <w:rsid w:val="00F54288"/>
    <w:rsid w:val="00F55344"/>
    <w:rsid w:val="00F55409"/>
    <w:rsid w:val="00F57246"/>
    <w:rsid w:val="00F60FDC"/>
    <w:rsid w:val="00F6150A"/>
    <w:rsid w:val="00F642A5"/>
    <w:rsid w:val="00F6566D"/>
    <w:rsid w:val="00F6574D"/>
    <w:rsid w:val="00F66BC0"/>
    <w:rsid w:val="00F704BD"/>
    <w:rsid w:val="00F713BE"/>
    <w:rsid w:val="00F722E1"/>
    <w:rsid w:val="00F72305"/>
    <w:rsid w:val="00F72671"/>
    <w:rsid w:val="00F728E0"/>
    <w:rsid w:val="00F75A5F"/>
    <w:rsid w:val="00F7713A"/>
    <w:rsid w:val="00F77C99"/>
    <w:rsid w:val="00F80B9A"/>
    <w:rsid w:val="00F81D19"/>
    <w:rsid w:val="00F84122"/>
    <w:rsid w:val="00F920EB"/>
    <w:rsid w:val="00F92B36"/>
    <w:rsid w:val="00F92BD6"/>
    <w:rsid w:val="00F93F5F"/>
    <w:rsid w:val="00F95CE5"/>
    <w:rsid w:val="00FA12D9"/>
    <w:rsid w:val="00FA1C7E"/>
    <w:rsid w:val="00FA49A1"/>
    <w:rsid w:val="00FB0D7C"/>
    <w:rsid w:val="00FB1331"/>
    <w:rsid w:val="00FB2E1F"/>
    <w:rsid w:val="00FB5F03"/>
    <w:rsid w:val="00FB6BB9"/>
    <w:rsid w:val="00FB75A2"/>
    <w:rsid w:val="00FC2C35"/>
    <w:rsid w:val="00FC51CC"/>
    <w:rsid w:val="00FC6A5D"/>
    <w:rsid w:val="00FD0F46"/>
    <w:rsid w:val="00FD24DC"/>
    <w:rsid w:val="00FD2552"/>
    <w:rsid w:val="00FD27EC"/>
    <w:rsid w:val="00FD4D83"/>
    <w:rsid w:val="00FD5CB9"/>
    <w:rsid w:val="00FD77B3"/>
    <w:rsid w:val="00FE0135"/>
    <w:rsid w:val="00FE39AD"/>
    <w:rsid w:val="00FE3D47"/>
    <w:rsid w:val="00FE4CFE"/>
    <w:rsid w:val="00FE5156"/>
    <w:rsid w:val="00FF1B19"/>
    <w:rsid w:val="00FF27A4"/>
    <w:rsid w:val="00FF4295"/>
    <w:rsid w:val="00FF4FFE"/>
    <w:rsid w:val="00FF50DC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D9B58658-70DB-4C37-AEB0-2ED0B58C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82DC1D-9CDA-49CB-9994-5B7DFB7009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FA53E5B3-F35F-48DF-AA22-BB3578336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13</cp:revision>
  <cp:lastPrinted>2020-12-21T07:11:00Z</cp:lastPrinted>
  <dcterms:created xsi:type="dcterms:W3CDTF">2025-05-15T06:58:00Z</dcterms:created>
  <dcterms:modified xsi:type="dcterms:W3CDTF">2026-08-11T05:42:00Z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