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77892" w14:textId="0270624E" w:rsidR="00DA509A" w:rsidRPr="006F60E1" w:rsidRDefault="000B4C54" w:rsidP="00CB6878">
      <w:pPr>
        <w:pageBreakBefore/>
        <w:tabs>
          <w:tab w:val="right" w:pos="9070"/>
        </w:tabs>
        <w:jc w:val="right"/>
        <w:rPr>
          <w:rFonts w:asciiTheme="minorHAnsi" w:hAnsiTheme="minorHAnsi" w:cstheme="minorHAnsi"/>
          <w:sz w:val="20"/>
          <w:szCs w:val="20"/>
        </w:rPr>
      </w:pPr>
      <w:r w:rsidRPr="006F60E1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="00EC6B7B" w:rsidRPr="006F60E1">
        <w:rPr>
          <w:rFonts w:asciiTheme="minorHAnsi" w:hAnsiTheme="minorHAnsi" w:cstheme="minorHAnsi"/>
          <w:sz w:val="20"/>
          <w:szCs w:val="20"/>
        </w:rPr>
        <w:tab/>
      </w:r>
      <w:r w:rsidR="00EC6B7B" w:rsidRPr="006F60E1">
        <w:rPr>
          <w:rFonts w:asciiTheme="minorHAnsi" w:hAnsiTheme="minorHAnsi" w:cstheme="minorHAnsi"/>
          <w:sz w:val="20"/>
          <w:szCs w:val="20"/>
        </w:rPr>
        <w:tab/>
      </w:r>
      <w:r w:rsidR="00EC6B7B" w:rsidRPr="006F60E1">
        <w:rPr>
          <w:rFonts w:asciiTheme="minorHAnsi" w:hAnsiTheme="minorHAnsi" w:cstheme="minorHAnsi"/>
          <w:sz w:val="20"/>
          <w:szCs w:val="20"/>
        </w:rPr>
        <w:tab/>
      </w:r>
      <w:r w:rsidR="00EC6B7B" w:rsidRPr="006F60E1">
        <w:rPr>
          <w:rFonts w:asciiTheme="minorHAnsi" w:hAnsiTheme="minorHAnsi" w:cstheme="minorHAnsi"/>
          <w:sz w:val="20"/>
          <w:szCs w:val="20"/>
        </w:rPr>
        <w:tab/>
      </w:r>
      <w:r w:rsidR="00EC6B7B" w:rsidRPr="006F60E1">
        <w:rPr>
          <w:rFonts w:asciiTheme="minorHAnsi" w:hAnsiTheme="minorHAnsi" w:cstheme="minorHAnsi"/>
          <w:sz w:val="20"/>
          <w:szCs w:val="20"/>
        </w:rPr>
        <w:tab/>
      </w:r>
      <w:r w:rsidR="00DA509A" w:rsidRPr="006F60E1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6F60E1" w:rsidRPr="006F60E1">
        <w:rPr>
          <w:rFonts w:asciiTheme="minorHAnsi" w:hAnsiTheme="minorHAnsi" w:cstheme="minorHAnsi"/>
          <w:sz w:val="20"/>
          <w:szCs w:val="20"/>
        </w:rPr>
        <w:t>6</w:t>
      </w:r>
      <w:r w:rsidR="0029492E" w:rsidRPr="006F60E1">
        <w:rPr>
          <w:rFonts w:asciiTheme="minorHAnsi" w:hAnsiTheme="minorHAnsi" w:cstheme="minorHAnsi"/>
          <w:sz w:val="20"/>
          <w:szCs w:val="20"/>
        </w:rPr>
        <w:t xml:space="preserve"> do SWZ</w:t>
      </w:r>
      <w:r w:rsidR="00DA509A" w:rsidRPr="006F60E1">
        <w:rPr>
          <w:rFonts w:asciiTheme="minorHAnsi" w:hAnsiTheme="minorHAnsi" w:cstheme="minorHAnsi"/>
          <w:sz w:val="20"/>
          <w:szCs w:val="20"/>
        </w:rPr>
        <w:t xml:space="preserve"> </w:t>
      </w:r>
      <w:r w:rsidR="0000234F" w:rsidRPr="006F60E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AEF02D8" w14:textId="77777777" w:rsidR="0035062C" w:rsidRDefault="0035062C" w:rsidP="0035062C">
      <w:pPr>
        <w:tabs>
          <w:tab w:val="left" w:pos="1140"/>
        </w:tabs>
        <w:rPr>
          <w:rFonts w:asciiTheme="minorHAnsi" w:hAnsiTheme="minorHAnsi" w:cstheme="minorHAnsi"/>
          <w:b/>
          <w:sz w:val="20"/>
          <w:szCs w:val="20"/>
        </w:rPr>
      </w:pPr>
    </w:p>
    <w:p w14:paraId="4A64EFDD" w14:textId="4286DF46" w:rsidR="009E1C8A" w:rsidRPr="0035062C" w:rsidRDefault="009E1C8A" w:rsidP="0035062C">
      <w:pPr>
        <w:tabs>
          <w:tab w:val="left" w:pos="1140"/>
        </w:tabs>
        <w:rPr>
          <w:rFonts w:asciiTheme="minorHAnsi" w:hAnsiTheme="minorHAnsi" w:cstheme="minorHAnsi"/>
          <w:b/>
          <w:sz w:val="20"/>
          <w:szCs w:val="20"/>
        </w:rPr>
      </w:pPr>
      <w:r w:rsidRPr="006F60E1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</w:t>
      </w:r>
      <w:r w:rsidRPr="006F60E1">
        <w:rPr>
          <w:rFonts w:asciiTheme="minorHAnsi" w:hAnsiTheme="minorHAnsi" w:cstheme="minorHAnsi"/>
          <w:sz w:val="20"/>
          <w:szCs w:val="20"/>
        </w:rPr>
        <w:tab/>
        <w:t xml:space="preserve">      </w:t>
      </w:r>
      <w:r w:rsidR="00EC6B7B" w:rsidRPr="006F60E1">
        <w:rPr>
          <w:rFonts w:asciiTheme="minorHAnsi" w:hAnsiTheme="minorHAnsi" w:cstheme="minorHAnsi"/>
          <w:sz w:val="20"/>
          <w:szCs w:val="20"/>
        </w:rPr>
        <w:tab/>
      </w:r>
      <w:r w:rsidR="00EC6B7B" w:rsidRPr="006F60E1">
        <w:rPr>
          <w:rFonts w:asciiTheme="minorHAnsi" w:hAnsiTheme="minorHAnsi" w:cstheme="minorHAnsi"/>
          <w:sz w:val="20"/>
          <w:szCs w:val="20"/>
        </w:rPr>
        <w:tab/>
      </w:r>
      <w:r w:rsidR="0035062C">
        <w:rPr>
          <w:rFonts w:asciiTheme="minorHAnsi" w:hAnsiTheme="minorHAnsi" w:cstheme="minorHAnsi"/>
          <w:sz w:val="20"/>
          <w:szCs w:val="20"/>
        </w:rPr>
        <w:tab/>
      </w:r>
      <w:r w:rsidR="0035062C">
        <w:rPr>
          <w:rFonts w:asciiTheme="minorHAnsi" w:hAnsiTheme="minorHAnsi" w:cstheme="minorHAnsi"/>
          <w:sz w:val="20"/>
          <w:szCs w:val="20"/>
        </w:rPr>
        <w:tab/>
      </w:r>
      <w:r w:rsidR="00EC6B7B" w:rsidRPr="006F60E1">
        <w:rPr>
          <w:rFonts w:asciiTheme="minorHAnsi" w:hAnsiTheme="minorHAnsi" w:cstheme="minorHAnsi"/>
          <w:sz w:val="20"/>
          <w:szCs w:val="20"/>
        </w:rPr>
        <w:tab/>
      </w:r>
      <w:r w:rsidR="008E4166" w:rsidRPr="006F60E1">
        <w:rPr>
          <w:rFonts w:asciiTheme="minorHAnsi" w:hAnsiTheme="minorHAnsi" w:cstheme="minorHAnsi"/>
          <w:sz w:val="20"/>
          <w:szCs w:val="20"/>
        </w:rPr>
        <w:t xml:space="preserve">                                     </w:t>
      </w:r>
      <w:r w:rsidR="00CB6878" w:rsidRPr="006F60E1">
        <w:rPr>
          <w:rFonts w:asciiTheme="minorHAnsi" w:hAnsiTheme="minorHAnsi" w:cstheme="minorHAnsi"/>
          <w:sz w:val="20"/>
          <w:szCs w:val="20"/>
        </w:rPr>
        <w:t xml:space="preserve">             </w:t>
      </w:r>
      <w:r w:rsidR="008E4166" w:rsidRPr="006F60E1">
        <w:rPr>
          <w:rFonts w:asciiTheme="minorHAnsi" w:hAnsiTheme="minorHAnsi" w:cstheme="minorHAnsi"/>
          <w:sz w:val="20"/>
          <w:szCs w:val="20"/>
        </w:rPr>
        <w:t xml:space="preserve"> </w:t>
      </w:r>
      <w:r w:rsidRPr="006F60E1">
        <w:rPr>
          <w:rFonts w:asciiTheme="minorHAnsi" w:hAnsiTheme="minorHAnsi" w:cstheme="minorHAnsi"/>
          <w:sz w:val="20"/>
          <w:szCs w:val="20"/>
        </w:rPr>
        <w:t>..................................., d</w:t>
      </w:r>
      <w:r w:rsidR="000C6D2A" w:rsidRPr="006F60E1">
        <w:rPr>
          <w:rFonts w:asciiTheme="minorHAnsi" w:hAnsiTheme="minorHAnsi" w:cstheme="minorHAnsi"/>
          <w:sz w:val="20"/>
          <w:szCs w:val="20"/>
        </w:rPr>
        <w:t>nia ....................</w:t>
      </w:r>
      <w:r w:rsidR="00897D37" w:rsidRPr="006F60E1">
        <w:rPr>
          <w:rFonts w:asciiTheme="minorHAnsi" w:hAnsiTheme="minorHAnsi" w:cstheme="minorHAnsi"/>
          <w:sz w:val="20"/>
          <w:szCs w:val="20"/>
        </w:rPr>
        <w:t>... 20</w:t>
      </w:r>
      <w:r w:rsidR="004E2748" w:rsidRPr="006F60E1">
        <w:rPr>
          <w:rFonts w:asciiTheme="minorHAnsi" w:hAnsiTheme="minorHAnsi" w:cstheme="minorHAnsi"/>
          <w:sz w:val="20"/>
          <w:szCs w:val="20"/>
        </w:rPr>
        <w:t>2</w:t>
      </w:r>
      <w:r w:rsidR="008C28E4">
        <w:rPr>
          <w:rFonts w:asciiTheme="minorHAnsi" w:hAnsiTheme="minorHAnsi" w:cstheme="minorHAnsi"/>
          <w:sz w:val="20"/>
          <w:szCs w:val="20"/>
        </w:rPr>
        <w:t>6</w:t>
      </w:r>
      <w:r w:rsidRPr="006F60E1">
        <w:rPr>
          <w:rFonts w:asciiTheme="minorHAnsi" w:hAnsiTheme="minorHAnsi" w:cstheme="minorHAnsi"/>
          <w:sz w:val="20"/>
          <w:szCs w:val="20"/>
        </w:rPr>
        <w:t xml:space="preserve"> r.</w:t>
      </w:r>
    </w:p>
    <w:p w14:paraId="1D52BCBE" w14:textId="77777777" w:rsidR="009E1C8A" w:rsidRPr="006F60E1" w:rsidRDefault="00CB6878" w:rsidP="009E1C8A">
      <w:pPr>
        <w:ind w:right="39"/>
        <w:rPr>
          <w:rFonts w:asciiTheme="minorHAnsi" w:eastAsia="Batang" w:hAnsiTheme="minorHAnsi" w:cstheme="minorHAnsi"/>
          <w:i/>
          <w:sz w:val="20"/>
          <w:szCs w:val="20"/>
        </w:rPr>
      </w:pPr>
      <w:r w:rsidRPr="006F60E1">
        <w:rPr>
          <w:rFonts w:asciiTheme="minorHAnsi" w:eastAsia="Batang" w:hAnsiTheme="minorHAnsi" w:cstheme="minorHAnsi"/>
          <w:i/>
          <w:sz w:val="20"/>
          <w:szCs w:val="20"/>
        </w:rPr>
        <w:t xml:space="preserve">            </w:t>
      </w:r>
      <w:r w:rsidR="009E1C8A" w:rsidRPr="006F60E1">
        <w:rPr>
          <w:rFonts w:asciiTheme="minorHAnsi" w:eastAsia="Batang" w:hAnsiTheme="minorHAnsi" w:cstheme="minorHAnsi"/>
          <w:i/>
          <w:sz w:val="20"/>
          <w:szCs w:val="20"/>
        </w:rPr>
        <w:t xml:space="preserve">  (Nazwa i adres Wykonawcy)</w:t>
      </w:r>
    </w:p>
    <w:p w14:paraId="0BA5BD4E" w14:textId="70466F33" w:rsidR="00491C86" w:rsidRPr="00491C86" w:rsidRDefault="00491C86" w:rsidP="00491C86">
      <w:pPr>
        <w:spacing w:line="276" w:lineRule="auto"/>
        <w:contextualSpacing/>
        <w:rPr>
          <w:rFonts w:asciiTheme="minorHAnsi" w:hAnsiTheme="minorHAnsi" w:cstheme="minorHAnsi"/>
          <w:b/>
          <w:color w:val="EE0000"/>
          <w:sz w:val="20"/>
          <w:szCs w:val="20"/>
        </w:rPr>
      </w:pPr>
    </w:p>
    <w:p w14:paraId="6352C6B6" w14:textId="48246510" w:rsidR="008C28E4" w:rsidRDefault="00EC6B7B" w:rsidP="008C28E4">
      <w:pPr>
        <w:spacing w:line="276" w:lineRule="auto"/>
        <w:contextualSpacing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F60E1">
        <w:rPr>
          <w:rFonts w:asciiTheme="minorHAnsi" w:hAnsiTheme="minorHAnsi" w:cstheme="minorHAnsi"/>
          <w:b/>
          <w:sz w:val="20"/>
          <w:szCs w:val="20"/>
        </w:rPr>
        <w:t xml:space="preserve">WYKAZ WYKONANYCH  </w:t>
      </w:r>
      <w:r w:rsidR="00A06D0B" w:rsidRPr="006F60E1">
        <w:rPr>
          <w:rFonts w:asciiTheme="minorHAnsi" w:hAnsiTheme="minorHAnsi" w:cstheme="minorHAnsi"/>
          <w:b/>
          <w:sz w:val="20"/>
          <w:szCs w:val="20"/>
        </w:rPr>
        <w:t>USŁUG</w:t>
      </w:r>
      <w:r w:rsidRPr="006F60E1">
        <w:rPr>
          <w:rFonts w:asciiTheme="minorHAnsi" w:hAnsiTheme="minorHAnsi" w:cstheme="minorHAnsi"/>
          <w:b/>
          <w:sz w:val="20"/>
          <w:szCs w:val="20"/>
        </w:rPr>
        <w:t xml:space="preserve"> W CIĄGU OSTATNICH </w:t>
      </w:r>
      <w:r w:rsidR="008E2A0C">
        <w:rPr>
          <w:rFonts w:asciiTheme="minorHAnsi" w:hAnsiTheme="minorHAnsi" w:cstheme="minorHAnsi"/>
          <w:b/>
          <w:sz w:val="20"/>
          <w:szCs w:val="20"/>
        </w:rPr>
        <w:t>5</w:t>
      </w:r>
      <w:r w:rsidRPr="006F60E1">
        <w:rPr>
          <w:rFonts w:asciiTheme="minorHAnsi" w:hAnsiTheme="minorHAnsi" w:cstheme="minorHAnsi"/>
          <w:b/>
          <w:sz w:val="20"/>
          <w:szCs w:val="20"/>
        </w:rPr>
        <w:t xml:space="preserve"> LAT, A JEŻELI OKRES PROWADZENIA DZIAŁALNOŚCI JEST KRÓTSZY – W TYM OKRESIE</w:t>
      </w:r>
      <w:r w:rsidR="005C6AC6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C28E4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9A00C4C" w14:textId="07D7227D" w:rsidR="00CB6878" w:rsidRPr="006F60E1" w:rsidRDefault="00EC6B7B" w:rsidP="008C28E4">
      <w:pPr>
        <w:spacing w:line="276" w:lineRule="auto"/>
        <w:contextualSpacing/>
        <w:jc w:val="center"/>
        <w:rPr>
          <w:rFonts w:asciiTheme="minorHAnsi" w:hAnsiTheme="minorHAnsi" w:cstheme="minorHAnsi"/>
          <w:sz w:val="20"/>
          <w:szCs w:val="20"/>
        </w:rPr>
      </w:pPr>
      <w:r w:rsidRPr="006F60E1">
        <w:rPr>
          <w:rFonts w:asciiTheme="minorHAnsi" w:hAnsiTheme="minorHAnsi" w:cstheme="minorHAnsi"/>
          <w:sz w:val="20"/>
          <w:szCs w:val="20"/>
        </w:rPr>
        <w:t xml:space="preserve">Składany do zadania </w:t>
      </w:r>
    </w:p>
    <w:p w14:paraId="5C047CF9" w14:textId="77777777" w:rsidR="0026141D" w:rsidRPr="006F60E1" w:rsidRDefault="0026141D" w:rsidP="00D377E9">
      <w:pPr>
        <w:shd w:val="clear" w:color="auto" w:fill="D9E2F3" w:themeFill="accent1" w:themeFillTint="33"/>
        <w:jc w:val="center"/>
        <w:rPr>
          <w:rFonts w:asciiTheme="minorHAnsi" w:hAnsiTheme="minorHAnsi" w:cstheme="minorHAnsi"/>
          <w:b/>
          <w:bCs/>
          <w:iCs/>
          <w:sz w:val="16"/>
          <w:szCs w:val="16"/>
        </w:rPr>
      </w:pPr>
    </w:p>
    <w:p w14:paraId="1625A395" w14:textId="77777777" w:rsidR="008954E6" w:rsidRDefault="008954E6" w:rsidP="008954E6">
      <w:pPr>
        <w:shd w:val="clear" w:color="auto" w:fill="D9E2F3" w:themeFill="accent1" w:themeFillTint="33"/>
        <w:jc w:val="center"/>
        <w:rPr>
          <w:rFonts w:ascii="Calibri" w:hAnsi="Calibri" w:cs="Calibri"/>
          <w:b/>
          <w:bCs/>
          <w:sz w:val="20"/>
          <w:szCs w:val="20"/>
        </w:rPr>
      </w:pPr>
      <w:r w:rsidRPr="00997B86">
        <w:rPr>
          <w:rFonts w:ascii="Calibri" w:hAnsi="Calibri" w:cs="Calibri"/>
          <w:b/>
          <w:bCs/>
          <w:sz w:val="20"/>
          <w:szCs w:val="20"/>
        </w:rPr>
        <w:t>Pełnienie funkcji inspektora nadzoru nad realizacją inwestycji pn.: „Rewitalizacja zbiornika wodnego Brzezie w Wodzisławiu</w:t>
      </w:r>
    </w:p>
    <w:p w14:paraId="3B2A2985" w14:textId="77777777" w:rsidR="00626964" w:rsidRPr="00F77C99" w:rsidRDefault="00626964" w:rsidP="008954E6">
      <w:pPr>
        <w:shd w:val="clear" w:color="auto" w:fill="D9E2F3" w:themeFill="accent1" w:themeFillTint="33"/>
        <w:jc w:val="center"/>
        <w:rPr>
          <w:rFonts w:ascii="Calibri" w:hAnsi="Calibri" w:cs="Calibri"/>
          <w:b/>
          <w:sz w:val="20"/>
          <w:szCs w:val="20"/>
        </w:rPr>
      </w:pPr>
    </w:p>
    <w:p w14:paraId="32A805CC" w14:textId="77777777" w:rsidR="00CB6878" w:rsidRPr="006F60E1" w:rsidRDefault="00CB6878" w:rsidP="00EC6B7B">
      <w:pPr>
        <w:jc w:val="center"/>
        <w:rPr>
          <w:rFonts w:asciiTheme="minorHAnsi" w:hAnsiTheme="minorHAnsi" w:cstheme="minorHAnsi"/>
          <w:b/>
          <w:bCs/>
          <w:sz w:val="20"/>
          <w:szCs w:val="20"/>
          <w:lang w:eastAsia="x-none"/>
        </w:rPr>
      </w:pPr>
    </w:p>
    <w:p w14:paraId="72F32A5D" w14:textId="77777777" w:rsidR="00DA509A" w:rsidRPr="006F60E1" w:rsidRDefault="00DA509A" w:rsidP="00EC6B7B">
      <w:pPr>
        <w:jc w:val="center"/>
        <w:rPr>
          <w:rFonts w:asciiTheme="minorHAnsi" w:hAnsiTheme="minorHAnsi" w:cstheme="minorHAnsi"/>
          <w:sz w:val="20"/>
          <w:szCs w:val="20"/>
        </w:rPr>
      </w:pPr>
      <w:r w:rsidRPr="006F60E1">
        <w:rPr>
          <w:rFonts w:asciiTheme="minorHAnsi" w:hAnsiTheme="minorHAnsi" w:cstheme="minorHAnsi"/>
          <w:b/>
          <w:sz w:val="20"/>
          <w:szCs w:val="20"/>
        </w:rPr>
        <w:t>OŚWIADCZAM(Y), ŻE</w:t>
      </w:r>
    </w:p>
    <w:p w14:paraId="75AD2805" w14:textId="382F0FB7" w:rsidR="00DA509A" w:rsidRPr="006F60E1" w:rsidRDefault="00DA509A" w:rsidP="00DA509A">
      <w:pPr>
        <w:jc w:val="both"/>
        <w:rPr>
          <w:rFonts w:asciiTheme="minorHAnsi" w:hAnsiTheme="minorHAnsi" w:cstheme="minorHAnsi"/>
          <w:sz w:val="20"/>
          <w:szCs w:val="20"/>
        </w:rPr>
      </w:pPr>
      <w:r w:rsidRPr="006F60E1">
        <w:rPr>
          <w:rFonts w:asciiTheme="minorHAnsi" w:hAnsiTheme="minorHAnsi" w:cstheme="minorHAnsi"/>
          <w:sz w:val="20"/>
          <w:szCs w:val="20"/>
        </w:rPr>
        <w:t xml:space="preserve">wykonałem(wykonaliśmy) następujące </w:t>
      </w:r>
      <w:r w:rsidR="00082747" w:rsidRPr="006F60E1">
        <w:rPr>
          <w:rFonts w:asciiTheme="minorHAnsi" w:hAnsiTheme="minorHAnsi" w:cstheme="minorHAnsi"/>
          <w:sz w:val="20"/>
          <w:szCs w:val="20"/>
        </w:rPr>
        <w:t>USŁUGI</w:t>
      </w:r>
      <w:r w:rsidRPr="006F60E1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14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50"/>
        <w:gridCol w:w="1566"/>
        <w:gridCol w:w="1423"/>
        <w:gridCol w:w="2135"/>
        <w:gridCol w:w="1955"/>
      </w:tblGrid>
      <w:tr w:rsidR="00EC6B7B" w:rsidRPr="006F60E1" w14:paraId="12BF338A" w14:textId="77777777" w:rsidTr="00D377E9">
        <w:trPr>
          <w:cantSplit/>
          <w:trHeight w:hRule="exact" w:val="1294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EE539EF" w14:textId="77777777" w:rsidR="00EC6B7B" w:rsidRPr="006F60E1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 w:rsidRPr="006F60E1"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5F4709AD" w14:textId="77777777" w:rsidR="00C34C6A" w:rsidRDefault="00EC6B7B" w:rsidP="00E37F83">
            <w:pPr>
              <w:snapToGri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 w:rsidRPr="006F60E1"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 xml:space="preserve">Rodzaj </w:t>
            </w:r>
            <w:r w:rsidR="00082747" w:rsidRPr="006F60E1"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usługi</w:t>
            </w:r>
            <w:r w:rsidRPr="006F60E1"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, miejsce wykonania</w:t>
            </w:r>
          </w:p>
          <w:p w14:paraId="30CA1396" w14:textId="77777777" w:rsidR="00E37F83" w:rsidRPr="00E37F83" w:rsidRDefault="00E37F83" w:rsidP="00E37F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DFAC15F" w14:textId="77777777" w:rsidR="00E37F83" w:rsidRPr="00E37F83" w:rsidRDefault="00E37F83" w:rsidP="00E37F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6DB0418" w14:textId="77777777" w:rsidR="00E37F83" w:rsidRPr="00E37F83" w:rsidRDefault="00E37F83" w:rsidP="00E37F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14DC97B" w14:textId="77777777" w:rsidR="00E37F83" w:rsidRPr="00E37F83" w:rsidRDefault="00E37F83" w:rsidP="00E37F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7D63A9F" w14:textId="77777777" w:rsidR="00E37F83" w:rsidRPr="00E37F83" w:rsidRDefault="00E37F83" w:rsidP="00E37F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1ED68CD" w14:textId="77777777" w:rsidR="00E37F83" w:rsidRPr="00E37F83" w:rsidRDefault="00E37F83" w:rsidP="00E37F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6035B7E" w14:textId="77777777" w:rsidR="00E37F83" w:rsidRPr="00E37F83" w:rsidRDefault="00E37F83" w:rsidP="00E37F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DC9B98F" w14:textId="77777777" w:rsidR="00E37F83" w:rsidRPr="00E37F83" w:rsidRDefault="00E37F83" w:rsidP="00E37F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63F9620" w14:textId="77777777" w:rsidR="00E37F83" w:rsidRPr="00E37F83" w:rsidRDefault="00E37F83" w:rsidP="00E37F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E5ACFD2" w14:textId="77777777" w:rsidR="00E37F83" w:rsidRPr="00E37F83" w:rsidRDefault="00E37F83" w:rsidP="00E37F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211F6BC" w14:textId="77777777" w:rsidR="00E37F83" w:rsidRPr="00E37F83" w:rsidRDefault="00E37F83" w:rsidP="00E37F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842B62E" w14:textId="77777777" w:rsidR="00E37F83" w:rsidRPr="00E37F83" w:rsidRDefault="00E37F83" w:rsidP="00E37F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280CA18" w14:textId="77777777" w:rsidR="00E37F83" w:rsidRPr="00E37F83" w:rsidRDefault="00E37F83" w:rsidP="00E37F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CC50EA3" w14:textId="77777777" w:rsidR="00E37F83" w:rsidRPr="00E37F83" w:rsidRDefault="00E37F83" w:rsidP="00E37F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DD3DD15" w14:textId="77777777" w:rsidR="00E37F83" w:rsidRPr="00E37F83" w:rsidRDefault="00E37F83" w:rsidP="00E37F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D715A0D" w14:textId="77777777" w:rsidR="00E37F83" w:rsidRPr="00E37F83" w:rsidRDefault="00E37F83" w:rsidP="00E37F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B3E06F1" w14:textId="77777777" w:rsidR="00E37F83" w:rsidRPr="00E37F83" w:rsidRDefault="00E37F83" w:rsidP="00E37F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DC0A4D3" w14:textId="77777777" w:rsidR="00E37F83" w:rsidRPr="00E37F83" w:rsidRDefault="00E37F83" w:rsidP="00E37F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4DF35C9" w14:textId="77777777" w:rsidR="00E37F83" w:rsidRPr="00E37F83" w:rsidRDefault="00E37F83" w:rsidP="00E37F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EAE9021" w14:textId="77777777" w:rsidR="00E37F83" w:rsidRPr="00E37F83" w:rsidRDefault="00E37F83" w:rsidP="00E37F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7253F3C" w14:textId="77777777" w:rsidR="00E37F83" w:rsidRPr="00E37F83" w:rsidRDefault="00E37F83" w:rsidP="00E37F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14BFC83" w14:textId="77777777" w:rsidR="00E37F83" w:rsidRPr="00E37F83" w:rsidRDefault="00E37F83" w:rsidP="00E37F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6E9FAC7" w14:textId="77777777" w:rsidR="00E37F83" w:rsidRPr="00E37F83" w:rsidRDefault="00E37F83" w:rsidP="00E37F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CA19B39" w14:textId="77777777" w:rsidR="00E37F83" w:rsidRPr="00E37F83" w:rsidRDefault="00E37F83" w:rsidP="00E37F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78D9E8B" w14:textId="77777777" w:rsidR="00E37F83" w:rsidRPr="00E37F83" w:rsidRDefault="00E37F83" w:rsidP="00E37F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FF62778" w14:textId="77777777" w:rsidR="00E37F83" w:rsidRPr="00E37F83" w:rsidRDefault="00E37F83" w:rsidP="00E37F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8CA0849" w14:textId="77777777" w:rsidR="00E37F83" w:rsidRDefault="00E37F83" w:rsidP="00E37F83">
            <w:pPr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</w:p>
          <w:p w14:paraId="1F6BDA4E" w14:textId="77777777" w:rsidR="00E37F83" w:rsidRPr="00E37F83" w:rsidRDefault="00E37F83" w:rsidP="00E37F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AEC51E1" w14:textId="666D03AD" w:rsidR="00E37F83" w:rsidRPr="00E37F83" w:rsidRDefault="00E37F83" w:rsidP="00E37F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29CC449D" w14:textId="19926AE6" w:rsidR="00EC6B7B" w:rsidRPr="006F60E1" w:rsidRDefault="00EC6B7B" w:rsidP="00E37F83">
            <w:pPr>
              <w:snapToGri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 w:rsidRPr="006F60E1"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 xml:space="preserve">Całkowita wartość </w:t>
            </w:r>
            <w:r w:rsidR="00082747" w:rsidRPr="006F60E1"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usługi</w:t>
            </w:r>
            <w:r w:rsidRPr="006F60E1"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 xml:space="preserve">  (zł)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1C710298" w14:textId="77777777" w:rsidR="00EC6B7B" w:rsidRPr="006F60E1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 w:rsidRPr="006F60E1"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367D469A" w14:textId="77777777" w:rsidR="00EC6B7B" w:rsidRPr="006F60E1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 w:rsidRPr="006F60E1"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 w:themeFill="accent1" w:themeFillTint="33"/>
            <w:vAlign w:val="center"/>
          </w:tcPr>
          <w:p w14:paraId="4C953280" w14:textId="6E24DF50" w:rsidR="00EC6B7B" w:rsidRPr="00E37F83" w:rsidRDefault="00EC6B7B" w:rsidP="00E37F83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F60E1">
              <w:rPr>
                <w:rFonts w:asciiTheme="minorHAnsi" w:hAnsiTheme="minorHAnsi" w:cstheme="minorHAnsi"/>
                <w:b/>
                <w:sz w:val="20"/>
                <w:szCs w:val="20"/>
              </w:rPr>
              <w:t>Doświadczenie własne /oddane do dyspozycji</w:t>
            </w:r>
          </w:p>
        </w:tc>
      </w:tr>
      <w:tr w:rsidR="00F325B6" w:rsidRPr="006F60E1" w14:paraId="3B470C49" w14:textId="77777777" w:rsidTr="00D52329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5A57EDD" w14:textId="0D3A9375" w:rsidR="00F325B6" w:rsidRPr="006F60E1" w:rsidRDefault="008E2A0C" w:rsidP="00664120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4"/>
                <w:sz w:val="20"/>
                <w:szCs w:val="20"/>
              </w:rPr>
              <w:t>2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900AD6A" w14:textId="77777777" w:rsidR="00F325B6" w:rsidRPr="006F60E1" w:rsidRDefault="00F325B6" w:rsidP="00847315">
            <w:pPr>
              <w:snapToGrid w:val="0"/>
              <w:spacing w:line="276" w:lineRule="auto"/>
              <w:ind w:left="142" w:right="141"/>
              <w:contextualSpacing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</w:p>
          <w:p w14:paraId="32D5BCE9" w14:textId="77777777" w:rsidR="00847315" w:rsidRDefault="00021FEA" w:rsidP="00847315">
            <w:pPr>
              <w:snapToGrid w:val="0"/>
              <w:spacing w:line="276" w:lineRule="auto"/>
              <w:ind w:left="142" w:right="141"/>
              <w:contextualSpacing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  <w:r w:rsidRPr="006F60E1">
              <w:rPr>
                <w:rFonts w:asciiTheme="minorHAnsi" w:hAnsiTheme="minorHAnsi" w:cstheme="minorHAnsi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4C71FADA" w14:textId="2FDFABFC" w:rsidR="00021FEA" w:rsidRPr="00847315" w:rsidRDefault="00021FEA" w:rsidP="00847315">
            <w:pPr>
              <w:snapToGrid w:val="0"/>
              <w:spacing w:line="276" w:lineRule="auto"/>
              <w:ind w:left="142" w:right="141"/>
              <w:contextualSpacing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  <w:r w:rsidRPr="006F60E1">
              <w:rPr>
                <w:rFonts w:asciiTheme="minorHAnsi" w:hAnsiTheme="minorHAnsi" w:cstheme="minorHAnsi"/>
                <w:spacing w:val="4"/>
                <w:sz w:val="20"/>
                <w:szCs w:val="20"/>
              </w:rPr>
              <w:t>W ramach ww.  usługi wykonano</w:t>
            </w:r>
            <w:r w:rsidRPr="006F60E1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2452CB8A" w14:textId="1E4B8C49" w:rsidR="00F325B6" w:rsidRPr="006F60E1" w:rsidRDefault="005D7ADA" w:rsidP="00847315">
            <w:pPr>
              <w:snapToGrid w:val="0"/>
              <w:spacing w:line="276" w:lineRule="auto"/>
              <w:ind w:left="142" w:right="141"/>
              <w:contextualSpacing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  <w:r w:rsidRPr="006F60E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Usługę </w:t>
            </w:r>
            <w:r w:rsidRPr="006F60E1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polegającą na </w:t>
            </w:r>
            <w:r w:rsidR="00D56C4C" w:rsidRPr="00D56C4C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pełnieniu nadzoru inwestorskiego nad realizacją budowy, rozbudowy lub </w:t>
            </w:r>
            <w:r w:rsidR="005273D6" w:rsidRPr="00A653C3">
              <w:rPr>
                <w:rFonts w:ascii="Calibri" w:hAnsi="Calibri" w:cs="Calibri"/>
                <w:sz w:val="20"/>
                <w:szCs w:val="20"/>
              </w:rPr>
              <w:t>robotami budowlanymi związanymi z budową lub przebudową lub rozbudową lub modernizacją obiektu inżynierii wodnej</w:t>
            </w:r>
            <w:r w:rsidR="005273D6" w:rsidRPr="00D56C4C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D56C4C" w:rsidRPr="00D56C4C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, zgodnie z wartością robót wykonanych lub wartością wynikającą z kosztorysu inwestorskiego co najmniej </w:t>
            </w:r>
            <w:r w:rsidR="00F9335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…………….</w:t>
            </w:r>
            <w:r w:rsidRPr="006F60E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………………………………… zł brutto.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757307F" w14:textId="77777777" w:rsidR="00F325B6" w:rsidRPr="006F60E1" w:rsidRDefault="00F325B6" w:rsidP="00D52329">
            <w:pPr>
              <w:snapToGri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6EC36EE" w14:textId="77777777" w:rsidR="00F325B6" w:rsidRPr="006F60E1" w:rsidRDefault="00F325B6" w:rsidP="00D52329">
            <w:pPr>
              <w:snapToGri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F04042E" w14:textId="77777777" w:rsidR="00F325B6" w:rsidRPr="006F60E1" w:rsidRDefault="00F325B6" w:rsidP="00D52329">
            <w:pPr>
              <w:snapToGri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82129A2" w14:textId="77777777" w:rsidR="00F325B6" w:rsidRPr="006F60E1" w:rsidRDefault="00F325B6" w:rsidP="00D52329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F60E1">
              <w:rPr>
                <w:rFonts w:asciiTheme="minorHAnsi" w:hAnsiTheme="minorHAnsi" w:cstheme="minorHAnsi"/>
                <w:sz w:val="20"/>
                <w:szCs w:val="20"/>
              </w:rPr>
              <w:t xml:space="preserve">Własne/ </w:t>
            </w:r>
            <w:r w:rsidRPr="006F60E1">
              <w:rPr>
                <w:rFonts w:asciiTheme="minorHAnsi" w:hAnsiTheme="minorHAnsi" w:cstheme="minorHAnsi"/>
                <w:sz w:val="20"/>
                <w:szCs w:val="20"/>
              </w:rPr>
              <w:br/>
              <w:t>oddane do dyspozycji*</w:t>
            </w:r>
          </w:p>
        </w:tc>
      </w:tr>
    </w:tbl>
    <w:p w14:paraId="7F7FB980" w14:textId="77777777" w:rsidR="00EF19B7" w:rsidRPr="006F60E1" w:rsidRDefault="00EF19B7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Theme="minorHAnsi" w:hAnsiTheme="minorHAnsi" w:cstheme="minorHAnsi"/>
          <w:sz w:val="20"/>
          <w:szCs w:val="20"/>
        </w:rPr>
      </w:pPr>
    </w:p>
    <w:p w14:paraId="61FC5F21" w14:textId="77777777" w:rsidR="00DA509A" w:rsidRPr="006F60E1" w:rsidRDefault="00EC6B7B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Theme="minorHAnsi" w:hAnsiTheme="minorHAnsi" w:cstheme="minorHAnsi"/>
          <w:sz w:val="20"/>
          <w:szCs w:val="20"/>
        </w:rPr>
      </w:pPr>
      <w:r w:rsidRPr="006F60E1">
        <w:rPr>
          <w:rFonts w:asciiTheme="minorHAnsi" w:hAnsiTheme="minorHAnsi" w:cstheme="minorHAnsi"/>
          <w:sz w:val="20"/>
          <w:szCs w:val="20"/>
        </w:rPr>
        <w:t xml:space="preserve">*  niepotrzebne skreślić </w:t>
      </w:r>
      <w:r w:rsidR="00DB210B" w:rsidRPr="006F60E1">
        <w:rPr>
          <w:rFonts w:asciiTheme="minorHAnsi" w:hAnsiTheme="minorHAnsi" w:cstheme="minorHAnsi"/>
          <w:sz w:val="20"/>
          <w:szCs w:val="20"/>
        </w:rPr>
        <w:t xml:space="preserve">                         </w:t>
      </w:r>
      <w:r w:rsidR="00DB210B" w:rsidRPr="006F60E1">
        <w:rPr>
          <w:rFonts w:asciiTheme="minorHAnsi" w:hAnsiTheme="minorHAnsi" w:cstheme="minorHAnsi"/>
          <w:sz w:val="20"/>
          <w:szCs w:val="20"/>
        </w:rPr>
        <w:tab/>
      </w:r>
      <w:r w:rsidR="00DB210B" w:rsidRPr="006F60E1">
        <w:rPr>
          <w:rFonts w:asciiTheme="minorHAnsi" w:hAnsiTheme="minorHAnsi" w:cstheme="minorHAnsi"/>
          <w:sz w:val="20"/>
          <w:szCs w:val="20"/>
        </w:rPr>
        <w:tab/>
      </w:r>
      <w:r w:rsidR="00DB210B" w:rsidRPr="006F60E1">
        <w:rPr>
          <w:rFonts w:asciiTheme="minorHAnsi" w:hAnsiTheme="minorHAnsi" w:cstheme="minorHAnsi"/>
          <w:sz w:val="20"/>
          <w:szCs w:val="20"/>
        </w:rPr>
        <w:tab/>
      </w:r>
      <w:r w:rsidR="00DB210B" w:rsidRPr="006F60E1">
        <w:rPr>
          <w:rFonts w:asciiTheme="minorHAnsi" w:hAnsiTheme="minorHAnsi" w:cstheme="minorHAnsi"/>
          <w:sz w:val="20"/>
          <w:szCs w:val="20"/>
        </w:rPr>
        <w:tab/>
      </w:r>
    </w:p>
    <w:sectPr w:rsidR="00DA509A" w:rsidRPr="006F60E1" w:rsidSect="00E0026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560" w:right="1134" w:bottom="1843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BB370" w14:textId="77777777" w:rsidR="00343E96" w:rsidRDefault="00343E96">
      <w:r>
        <w:separator/>
      </w:r>
    </w:p>
  </w:endnote>
  <w:endnote w:type="continuationSeparator" w:id="0">
    <w:p w14:paraId="4E011AA3" w14:textId="77777777" w:rsidR="00343E96" w:rsidRDefault="00343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CDE38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A5BD25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6AC70" w14:textId="77777777" w:rsidR="00533291" w:rsidRPr="005910D8" w:rsidRDefault="00533291" w:rsidP="00533291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5910D8">
      <w:rPr>
        <w:rFonts w:ascii="Calibri" w:hAnsi="Calibri" w:cs="Calibri"/>
        <w:b/>
        <w:sz w:val="18"/>
        <w:szCs w:val="18"/>
        <w:highlight w:val="yellow"/>
      </w:rPr>
      <w:t>Dokument musi być podpisany kwalifikowanym podpisem elektronicznym lub podpisem zaufanym lub podpisem osobistym</w:t>
    </w:r>
    <w:r w:rsidRPr="005910D8">
      <w:rPr>
        <w:rFonts w:ascii="Calibri" w:hAnsi="Calibri" w:cs="Calibri"/>
        <w:sz w:val="18"/>
        <w:szCs w:val="18"/>
        <w:highlight w:val="yellow"/>
      </w:rPr>
      <w:t>.</w:t>
    </w:r>
  </w:p>
  <w:p w14:paraId="269C705D" w14:textId="77777777" w:rsidR="00AE02C5" w:rsidRPr="00E35ABC" w:rsidRDefault="00AE02C5" w:rsidP="00E35ABC">
    <w:pPr>
      <w:pStyle w:val="Stopka"/>
      <w:rPr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35821" w14:textId="77777777" w:rsidR="00145CAC" w:rsidRPr="00957F81" w:rsidRDefault="00145CAC" w:rsidP="00145CAC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0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bookmarkEnd w:id="0"/>
  <w:p w14:paraId="5DE7608C" w14:textId="77777777" w:rsidR="00B44CA4" w:rsidRPr="00145CAC" w:rsidRDefault="00B44CA4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BD592" w14:textId="77777777" w:rsidR="00343E96" w:rsidRDefault="00343E96">
      <w:r>
        <w:separator/>
      </w:r>
    </w:p>
  </w:footnote>
  <w:footnote w:type="continuationSeparator" w:id="0">
    <w:p w14:paraId="0A2F7FC9" w14:textId="77777777" w:rsidR="00343E96" w:rsidRDefault="00343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CA706" w14:textId="77777777" w:rsidR="00533291" w:rsidRDefault="005332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CBCD8" w14:textId="4065E0CF" w:rsidR="006F2B30" w:rsidRPr="00F04301" w:rsidRDefault="006F2B30" w:rsidP="006F2B30">
    <w:pPr>
      <w:pStyle w:val="Nagwek"/>
      <w:rPr>
        <w:rFonts w:ascii="Calibri" w:hAnsi="Calibri" w:cs="Calibri"/>
        <w:sz w:val="20"/>
        <w:szCs w:val="20"/>
      </w:rPr>
    </w:pPr>
    <w:r w:rsidRPr="00432FE1">
      <w:rPr>
        <w:rFonts w:ascii="Calibri" w:hAnsi="Calibri" w:cs="Calibri"/>
        <w:sz w:val="20"/>
        <w:szCs w:val="20"/>
      </w:rPr>
      <w:t xml:space="preserve">Numer referencyjny: </w:t>
    </w:r>
    <w:r>
      <w:rPr>
        <w:rFonts w:ascii="Calibri" w:hAnsi="Calibri" w:cs="Calibri"/>
        <w:sz w:val="20"/>
        <w:szCs w:val="20"/>
      </w:rPr>
      <w:t xml:space="preserve"> </w:t>
    </w:r>
  </w:p>
  <w:p w14:paraId="6D67538D" w14:textId="77777777" w:rsidR="000C6D2A" w:rsidRPr="00A5581C" w:rsidRDefault="000C6D2A" w:rsidP="00A558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E5AEA" w14:textId="4F33B9AD" w:rsidR="00C02626" w:rsidRPr="00551C4A" w:rsidRDefault="009918C9" w:rsidP="00D0269F">
    <w:pPr>
      <w:pStyle w:val="Nagwek"/>
      <w:rPr>
        <w:rFonts w:ascii="Calibri" w:hAnsi="Calibri" w:cs="Calibri"/>
        <w:sz w:val="20"/>
        <w:lang w:val="pl-PL" w:eastAsia="pl-PL"/>
      </w:rPr>
    </w:pPr>
    <w:r w:rsidRPr="00551C4A">
      <w:rPr>
        <w:rFonts w:ascii="Calibri" w:hAnsi="Calibri" w:cs="Calibri"/>
        <w:sz w:val="20"/>
        <w:lang w:val="pl-PL" w:eastAsia="pl-PL"/>
      </w:rPr>
      <w:t xml:space="preserve">Nr referencyjny: </w:t>
    </w:r>
    <w:r w:rsidR="003059CB" w:rsidRPr="00551C4A">
      <w:rPr>
        <w:rFonts w:ascii="Calibri" w:hAnsi="Calibri" w:cs="Calibri"/>
        <w:sz w:val="20"/>
        <w:lang w:val="pl-PL" w:eastAsia="pl-PL"/>
      </w:rPr>
      <w:t>KPT-DPiRI.270.1.2026</w:t>
    </w:r>
  </w:p>
  <w:p w14:paraId="401AA54E" w14:textId="77777777" w:rsidR="000F0FA7" w:rsidRPr="00551C4A" w:rsidRDefault="000F0FA7" w:rsidP="00D0269F">
    <w:pPr>
      <w:pStyle w:val="Nagwek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703019915">
    <w:abstractNumId w:val="33"/>
  </w:num>
  <w:num w:numId="2" w16cid:durableId="283199772">
    <w:abstractNumId w:val="38"/>
  </w:num>
  <w:num w:numId="3" w16cid:durableId="1666200209">
    <w:abstractNumId w:val="27"/>
  </w:num>
  <w:num w:numId="4" w16cid:durableId="1975282925">
    <w:abstractNumId w:val="24"/>
  </w:num>
  <w:num w:numId="5" w16cid:durableId="1626423713">
    <w:abstractNumId w:val="18"/>
  </w:num>
  <w:num w:numId="6" w16cid:durableId="822545278">
    <w:abstractNumId w:val="30"/>
  </w:num>
  <w:num w:numId="7" w16cid:durableId="1991330098">
    <w:abstractNumId w:val="34"/>
  </w:num>
  <w:num w:numId="8" w16cid:durableId="303048252">
    <w:abstractNumId w:val="22"/>
  </w:num>
  <w:num w:numId="9" w16cid:durableId="1231496722">
    <w:abstractNumId w:val="45"/>
  </w:num>
  <w:num w:numId="10" w16cid:durableId="254020869">
    <w:abstractNumId w:val="50"/>
  </w:num>
  <w:num w:numId="11" w16cid:durableId="1435783876">
    <w:abstractNumId w:val="19"/>
  </w:num>
  <w:num w:numId="12" w16cid:durableId="110247453">
    <w:abstractNumId w:val="48"/>
  </w:num>
  <w:num w:numId="13" w16cid:durableId="1528836882">
    <w:abstractNumId w:val="49"/>
  </w:num>
  <w:num w:numId="14" w16cid:durableId="145782006">
    <w:abstractNumId w:val="12"/>
  </w:num>
  <w:num w:numId="15" w16cid:durableId="321087728">
    <w:abstractNumId w:val="25"/>
  </w:num>
  <w:num w:numId="16" w16cid:durableId="795026811">
    <w:abstractNumId w:val="29"/>
  </w:num>
  <w:num w:numId="17" w16cid:durableId="663246800">
    <w:abstractNumId w:val="44"/>
  </w:num>
  <w:num w:numId="18" w16cid:durableId="759066967">
    <w:abstractNumId w:val="21"/>
  </w:num>
  <w:num w:numId="19" w16cid:durableId="2052486519">
    <w:abstractNumId w:val="13"/>
  </w:num>
  <w:num w:numId="20" w16cid:durableId="70739610">
    <w:abstractNumId w:val="16"/>
  </w:num>
  <w:num w:numId="21" w16cid:durableId="1659072632">
    <w:abstractNumId w:val="39"/>
  </w:num>
  <w:num w:numId="22" w16cid:durableId="1843818038">
    <w:abstractNumId w:val="17"/>
  </w:num>
  <w:num w:numId="23" w16cid:durableId="1401367566">
    <w:abstractNumId w:val="43"/>
  </w:num>
  <w:num w:numId="24" w16cid:durableId="1848666094">
    <w:abstractNumId w:val="41"/>
  </w:num>
  <w:num w:numId="25" w16cid:durableId="719089056">
    <w:abstractNumId w:val="20"/>
  </w:num>
  <w:num w:numId="26" w16cid:durableId="290014252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10782378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5557796">
    <w:abstractNumId w:val="3"/>
  </w:num>
  <w:num w:numId="29" w16cid:durableId="1745376969">
    <w:abstractNumId w:val="8"/>
  </w:num>
  <w:num w:numId="30" w16cid:durableId="776679879">
    <w:abstractNumId w:val="2"/>
  </w:num>
  <w:num w:numId="31" w16cid:durableId="926767851">
    <w:abstractNumId w:val="37"/>
  </w:num>
  <w:num w:numId="32" w16cid:durableId="1275941113">
    <w:abstractNumId w:val="11"/>
  </w:num>
  <w:num w:numId="33" w16cid:durableId="578910238">
    <w:abstractNumId w:val="26"/>
  </w:num>
  <w:num w:numId="34" w16cid:durableId="601107590">
    <w:abstractNumId w:val="40"/>
  </w:num>
  <w:num w:numId="35" w16cid:durableId="665325777">
    <w:abstractNumId w:val="15"/>
  </w:num>
  <w:num w:numId="36" w16cid:durableId="485898532">
    <w:abstractNumId w:val="47"/>
  </w:num>
  <w:num w:numId="37" w16cid:durableId="1346983843">
    <w:abstractNumId w:val="14"/>
  </w:num>
  <w:num w:numId="38" w16cid:durableId="335766799">
    <w:abstractNumId w:val="10"/>
  </w:num>
  <w:num w:numId="39" w16cid:durableId="1169252895">
    <w:abstractNumId w:val="23"/>
  </w:num>
  <w:num w:numId="40" w16cid:durableId="905527250">
    <w:abstractNumId w:val="35"/>
  </w:num>
  <w:num w:numId="41" w16cid:durableId="538317540">
    <w:abstractNumId w:val="31"/>
  </w:num>
  <w:num w:numId="42" w16cid:durableId="19856246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32740448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1FEA"/>
    <w:rsid w:val="000231AC"/>
    <w:rsid w:val="000239D4"/>
    <w:rsid w:val="00023F47"/>
    <w:rsid w:val="00025659"/>
    <w:rsid w:val="00026E3B"/>
    <w:rsid w:val="00027CE9"/>
    <w:rsid w:val="000335A0"/>
    <w:rsid w:val="00033E37"/>
    <w:rsid w:val="00034EEC"/>
    <w:rsid w:val="0003703F"/>
    <w:rsid w:val="000379F7"/>
    <w:rsid w:val="00041617"/>
    <w:rsid w:val="00042263"/>
    <w:rsid w:val="00042B17"/>
    <w:rsid w:val="000443C0"/>
    <w:rsid w:val="00044B6B"/>
    <w:rsid w:val="00047EF2"/>
    <w:rsid w:val="00051EF1"/>
    <w:rsid w:val="00054BF5"/>
    <w:rsid w:val="00055851"/>
    <w:rsid w:val="00061F88"/>
    <w:rsid w:val="00063849"/>
    <w:rsid w:val="000675E7"/>
    <w:rsid w:val="00070743"/>
    <w:rsid w:val="000726CE"/>
    <w:rsid w:val="00075847"/>
    <w:rsid w:val="00080D85"/>
    <w:rsid w:val="000812A3"/>
    <w:rsid w:val="00082747"/>
    <w:rsid w:val="00084151"/>
    <w:rsid w:val="000858B3"/>
    <w:rsid w:val="00090A82"/>
    <w:rsid w:val="00090FBB"/>
    <w:rsid w:val="000957CF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15BA"/>
    <w:rsid w:val="000B2EE7"/>
    <w:rsid w:val="000B349B"/>
    <w:rsid w:val="000B37AC"/>
    <w:rsid w:val="000B4C54"/>
    <w:rsid w:val="000B76A6"/>
    <w:rsid w:val="000C0C18"/>
    <w:rsid w:val="000C152C"/>
    <w:rsid w:val="000C1FE3"/>
    <w:rsid w:val="000C3646"/>
    <w:rsid w:val="000C6204"/>
    <w:rsid w:val="000C6D2A"/>
    <w:rsid w:val="000D40FD"/>
    <w:rsid w:val="000D5DFA"/>
    <w:rsid w:val="000E05B9"/>
    <w:rsid w:val="000E1B13"/>
    <w:rsid w:val="000E4E2A"/>
    <w:rsid w:val="000E7D87"/>
    <w:rsid w:val="000E7F53"/>
    <w:rsid w:val="000F0FA7"/>
    <w:rsid w:val="0010294D"/>
    <w:rsid w:val="00102A85"/>
    <w:rsid w:val="00102C0C"/>
    <w:rsid w:val="00103155"/>
    <w:rsid w:val="001048DC"/>
    <w:rsid w:val="001054D9"/>
    <w:rsid w:val="00112018"/>
    <w:rsid w:val="00114AAA"/>
    <w:rsid w:val="00114EE9"/>
    <w:rsid w:val="00116906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CAC"/>
    <w:rsid w:val="00145F79"/>
    <w:rsid w:val="0014707D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66AD"/>
    <w:rsid w:val="00191FF7"/>
    <w:rsid w:val="00192C7B"/>
    <w:rsid w:val="00194CF3"/>
    <w:rsid w:val="00195D7A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6DB"/>
    <w:rsid w:val="001C7926"/>
    <w:rsid w:val="001C7C3F"/>
    <w:rsid w:val="001D0DC1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00E5"/>
    <w:rsid w:val="00211D44"/>
    <w:rsid w:val="00213968"/>
    <w:rsid w:val="00215EA8"/>
    <w:rsid w:val="002232E2"/>
    <w:rsid w:val="00223750"/>
    <w:rsid w:val="002248A3"/>
    <w:rsid w:val="00224A8F"/>
    <w:rsid w:val="00224C77"/>
    <w:rsid w:val="00225324"/>
    <w:rsid w:val="00226CA0"/>
    <w:rsid w:val="00227E39"/>
    <w:rsid w:val="00233770"/>
    <w:rsid w:val="002374CF"/>
    <w:rsid w:val="00241C6C"/>
    <w:rsid w:val="002447F6"/>
    <w:rsid w:val="00246A11"/>
    <w:rsid w:val="00252051"/>
    <w:rsid w:val="00254603"/>
    <w:rsid w:val="00255734"/>
    <w:rsid w:val="00256EDD"/>
    <w:rsid w:val="00257369"/>
    <w:rsid w:val="0026141D"/>
    <w:rsid w:val="00261B89"/>
    <w:rsid w:val="00261D3E"/>
    <w:rsid w:val="0026568F"/>
    <w:rsid w:val="0026706B"/>
    <w:rsid w:val="002678AB"/>
    <w:rsid w:val="00271D38"/>
    <w:rsid w:val="00272E2B"/>
    <w:rsid w:val="002814D4"/>
    <w:rsid w:val="002837ED"/>
    <w:rsid w:val="00283E85"/>
    <w:rsid w:val="0029492E"/>
    <w:rsid w:val="002953C0"/>
    <w:rsid w:val="002A2237"/>
    <w:rsid w:val="002A2640"/>
    <w:rsid w:val="002A4CEF"/>
    <w:rsid w:val="002A5876"/>
    <w:rsid w:val="002A7F4E"/>
    <w:rsid w:val="002B6740"/>
    <w:rsid w:val="002C0CBA"/>
    <w:rsid w:val="002C185C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E40B9"/>
    <w:rsid w:val="002F0291"/>
    <w:rsid w:val="002F16D6"/>
    <w:rsid w:val="002F26C4"/>
    <w:rsid w:val="002F79CA"/>
    <w:rsid w:val="003000F2"/>
    <w:rsid w:val="00300746"/>
    <w:rsid w:val="00302515"/>
    <w:rsid w:val="00302B07"/>
    <w:rsid w:val="003059CB"/>
    <w:rsid w:val="00306103"/>
    <w:rsid w:val="003062AC"/>
    <w:rsid w:val="00307BEF"/>
    <w:rsid w:val="00310A34"/>
    <w:rsid w:val="0031370D"/>
    <w:rsid w:val="00313888"/>
    <w:rsid w:val="00313B93"/>
    <w:rsid w:val="00315240"/>
    <w:rsid w:val="0032032A"/>
    <w:rsid w:val="00320AC2"/>
    <w:rsid w:val="00320DC8"/>
    <w:rsid w:val="00322E11"/>
    <w:rsid w:val="003250C8"/>
    <w:rsid w:val="00325720"/>
    <w:rsid w:val="00327599"/>
    <w:rsid w:val="00330A77"/>
    <w:rsid w:val="00331D6C"/>
    <w:rsid w:val="0033364D"/>
    <w:rsid w:val="00333E3F"/>
    <w:rsid w:val="00333F61"/>
    <w:rsid w:val="00334999"/>
    <w:rsid w:val="0033501F"/>
    <w:rsid w:val="00341028"/>
    <w:rsid w:val="003429D7"/>
    <w:rsid w:val="00343E96"/>
    <w:rsid w:val="00346DE4"/>
    <w:rsid w:val="003472FE"/>
    <w:rsid w:val="00350282"/>
    <w:rsid w:val="0035062C"/>
    <w:rsid w:val="00351E47"/>
    <w:rsid w:val="00353E34"/>
    <w:rsid w:val="00354735"/>
    <w:rsid w:val="003548BD"/>
    <w:rsid w:val="00356CFA"/>
    <w:rsid w:val="003600E2"/>
    <w:rsid w:val="00362C90"/>
    <w:rsid w:val="00364AEE"/>
    <w:rsid w:val="00365834"/>
    <w:rsid w:val="00366630"/>
    <w:rsid w:val="00366F45"/>
    <w:rsid w:val="00367880"/>
    <w:rsid w:val="00367A44"/>
    <w:rsid w:val="003809D8"/>
    <w:rsid w:val="00382285"/>
    <w:rsid w:val="00382504"/>
    <w:rsid w:val="00383D3C"/>
    <w:rsid w:val="0038442C"/>
    <w:rsid w:val="00386C8E"/>
    <w:rsid w:val="00387243"/>
    <w:rsid w:val="00392B0F"/>
    <w:rsid w:val="00392B43"/>
    <w:rsid w:val="00392F4F"/>
    <w:rsid w:val="00394CB7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B13A9"/>
    <w:rsid w:val="003B5AA3"/>
    <w:rsid w:val="003B6F73"/>
    <w:rsid w:val="003C48F1"/>
    <w:rsid w:val="003C4B19"/>
    <w:rsid w:val="003C5D02"/>
    <w:rsid w:val="003C659A"/>
    <w:rsid w:val="003C7514"/>
    <w:rsid w:val="003D1ED1"/>
    <w:rsid w:val="003D4FCB"/>
    <w:rsid w:val="003D716D"/>
    <w:rsid w:val="003E464A"/>
    <w:rsid w:val="003E70A9"/>
    <w:rsid w:val="003E719D"/>
    <w:rsid w:val="003F0669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331B"/>
    <w:rsid w:val="00414CF9"/>
    <w:rsid w:val="00416D82"/>
    <w:rsid w:val="00420580"/>
    <w:rsid w:val="00420644"/>
    <w:rsid w:val="00422FC5"/>
    <w:rsid w:val="00423457"/>
    <w:rsid w:val="004245B7"/>
    <w:rsid w:val="004274C1"/>
    <w:rsid w:val="00427A12"/>
    <w:rsid w:val="00436078"/>
    <w:rsid w:val="00436F25"/>
    <w:rsid w:val="004409ED"/>
    <w:rsid w:val="0044374E"/>
    <w:rsid w:val="0044434A"/>
    <w:rsid w:val="00445639"/>
    <w:rsid w:val="00446E5C"/>
    <w:rsid w:val="004501D1"/>
    <w:rsid w:val="0045165D"/>
    <w:rsid w:val="004519E7"/>
    <w:rsid w:val="004531C6"/>
    <w:rsid w:val="004538F2"/>
    <w:rsid w:val="00454238"/>
    <w:rsid w:val="00454ECA"/>
    <w:rsid w:val="00460E98"/>
    <w:rsid w:val="00460EBC"/>
    <w:rsid w:val="004617BB"/>
    <w:rsid w:val="00462A4F"/>
    <w:rsid w:val="004630E7"/>
    <w:rsid w:val="0046316E"/>
    <w:rsid w:val="004639B5"/>
    <w:rsid w:val="0047062C"/>
    <w:rsid w:val="00477ADD"/>
    <w:rsid w:val="00480630"/>
    <w:rsid w:val="00480774"/>
    <w:rsid w:val="004815D3"/>
    <w:rsid w:val="004825FF"/>
    <w:rsid w:val="00483B12"/>
    <w:rsid w:val="00484317"/>
    <w:rsid w:val="00484520"/>
    <w:rsid w:val="00485ACD"/>
    <w:rsid w:val="00485B52"/>
    <w:rsid w:val="00490F36"/>
    <w:rsid w:val="00491C86"/>
    <w:rsid w:val="004934C5"/>
    <w:rsid w:val="00494A82"/>
    <w:rsid w:val="00494BF8"/>
    <w:rsid w:val="0049543B"/>
    <w:rsid w:val="00495613"/>
    <w:rsid w:val="0049585E"/>
    <w:rsid w:val="004A1963"/>
    <w:rsid w:val="004A213C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52C0"/>
    <w:rsid w:val="004C6EE4"/>
    <w:rsid w:val="004C748C"/>
    <w:rsid w:val="004D17C9"/>
    <w:rsid w:val="004D4CCE"/>
    <w:rsid w:val="004D63E9"/>
    <w:rsid w:val="004E2748"/>
    <w:rsid w:val="004E3410"/>
    <w:rsid w:val="004E4827"/>
    <w:rsid w:val="004E5DD6"/>
    <w:rsid w:val="004E6C13"/>
    <w:rsid w:val="004E6D1D"/>
    <w:rsid w:val="004E7F7A"/>
    <w:rsid w:val="004F1DB6"/>
    <w:rsid w:val="004F31B5"/>
    <w:rsid w:val="004F4AC8"/>
    <w:rsid w:val="00502287"/>
    <w:rsid w:val="00503618"/>
    <w:rsid w:val="005038D7"/>
    <w:rsid w:val="005065B3"/>
    <w:rsid w:val="00506B7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4E07"/>
    <w:rsid w:val="005273D6"/>
    <w:rsid w:val="00531804"/>
    <w:rsid w:val="005327E3"/>
    <w:rsid w:val="00532D41"/>
    <w:rsid w:val="00532DC9"/>
    <w:rsid w:val="00533291"/>
    <w:rsid w:val="00534E6E"/>
    <w:rsid w:val="00535003"/>
    <w:rsid w:val="00535B3B"/>
    <w:rsid w:val="0054161F"/>
    <w:rsid w:val="00541932"/>
    <w:rsid w:val="00542999"/>
    <w:rsid w:val="00545BD7"/>
    <w:rsid w:val="00546BDE"/>
    <w:rsid w:val="00546FE9"/>
    <w:rsid w:val="0055188B"/>
    <w:rsid w:val="00551C4A"/>
    <w:rsid w:val="005522C9"/>
    <w:rsid w:val="00552CB7"/>
    <w:rsid w:val="00556C2D"/>
    <w:rsid w:val="005578DF"/>
    <w:rsid w:val="00562ABE"/>
    <w:rsid w:val="00563C92"/>
    <w:rsid w:val="00564049"/>
    <w:rsid w:val="00564ED6"/>
    <w:rsid w:val="005724C6"/>
    <w:rsid w:val="0057348E"/>
    <w:rsid w:val="005748ED"/>
    <w:rsid w:val="00580642"/>
    <w:rsid w:val="00581CA3"/>
    <w:rsid w:val="00582873"/>
    <w:rsid w:val="00582D56"/>
    <w:rsid w:val="00585C13"/>
    <w:rsid w:val="00586F80"/>
    <w:rsid w:val="00590EC3"/>
    <w:rsid w:val="005916C5"/>
    <w:rsid w:val="005921A0"/>
    <w:rsid w:val="00592FE4"/>
    <w:rsid w:val="00593ACF"/>
    <w:rsid w:val="00595F14"/>
    <w:rsid w:val="00596C55"/>
    <w:rsid w:val="00596D74"/>
    <w:rsid w:val="005973E7"/>
    <w:rsid w:val="00597C0E"/>
    <w:rsid w:val="005A1915"/>
    <w:rsid w:val="005A1D43"/>
    <w:rsid w:val="005A3AF6"/>
    <w:rsid w:val="005A4EF6"/>
    <w:rsid w:val="005A5899"/>
    <w:rsid w:val="005A7D9C"/>
    <w:rsid w:val="005B588A"/>
    <w:rsid w:val="005C02F8"/>
    <w:rsid w:val="005C13F5"/>
    <w:rsid w:val="005C1C2E"/>
    <w:rsid w:val="005C1E4F"/>
    <w:rsid w:val="005C2B74"/>
    <w:rsid w:val="005C52B4"/>
    <w:rsid w:val="005C5CE3"/>
    <w:rsid w:val="005C6AC6"/>
    <w:rsid w:val="005C74D9"/>
    <w:rsid w:val="005D276F"/>
    <w:rsid w:val="005D3855"/>
    <w:rsid w:val="005D3E53"/>
    <w:rsid w:val="005D49B2"/>
    <w:rsid w:val="005D7ADA"/>
    <w:rsid w:val="005E109B"/>
    <w:rsid w:val="005E25BB"/>
    <w:rsid w:val="005E3921"/>
    <w:rsid w:val="005F248D"/>
    <w:rsid w:val="005F250D"/>
    <w:rsid w:val="005F3C52"/>
    <w:rsid w:val="005F51FC"/>
    <w:rsid w:val="005F53FF"/>
    <w:rsid w:val="005F73BE"/>
    <w:rsid w:val="00601FA4"/>
    <w:rsid w:val="006042A2"/>
    <w:rsid w:val="00606915"/>
    <w:rsid w:val="00607529"/>
    <w:rsid w:val="00607E94"/>
    <w:rsid w:val="0061554F"/>
    <w:rsid w:val="0062257E"/>
    <w:rsid w:val="00623033"/>
    <w:rsid w:val="006230E3"/>
    <w:rsid w:val="00626964"/>
    <w:rsid w:val="00631F41"/>
    <w:rsid w:val="00633F9C"/>
    <w:rsid w:val="006367FF"/>
    <w:rsid w:val="00642664"/>
    <w:rsid w:val="00644938"/>
    <w:rsid w:val="00645158"/>
    <w:rsid w:val="0064532E"/>
    <w:rsid w:val="006524E0"/>
    <w:rsid w:val="00652ADE"/>
    <w:rsid w:val="0065381F"/>
    <w:rsid w:val="006542AE"/>
    <w:rsid w:val="00657045"/>
    <w:rsid w:val="006574EA"/>
    <w:rsid w:val="006575DF"/>
    <w:rsid w:val="006615B0"/>
    <w:rsid w:val="0066323E"/>
    <w:rsid w:val="00664120"/>
    <w:rsid w:val="00664AC0"/>
    <w:rsid w:val="00667F63"/>
    <w:rsid w:val="00670104"/>
    <w:rsid w:val="006701F1"/>
    <w:rsid w:val="006724B1"/>
    <w:rsid w:val="00672FAA"/>
    <w:rsid w:val="006739C2"/>
    <w:rsid w:val="0067561C"/>
    <w:rsid w:val="00676A72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38F2"/>
    <w:rsid w:val="006A54E0"/>
    <w:rsid w:val="006A6165"/>
    <w:rsid w:val="006B004E"/>
    <w:rsid w:val="006B48EB"/>
    <w:rsid w:val="006B65EA"/>
    <w:rsid w:val="006B6D15"/>
    <w:rsid w:val="006C1399"/>
    <w:rsid w:val="006C3D0A"/>
    <w:rsid w:val="006C3D86"/>
    <w:rsid w:val="006C408B"/>
    <w:rsid w:val="006C4AB8"/>
    <w:rsid w:val="006C5B73"/>
    <w:rsid w:val="006D0804"/>
    <w:rsid w:val="006D2130"/>
    <w:rsid w:val="006D262F"/>
    <w:rsid w:val="006D2F13"/>
    <w:rsid w:val="006D4C80"/>
    <w:rsid w:val="006D7514"/>
    <w:rsid w:val="006E2914"/>
    <w:rsid w:val="006E3411"/>
    <w:rsid w:val="006E500A"/>
    <w:rsid w:val="006E7876"/>
    <w:rsid w:val="006E797B"/>
    <w:rsid w:val="006E7E6C"/>
    <w:rsid w:val="006F02D0"/>
    <w:rsid w:val="006F2B30"/>
    <w:rsid w:val="006F3079"/>
    <w:rsid w:val="006F3C6D"/>
    <w:rsid w:val="006F4070"/>
    <w:rsid w:val="006F4D47"/>
    <w:rsid w:val="006F5C85"/>
    <w:rsid w:val="006F60E1"/>
    <w:rsid w:val="006F74DA"/>
    <w:rsid w:val="007003FF"/>
    <w:rsid w:val="00701A58"/>
    <w:rsid w:val="0070330E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2685B"/>
    <w:rsid w:val="007274E5"/>
    <w:rsid w:val="00727E97"/>
    <w:rsid w:val="007308DE"/>
    <w:rsid w:val="00730CDE"/>
    <w:rsid w:val="0073327C"/>
    <w:rsid w:val="00733CAF"/>
    <w:rsid w:val="00734D6E"/>
    <w:rsid w:val="007358E6"/>
    <w:rsid w:val="00737587"/>
    <w:rsid w:val="00744FF5"/>
    <w:rsid w:val="00746CC6"/>
    <w:rsid w:val="00747E30"/>
    <w:rsid w:val="0075289B"/>
    <w:rsid w:val="007548DB"/>
    <w:rsid w:val="0075499B"/>
    <w:rsid w:val="00755404"/>
    <w:rsid w:val="007572CC"/>
    <w:rsid w:val="007601EA"/>
    <w:rsid w:val="00760F63"/>
    <w:rsid w:val="0076101F"/>
    <w:rsid w:val="00762138"/>
    <w:rsid w:val="00762BE2"/>
    <w:rsid w:val="007646D7"/>
    <w:rsid w:val="00767954"/>
    <w:rsid w:val="00767A53"/>
    <w:rsid w:val="00770C2E"/>
    <w:rsid w:val="00774DE6"/>
    <w:rsid w:val="007763E7"/>
    <w:rsid w:val="00777472"/>
    <w:rsid w:val="0078061D"/>
    <w:rsid w:val="00780A2C"/>
    <w:rsid w:val="007843F3"/>
    <w:rsid w:val="00784738"/>
    <w:rsid w:val="007877E3"/>
    <w:rsid w:val="00787E16"/>
    <w:rsid w:val="00791CDB"/>
    <w:rsid w:val="00792EE6"/>
    <w:rsid w:val="00793775"/>
    <w:rsid w:val="0079444B"/>
    <w:rsid w:val="00795DFE"/>
    <w:rsid w:val="007A0335"/>
    <w:rsid w:val="007A7C26"/>
    <w:rsid w:val="007B21B2"/>
    <w:rsid w:val="007B5935"/>
    <w:rsid w:val="007C0CCF"/>
    <w:rsid w:val="007C4815"/>
    <w:rsid w:val="007C5677"/>
    <w:rsid w:val="007C62EE"/>
    <w:rsid w:val="007C73C6"/>
    <w:rsid w:val="007D29F5"/>
    <w:rsid w:val="007D2EDC"/>
    <w:rsid w:val="007D5D10"/>
    <w:rsid w:val="007E08D6"/>
    <w:rsid w:val="007E1650"/>
    <w:rsid w:val="007E388B"/>
    <w:rsid w:val="007E6310"/>
    <w:rsid w:val="007F34EC"/>
    <w:rsid w:val="007F3A71"/>
    <w:rsid w:val="007F3FE7"/>
    <w:rsid w:val="007F4967"/>
    <w:rsid w:val="007F4FAE"/>
    <w:rsid w:val="007F76A1"/>
    <w:rsid w:val="007F7A95"/>
    <w:rsid w:val="00801BB2"/>
    <w:rsid w:val="00802C0B"/>
    <w:rsid w:val="00803828"/>
    <w:rsid w:val="008079C8"/>
    <w:rsid w:val="00807F68"/>
    <w:rsid w:val="00810A21"/>
    <w:rsid w:val="008115F9"/>
    <w:rsid w:val="00811F67"/>
    <w:rsid w:val="00812831"/>
    <w:rsid w:val="00813771"/>
    <w:rsid w:val="008168BB"/>
    <w:rsid w:val="00817606"/>
    <w:rsid w:val="008215CC"/>
    <w:rsid w:val="00822E62"/>
    <w:rsid w:val="00823981"/>
    <w:rsid w:val="00824F4A"/>
    <w:rsid w:val="00825EA0"/>
    <w:rsid w:val="00826C7F"/>
    <w:rsid w:val="008344A7"/>
    <w:rsid w:val="00834CD9"/>
    <w:rsid w:val="008375EC"/>
    <w:rsid w:val="008409B8"/>
    <w:rsid w:val="00840D5B"/>
    <w:rsid w:val="00840E8D"/>
    <w:rsid w:val="00844F25"/>
    <w:rsid w:val="008454AD"/>
    <w:rsid w:val="00845544"/>
    <w:rsid w:val="00847315"/>
    <w:rsid w:val="00851265"/>
    <w:rsid w:val="00852689"/>
    <w:rsid w:val="00853712"/>
    <w:rsid w:val="00854866"/>
    <w:rsid w:val="00855CCF"/>
    <w:rsid w:val="00855F96"/>
    <w:rsid w:val="0085612C"/>
    <w:rsid w:val="00856993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92186"/>
    <w:rsid w:val="008954E6"/>
    <w:rsid w:val="00896C0F"/>
    <w:rsid w:val="00897D37"/>
    <w:rsid w:val="008A0763"/>
    <w:rsid w:val="008A10C0"/>
    <w:rsid w:val="008A1345"/>
    <w:rsid w:val="008A27B1"/>
    <w:rsid w:val="008A41DF"/>
    <w:rsid w:val="008A58B3"/>
    <w:rsid w:val="008B11F9"/>
    <w:rsid w:val="008B3B91"/>
    <w:rsid w:val="008B504A"/>
    <w:rsid w:val="008B7131"/>
    <w:rsid w:val="008C0DDD"/>
    <w:rsid w:val="008C28E4"/>
    <w:rsid w:val="008C31E3"/>
    <w:rsid w:val="008C4D9D"/>
    <w:rsid w:val="008C5A0B"/>
    <w:rsid w:val="008C5EBB"/>
    <w:rsid w:val="008C6142"/>
    <w:rsid w:val="008C7516"/>
    <w:rsid w:val="008D1ABD"/>
    <w:rsid w:val="008D38B4"/>
    <w:rsid w:val="008D5AC9"/>
    <w:rsid w:val="008D7041"/>
    <w:rsid w:val="008E26D6"/>
    <w:rsid w:val="008E2A0C"/>
    <w:rsid w:val="008E4166"/>
    <w:rsid w:val="008E5B27"/>
    <w:rsid w:val="008F0BFB"/>
    <w:rsid w:val="008F21F2"/>
    <w:rsid w:val="008F2E6F"/>
    <w:rsid w:val="00901EC6"/>
    <w:rsid w:val="009023E2"/>
    <w:rsid w:val="00902957"/>
    <w:rsid w:val="0090440F"/>
    <w:rsid w:val="009062BC"/>
    <w:rsid w:val="00910F57"/>
    <w:rsid w:val="0091104C"/>
    <w:rsid w:val="009137CE"/>
    <w:rsid w:val="00917F68"/>
    <w:rsid w:val="0092033A"/>
    <w:rsid w:val="0092052A"/>
    <w:rsid w:val="00921718"/>
    <w:rsid w:val="009218A5"/>
    <w:rsid w:val="00921AA6"/>
    <w:rsid w:val="00921B5B"/>
    <w:rsid w:val="00922357"/>
    <w:rsid w:val="00923590"/>
    <w:rsid w:val="00924745"/>
    <w:rsid w:val="00925FAA"/>
    <w:rsid w:val="00926A77"/>
    <w:rsid w:val="00930CC4"/>
    <w:rsid w:val="00936437"/>
    <w:rsid w:val="00937018"/>
    <w:rsid w:val="009370DA"/>
    <w:rsid w:val="00937E37"/>
    <w:rsid w:val="009427CB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9EB"/>
    <w:rsid w:val="00966BB2"/>
    <w:rsid w:val="009829D9"/>
    <w:rsid w:val="00983423"/>
    <w:rsid w:val="00983D87"/>
    <w:rsid w:val="0098603A"/>
    <w:rsid w:val="009863C6"/>
    <w:rsid w:val="00990BF1"/>
    <w:rsid w:val="009918C9"/>
    <w:rsid w:val="009952C7"/>
    <w:rsid w:val="009970AA"/>
    <w:rsid w:val="009A0530"/>
    <w:rsid w:val="009A05A0"/>
    <w:rsid w:val="009A410D"/>
    <w:rsid w:val="009A4C9A"/>
    <w:rsid w:val="009A5616"/>
    <w:rsid w:val="009A63E0"/>
    <w:rsid w:val="009A72D7"/>
    <w:rsid w:val="009B10C5"/>
    <w:rsid w:val="009C0A20"/>
    <w:rsid w:val="009C2904"/>
    <w:rsid w:val="009C390D"/>
    <w:rsid w:val="009C5089"/>
    <w:rsid w:val="009C58F9"/>
    <w:rsid w:val="009C6657"/>
    <w:rsid w:val="009C7250"/>
    <w:rsid w:val="009C7EB8"/>
    <w:rsid w:val="009D0427"/>
    <w:rsid w:val="009D0A67"/>
    <w:rsid w:val="009D0FB2"/>
    <w:rsid w:val="009D4D28"/>
    <w:rsid w:val="009D5F18"/>
    <w:rsid w:val="009D5F83"/>
    <w:rsid w:val="009D6C0A"/>
    <w:rsid w:val="009E13F4"/>
    <w:rsid w:val="009E1C8A"/>
    <w:rsid w:val="009E31EE"/>
    <w:rsid w:val="009E3C0C"/>
    <w:rsid w:val="009E68BC"/>
    <w:rsid w:val="009E6B1D"/>
    <w:rsid w:val="009F246A"/>
    <w:rsid w:val="009F3788"/>
    <w:rsid w:val="009F41F4"/>
    <w:rsid w:val="009F7330"/>
    <w:rsid w:val="00A01864"/>
    <w:rsid w:val="00A0223C"/>
    <w:rsid w:val="00A05579"/>
    <w:rsid w:val="00A05C0F"/>
    <w:rsid w:val="00A06B79"/>
    <w:rsid w:val="00A06C60"/>
    <w:rsid w:val="00A06D0B"/>
    <w:rsid w:val="00A1134B"/>
    <w:rsid w:val="00A12029"/>
    <w:rsid w:val="00A14EE6"/>
    <w:rsid w:val="00A17D18"/>
    <w:rsid w:val="00A20B08"/>
    <w:rsid w:val="00A20E8F"/>
    <w:rsid w:val="00A2116D"/>
    <w:rsid w:val="00A235F9"/>
    <w:rsid w:val="00A25019"/>
    <w:rsid w:val="00A266B8"/>
    <w:rsid w:val="00A30E35"/>
    <w:rsid w:val="00A3160B"/>
    <w:rsid w:val="00A330D6"/>
    <w:rsid w:val="00A3555A"/>
    <w:rsid w:val="00A36B36"/>
    <w:rsid w:val="00A3787E"/>
    <w:rsid w:val="00A4101C"/>
    <w:rsid w:val="00A410E8"/>
    <w:rsid w:val="00A424E2"/>
    <w:rsid w:val="00A431D6"/>
    <w:rsid w:val="00A45ED0"/>
    <w:rsid w:val="00A46A06"/>
    <w:rsid w:val="00A51EF7"/>
    <w:rsid w:val="00A5581C"/>
    <w:rsid w:val="00A578F5"/>
    <w:rsid w:val="00A6013A"/>
    <w:rsid w:val="00A62E79"/>
    <w:rsid w:val="00A71CB4"/>
    <w:rsid w:val="00A74A76"/>
    <w:rsid w:val="00A74B97"/>
    <w:rsid w:val="00A7645F"/>
    <w:rsid w:val="00A8102D"/>
    <w:rsid w:val="00A81BE2"/>
    <w:rsid w:val="00A840BC"/>
    <w:rsid w:val="00A85586"/>
    <w:rsid w:val="00A9175F"/>
    <w:rsid w:val="00A91FE0"/>
    <w:rsid w:val="00A97F70"/>
    <w:rsid w:val="00AA4266"/>
    <w:rsid w:val="00AB058C"/>
    <w:rsid w:val="00AB2527"/>
    <w:rsid w:val="00AC11CD"/>
    <w:rsid w:val="00AC2D83"/>
    <w:rsid w:val="00AC4555"/>
    <w:rsid w:val="00AC4C9D"/>
    <w:rsid w:val="00AC5669"/>
    <w:rsid w:val="00AC754C"/>
    <w:rsid w:val="00AC780F"/>
    <w:rsid w:val="00AD34D0"/>
    <w:rsid w:val="00AD3D26"/>
    <w:rsid w:val="00AD4F0D"/>
    <w:rsid w:val="00AD55FC"/>
    <w:rsid w:val="00AD72B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1419"/>
    <w:rsid w:val="00AF1AFE"/>
    <w:rsid w:val="00AF2E5E"/>
    <w:rsid w:val="00AF4F4E"/>
    <w:rsid w:val="00AF6582"/>
    <w:rsid w:val="00B01A2A"/>
    <w:rsid w:val="00B02E5B"/>
    <w:rsid w:val="00B0402C"/>
    <w:rsid w:val="00B04961"/>
    <w:rsid w:val="00B04E14"/>
    <w:rsid w:val="00B110AA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4CA4"/>
    <w:rsid w:val="00B47146"/>
    <w:rsid w:val="00B52161"/>
    <w:rsid w:val="00B53B07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58A"/>
    <w:rsid w:val="00BB19B8"/>
    <w:rsid w:val="00BB7015"/>
    <w:rsid w:val="00BC077D"/>
    <w:rsid w:val="00BC4A55"/>
    <w:rsid w:val="00BC4AEA"/>
    <w:rsid w:val="00BD00E5"/>
    <w:rsid w:val="00BD1112"/>
    <w:rsid w:val="00BD2D8F"/>
    <w:rsid w:val="00BD7949"/>
    <w:rsid w:val="00BE087A"/>
    <w:rsid w:val="00BE0A7B"/>
    <w:rsid w:val="00BE28EE"/>
    <w:rsid w:val="00BE38A8"/>
    <w:rsid w:val="00BE6058"/>
    <w:rsid w:val="00BF15F1"/>
    <w:rsid w:val="00BF1BAE"/>
    <w:rsid w:val="00BF287F"/>
    <w:rsid w:val="00BF3244"/>
    <w:rsid w:val="00BF353D"/>
    <w:rsid w:val="00BF78FD"/>
    <w:rsid w:val="00C015A6"/>
    <w:rsid w:val="00C0164D"/>
    <w:rsid w:val="00C02626"/>
    <w:rsid w:val="00C02FE9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C6A"/>
    <w:rsid w:val="00C34DE1"/>
    <w:rsid w:val="00C353CF"/>
    <w:rsid w:val="00C359DA"/>
    <w:rsid w:val="00C4348A"/>
    <w:rsid w:val="00C451BB"/>
    <w:rsid w:val="00C452EE"/>
    <w:rsid w:val="00C51F8C"/>
    <w:rsid w:val="00C5533B"/>
    <w:rsid w:val="00C557DF"/>
    <w:rsid w:val="00C57F0E"/>
    <w:rsid w:val="00C6357F"/>
    <w:rsid w:val="00C64003"/>
    <w:rsid w:val="00C640EF"/>
    <w:rsid w:val="00C64DAB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810D6"/>
    <w:rsid w:val="00C82F0B"/>
    <w:rsid w:val="00C91637"/>
    <w:rsid w:val="00C9266C"/>
    <w:rsid w:val="00C97C1D"/>
    <w:rsid w:val="00CA152F"/>
    <w:rsid w:val="00CA4619"/>
    <w:rsid w:val="00CA4E25"/>
    <w:rsid w:val="00CB49E0"/>
    <w:rsid w:val="00CB6878"/>
    <w:rsid w:val="00CB6C60"/>
    <w:rsid w:val="00CC2C7F"/>
    <w:rsid w:val="00CC41E1"/>
    <w:rsid w:val="00CC43FF"/>
    <w:rsid w:val="00CC55B0"/>
    <w:rsid w:val="00CC63D6"/>
    <w:rsid w:val="00CC7D03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CF54DA"/>
    <w:rsid w:val="00D0269F"/>
    <w:rsid w:val="00D04517"/>
    <w:rsid w:val="00D0511E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7E9"/>
    <w:rsid w:val="00D37E9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D85"/>
    <w:rsid w:val="00D53466"/>
    <w:rsid w:val="00D53879"/>
    <w:rsid w:val="00D56446"/>
    <w:rsid w:val="00D56C4C"/>
    <w:rsid w:val="00D6108E"/>
    <w:rsid w:val="00D61235"/>
    <w:rsid w:val="00D627DB"/>
    <w:rsid w:val="00D62C30"/>
    <w:rsid w:val="00D62FF6"/>
    <w:rsid w:val="00D64008"/>
    <w:rsid w:val="00D66C5E"/>
    <w:rsid w:val="00D67073"/>
    <w:rsid w:val="00D74199"/>
    <w:rsid w:val="00D744B1"/>
    <w:rsid w:val="00D752BC"/>
    <w:rsid w:val="00D75890"/>
    <w:rsid w:val="00D763BF"/>
    <w:rsid w:val="00D7723B"/>
    <w:rsid w:val="00D77B5D"/>
    <w:rsid w:val="00D77E3D"/>
    <w:rsid w:val="00D80548"/>
    <w:rsid w:val="00D823C9"/>
    <w:rsid w:val="00D83340"/>
    <w:rsid w:val="00D838D5"/>
    <w:rsid w:val="00D84681"/>
    <w:rsid w:val="00D87117"/>
    <w:rsid w:val="00D871CB"/>
    <w:rsid w:val="00D91670"/>
    <w:rsid w:val="00D91C0B"/>
    <w:rsid w:val="00D93276"/>
    <w:rsid w:val="00D93CF7"/>
    <w:rsid w:val="00D96540"/>
    <w:rsid w:val="00DA3046"/>
    <w:rsid w:val="00DA509A"/>
    <w:rsid w:val="00DA7DDD"/>
    <w:rsid w:val="00DB17AA"/>
    <w:rsid w:val="00DB1FC3"/>
    <w:rsid w:val="00DB210B"/>
    <w:rsid w:val="00DB2AC9"/>
    <w:rsid w:val="00DB394F"/>
    <w:rsid w:val="00DB3C30"/>
    <w:rsid w:val="00DB4875"/>
    <w:rsid w:val="00DB6B37"/>
    <w:rsid w:val="00DB72DA"/>
    <w:rsid w:val="00DB7F36"/>
    <w:rsid w:val="00DC067B"/>
    <w:rsid w:val="00DC08B6"/>
    <w:rsid w:val="00DC171E"/>
    <w:rsid w:val="00DC2739"/>
    <w:rsid w:val="00DC3754"/>
    <w:rsid w:val="00DC6FCE"/>
    <w:rsid w:val="00DD0167"/>
    <w:rsid w:val="00DD2194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5D0D"/>
    <w:rsid w:val="00DF68C8"/>
    <w:rsid w:val="00E00090"/>
    <w:rsid w:val="00E0026C"/>
    <w:rsid w:val="00E0054D"/>
    <w:rsid w:val="00E110B9"/>
    <w:rsid w:val="00E11444"/>
    <w:rsid w:val="00E1313D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2042"/>
    <w:rsid w:val="00E333F5"/>
    <w:rsid w:val="00E359BD"/>
    <w:rsid w:val="00E35ABC"/>
    <w:rsid w:val="00E35D31"/>
    <w:rsid w:val="00E3633F"/>
    <w:rsid w:val="00E37F83"/>
    <w:rsid w:val="00E40BB6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70BF5"/>
    <w:rsid w:val="00E73219"/>
    <w:rsid w:val="00E73285"/>
    <w:rsid w:val="00E73A59"/>
    <w:rsid w:val="00E73DDD"/>
    <w:rsid w:val="00E76BC2"/>
    <w:rsid w:val="00E80EE3"/>
    <w:rsid w:val="00E81424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7562"/>
    <w:rsid w:val="00EA065A"/>
    <w:rsid w:val="00EA0715"/>
    <w:rsid w:val="00EA08B6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6B7B"/>
    <w:rsid w:val="00ED2E9C"/>
    <w:rsid w:val="00ED4C88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9FF"/>
    <w:rsid w:val="00F0084C"/>
    <w:rsid w:val="00F042DF"/>
    <w:rsid w:val="00F047F5"/>
    <w:rsid w:val="00F05559"/>
    <w:rsid w:val="00F05931"/>
    <w:rsid w:val="00F05BE3"/>
    <w:rsid w:val="00F05C67"/>
    <w:rsid w:val="00F11020"/>
    <w:rsid w:val="00F1323B"/>
    <w:rsid w:val="00F13A98"/>
    <w:rsid w:val="00F21C6C"/>
    <w:rsid w:val="00F21EE8"/>
    <w:rsid w:val="00F226D3"/>
    <w:rsid w:val="00F237E1"/>
    <w:rsid w:val="00F26E45"/>
    <w:rsid w:val="00F26F8C"/>
    <w:rsid w:val="00F31F89"/>
    <w:rsid w:val="00F325B6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0F5F"/>
    <w:rsid w:val="00F53E1F"/>
    <w:rsid w:val="00F54288"/>
    <w:rsid w:val="00F55344"/>
    <w:rsid w:val="00F55409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713A"/>
    <w:rsid w:val="00F779FB"/>
    <w:rsid w:val="00F80B9A"/>
    <w:rsid w:val="00F81D19"/>
    <w:rsid w:val="00F84122"/>
    <w:rsid w:val="00F920EB"/>
    <w:rsid w:val="00F92BD6"/>
    <w:rsid w:val="00F9335F"/>
    <w:rsid w:val="00F957A1"/>
    <w:rsid w:val="00FA0A3C"/>
    <w:rsid w:val="00FA12D9"/>
    <w:rsid w:val="00FA1C7E"/>
    <w:rsid w:val="00FB1331"/>
    <w:rsid w:val="00FB2E1F"/>
    <w:rsid w:val="00FB68C3"/>
    <w:rsid w:val="00FC0A58"/>
    <w:rsid w:val="00FC1440"/>
    <w:rsid w:val="00FC51CC"/>
    <w:rsid w:val="00FC7FCD"/>
    <w:rsid w:val="00FD0595"/>
    <w:rsid w:val="00FD24DC"/>
    <w:rsid w:val="00FD2552"/>
    <w:rsid w:val="00FD27EC"/>
    <w:rsid w:val="00FD77B3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C3E5B6"/>
  <w15:docId w15:val="{F57D6DEC-D221-4416-AFDD-CFC850EEF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7E9C1578-056B-4C04-8C77-7FA299B0AF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E1C0C6-6D98-4256-8B98-BFB9C0864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2CEF55-1139-48B9-BEE1-6B82C3B14DD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31</cp:revision>
  <cp:lastPrinted>2020-12-21T07:19:00Z</cp:lastPrinted>
  <dcterms:created xsi:type="dcterms:W3CDTF">2025-07-29T10:30:00Z</dcterms:created>
  <dcterms:modified xsi:type="dcterms:W3CDTF">2026-08-11T05:42:00Z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