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6BE67FA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5B4C14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p w14:paraId="1725619B" w14:textId="1C786996" w:rsidR="00BB2019" w:rsidRDefault="00BB2019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bookmarkStart w:id="2" w:name="_Hlk187315786"/>
      <w:bookmarkEnd w:id="0"/>
      <w:bookmarkEnd w:id="1"/>
      <w:r w:rsidRPr="0086264B">
        <w:rPr>
          <w:rFonts w:ascii="Cambria" w:hAnsi="Cambria"/>
          <w:b/>
          <w:bCs/>
          <w:sz w:val="20"/>
          <w:szCs w:val="20"/>
        </w:rPr>
        <w:t>„</w:t>
      </w:r>
      <w:bookmarkEnd w:id="2"/>
      <w:r w:rsidRPr="00C16068">
        <w:rPr>
          <w:rFonts w:ascii="Cambria" w:hAnsi="Cambria"/>
          <w:b/>
          <w:bCs/>
          <w:sz w:val="20"/>
          <w:szCs w:val="20"/>
        </w:rPr>
        <w:t>Budowa Ogrodu Heliocentrycznego – Heliocentryczny Punkt Turystyczny przy Szkole Podstawowej w Obrazowie</w:t>
      </w:r>
      <w:r>
        <w:rPr>
          <w:rFonts w:ascii="Cambria" w:hAnsi="Cambria"/>
          <w:b/>
          <w:bCs/>
          <w:sz w:val="20"/>
          <w:szCs w:val="20"/>
        </w:rPr>
        <w:t>”</w:t>
      </w:r>
      <w:r w:rsidR="0046710B">
        <w:rPr>
          <w:rFonts w:ascii="Cambria" w:hAnsi="Cambria"/>
          <w:b/>
          <w:bCs/>
          <w:sz w:val="20"/>
          <w:szCs w:val="20"/>
        </w:rPr>
        <w:t>- powt.</w:t>
      </w:r>
    </w:p>
    <w:p w14:paraId="445E3924" w14:textId="77777777" w:rsidR="00BB2019" w:rsidRPr="0083018F" w:rsidRDefault="00BB2019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48D6CA40" w:rsidR="00CD1626" w:rsidRPr="00834AD9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="00AE2659">
              <w:rPr>
                <w:rFonts w:ascii="Cambria" w:eastAsia="Calibri" w:hAnsi="Cambria"/>
                <w:bCs/>
                <w:sz w:val="18"/>
                <w:szCs w:val="18"/>
              </w:rPr>
              <w:t>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0D54C2B" w14:textId="77777777" w:rsidR="00CD1626" w:rsidRPr="000179C9" w:rsidRDefault="00CD1626" w:rsidP="00AE265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57B45" w14:textId="77777777" w:rsidR="002331B4" w:rsidRDefault="002331B4">
      <w:r>
        <w:separator/>
      </w:r>
    </w:p>
  </w:endnote>
  <w:endnote w:type="continuationSeparator" w:id="0">
    <w:p w14:paraId="150B325C" w14:textId="77777777" w:rsidR="002331B4" w:rsidRDefault="00233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9307" w14:textId="77777777" w:rsidR="002331B4" w:rsidRDefault="002331B4">
      <w:r>
        <w:separator/>
      </w:r>
    </w:p>
  </w:footnote>
  <w:footnote w:type="continuationSeparator" w:id="0">
    <w:p w14:paraId="6CB9ADF2" w14:textId="77777777" w:rsidR="002331B4" w:rsidRDefault="00233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93437394"/>
  <w:bookmarkStart w:id="4" w:name="_Hlk93437395"/>
  <w:bookmarkStart w:id="5" w:name="_Hlk93437441"/>
  <w:bookmarkStart w:id="6" w:name="_Hlk93437442"/>
  <w:bookmarkStart w:id="7" w:name="_Hlk93437470"/>
  <w:bookmarkStart w:id="8" w:name="_Hlk93437471"/>
  <w:bookmarkStart w:id="9" w:name="_Hlk93437492"/>
  <w:bookmarkStart w:id="10" w:name="_Hlk93437493"/>
  <w:bookmarkStart w:id="11" w:name="_Hlk93437516"/>
  <w:bookmarkStart w:id="12" w:name="_Hlk93437517"/>
  <w:bookmarkStart w:id="13" w:name="_Hlk93437519"/>
  <w:bookmarkStart w:id="14" w:name="_Hlk93437520"/>
  <w:bookmarkStart w:id="15" w:name="_Hlk93437547"/>
  <w:bookmarkStart w:id="16" w:name="_Hlk93437548"/>
  <w:bookmarkStart w:id="17" w:name="_Hlk93437580"/>
  <w:bookmarkStart w:id="18" w:name="_Hlk93437581"/>
  <w:bookmarkStart w:id="19" w:name="_Hlk93437678"/>
  <w:bookmarkStart w:id="20" w:name="_Hlk93437679"/>
  <w:bookmarkStart w:id="21" w:name="_Hlk93437777"/>
  <w:bookmarkStart w:id="22" w:name="_Hlk93437778"/>
  <w:bookmarkStart w:id="23" w:name="_Hlk112832107"/>
  <w:bookmarkStart w:id="24" w:name="_Hlk112832108"/>
  <w:bookmarkStart w:id="25" w:name="_Hlk112832348"/>
  <w:bookmarkStart w:id="26" w:name="_Hlk112832349"/>
  <w:bookmarkStart w:id="27" w:name="_Hlk210208328"/>
  <w:p w14:paraId="20F2BD69" w14:textId="77777777" w:rsidR="00F26A7D" w:rsidRPr="00115F4E" w:rsidRDefault="00F26A7D" w:rsidP="00F26A7D">
    <w:pPr>
      <w:pStyle w:val="Nagwek"/>
      <w:jc w:val="center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D51AC3">
      <w:rPr>
        <w:rFonts w:ascii="Cambria" w:hAnsi="Cambria"/>
        <w:b/>
        <w:sz w:val="20"/>
        <w:szCs w:val="20"/>
      </w:rPr>
      <w:fldChar w:fldCharType="begin"/>
    </w:r>
    <w:r w:rsidR="00D51AC3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D51AC3">
      <w:rPr>
        <w:rFonts w:ascii="Cambria" w:hAnsi="Cambria"/>
        <w:b/>
        <w:sz w:val="20"/>
        <w:szCs w:val="20"/>
      </w:rPr>
      <w:fldChar w:fldCharType="separate"/>
    </w:r>
    <w:r w:rsidR="002331B4">
      <w:rPr>
        <w:rFonts w:ascii="Cambria" w:hAnsi="Cambria"/>
        <w:b/>
        <w:sz w:val="20"/>
        <w:szCs w:val="20"/>
      </w:rPr>
      <w:fldChar w:fldCharType="begin"/>
    </w:r>
    <w:r w:rsidR="002331B4">
      <w:rPr>
        <w:rFonts w:ascii="Cambria" w:hAnsi="Cambria"/>
        <w:b/>
        <w:sz w:val="20"/>
        <w:szCs w:val="20"/>
      </w:rPr>
      <w:instrText xml:space="preserve"> </w:instrText>
    </w:r>
    <w:r w:rsidR="002331B4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2331B4">
      <w:rPr>
        <w:rFonts w:ascii="Cambria" w:hAnsi="Cambria"/>
        <w:b/>
        <w:sz w:val="20"/>
        <w:szCs w:val="20"/>
      </w:rPr>
      <w:instrText xml:space="preserve"> </w:instrText>
    </w:r>
    <w:r w:rsidR="002331B4">
      <w:rPr>
        <w:rFonts w:ascii="Cambria" w:hAnsi="Cambria"/>
        <w:b/>
        <w:sz w:val="20"/>
        <w:szCs w:val="20"/>
      </w:rPr>
      <w:fldChar w:fldCharType="separate"/>
    </w:r>
    <w:r w:rsidR="0046710B">
      <w:rPr>
        <w:rFonts w:ascii="Cambria" w:hAnsi="Cambria"/>
        <w:b/>
        <w:sz w:val="20"/>
        <w:szCs w:val="20"/>
      </w:rPr>
      <w:pict w14:anchorId="2F6DB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55pt;height:34.6pt">
          <v:imagedata r:id="rId1" r:href="rId2"/>
        </v:shape>
      </w:pict>
    </w:r>
    <w:r w:rsidR="002331B4">
      <w:rPr>
        <w:rFonts w:ascii="Cambria" w:hAnsi="Cambria"/>
        <w:b/>
        <w:sz w:val="20"/>
        <w:szCs w:val="20"/>
      </w:rPr>
      <w:fldChar w:fldCharType="end"/>
    </w:r>
    <w:r w:rsidR="00D51AC3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1B5927E9" w14:textId="77777777" w:rsidR="00F26A7D" w:rsidRDefault="00F26A7D" w:rsidP="00F26A7D">
    <w:pPr>
      <w:pStyle w:val="Nagwek"/>
      <w:rPr>
        <w:rFonts w:ascii="Cambria" w:hAnsi="Cambria"/>
        <w:b/>
        <w:sz w:val="20"/>
        <w:szCs w:val="20"/>
        <w:lang w:val="pl-PL"/>
      </w:rPr>
    </w:pPr>
  </w:p>
  <w:p w14:paraId="465CC30D" w14:textId="3EC75CC8" w:rsidR="00F26A7D" w:rsidRDefault="00F26A7D" w:rsidP="00F26A7D">
    <w:pPr>
      <w:pStyle w:val="Nagwek"/>
      <w:rPr>
        <w:rFonts w:ascii="Cambria" w:hAnsi="Cambria"/>
        <w:b/>
        <w:sz w:val="20"/>
        <w:szCs w:val="20"/>
        <w:lang w:val="pl-PL"/>
      </w:rPr>
    </w:pPr>
    <w:r>
      <w:rPr>
        <w:rFonts w:ascii="Cambria" w:hAnsi="Cambria"/>
        <w:b/>
        <w:noProof/>
        <w:sz w:val="20"/>
        <w:szCs w:val="20"/>
        <w:lang w:val="pl-PL"/>
      </w:rPr>
      <w:drawing>
        <wp:inline distT="0" distB="0" distL="0" distR="0" wp14:anchorId="697B04A2" wp14:editId="284A2056">
          <wp:extent cx="735330" cy="515620"/>
          <wp:effectExtent l="0" t="0" r="7620" b="0"/>
          <wp:docPr id="1446233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EA8F94" w14:textId="6CADF13C" w:rsidR="00B06734" w:rsidRDefault="00B06734" w:rsidP="00F26A7D">
    <w:pPr>
      <w:pStyle w:val="Nagwek"/>
      <w:rPr>
        <w:rFonts w:ascii="Cambria" w:hAnsi="Cambria"/>
        <w:sz w:val="20"/>
        <w:szCs w:val="20"/>
        <w:lang w:val="pl-PL"/>
      </w:rPr>
    </w:pP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p w14:paraId="64D8480F" w14:textId="77777777" w:rsidR="0048495B" w:rsidRPr="0048495B" w:rsidRDefault="0048495B" w:rsidP="0048495B">
    <w:pPr>
      <w:pStyle w:val="Nagwek"/>
      <w:tabs>
        <w:tab w:val="clear" w:pos="4536"/>
        <w:tab w:val="clear" w:pos="9072"/>
        <w:tab w:val="left" w:pos="1440"/>
      </w:tabs>
      <w:rPr>
        <w:rFonts w:ascii="Cambria" w:hAnsi="Cambria"/>
        <w:b/>
        <w:sz w:val="20"/>
        <w:szCs w:val="20"/>
      </w:rPr>
    </w:pPr>
    <w:r w:rsidRPr="0048495B">
      <w:rPr>
        <w:rFonts w:ascii="Cambria" w:hAnsi="Cambria"/>
        <w:b/>
        <w:sz w:val="20"/>
        <w:szCs w:val="20"/>
      </w:rPr>
      <w:t>Numer referencyjny: IDRGŚ.271.4.2026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35534390">
    <w:abstractNumId w:val="38"/>
  </w:num>
  <w:num w:numId="2" w16cid:durableId="883640224">
    <w:abstractNumId w:val="45"/>
  </w:num>
  <w:num w:numId="3" w16cid:durableId="1253976380">
    <w:abstractNumId w:val="31"/>
  </w:num>
  <w:num w:numId="4" w16cid:durableId="828639765">
    <w:abstractNumId w:val="26"/>
  </w:num>
  <w:num w:numId="5" w16cid:durableId="2106488399">
    <w:abstractNumId w:val="19"/>
  </w:num>
  <w:num w:numId="6" w16cid:durableId="1520966932">
    <w:abstractNumId w:val="35"/>
  </w:num>
  <w:num w:numId="7" w16cid:durableId="1451171820">
    <w:abstractNumId w:val="39"/>
  </w:num>
  <w:num w:numId="8" w16cid:durableId="870218986">
    <w:abstractNumId w:val="23"/>
  </w:num>
  <w:num w:numId="9" w16cid:durableId="1158155111">
    <w:abstractNumId w:val="52"/>
  </w:num>
  <w:num w:numId="10" w16cid:durableId="1628311844">
    <w:abstractNumId w:val="57"/>
  </w:num>
  <w:num w:numId="11" w16cid:durableId="99187319">
    <w:abstractNumId w:val="20"/>
  </w:num>
  <w:num w:numId="12" w16cid:durableId="412357151">
    <w:abstractNumId w:val="55"/>
  </w:num>
  <w:num w:numId="13" w16cid:durableId="2119913191">
    <w:abstractNumId w:val="56"/>
  </w:num>
  <w:num w:numId="14" w16cid:durableId="242419011">
    <w:abstractNumId w:val="12"/>
  </w:num>
  <w:num w:numId="15" w16cid:durableId="1420171830">
    <w:abstractNumId w:val="27"/>
  </w:num>
  <w:num w:numId="16" w16cid:durableId="783580333">
    <w:abstractNumId w:val="34"/>
  </w:num>
  <w:num w:numId="17" w16cid:durableId="834687434">
    <w:abstractNumId w:val="51"/>
  </w:num>
  <w:num w:numId="18" w16cid:durableId="546570269">
    <w:abstractNumId w:val="22"/>
  </w:num>
  <w:num w:numId="19" w16cid:durableId="982350066">
    <w:abstractNumId w:val="14"/>
  </w:num>
  <w:num w:numId="20" w16cid:durableId="1241449065">
    <w:abstractNumId w:val="17"/>
  </w:num>
  <w:num w:numId="21" w16cid:durableId="11424492">
    <w:abstractNumId w:val="46"/>
  </w:num>
  <w:num w:numId="22" w16cid:durableId="1025670778">
    <w:abstractNumId w:val="18"/>
  </w:num>
  <w:num w:numId="23" w16cid:durableId="1395464761">
    <w:abstractNumId w:val="50"/>
  </w:num>
  <w:num w:numId="24" w16cid:durableId="1958019972">
    <w:abstractNumId w:val="48"/>
  </w:num>
  <w:num w:numId="25" w16cid:durableId="906693212">
    <w:abstractNumId w:val="21"/>
  </w:num>
  <w:num w:numId="26" w16cid:durableId="211663505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5987241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454535">
    <w:abstractNumId w:val="3"/>
  </w:num>
  <w:num w:numId="29" w16cid:durableId="1271622458">
    <w:abstractNumId w:val="8"/>
  </w:num>
  <w:num w:numId="30" w16cid:durableId="1940945340">
    <w:abstractNumId w:val="2"/>
  </w:num>
  <w:num w:numId="31" w16cid:durableId="27222592">
    <w:abstractNumId w:val="44"/>
  </w:num>
  <w:num w:numId="32" w16cid:durableId="1021273728">
    <w:abstractNumId w:val="10"/>
  </w:num>
  <w:num w:numId="33" w16cid:durableId="885340563">
    <w:abstractNumId w:val="29"/>
  </w:num>
  <w:num w:numId="34" w16cid:durableId="2045398599">
    <w:abstractNumId w:val="47"/>
  </w:num>
  <w:num w:numId="35" w16cid:durableId="479466023">
    <w:abstractNumId w:val="16"/>
  </w:num>
  <w:num w:numId="36" w16cid:durableId="1338770156">
    <w:abstractNumId w:val="54"/>
  </w:num>
  <w:num w:numId="37" w16cid:durableId="97992109">
    <w:abstractNumId w:val="15"/>
  </w:num>
  <w:num w:numId="38" w16cid:durableId="1147551004">
    <w:abstractNumId w:val="9"/>
  </w:num>
  <w:num w:numId="39" w16cid:durableId="1790588629">
    <w:abstractNumId w:val="24"/>
  </w:num>
  <w:num w:numId="40" w16cid:durableId="1741243648">
    <w:abstractNumId w:val="41"/>
  </w:num>
  <w:num w:numId="41" w16cid:durableId="97873161">
    <w:abstractNumId w:val="36"/>
  </w:num>
  <w:num w:numId="42" w16cid:durableId="6492093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02737642">
    <w:abstractNumId w:val="28"/>
  </w:num>
  <w:num w:numId="44" w16cid:durableId="423694603">
    <w:abstractNumId w:val="25"/>
  </w:num>
  <w:num w:numId="45" w16cid:durableId="735202382">
    <w:abstractNumId w:val="13"/>
  </w:num>
  <w:num w:numId="46" w16cid:durableId="1654218701">
    <w:abstractNumId w:val="30"/>
  </w:num>
  <w:num w:numId="47" w16cid:durableId="1277787475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922058840">
    <w:abstractNumId w:val="33"/>
  </w:num>
  <w:num w:numId="49" w16cid:durableId="261841668">
    <w:abstractNumId w:val="11"/>
  </w:num>
  <w:num w:numId="50" w16cid:durableId="1519081110">
    <w:abstractNumId w:val="42"/>
  </w:num>
  <w:num w:numId="51" w16cid:durableId="1489244144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4C49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1B4"/>
    <w:rsid w:val="002336C0"/>
    <w:rsid w:val="00233770"/>
    <w:rsid w:val="002365B7"/>
    <w:rsid w:val="0024032C"/>
    <w:rsid w:val="00241840"/>
    <w:rsid w:val="00241C6C"/>
    <w:rsid w:val="002447F6"/>
    <w:rsid w:val="00246A11"/>
    <w:rsid w:val="00247180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5E6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32B0"/>
    <w:rsid w:val="003057FB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284A"/>
    <w:rsid w:val="0041331B"/>
    <w:rsid w:val="00414CF9"/>
    <w:rsid w:val="00420580"/>
    <w:rsid w:val="00422FC5"/>
    <w:rsid w:val="00423457"/>
    <w:rsid w:val="004245B7"/>
    <w:rsid w:val="00427A12"/>
    <w:rsid w:val="00431F8D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6710B"/>
    <w:rsid w:val="0047062C"/>
    <w:rsid w:val="00472F97"/>
    <w:rsid w:val="004748C0"/>
    <w:rsid w:val="00477ADD"/>
    <w:rsid w:val="00480774"/>
    <w:rsid w:val="004825FF"/>
    <w:rsid w:val="00483B12"/>
    <w:rsid w:val="0048495B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8B8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97531"/>
    <w:rsid w:val="005A1915"/>
    <w:rsid w:val="005A3AF6"/>
    <w:rsid w:val="005A4EF6"/>
    <w:rsid w:val="005A7D9C"/>
    <w:rsid w:val="005B4C14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0612"/>
    <w:rsid w:val="006230E3"/>
    <w:rsid w:val="00631F41"/>
    <w:rsid w:val="00633F9C"/>
    <w:rsid w:val="00634675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2928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6F6AE8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2C6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E6E16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4611"/>
    <w:rsid w:val="00804BCA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5776"/>
    <w:rsid w:val="00A97F70"/>
    <w:rsid w:val="00AA4266"/>
    <w:rsid w:val="00AB2527"/>
    <w:rsid w:val="00AB3F60"/>
    <w:rsid w:val="00AC235C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59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0673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97D69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2019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2FEB"/>
    <w:rsid w:val="00C4348A"/>
    <w:rsid w:val="00C451BB"/>
    <w:rsid w:val="00C51F8C"/>
    <w:rsid w:val="00C5533B"/>
    <w:rsid w:val="00C56A12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4793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1AC3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40E3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95F"/>
    <w:rsid w:val="00E110B9"/>
    <w:rsid w:val="00E11444"/>
    <w:rsid w:val="00E16EEB"/>
    <w:rsid w:val="00E176CD"/>
    <w:rsid w:val="00E21C70"/>
    <w:rsid w:val="00E2384B"/>
    <w:rsid w:val="00E23DFE"/>
    <w:rsid w:val="00E274B5"/>
    <w:rsid w:val="00E275BE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EF6B12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15DE9"/>
    <w:rsid w:val="00F21C6C"/>
    <w:rsid w:val="00F21EE8"/>
    <w:rsid w:val="00F226D3"/>
    <w:rsid w:val="00F237E1"/>
    <w:rsid w:val="00F26A7D"/>
    <w:rsid w:val="00F26F8C"/>
    <w:rsid w:val="00F30043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637A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4235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31</cp:revision>
  <cp:lastPrinted>2013-04-03T06:33:00Z</cp:lastPrinted>
  <dcterms:created xsi:type="dcterms:W3CDTF">2025-10-24T13:22:00Z</dcterms:created>
  <dcterms:modified xsi:type="dcterms:W3CDTF">2026-08-20T12:25:00Z</dcterms:modified>
</cp:coreProperties>
</file>