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26BE67FA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5B4C14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0802B075" w:rsidR="00F141E3" w:rsidRDefault="0032655D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</w:p>
    <w:p w14:paraId="0FF8A375" w14:textId="77777777" w:rsidR="00D3759E" w:rsidRDefault="00D3759E" w:rsidP="00F05A2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  <w:bookmarkStart w:id="0" w:name="_Hlk210208398"/>
      <w:bookmarkStart w:id="1" w:name="_Hlk92794999"/>
    </w:p>
    <w:bookmarkEnd w:id="0"/>
    <w:bookmarkEnd w:id="1"/>
    <w:p w14:paraId="1725619B" w14:textId="62A8B8B7" w:rsidR="00BB2019" w:rsidRDefault="006F53AA" w:rsidP="00BB2019">
      <w:pPr>
        <w:shd w:val="clear" w:color="auto" w:fill="D9D9D9"/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6F53AA">
        <w:rPr>
          <w:rFonts w:ascii="Cambria" w:hAnsi="Cambria"/>
          <w:b/>
          <w:bCs/>
          <w:sz w:val="20"/>
          <w:szCs w:val="20"/>
        </w:rPr>
        <w:t xml:space="preserve">Budowa obiektu magazynowego na potrzeby OL oraz OC na działce o nr </w:t>
      </w:r>
      <w:proofErr w:type="spellStart"/>
      <w:r w:rsidRPr="006F53AA">
        <w:rPr>
          <w:rFonts w:ascii="Cambria" w:hAnsi="Cambria"/>
          <w:b/>
          <w:bCs/>
          <w:sz w:val="20"/>
          <w:szCs w:val="20"/>
        </w:rPr>
        <w:t>ewid</w:t>
      </w:r>
      <w:proofErr w:type="spellEnd"/>
      <w:r w:rsidRPr="006F53AA">
        <w:rPr>
          <w:rFonts w:ascii="Cambria" w:hAnsi="Cambria"/>
          <w:b/>
          <w:bCs/>
          <w:sz w:val="20"/>
          <w:szCs w:val="20"/>
        </w:rPr>
        <w:t xml:space="preserve"> 251 położonej w </w:t>
      </w:r>
      <w:proofErr w:type="spellStart"/>
      <w:r w:rsidRPr="006F53AA">
        <w:rPr>
          <w:rFonts w:ascii="Cambria" w:hAnsi="Cambria"/>
          <w:b/>
          <w:bCs/>
          <w:sz w:val="20"/>
          <w:szCs w:val="20"/>
        </w:rPr>
        <w:t>msc</w:t>
      </w:r>
      <w:proofErr w:type="spellEnd"/>
      <w:r w:rsidRPr="006F53AA">
        <w:rPr>
          <w:rFonts w:ascii="Cambria" w:hAnsi="Cambria"/>
          <w:b/>
          <w:bCs/>
          <w:sz w:val="20"/>
          <w:szCs w:val="20"/>
        </w:rPr>
        <w:t>. Obrazów</w:t>
      </w:r>
    </w:p>
    <w:p w14:paraId="445E3924" w14:textId="77777777" w:rsidR="00BB2019" w:rsidRPr="0083018F" w:rsidRDefault="00BB2019" w:rsidP="00BB2019">
      <w:pPr>
        <w:shd w:val="clear" w:color="auto" w:fill="D9D9D9"/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0A2F7483" w14:textId="77777777" w:rsidR="00F05A21" w:rsidRPr="0017113D" w:rsidRDefault="00F05A21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400"/>
      </w:tblGrid>
      <w:tr w:rsidR="0032655D" w:rsidRPr="00940ADF" w14:paraId="1C6CE486" w14:textId="77777777" w:rsidTr="00D3759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D3759E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1292D1" w14:textId="3F0A1FC1" w:rsidR="00512323" w:rsidRPr="00512323" w:rsidRDefault="00CD1626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512323">
              <w:rPr>
                <w:rFonts w:ascii="Cambria" w:hAnsi="Cambria" w:cs="Arial"/>
                <w:bCs/>
                <w:sz w:val="18"/>
                <w:szCs w:val="18"/>
              </w:rPr>
              <w:t xml:space="preserve">Osoba posiadająca </w:t>
            </w:r>
            <w:r w:rsidR="00512323" w:rsidRPr="00512323">
              <w:rPr>
                <w:rFonts w:ascii="Cambria" w:hAnsi="Cambria" w:cs="Arial"/>
                <w:bCs/>
                <w:sz w:val="18"/>
                <w:szCs w:val="18"/>
              </w:rPr>
              <w:t xml:space="preserve">uprawnienia do kierowania robotami budowlanymi w </w:t>
            </w:r>
            <w:r w:rsidR="00512323" w:rsidRPr="00E671A0">
              <w:rPr>
                <w:rFonts w:ascii="Cambria" w:hAnsi="Cambria" w:cs="Arial"/>
                <w:b/>
                <w:sz w:val="18"/>
                <w:szCs w:val="18"/>
              </w:rPr>
              <w:t>specjalności konstrukcyjno-budowlanej</w:t>
            </w:r>
            <w:r w:rsidR="00512323" w:rsidRPr="00512323">
              <w:rPr>
                <w:rFonts w:ascii="Cambria" w:hAnsi="Cambria" w:cs="Arial"/>
                <w:bCs/>
                <w:sz w:val="18"/>
                <w:szCs w:val="18"/>
              </w:rPr>
              <w:t xml:space="preserve"> oraz doświadczenie w pełnieniu funkcji kierownika budowy lub kierownika robót (od rozpoczęcia do zakończenia inwestycji) </w:t>
            </w:r>
            <w:r w:rsidR="00512323" w:rsidRPr="00512323">
              <w:rPr>
                <w:rFonts w:ascii="Cambria" w:hAnsi="Cambria" w:cs="Arial"/>
                <w:b/>
                <w:sz w:val="18"/>
                <w:szCs w:val="18"/>
              </w:rPr>
              <w:t>na zakończonej</w:t>
            </w:r>
            <w:r w:rsidR="008A7950">
              <w:rPr>
                <w:rFonts w:ascii="Cambria" w:hAnsi="Cambria" w:cs="Arial"/>
                <w:b/>
                <w:sz w:val="18"/>
                <w:szCs w:val="18"/>
              </w:rPr>
              <w:t xml:space="preserve"> w</w:t>
            </w:r>
            <w:r w:rsidR="00512323" w:rsidRPr="00512323">
              <w:rPr>
                <w:rFonts w:ascii="Cambria" w:hAnsi="Cambria" w:cs="Arial"/>
                <w:b/>
                <w:sz w:val="18"/>
                <w:szCs w:val="18"/>
              </w:rPr>
              <w:t xml:space="preserve"> ………………r.</w:t>
            </w:r>
            <w:r w:rsidR="008A7950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="008A7950" w:rsidRPr="008A7950">
              <w:rPr>
                <w:rFonts w:ascii="Cambria" w:hAnsi="Cambria" w:cs="Arial"/>
                <w:b/>
                <w:sz w:val="16"/>
                <w:szCs w:val="16"/>
              </w:rPr>
              <w:t>(należy wskazać datę zakończenia realizacji)</w:t>
            </w:r>
            <w:r w:rsidR="00512323" w:rsidRPr="00512323">
              <w:rPr>
                <w:rFonts w:ascii="Cambria" w:hAnsi="Cambria" w:cs="Arial"/>
                <w:b/>
                <w:sz w:val="18"/>
                <w:szCs w:val="18"/>
              </w:rPr>
              <w:t xml:space="preserve"> inwestycji o nazwie ……………………………………… wykonanej na zlecenie Zamawiającego: ……………………………… związanej z </w:t>
            </w:r>
          </w:p>
          <w:p w14:paraId="39630DD3" w14:textId="7824B3F2" w:rsidR="00512323" w:rsidRDefault="00512323" w:rsidP="00512323">
            <w:pPr>
              <w:suppressAutoHyphens/>
              <w:spacing w:line="276" w:lineRule="auto"/>
              <w:ind w:left="146" w:right="279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 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>budową budynku/ów*</w:t>
            </w:r>
          </w:p>
          <w:p w14:paraId="2816335E" w14:textId="448B20B7" w:rsidR="00512323" w:rsidRDefault="00512323" w:rsidP="00512323">
            <w:pPr>
              <w:suppressAutoHyphens/>
              <w:spacing w:line="276" w:lineRule="auto"/>
              <w:ind w:left="146" w:right="279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 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>przebudową budynku/ów*</w:t>
            </w:r>
          </w:p>
          <w:p w14:paraId="76BD5D36" w14:textId="5CFD324F" w:rsidR="00512323" w:rsidRDefault="00512323" w:rsidP="00512323">
            <w:pPr>
              <w:suppressAutoHyphens/>
              <w:spacing w:line="276" w:lineRule="auto"/>
              <w:ind w:left="146" w:right="279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Calibri"/>
                <w:sz w:val="18"/>
                <w:szCs w:val="18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Calibri"/>
                <w:sz w:val="18"/>
                <w:szCs w:val="18"/>
              </w:rPr>
              <w:instrText xml:space="preserve"> FORMCHECKBOX </w:instrText>
            </w:r>
            <w:r>
              <w:rPr>
                <w:rFonts w:ascii="Cambria" w:hAnsi="Cambria" w:cs="Calibri"/>
                <w:sz w:val="18"/>
                <w:szCs w:val="18"/>
              </w:rPr>
            </w:r>
            <w:r>
              <w:rPr>
                <w:rFonts w:ascii="Cambria" w:hAnsi="Cambria" w:cs="Calibri"/>
                <w:sz w:val="18"/>
                <w:szCs w:val="18"/>
              </w:rPr>
              <w:fldChar w:fldCharType="separate"/>
            </w:r>
            <w:r>
              <w:rPr>
                <w:rFonts w:ascii="Cambria" w:hAnsi="Cambria" w:cs="Calibri"/>
                <w:sz w:val="18"/>
                <w:szCs w:val="18"/>
              </w:rPr>
              <w:fldChar w:fldCharType="end"/>
            </w:r>
            <w:r>
              <w:rPr>
                <w:rFonts w:ascii="Cambria" w:hAnsi="Cambria" w:cs="Calibri"/>
                <w:sz w:val="18"/>
                <w:szCs w:val="18"/>
              </w:rPr>
              <w:t xml:space="preserve">  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>rozbudową budynku/ów*</w:t>
            </w:r>
          </w:p>
          <w:p w14:paraId="57A55D4F" w14:textId="7703B4C3" w:rsidR="00CD1626" w:rsidRPr="00834AD9" w:rsidRDefault="00512323" w:rsidP="00512323">
            <w:pPr>
              <w:spacing w:line="276" w:lineRule="auto"/>
              <w:ind w:left="129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512323">
              <w:rPr>
                <w:rFonts w:ascii="Cambria" w:hAnsi="Cambria" w:cs="Arial"/>
                <w:bCs/>
                <w:sz w:val="18"/>
                <w:szCs w:val="18"/>
              </w:rPr>
              <w:t>zrealizowaną z należytą starannością w ramach jednej umowy/kontraktu.</w:t>
            </w:r>
            <w:r>
              <w:rPr>
                <w:rFonts w:ascii="Cambria" w:hAnsi="Cambria" w:cs="Arial"/>
                <w:b/>
                <w:sz w:val="18"/>
                <w:szCs w:val="18"/>
              </w:rPr>
              <w:t xml:space="preserve"> W</w:t>
            </w:r>
            <w:r w:rsidRPr="00512323">
              <w:rPr>
                <w:rFonts w:ascii="Cambria" w:hAnsi="Cambria" w:cs="Arial"/>
                <w:b/>
                <w:sz w:val="18"/>
                <w:szCs w:val="18"/>
              </w:rPr>
              <w:t>artość wykonanych robót budowlanych wynosi</w:t>
            </w:r>
            <w:r>
              <w:rPr>
                <w:rFonts w:ascii="Cambria" w:hAnsi="Cambria" w:cs="Arial"/>
                <w:b/>
                <w:sz w:val="18"/>
                <w:szCs w:val="18"/>
              </w:rPr>
              <w:t>ła ……………</w:t>
            </w:r>
            <w:proofErr w:type="gramStart"/>
            <w:r>
              <w:rPr>
                <w:rFonts w:ascii="Cambria" w:hAnsi="Cambria" w:cs="Arial"/>
                <w:b/>
                <w:sz w:val="18"/>
                <w:szCs w:val="18"/>
              </w:rPr>
              <w:t>…….</w:t>
            </w:r>
            <w:proofErr w:type="gramEnd"/>
            <w:r>
              <w:rPr>
                <w:rFonts w:ascii="Cambria" w:hAnsi="Cambria" w:cs="Arial"/>
                <w:b/>
                <w:sz w:val="18"/>
                <w:szCs w:val="18"/>
              </w:rPr>
              <w:t>.</w:t>
            </w:r>
            <w:r w:rsidRPr="00512323">
              <w:rPr>
                <w:rFonts w:ascii="Cambria" w:hAnsi="Cambria" w:cs="Arial"/>
                <w:b/>
                <w:sz w:val="18"/>
                <w:szCs w:val="18"/>
              </w:rPr>
              <w:t xml:space="preserve"> zł brutto.</w:t>
            </w:r>
          </w:p>
          <w:p w14:paraId="66DD9C42" w14:textId="77777777" w:rsidR="00512323" w:rsidRDefault="00512323" w:rsidP="00512323">
            <w:pPr>
              <w:pStyle w:val="Default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43C7E65F" w:rsidR="00CD1626" w:rsidRDefault="00CD1626" w:rsidP="00512323">
            <w:pPr>
              <w:pStyle w:val="Default"/>
              <w:ind w:firstLine="129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</w:t>
            </w:r>
            <w:proofErr w:type="gramStart"/>
            <w:r w:rsidRPr="00091FCF">
              <w:rPr>
                <w:rFonts w:ascii="Cambria" w:hAnsi="Cambria"/>
                <w:b/>
                <w:sz w:val="18"/>
                <w:szCs w:val="18"/>
              </w:rPr>
              <w:t>…….</w:t>
            </w:r>
            <w:proofErr w:type="gramEnd"/>
            <w:r w:rsidRPr="00091FCF">
              <w:rPr>
                <w:rFonts w:ascii="Cambria" w:hAnsi="Cambria"/>
                <w:b/>
                <w:sz w:val="18"/>
                <w:szCs w:val="18"/>
              </w:rPr>
              <w:t>.</w:t>
            </w:r>
          </w:p>
          <w:p w14:paraId="65CD737B" w14:textId="77777777" w:rsidR="00512323" w:rsidRDefault="00512323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0D54C2B" w14:textId="303D2229" w:rsidR="00CD1626" w:rsidRPr="00512323" w:rsidRDefault="00512323" w:rsidP="00512323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*zaznaczyć właściwe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 xml:space="preserve">, będzie uczestniczyć w wykonywaniu zamówienia i </w:t>
      </w:r>
      <w:proofErr w:type="gramStart"/>
      <w:r w:rsidRPr="001B3B08">
        <w:rPr>
          <w:rFonts w:ascii="Cambria" w:hAnsi="Cambria" w:cs="Arial"/>
          <w:sz w:val="18"/>
          <w:szCs w:val="18"/>
        </w:rPr>
        <w:t>posiada  niezbędne</w:t>
      </w:r>
      <w:proofErr w:type="gramEnd"/>
      <w:r w:rsidRPr="001B3B08">
        <w:rPr>
          <w:rFonts w:ascii="Cambria" w:hAnsi="Cambria" w:cs="Arial"/>
          <w:sz w:val="18"/>
          <w:szCs w:val="18"/>
        </w:rPr>
        <w:t xml:space="preserve">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</w:t>
      </w:r>
      <w:proofErr w:type="gramStart"/>
      <w:r w:rsidRPr="00905E0F">
        <w:rPr>
          <w:rFonts w:ascii="Cambria" w:hAnsi="Cambria"/>
          <w:sz w:val="16"/>
          <w:szCs w:val="16"/>
        </w:rPr>
        <w:t>( jeżeli</w:t>
      </w:r>
      <w:proofErr w:type="gramEnd"/>
      <w:r w:rsidRPr="00905E0F">
        <w:rPr>
          <w:rFonts w:ascii="Cambria" w:hAnsi="Cambria"/>
          <w:sz w:val="16"/>
          <w:szCs w:val="16"/>
        </w:rPr>
        <w:t xml:space="preserve">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CE2BC" w14:textId="77777777" w:rsidR="0000389B" w:rsidRDefault="0000389B">
      <w:r>
        <w:separator/>
      </w:r>
    </w:p>
  </w:endnote>
  <w:endnote w:type="continuationSeparator" w:id="0">
    <w:p w14:paraId="1D1F47AB" w14:textId="77777777" w:rsidR="0000389B" w:rsidRDefault="0000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5298D" w14:textId="77777777" w:rsidR="0000389B" w:rsidRDefault="0000389B">
      <w:r>
        <w:separator/>
      </w:r>
    </w:p>
  </w:footnote>
  <w:footnote w:type="continuationSeparator" w:id="0">
    <w:p w14:paraId="41B69470" w14:textId="77777777" w:rsidR="0000389B" w:rsidRDefault="00003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A8F94" w14:textId="6CADF13C" w:rsidR="00B06734" w:rsidRDefault="00B06734" w:rsidP="00F26A7D">
    <w:pPr>
      <w:pStyle w:val="Nagwek"/>
      <w:rPr>
        <w:rFonts w:ascii="Cambria" w:hAnsi="Cambria"/>
        <w:sz w:val="20"/>
        <w:szCs w:val="20"/>
        <w:lang w:val="pl-PL"/>
      </w:rPr>
    </w:pPr>
    <w:bookmarkStart w:id="2" w:name="_Hlk93437394"/>
    <w:bookmarkStart w:id="3" w:name="_Hlk93437395"/>
    <w:bookmarkStart w:id="4" w:name="_Hlk93437441"/>
    <w:bookmarkStart w:id="5" w:name="_Hlk93437442"/>
    <w:bookmarkStart w:id="6" w:name="_Hlk93437470"/>
    <w:bookmarkStart w:id="7" w:name="_Hlk93437471"/>
    <w:bookmarkStart w:id="8" w:name="_Hlk93437492"/>
    <w:bookmarkStart w:id="9" w:name="_Hlk93437493"/>
    <w:bookmarkStart w:id="10" w:name="_Hlk93437516"/>
    <w:bookmarkStart w:id="11" w:name="_Hlk93437517"/>
    <w:bookmarkStart w:id="12" w:name="_Hlk93437519"/>
    <w:bookmarkStart w:id="13" w:name="_Hlk93437520"/>
    <w:bookmarkStart w:id="14" w:name="_Hlk93437547"/>
    <w:bookmarkStart w:id="15" w:name="_Hlk93437548"/>
    <w:bookmarkStart w:id="16" w:name="_Hlk93437580"/>
    <w:bookmarkStart w:id="17" w:name="_Hlk93437581"/>
    <w:bookmarkStart w:id="18" w:name="_Hlk93437678"/>
    <w:bookmarkStart w:id="19" w:name="_Hlk93437679"/>
    <w:bookmarkStart w:id="20" w:name="_Hlk93437777"/>
    <w:bookmarkStart w:id="21" w:name="_Hlk93437778"/>
    <w:bookmarkStart w:id="22" w:name="_Hlk112832107"/>
    <w:bookmarkStart w:id="23" w:name="_Hlk112832108"/>
    <w:bookmarkStart w:id="24" w:name="_Hlk112832348"/>
    <w:bookmarkStart w:id="25" w:name="_Hlk112832349"/>
    <w:bookmarkStart w:id="26" w:name="_Hlk210208328"/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p w14:paraId="1C1AC144" w14:textId="77777777" w:rsidR="0023113F" w:rsidRPr="0023113F" w:rsidRDefault="0023113F" w:rsidP="0023113F">
    <w:pPr>
      <w:pStyle w:val="Nagwek"/>
      <w:tabs>
        <w:tab w:val="left" w:pos="1440"/>
      </w:tabs>
      <w:rPr>
        <w:rFonts w:ascii="Cambria" w:hAnsi="Cambria"/>
        <w:b/>
        <w:sz w:val="20"/>
        <w:szCs w:val="20"/>
        <w:lang w:val="pl-PL"/>
      </w:rPr>
    </w:pPr>
    <w:r w:rsidRPr="0023113F">
      <w:rPr>
        <w:rFonts w:ascii="Cambria" w:hAnsi="Cambria"/>
        <w:b/>
        <w:sz w:val="20"/>
        <w:szCs w:val="20"/>
        <w:lang w:val="pl-PL"/>
      </w:rPr>
      <w:t>Numer referencyjny: IDRGŚ.271.5.2026</w:t>
    </w:r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535534390">
    <w:abstractNumId w:val="38"/>
  </w:num>
  <w:num w:numId="2" w16cid:durableId="883640224">
    <w:abstractNumId w:val="45"/>
  </w:num>
  <w:num w:numId="3" w16cid:durableId="1253976380">
    <w:abstractNumId w:val="31"/>
  </w:num>
  <w:num w:numId="4" w16cid:durableId="828639765">
    <w:abstractNumId w:val="26"/>
  </w:num>
  <w:num w:numId="5" w16cid:durableId="2106488399">
    <w:abstractNumId w:val="19"/>
  </w:num>
  <w:num w:numId="6" w16cid:durableId="1520966932">
    <w:abstractNumId w:val="35"/>
  </w:num>
  <w:num w:numId="7" w16cid:durableId="1451171820">
    <w:abstractNumId w:val="39"/>
  </w:num>
  <w:num w:numId="8" w16cid:durableId="870218986">
    <w:abstractNumId w:val="23"/>
  </w:num>
  <w:num w:numId="9" w16cid:durableId="1158155111">
    <w:abstractNumId w:val="52"/>
  </w:num>
  <w:num w:numId="10" w16cid:durableId="1628311844">
    <w:abstractNumId w:val="57"/>
  </w:num>
  <w:num w:numId="11" w16cid:durableId="99187319">
    <w:abstractNumId w:val="20"/>
  </w:num>
  <w:num w:numId="12" w16cid:durableId="412357151">
    <w:abstractNumId w:val="55"/>
  </w:num>
  <w:num w:numId="13" w16cid:durableId="2119913191">
    <w:abstractNumId w:val="56"/>
  </w:num>
  <w:num w:numId="14" w16cid:durableId="242419011">
    <w:abstractNumId w:val="12"/>
  </w:num>
  <w:num w:numId="15" w16cid:durableId="1420171830">
    <w:abstractNumId w:val="27"/>
  </w:num>
  <w:num w:numId="16" w16cid:durableId="783580333">
    <w:abstractNumId w:val="34"/>
  </w:num>
  <w:num w:numId="17" w16cid:durableId="834687434">
    <w:abstractNumId w:val="51"/>
  </w:num>
  <w:num w:numId="18" w16cid:durableId="546570269">
    <w:abstractNumId w:val="22"/>
  </w:num>
  <w:num w:numId="19" w16cid:durableId="982350066">
    <w:abstractNumId w:val="14"/>
  </w:num>
  <w:num w:numId="20" w16cid:durableId="1241449065">
    <w:abstractNumId w:val="17"/>
  </w:num>
  <w:num w:numId="21" w16cid:durableId="11424492">
    <w:abstractNumId w:val="46"/>
  </w:num>
  <w:num w:numId="22" w16cid:durableId="1025670778">
    <w:abstractNumId w:val="18"/>
  </w:num>
  <w:num w:numId="23" w16cid:durableId="1395464761">
    <w:abstractNumId w:val="50"/>
  </w:num>
  <w:num w:numId="24" w16cid:durableId="1958019972">
    <w:abstractNumId w:val="48"/>
  </w:num>
  <w:num w:numId="25" w16cid:durableId="906693212">
    <w:abstractNumId w:val="21"/>
  </w:num>
  <w:num w:numId="26" w16cid:durableId="211663505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5987241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454535">
    <w:abstractNumId w:val="3"/>
  </w:num>
  <w:num w:numId="29" w16cid:durableId="1271622458">
    <w:abstractNumId w:val="8"/>
  </w:num>
  <w:num w:numId="30" w16cid:durableId="1940945340">
    <w:abstractNumId w:val="2"/>
  </w:num>
  <w:num w:numId="31" w16cid:durableId="27222592">
    <w:abstractNumId w:val="44"/>
  </w:num>
  <w:num w:numId="32" w16cid:durableId="1021273728">
    <w:abstractNumId w:val="10"/>
  </w:num>
  <w:num w:numId="33" w16cid:durableId="885340563">
    <w:abstractNumId w:val="29"/>
  </w:num>
  <w:num w:numId="34" w16cid:durableId="2045398599">
    <w:abstractNumId w:val="47"/>
  </w:num>
  <w:num w:numId="35" w16cid:durableId="479466023">
    <w:abstractNumId w:val="16"/>
  </w:num>
  <w:num w:numId="36" w16cid:durableId="1338770156">
    <w:abstractNumId w:val="54"/>
  </w:num>
  <w:num w:numId="37" w16cid:durableId="97992109">
    <w:abstractNumId w:val="15"/>
  </w:num>
  <w:num w:numId="38" w16cid:durableId="1147551004">
    <w:abstractNumId w:val="9"/>
  </w:num>
  <w:num w:numId="39" w16cid:durableId="1790588629">
    <w:abstractNumId w:val="24"/>
  </w:num>
  <w:num w:numId="40" w16cid:durableId="1741243648">
    <w:abstractNumId w:val="41"/>
  </w:num>
  <w:num w:numId="41" w16cid:durableId="97873161">
    <w:abstractNumId w:val="36"/>
  </w:num>
  <w:num w:numId="42" w16cid:durableId="64920932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02737642">
    <w:abstractNumId w:val="28"/>
  </w:num>
  <w:num w:numId="44" w16cid:durableId="423694603">
    <w:abstractNumId w:val="25"/>
  </w:num>
  <w:num w:numId="45" w16cid:durableId="735202382">
    <w:abstractNumId w:val="13"/>
  </w:num>
  <w:num w:numId="46" w16cid:durableId="1654218701">
    <w:abstractNumId w:val="30"/>
  </w:num>
  <w:num w:numId="47" w16cid:durableId="1277787475">
    <w:abstractNumId w:val="42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 w16cid:durableId="1922058840">
    <w:abstractNumId w:val="33"/>
  </w:num>
  <w:num w:numId="49" w16cid:durableId="261841668">
    <w:abstractNumId w:val="11"/>
  </w:num>
  <w:num w:numId="50" w16cid:durableId="1519081110">
    <w:abstractNumId w:val="42"/>
  </w:num>
  <w:num w:numId="51" w16cid:durableId="1489244144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389B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2AD5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4C49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925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4D8D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113F"/>
    <w:rsid w:val="002331B4"/>
    <w:rsid w:val="002336C0"/>
    <w:rsid w:val="00233770"/>
    <w:rsid w:val="002365B7"/>
    <w:rsid w:val="0024032C"/>
    <w:rsid w:val="00241840"/>
    <w:rsid w:val="00241C6C"/>
    <w:rsid w:val="002447F6"/>
    <w:rsid w:val="00246A11"/>
    <w:rsid w:val="00247180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5E6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32B0"/>
    <w:rsid w:val="003057FB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284A"/>
    <w:rsid w:val="0041331B"/>
    <w:rsid w:val="00414CF9"/>
    <w:rsid w:val="00420580"/>
    <w:rsid w:val="00422FC5"/>
    <w:rsid w:val="00423457"/>
    <w:rsid w:val="004245B7"/>
    <w:rsid w:val="00427A12"/>
    <w:rsid w:val="00431F8D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2F1A"/>
    <w:rsid w:val="004538F2"/>
    <w:rsid w:val="00457BC4"/>
    <w:rsid w:val="00460E98"/>
    <w:rsid w:val="00460EBC"/>
    <w:rsid w:val="004617BB"/>
    <w:rsid w:val="00462A4F"/>
    <w:rsid w:val="004639B5"/>
    <w:rsid w:val="0046710B"/>
    <w:rsid w:val="0047062C"/>
    <w:rsid w:val="00472F97"/>
    <w:rsid w:val="004748C0"/>
    <w:rsid w:val="00477ADD"/>
    <w:rsid w:val="00480774"/>
    <w:rsid w:val="004825FF"/>
    <w:rsid w:val="00483B12"/>
    <w:rsid w:val="0048495B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323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8B8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97531"/>
    <w:rsid w:val="005A1915"/>
    <w:rsid w:val="005A3AF6"/>
    <w:rsid w:val="005A4EF6"/>
    <w:rsid w:val="005A7D9C"/>
    <w:rsid w:val="005B4C14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0612"/>
    <w:rsid w:val="006230E3"/>
    <w:rsid w:val="00631F41"/>
    <w:rsid w:val="00633F9C"/>
    <w:rsid w:val="00634675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2928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3AA"/>
    <w:rsid w:val="006F5C85"/>
    <w:rsid w:val="006F6AE8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62C6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E6E16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1AD1"/>
    <w:rsid w:val="00802C0B"/>
    <w:rsid w:val="00803828"/>
    <w:rsid w:val="00804611"/>
    <w:rsid w:val="00804BCA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4AD9"/>
    <w:rsid w:val="008375EC"/>
    <w:rsid w:val="0083780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80B70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A795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56C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1602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5776"/>
    <w:rsid w:val="00A97F70"/>
    <w:rsid w:val="00AA4266"/>
    <w:rsid w:val="00AB2527"/>
    <w:rsid w:val="00AB3F60"/>
    <w:rsid w:val="00AC235C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59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0673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97D69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2019"/>
    <w:rsid w:val="00BB7015"/>
    <w:rsid w:val="00BC025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2FEB"/>
    <w:rsid w:val="00C4348A"/>
    <w:rsid w:val="00C451BB"/>
    <w:rsid w:val="00C51F8C"/>
    <w:rsid w:val="00C5533B"/>
    <w:rsid w:val="00C56A12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4793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59E"/>
    <w:rsid w:val="00D37E9A"/>
    <w:rsid w:val="00D40B46"/>
    <w:rsid w:val="00D4235E"/>
    <w:rsid w:val="00D43B7C"/>
    <w:rsid w:val="00D45251"/>
    <w:rsid w:val="00D45FA3"/>
    <w:rsid w:val="00D4687A"/>
    <w:rsid w:val="00D46968"/>
    <w:rsid w:val="00D51AC3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40E3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47F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0295F"/>
    <w:rsid w:val="00E110B9"/>
    <w:rsid w:val="00E11444"/>
    <w:rsid w:val="00E16EEB"/>
    <w:rsid w:val="00E176CD"/>
    <w:rsid w:val="00E21C70"/>
    <w:rsid w:val="00E2384B"/>
    <w:rsid w:val="00E23DFE"/>
    <w:rsid w:val="00E274B5"/>
    <w:rsid w:val="00E275BE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671A0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EF6B12"/>
    <w:rsid w:val="00F0084C"/>
    <w:rsid w:val="00F042DF"/>
    <w:rsid w:val="00F05931"/>
    <w:rsid w:val="00F05A21"/>
    <w:rsid w:val="00F05BE3"/>
    <w:rsid w:val="00F05C67"/>
    <w:rsid w:val="00F102C3"/>
    <w:rsid w:val="00F11020"/>
    <w:rsid w:val="00F1323B"/>
    <w:rsid w:val="00F141E3"/>
    <w:rsid w:val="00F15DE9"/>
    <w:rsid w:val="00F21C6C"/>
    <w:rsid w:val="00F21EE8"/>
    <w:rsid w:val="00F226D3"/>
    <w:rsid w:val="00F237E1"/>
    <w:rsid w:val="00F26A7D"/>
    <w:rsid w:val="00F26F8C"/>
    <w:rsid w:val="00F30043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9637A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4235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38</cp:revision>
  <cp:lastPrinted>2013-04-03T06:33:00Z</cp:lastPrinted>
  <dcterms:created xsi:type="dcterms:W3CDTF">2025-10-24T13:22:00Z</dcterms:created>
  <dcterms:modified xsi:type="dcterms:W3CDTF">2026-08-21T07:44:00Z</dcterms:modified>
</cp:coreProperties>
</file>