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6BE67FA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5B4C14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bookmarkEnd w:id="1"/>
    <w:p w14:paraId="6D5C04B1" w14:textId="77777777" w:rsidR="00FF3576" w:rsidRPr="005C7B29" w:rsidRDefault="00FF3576" w:rsidP="00FF3576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r w:rsidRPr="005C7B29">
        <w:rPr>
          <w:rFonts w:ascii="Cambria" w:hAnsi="Cambria"/>
          <w:b/>
          <w:bCs/>
          <w:sz w:val="20"/>
          <w:szCs w:val="20"/>
        </w:rPr>
        <w:t>„Zagospodarowanie terenu na działce 478/1 w msc. Szczukowskie Górki na cele turystyczne i</w:t>
      </w:r>
      <w:r>
        <w:rPr>
          <w:rFonts w:ascii="Cambria" w:hAnsi="Cambria"/>
          <w:b/>
          <w:bCs/>
          <w:sz w:val="20"/>
          <w:szCs w:val="20"/>
        </w:rPr>
        <w:t> </w:t>
      </w:r>
      <w:r w:rsidRPr="005C7B29">
        <w:rPr>
          <w:rFonts w:ascii="Cambria" w:hAnsi="Cambria"/>
          <w:b/>
          <w:bCs/>
          <w:sz w:val="20"/>
          <w:szCs w:val="20"/>
        </w:rPr>
        <w:t>rekreacyjne”</w:t>
      </w:r>
    </w:p>
    <w:p w14:paraId="445E3924" w14:textId="77777777" w:rsidR="00BB2019" w:rsidRPr="0083018F" w:rsidRDefault="00BB2019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48D6CA40" w:rsidR="00CD1626" w:rsidRPr="00834AD9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="00AE2659">
              <w:rPr>
                <w:rFonts w:ascii="Cambria" w:eastAsia="Calibri" w:hAnsi="Cambria"/>
                <w:bCs/>
                <w:sz w:val="18"/>
                <w:szCs w:val="18"/>
              </w:rPr>
              <w:t>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0D54C2B" w14:textId="77777777" w:rsidR="00CD1626" w:rsidRPr="000179C9" w:rsidRDefault="00CD1626" w:rsidP="00AE265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31EC" w14:textId="77777777" w:rsidR="00655D5D" w:rsidRDefault="00655D5D">
      <w:r>
        <w:separator/>
      </w:r>
    </w:p>
  </w:endnote>
  <w:endnote w:type="continuationSeparator" w:id="0">
    <w:p w14:paraId="1BF226BD" w14:textId="77777777" w:rsidR="00655D5D" w:rsidRDefault="0065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20B0502050508020304"/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C5737EA" w14:textId="08EBF71E" w:rsidR="002D2157" w:rsidRDefault="002D2157" w:rsidP="002D2157">
    <w:pPr>
      <w:spacing w:line="360" w:lineRule="auto"/>
      <w:ind w:left="10490"/>
      <w:rPr>
        <w:rFonts w:ascii="Cambria" w:hAnsi="Cambria" w:cs="Arial"/>
        <w:i/>
        <w:sz w:val="16"/>
        <w:szCs w:val="16"/>
      </w:rPr>
    </w:pPr>
    <w:r w:rsidRPr="002D2157">
      <w:rPr>
        <w:rFonts w:ascii="Cambria" w:hAnsi="Cambria" w:cs="Arial"/>
        <w:i/>
        <w:sz w:val="16"/>
        <w:szCs w:val="16"/>
      </w:rPr>
      <w:drawing>
        <wp:inline distT="0" distB="0" distL="0" distR="0" wp14:anchorId="261E7E18" wp14:editId="0EAFCA2E">
          <wp:extent cx="866775" cy="647700"/>
          <wp:effectExtent l="0" t="0" r="9525" b="0"/>
          <wp:docPr id="198917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B6FA" w14:textId="77777777" w:rsidR="002D2157" w:rsidRDefault="002D2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22925" w14:textId="77777777" w:rsidR="00655D5D" w:rsidRDefault="00655D5D">
      <w:r>
        <w:separator/>
      </w:r>
    </w:p>
  </w:footnote>
  <w:footnote w:type="continuationSeparator" w:id="0">
    <w:p w14:paraId="52C5CCE4" w14:textId="77777777" w:rsidR="00655D5D" w:rsidRDefault="0065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E166" w14:textId="77777777" w:rsidR="002D2157" w:rsidRDefault="002D21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93437394"/>
  <w:bookmarkStart w:id="3" w:name="_Hlk93437395"/>
  <w:bookmarkStart w:id="4" w:name="_Hlk93437441"/>
  <w:bookmarkStart w:id="5" w:name="_Hlk93437442"/>
  <w:bookmarkStart w:id="6" w:name="_Hlk93437470"/>
  <w:bookmarkStart w:id="7" w:name="_Hlk93437471"/>
  <w:bookmarkStart w:id="8" w:name="_Hlk93437492"/>
  <w:bookmarkStart w:id="9" w:name="_Hlk93437493"/>
  <w:bookmarkStart w:id="10" w:name="_Hlk93437516"/>
  <w:bookmarkStart w:id="11" w:name="_Hlk93437517"/>
  <w:bookmarkStart w:id="12" w:name="_Hlk93437519"/>
  <w:bookmarkStart w:id="13" w:name="_Hlk93437520"/>
  <w:bookmarkStart w:id="14" w:name="_Hlk93437547"/>
  <w:bookmarkStart w:id="15" w:name="_Hlk93437548"/>
  <w:bookmarkStart w:id="16" w:name="_Hlk93437580"/>
  <w:bookmarkStart w:id="17" w:name="_Hlk93437581"/>
  <w:bookmarkStart w:id="18" w:name="_Hlk93437678"/>
  <w:bookmarkStart w:id="19" w:name="_Hlk93437679"/>
  <w:bookmarkStart w:id="20" w:name="_Hlk93437777"/>
  <w:bookmarkStart w:id="21" w:name="_Hlk93437778"/>
  <w:bookmarkStart w:id="22" w:name="_Hlk112832107"/>
  <w:bookmarkStart w:id="23" w:name="_Hlk112832108"/>
  <w:bookmarkStart w:id="24" w:name="_Hlk112832348"/>
  <w:bookmarkStart w:id="25" w:name="_Hlk112832349"/>
  <w:bookmarkStart w:id="26" w:name="_Hlk210208328"/>
  <w:p w14:paraId="20F2BD69" w14:textId="77777777" w:rsidR="00F26A7D" w:rsidRPr="00115F4E" w:rsidRDefault="00F26A7D" w:rsidP="00F26A7D">
    <w:pPr>
      <w:pStyle w:val="Nagwek"/>
      <w:jc w:val="center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7D4DAB">
      <w:rPr>
        <w:rFonts w:ascii="Cambria" w:hAnsi="Cambria"/>
        <w:b/>
        <w:sz w:val="20"/>
        <w:szCs w:val="20"/>
      </w:rPr>
      <w:fldChar w:fldCharType="begin"/>
    </w:r>
    <w:r w:rsidR="007D4DAB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7D4DAB">
      <w:rPr>
        <w:rFonts w:ascii="Cambria" w:hAnsi="Cambria"/>
        <w:b/>
        <w:sz w:val="20"/>
        <w:szCs w:val="20"/>
      </w:rPr>
      <w:fldChar w:fldCharType="separate"/>
    </w:r>
    <w:r w:rsidR="00000000">
      <w:rPr>
        <w:rFonts w:ascii="Cambria" w:hAnsi="Cambria"/>
        <w:b/>
        <w:sz w:val="20"/>
        <w:szCs w:val="20"/>
      </w:rPr>
      <w:fldChar w:fldCharType="begin"/>
    </w:r>
    <w:r w:rsidR="00000000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000000">
      <w:rPr>
        <w:rFonts w:ascii="Cambria" w:hAnsi="Cambria"/>
        <w:b/>
        <w:sz w:val="20"/>
        <w:szCs w:val="20"/>
      </w:rPr>
      <w:fldChar w:fldCharType="separate"/>
    </w:r>
    <w:r w:rsidR="002D2157">
      <w:rPr>
        <w:rFonts w:ascii="Cambria" w:hAnsi="Cambria"/>
        <w:b/>
        <w:sz w:val="20"/>
        <w:szCs w:val="20"/>
      </w:rPr>
      <w:pict w14:anchorId="2F6DB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7pt;height:34.5pt">
          <v:imagedata r:id="rId1" r:href="rId2"/>
        </v:shape>
      </w:pict>
    </w:r>
    <w:r w:rsidR="00000000">
      <w:rPr>
        <w:rFonts w:ascii="Cambria" w:hAnsi="Cambria"/>
        <w:b/>
        <w:sz w:val="20"/>
        <w:szCs w:val="20"/>
      </w:rPr>
      <w:fldChar w:fldCharType="end"/>
    </w:r>
    <w:r w:rsidR="007D4DAB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1B5927E9" w14:textId="77777777" w:rsidR="00F26A7D" w:rsidRDefault="00F26A7D" w:rsidP="00F26A7D">
    <w:pPr>
      <w:pStyle w:val="Nagwek"/>
      <w:rPr>
        <w:rFonts w:ascii="Cambria" w:hAnsi="Cambria"/>
        <w:b/>
        <w:sz w:val="20"/>
        <w:szCs w:val="20"/>
        <w:lang w:val="pl-PL"/>
      </w:rPr>
    </w:pPr>
  </w:p>
  <w:p w14:paraId="00EA8F94" w14:textId="6CADF13C" w:rsidR="00B06734" w:rsidRDefault="00B06734" w:rsidP="00F26A7D">
    <w:pPr>
      <w:pStyle w:val="Nagwek"/>
      <w:rPr>
        <w:rFonts w:ascii="Cambria" w:hAnsi="Cambria"/>
        <w:sz w:val="20"/>
        <w:szCs w:val="20"/>
        <w:lang w:val="pl-PL"/>
      </w:rPr>
    </w:pPr>
  </w:p>
  <w:p w14:paraId="19B11106" w14:textId="3DF5E644" w:rsidR="00D3759E" w:rsidRPr="00B06734" w:rsidRDefault="00B06734" w:rsidP="00B06734">
    <w:pPr>
      <w:pStyle w:val="Nagwek"/>
      <w:rPr>
        <w:rFonts w:ascii="Cambria" w:hAnsi="Cambria"/>
        <w:b/>
        <w:sz w:val="20"/>
        <w:lang w:val="pl-PL"/>
      </w:rPr>
    </w:pPr>
    <w:r w:rsidRPr="00581CFA">
      <w:rPr>
        <w:rFonts w:ascii="Cambria" w:hAnsi="Cambria"/>
        <w:b/>
        <w:sz w:val="20"/>
        <w:szCs w:val="20"/>
        <w:lang w:val="pl-PL"/>
      </w:rPr>
      <w:t>Numer referencyjny:</w:t>
    </w:r>
    <w:r w:rsidRPr="008B5B29">
      <w:rPr>
        <w:rFonts w:ascii="Cambria" w:hAnsi="Cambria"/>
        <w:b/>
        <w:sz w:val="20"/>
        <w:szCs w:val="20"/>
        <w:lang w:val="pl-PL"/>
      </w:rPr>
      <w:t xml:space="preserve"> </w:t>
    </w:r>
    <w:r w:rsidR="002322C2" w:rsidRPr="005C7B29">
      <w:rPr>
        <w:rFonts w:ascii="Cambria" w:hAnsi="Cambria" w:cs="Arial"/>
        <w:b/>
        <w:sz w:val="20"/>
        <w:szCs w:val="20"/>
        <w:lang w:val="pl-PL"/>
      </w:rPr>
      <w:t>PRI.271.2.20.2026.EP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604C2" w14:textId="77777777" w:rsidR="002D2157" w:rsidRDefault="002D21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35534390">
    <w:abstractNumId w:val="38"/>
  </w:num>
  <w:num w:numId="2" w16cid:durableId="883640224">
    <w:abstractNumId w:val="45"/>
  </w:num>
  <w:num w:numId="3" w16cid:durableId="1253976380">
    <w:abstractNumId w:val="31"/>
  </w:num>
  <w:num w:numId="4" w16cid:durableId="828639765">
    <w:abstractNumId w:val="26"/>
  </w:num>
  <w:num w:numId="5" w16cid:durableId="2106488399">
    <w:abstractNumId w:val="19"/>
  </w:num>
  <w:num w:numId="6" w16cid:durableId="1520966932">
    <w:abstractNumId w:val="35"/>
  </w:num>
  <w:num w:numId="7" w16cid:durableId="1451171820">
    <w:abstractNumId w:val="39"/>
  </w:num>
  <w:num w:numId="8" w16cid:durableId="870218986">
    <w:abstractNumId w:val="23"/>
  </w:num>
  <w:num w:numId="9" w16cid:durableId="1158155111">
    <w:abstractNumId w:val="52"/>
  </w:num>
  <w:num w:numId="10" w16cid:durableId="1628311844">
    <w:abstractNumId w:val="57"/>
  </w:num>
  <w:num w:numId="11" w16cid:durableId="99187319">
    <w:abstractNumId w:val="20"/>
  </w:num>
  <w:num w:numId="12" w16cid:durableId="412357151">
    <w:abstractNumId w:val="55"/>
  </w:num>
  <w:num w:numId="13" w16cid:durableId="2119913191">
    <w:abstractNumId w:val="56"/>
  </w:num>
  <w:num w:numId="14" w16cid:durableId="242419011">
    <w:abstractNumId w:val="12"/>
  </w:num>
  <w:num w:numId="15" w16cid:durableId="1420171830">
    <w:abstractNumId w:val="27"/>
  </w:num>
  <w:num w:numId="16" w16cid:durableId="783580333">
    <w:abstractNumId w:val="34"/>
  </w:num>
  <w:num w:numId="17" w16cid:durableId="834687434">
    <w:abstractNumId w:val="51"/>
  </w:num>
  <w:num w:numId="18" w16cid:durableId="546570269">
    <w:abstractNumId w:val="22"/>
  </w:num>
  <w:num w:numId="19" w16cid:durableId="982350066">
    <w:abstractNumId w:val="14"/>
  </w:num>
  <w:num w:numId="20" w16cid:durableId="1241449065">
    <w:abstractNumId w:val="17"/>
  </w:num>
  <w:num w:numId="21" w16cid:durableId="11424492">
    <w:abstractNumId w:val="46"/>
  </w:num>
  <w:num w:numId="22" w16cid:durableId="1025670778">
    <w:abstractNumId w:val="18"/>
  </w:num>
  <w:num w:numId="23" w16cid:durableId="1395464761">
    <w:abstractNumId w:val="50"/>
  </w:num>
  <w:num w:numId="24" w16cid:durableId="1958019972">
    <w:abstractNumId w:val="48"/>
  </w:num>
  <w:num w:numId="25" w16cid:durableId="906693212">
    <w:abstractNumId w:val="21"/>
  </w:num>
  <w:num w:numId="26" w16cid:durableId="211663505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5987241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454535">
    <w:abstractNumId w:val="3"/>
  </w:num>
  <w:num w:numId="29" w16cid:durableId="1271622458">
    <w:abstractNumId w:val="8"/>
  </w:num>
  <w:num w:numId="30" w16cid:durableId="1940945340">
    <w:abstractNumId w:val="2"/>
  </w:num>
  <w:num w:numId="31" w16cid:durableId="27222592">
    <w:abstractNumId w:val="44"/>
  </w:num>
  <w:num w:numId="32" w16cid:durableId="1021273728">
    <w:abstractNumId w:val="10"/>
  </w:num>
  <w:num w:numId="33" w16cid:durableId="885340563">
    <w:abstractNumId w:val="29"/>
  </w:num>
  <w:num w:numId="34" w16cid:durableId="2045398599">
    <w:abstractNumId w:val="47"/>
  </w:num>
  <w:num w:numId="35" w16cid:durableId="479466023">
    <w:abstractNumId w:val="16"/>
  </w:num>
  <w:num w:numId="36" w16cid:durableId="1338770156">
    <w:abstractNumId w:val="54"/>
  </w:num>
  <w:num w:numId="37" w16cid:durableId="97992109">
    <w:abstractNumId w:val="15"/>
  </w:num>
  <w:num w:numId="38" w16cid:durableId="1147551004">
    <w:abstractNumId w:val="9"/>
  </w:num>
  <w:num w:numId="39" w16cid:durableId="1790588629">
    <w:abstractNumId w:val="24"/>
  </w:num>
  <w:num w:numId="40" w16cid:durableId="1741243648">
    <w:abstractNumId w:val="41"/>
  </w:num>
  <w:num w:numId="41" w16cid:durableId="97873161">
    <w:abstractNumId w:val="36"/>
  </w:num>
  <w:num w:numId="42" w16cid:durableId="6492093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02737642">
    <w:abstractNumId w:val="28"/>
  </w:num>
  <w:num w:numId="44" w16cid:durableId="423694603">
    <w:abstractNumId w:val="25"/>
  </w:num>
  <w:num w:numId="45" w16cid:durableId="735202382">
    <w:abstractNumId w:val="13"/>
  </w:num>
  <w:num w:numId="46" w16cid:durableId="1654218701">
    <w:abstractNumId w:val="30"/>
  </w:num>
  <w:num w:numId="47" w16cid:durableId="1277787475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922058840">
    <w:abstractNumId w:val="33"/>
  </w:num>
  <w:num w:numId="49" w16cid:durableId="261841668">
    <w:abstractNumId w:val="11"/>
  </w:num>
  <w:num w:numId="50" w16cid:durableId="1519081110">
    <w:abstractNumId w:val="42"/>
  </w:num>
  <w:num w:numId="51" w16cid:durableId="1489244144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4C49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22C2"/>
    <w:rsid w:val="002336C0"/>
    <w:rsid w:val="00233770"/>
    <w:rsid w:val="002365B7"/>
    <w:rsid w:val="0024032C"/>
    <w:rsid w:val="00241840"/>
    <w:rsid w:val="00241C6C"/>
    <w:rsid w:val="002447F6"/>
    <w:rsid w:val="00246A11"/>
    <w:rsid w:val="00247180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5E6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2157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32B0"/>
    <w:rsid w:val="003057FB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284A"/>
    <w:rsid w:val="0041331B"/>
    <w:rsid w:val="00414CF9"/>
    <w:rsid w:val="00420580"/>
    <w:rsid w:val="00422FC5"/>
    <w:rsid w:val="00423457"/>
    <w:rsid w:val="004245B7"/>
    <w:rsid w:val="00427A12"/>
    <w:rsid w:val="00431F8D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2770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8B8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97531"/>
    <w:rsid w:val="005A1915"/>
    <w:rsid w:val="005A3AF6"/>
    <w:rsid w:val="005A4EF6"/>
    <w:rsid w:val="005A7D9C"/>
    <w:rsid w:val="005B4C14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0612"/>
    <w:rsid w:val="006230E3"/>
    <w:rsid w:val="00631F41"/>
    <w:rsid w:val="00633F9C"/>
    <w:rsid w:val="00634675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5D5D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2928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6F6AE8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2C6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4DAB"/>
    <w:rsid w:val="007D5D10"/>
    <w:rsid w:val="007E08D6"/>
    <w:rsid w:val="007E23AC"/>
    <w:rsid w:val="007E6310"/>
    <w:rsid w:val="007E6E16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4611"/>
    <w:rsid w:val="00804BCA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6DF3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5776"/>
    <w:rsid w:val="00A97F70"/>
    <w:rsid w:val="00AA4266"/>
    <w:rsid w:val="00AB2527"/>
    <w:rsid w:val="00AB3F60"/>
    <w:rsid w:val="00AC235C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59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0673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97D69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2019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2FEB"/>
    <w:rsid w:val="00C4348A"/>
    <w:rsid w:val="00C451BB"/>
    <w:rsid w:val="00C51F8C"/>
    <w:rsid w:val="00C5533B"/>
    <w:rsid w:val="00C56A12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4793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40E3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95F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15DE9"/>
    <w:rsid w:val="00F21C6C"/>
    <w:rsid w:val="00F21EE8"/>
    <w:rsid w:val="00F226D3"/>
    <w:rsid w:val="00F237E1"/>
    <w:rsid w:val="00F26A7D"/>
    <w:rsid w:val="00F26F8C"/>
    <w:rsid w:val="00F30043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637A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4235"/>
    <w:rsid w:val="00FD77B3"/>
    <w:rsid w:val="00FE39AD"/>
    <w:rsid w:val="00FE3D47"/>
    <w:rsid w:val="00FE4CFE"/>
    <w:rsid w:val="00FF1B19"/>
    <w:rsid w:val="00FF27A4"/>
    <w:rsid w:val="00FF3576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UMiG Piekoszów</cp:lastModifiedBy>
  <cp:revision>33</cp:revision>
  <cp:lastPrinted>2013-04-03T06:33:00Z</cp:lastPrinted>
  <dcterms:created xsi:type="dcterms:W3CDTF">2025-10-24T13:22:00Z</dcterms:created>
  <dcterms:modified xsi:type="dcterms:W3CDTF">2026-08-14T11:23:00Z</dcterms:modified>
</cp:coreProperties>
</file>