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E87A6" w14:textId="5E59EA00" w:rsidR="00DA509A" w:rsidRPr="00930632" w:rsidRDefault="00940C71" w:rsidP="00111ECF">
      <w:pPr>
        <w:pStyle w:val="ust"/>
        <w:spacing w:before="120" w:after="120"/>
        <w:ind w:left="0" w:firstLine="0"/>
        <w:jc w:val="right"/>
        <w:rPr>
          <w:rFonts w:ascii="Calibri" w:hAnsi="Calibri" w:cs="Calibri"/>
          <w:b/>
          <w:sz w:val="20"/>
          <w:szCs w:val="20"/>
        </w:rPr>
      </w:pP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  <w:t xml:space="preserve">           </w:t>
      </w:r>
      <w:r w:rsidR="007F1E54" w:rsidRPr="00930632">
        <w:rPr>
          <w:rFonts w:ascii="Calibri" w:hAnsi="Calibri" w:cs="Calibri"/>
          <w:sz w:val="20"/>
          <w:szCs w:val="20"/>
        </w:rPr>
        <w:t xml:space="preserve">                     </w:t>
      </w:r>
      <w:r w:rsidR="0056694D" w:rsidRPr="00930632">
        <w:rPr>
          <w:rFonts w:ascii="Calibri" w:hAnsi="Calibri" w:cs="Calibri"/>
          <w:sz w:val="20"/>
          <w:szCs w:val="20"/>
        </w:rPr>
        <w:t xml:space="preserve">Załącznik nr </w:t>
      </w:r>
      <w:r w:rsidR="00EA0AC9" w:rsidRPr="00930632">
        <w:rPr>
          <w:rFonts w:ascii="Calibri" w:hAnsi="Calibri" w:cs="Calibri"/>
          <w:sz w:val="20"/>
          <w:szCs w:val="20"/>
        </w:rPr>
        <w:t>7</w:t>
      </w:r>
      <w:r w:rsidR="003E08F8" w:rsidRPr="00930632">
        <w:rPr>
          <w:rFonts w:ascii="Calibri" w:hAnsi="Calibri" w:cs="Calibri"/>
          <w:sz w:val="20"/>
          <w:szCs w:val="20"/>
        </w:rPr>
        <w:t xml:space="preserve"> do SWZ</w:t>
      </w:r>
    </w:p>
    <w:p w14:paraId="4D569304" w14:textId="77777777" w:rsidR="00DA509A" w:rsidRPr="00930632" w:rsidRDefault="00DA509A" w:rsidP="00D26572">
      <w:pPr>
        <w:ind w:right="39"/>
        <w:rPr>
          <w:rFonts w:ascii="Calibri" w:hAnsi="Calibri" w:cs="Calibri"/>
          <w:sz w:val="20"/>
          <w:szCs w:val="20"/>
        </w:rPr>
      </w:pPr>
    </w:p>
    <w:p w14:paraId="0D52E4A3" w14:textId="55F7FB24" w:rsidR="00D22BE4" w:rsidRPr="00930632" w:rsidRDefault="00DA509A" w:rsidP="00845A7B">
      <w:pPr>
        <w:rPr>
          <w:rFonts w:ascii="Calibri" w:hAnsi="Calibri" w:cs="Calibri"/>
          <w:sz w:val="20"/>
          <w:szCs w:val="20"/>
        </w:rPr>
      </w:pPr>
      <w:r w:rsidRPr="00930632">
        <w:rPr>
          <w:rFonts w:ascii="Calibri" w:hAnsi="Calibri" w:cs="Calibri"/>
          <w:sz w:val="20"/>
          <w:szCs w:val="20"/>
        </w:rPr>
        <w:t>................................................................</w:t>
      </w:r>
      <w:r w:rsidR="00D22BE4" w:rsidRPr="00930632">
        <w:rPr>
          <w:rFonts w:ascii="Calibri" w:hAnsi="Calibri" w:cs="Calibri"/>
          <w:sz w:val="20"/>
          <w:szCs w:val="20"/>
        </w:rPr>
        <w:t>...................</w:t>
      </w:r>
      <w:r w:rsidRPr="00930632">
        <w:rPr>
          <w:rFonts w:ascii="Calibri" w:hAnsi="Calibri" w:cs="Calibri"/>
          <w:sz w:val="20"/>
          <w:szCs w:val="20"/>
        </w:rPr>
        <w:tab/>
      </w:r>
      <w:r w:rsidR="0032655D" w:rsidRPr="00930632">
        <w:rPr>
          <w:rFonts w:ascii="Calibri" w:hAnsi="Calibri" w:cs="Calibri"/>
          <w:sz w:val="20"/>
          <w:szCs w:val="20"/>
        </w:rPr>
        <w:tab/>
      </w:r>
      <w:r w:rsidR="0032655D" w:rsidRPr="00930632">
        <w:rPr>
          <w:rFonts w:ascii="Calibri" w:hAnsi="Calibri" w:cs="Calibri"/>
          <w:sz w:val="20"/>
          <w:szCs w:val="20"/>
        </w:rPr>
        <w:tab/>
      </w:r>
      <w:r w:rsidR="0032655D" w:rsidRPr="00930632">
        <w:rPr>
          <w:rFonts w:ascii="Calibri" w:hAnsi="Calibri" w:cs="Calibri"/>
          <w:sz w:val="20"/>
          <w:szCs w:val="20"/>
        </w:rPr>
        <w:tab/>
      </w:r>
      <w:r w:rsidR="0032655D" w:rsidRPr="00930632">
        <w:rPr>
          <w:rFonts w:ascii="Calibri" w:hAnsi="Calibri" w:cs="Calibri"/>
          <w:sz w:val="20"/>
          <w:szCs w:val="20"/>
        </w:rPr>
        <w:tab/>
      </w:r>
      <w:r w:rsidR="0032655D" w:rsidRPr="00930632">
        <w:rPr>
          <w:rFonts w:ascii="Calibri" w:hAnsi="Calibri" w:cs="Calibri"/>
          <w:sz w:val="20"/>
          <w:szCs w:val="20"/>
        </w:rPr>
        <w:tab/>
      </w:r>
      <w:r w:rsidR="0032655D" w:rsidRPr="00930632">
        <w:rPr>
          <w:rFonts w:ascii="Calibri" w:hAnsi="Calibri" w:cs="Calibri"/>
          <w:sz w:val="20"/>
          <w:szCs w:val="20"/>
        </w:rPr>
        <w:tab/>
      </w:r>
      <w:r w:rsidR="00845A7B">
        <w:rPr>
          <w:rFonts w:ascii="Calibri" w:hAnsi="Calibri" w:cs="Calibri"/>
          <w:sz w:val="20"/>
          <w:szCs w:val="20"/>
        </w:rPr>
        <w:t xml:space="preserve">                           </w:t>
      </w:r>
      <w:r w:rsidR="00D22BE4" w:rsidRPr="00930632">
        <w:rPr>
          <w:rFonts w:ascii="Calibri" w:hAnsi="Calibri" w:cs="Calibri"/>
          <w:sz w:val="20"/>
          <w:szCs w:val="20"/>
        </w:rPr>
        <w:t xml:space="preserve">    </w:t>
      </w:r>
      <w:r w:rsidR="00845A7B">
        <w:rPr>
          <w:rFonts w:ascii="Calibri" w:hAnsi="Calibri" w:cs="Calibri"/>
          <w:sz w:val="20"/>
          <w:szCs w:val="20"/>
        </w:rPr>
        <w:t>…</w:t>
      </w:r>
      <w:r w:rsidR="00D22BE4" w:rsidRPr="00930632">
        <w:rPr>
          <w:rFonts w:ascii="Calibri" w:hAnsi="Calibri" w:cs="Calibri"/>
          <w:sz w:val="20"/>
          <w:szCs w:val="20"/>
        </w:rPr>
        <w:t xml:space="preserve">................................., dnia </w:t>
      </w:r>
      <w:r w:rsidR="00845A7B">
        <w:rPr>
          <w:rFonts w:ascii="Calibri" w:hAnsi="Calibri" w:cs="Calibri"/>
          <w:sz w:val="20"/>
          <w:szCs w:val="20"/>
        </w:rPr>
        <w:t>…</w:t>
      </w:r>
      <w:r w:rsidR="00D22BE4" w:rsidRPr="00930632">
        <w:rPr>
          <w:rFonts w:ascii="Calibri" w:hAnsi="Calibri" w:cs="Calibri"/>
          <w:sz w:val="20"/>
          <w:szCs w:val="20"/>
        </w:rPr>
        <w:t>.................... 20</w:t>
      </w:r>
      <w:r w:rsidR="000A40F9" w:rsidRPr="00930632">
        <w:rPr>
          <w:rFonts w:ascii="Calibri" w:hAnsi="Calibri" w:cs="Calibri"/>
          <w:sz w:val="20"/>
          <w:szCs w:val="20"/>
        </w:rPr>
        <w:t>2</w:t>
      </w:r>
      <w:r w:rsidR="0056304D">
        <w:rPr>
          <w:rFonts w:ascii="Calibri" w:hAnsi="Calibri" w:cs="Calibri"/>
          <w:sz w:val="20"/>
          <w:szCs w:val="20"/>
        </w:rPr>
        <w:t>6</w:t>
      </w:r>
      <w:r w:rsidR="00D22BE4" w:rsidRPr="00930632">
        <w:rPr>
          <w:rFonts w:ascii="Calibri" w:hAnsi="Calibri" w:cs="Calibri"/>
          <w:sz w:val="20"/>
          <w:szCs w:val="20"/>
        </w:rPr>
        <w:t xml:space="preserve"> r.</w:t>
      </w:r>
    </w:p>
    <w:p w14:paraId="4019EF12" w14:textId="24898846" w:rsidR="00DA509A" w:rsidRPr="00930632" w:rsidRDefault="00DA509A" w:rsidP="00D22BE4">
      <w:pPr>
        <w:ind w:right="39"/>
        <w:rPr>
          <w:rFonts w:ascii="Calibri" w:eastAsia="Batang" w:hAnsi="Calibri" w:cs="Calibri"/>
          <w:i/>
          <w:sz w:val="20"/>
          <w:szCs w:val="20"/>
        </w:rPr>
      </w:pPr>
      <w:r w:rsidRPr="00930632">
        <w:rPr>
          <w:rFonts w:ascii="Calibri" w:hAnsi="Calibri" w:cs="Calibri"/>
          <w:sz w:val="20"/>
          <w:szCs w:val="20"/>
        </w:rPr>
        <w:tab/>
      </w:r>
      <w:r w:rsidR="00910410" w:rsidRPr="00930632">
        <w:rPr>
          <w:rFonts w:ascii="Calibri" w:eastAsia="Batang" w:hAnsi="Calibri" w:cs="Calibri"/>
          <w:i/>
          <w:sz w:val="20"/>
          <w:szCs w:val="20"/>
        </w:rPr>
        <w:t>(N</w:t>
      </w:r>
      <w:r w:rsidR="00D22BE4" w:rsidRPr="00930632">
        <w:rPr>
          <w:rFonts w:ascii="Calibri" w:eastAsia="Batang" w:hAnsi="Calibri" w:cs="Calibri"/>
          <w:i/>
          <w:sz w:val="20"/>
          <w:szCs w:val="20"/>
        </w:rPr>
        <w:t>azwa i adres Wykonawcy)</w:t>
      </w:r>
      <w:r w:rsidR="0046364F">
        <w:rPr>
          <w:rFonts w:ascii="Calibri" w:eastAsia="Batang" w:hAnsi="Calibri" w:cs="Calibri"/>
          <w:i/>
          <w:sz w:val="20"/>
          <w:szCs w:val="20"/>
        </w:rPr>
        <w:t xml:space="preserve"> </w:t>
      </w:r>
    </w:p>
    <w:p w14:paraId="3DF565AC" w14:textId="77777777" w:rsidR="00DA509A" w:rsidRPr="00930632" w:rsidRDefault="00DA509A" w:rsidP="00DA509A">
      <w:pPr>
        <w:ind w:right="39"/>
        <w:rPr>
          <w:rFonts w:ascii="Calibri" w:eastAsia="Batang" w:hAnsi="Calibri" w:cs="Calibri"/>
          <w:i/>
          <w:sz w:val="20"/>
          <w:szCs w:val="20"/>
        </w:rPr>
      </w:pPr>
    </w:p>
    <w:p w14:paraId="0A4A530D" w14:textId="3342CF67" w:rsidR="0032655D" w:rsidRPr="00315EAF" w:rsidRDefault="002947F3" w:rsidP="002947F3">
      <w:pPr>
        <w:pStyle w:val="Default"/>
        <w:tabs>
          <w:tab w:val="left" w:pos="3030"/>
          <w:tab w:val="center" w:pos="7001"/>
        </w:tabs>
        <w:spacing w:line="276" w:lineRule="auto"/>
        <w:contextualSpacing/>
        <w:rPr>
          <w:rFonts w:ascii="Calibri" w:hAnsi="Calibri" w:cs="Calibri"/>
          <w:b/>
          <w:color w:val="EE0000"/>
          <w:sz w:val="20"/>
          <w:szCs w:val="20"/>
        </w:rPr>
      </w:pPr>
      <w:r w:rsidRPr="00930632">
        <w:rPr>
          <w:rFonts w:ascii="Calibri" w:hAnsi="Calibri" w:cs="Calibri"/>
          <w:b/>
          <w:color w:val="auto"/>
          <w:sz w:val="20"/>
          <w:szCs w:val="20"/>
        </w:rPr>
        <w:tab/>
      </w:r>
      <w:r w:rsidRPr="00930632">
        <w:rPr>
          <w:rFonts w:ascii="Calibri" w:hAnsi="Calibri" w:cs="Calibri"/>
          <w:b/>
          <w:color w:val="auto"/>
          <w:sz w:val="20"/>
          <w:szCs w:val="20"/>
        </w:rPr>
        <w:tab/>
      </w:r>
      <w:r w:rsidR="0032655D" w:rsidRPr="00930632">
        <w:rPr>
          <w:rFonts w:ascii="Calibri" w:hAnsi="Calibri" w:cs="Calibri"/>
          <w:b/>
          <w:color w:val="auto"/>
          <w:sz w:val="20"/>
          <w:szCs w:val="20"/>
        </w:rPr>
        <w:t>WYKAZ OSÓB</w:t>
      </w:r>
      <w:r w:rsidR="00160789" w:rsidRPr="00930632">
        <w:rPr>
          <w:rFonts w:ascii="Calibri" w:hAnsi="Calibri" w:cs="Calibri"/>
          <w:b/>
          <w:color w:val="auto"/>
          <w:sz w:val="20"/>
          <w:szCs w:val="20"/>
        </w:rPr>
        <w:t xml:space="preserve"> DO PUNKTACJI</w:t>
      </w:r>
      <w:r w:rsidR="00315EAF">
        <w:rPr>
          <w:rFonts w:ascii="Calibri" w:hAnsi="Calibri" w:cs="Calibri"/>
          <w:b/>
          <w:color w:val="auto"/>
          <w:sz w:val="20"/>
          <w:szCs w:val="20"/>
        </w:rPr>
        <w:t xml:space="preserve"> </w:t>
      </w:r>
      <w:r w:rsidR="00315EAF">
        <w:rPr>
          <w:rFonts w:ascii="Calibri" w:hAnsi="Calibri" w:cs="Calibri"/>
          <w:b/>
          <w:color w:val="EE0000"/>
          <w:sz w:val="20"/>
          <w:szCs w:val="20"/>
        </w:rPr>
        <w:t>– złożyć z ofertą</w:t>
      </w:r>
    </w:p>
    <w:p w14:paraId="6060CBD9" w14:textId="77777777" w:rsidR="002A5798" w:rsidRDefault="0032655D" w:rsidP="0032655D">
      <w:pPr>
        <w:jc w:val="center"/>
        <w:rPr>
          <w:rFonts w:ascii="Calibri" w:hAnsi="Calibri" w:cs="Calibri"/>
          <w:b/>
          <w:bCs/>
          <w:sz w:val="20"/>
          <w:szCs w:val="20"/>
          <w:lang w:val="x-none" w:eastAsia="x-none"/>
        </w:rPr>
      </w:pPr>
      <w:r w:rsidRPr="00930632">
        <w:rPr>
          <w:rFonts w:ascii="Calibri" w:hAnsi="Calibri" w:cs="Calibri"/>
          <w:sz w:val="20"/>
          <w:szCs w:val="20"/>
        </w:rPr>
        <w:t>Składany do zadania</w:t>
      </w:r>
      <w:r w:rsidRPr="00930632">
        <w:rPr>
          <w:rFonts w:ascii="Calibri" w:hAnsi="Calibri" w:cs="Calibri"/>
          <w:b/>
          <w:bCs/>
          <w:sz w:val="20"/>
          <w:szCs w:val="20"/>
          <w:lang w:val="x-none" w:eastAsia="x-none"/>
        </w:rPr>
        <w:t xml:space="preserve"> </w:t>
      </w:r>
    </w:p>
    <w:p w14:paraId="530D1BF4" w14:textId="77777777" w:rsidR="00173E50" w:rsidRPr="00930632" w:rsidRDefault="00173E50" w:rsidP="0032655D">
      <w:pPr>
        <w:jc w:val="center"/>
        <w:rPr>
          <w:rFonts w:ascii="Calibri" w:hAnsi="Calibri" w:cs="Calibri"/>
          <w:b/>
          <w:bCs/>
          <w:sz w:val="20"/>
          <w:szCs w:val="20"/>
          <w:lang w:eastAsia="x-none"/>
        </w:rPr>
      </w:pPr>
    </w:p>
    <w:p w14:paraId="7C793186" w14:textId="77777777" w:rsidR="007B2867" w:rsidRPr="00930632" w:rsidRDefault="007B2867" w:rsidP="00DD6A7C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iCs/>
          <w:sz w:val="20"/>
          <w:szCs w:val="20"/>
        </w:rPr>
      </w:pPr>
    </w:p>
    <w:p w14:paraId="5AE3F3B6" w14:textId="41D895A4" w:rsidR="00A40A01" w:rsidRPr="00930632" w:rsidRDefault="004D66CD" w:rsidP="004D66CD">
      <w:pPr>
        <w:shd w:val="clear" w:color="auto" w:fill="D9E2F3" w:themeFill="accent1" w:themeFillTint="33"/>
        <w:tabs>
          <w:tab w:val="center" w:pos="4536"/>
          <w:tab w:val="left" w:pos="6945"/>
        </w:tabs>
        <w:spacing w:before="40" w:line="276" w:lineRule="auto"/>
        <w:jc w:val="center"/>
        <w:rPr>
          <w:rFonts w:ascii="Calibri" w:hAnsi="Calibri" w:cs="Calibri"/>
          <w:b/>
          <w:bCs/>
        </w:rPr>
      </w:pPr>
      <w:r w:rsidRPr="004D66CD">
        <w:rPr>
          <w:rFonts w:ascii="Calibri" w:hAnsi="Calibri" w:cs="Calibri"/>
          <w:b/>
          <w:sz w:val="20"/>
          <w:szCs w:val="20"/>
        </w:rPr>
        <w:t xml:space="preserve">Zatrudnienie kadry merytorycznej w tym nauczycieli prowadzących zajęcia w formie opiekuńczej i specjalistycznej w Placówce Wsparcia Dziennego (PWD) </w:t>
      </w:r>
      <w:r>
        <w:rPr>
          <w:rFonts w:ascii="Calibri" w:hAnsi="Calibri" w:cs="Calibri"/>
          <w:b/>
          <w:sz w:val="20"/>
          <w:szCs w:val="20"/>
        </w:rPr>
        <w:br/>
      </w:r>
      <w:r w:rsidRPr="004D66CD">
        <w:rPr>
          <w:rFonts w:ascii="Calibri" w:hAnsi="Calibri" w:cs="Calibri"/>
          <w:b/>
          <w:sz w:val="20"/>
          <w:szCs w:val="20"/>
        </w:rPr>
        <w:t>w ramach projektu pn.: ,,Razem lepiej – aktywna świetlica środowiskowa w Michałowie”</w:t>
      </w:r>
    </w:p>
    <w:p w14:paraId="527F1590" w14:textId="77777777" w:rsidR="00CA23A0" w:rsidRPr="00930632" w:rsidRDefault="00CA23A0" w:rsidP="00DD6A7C">
      <w:pPr>
        <w:shd w:val="clear" w:color="auto" w:fill="D9E2F3" w:themeFill="accent1" w:themeFillTint="33"/>
        <w:rPr>
          <w:rFonts w:ascii="Calibri" w:hAnsi="Calibri" w:cs="Calibri"/>
          <w:b/>
          <w:sz w:val="20"/>
          <w:szCs w:val="20"/>
        </w:rPr>
      </w:pPr>
    </w:p>
    <w:tbl>
      <w:tblPr>
        <w:tblW w:w="1402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21"/>
        <w:gridCol w:w="3118"/>
        <w:gridCol w:w="8222"/>
      </w:tblGrid>
      <w:tr w:rsidR="00D9489A" w:rsidRPr="00930632" w14:paraId="57245AC3" w14:textId="77777777" w:rsidTr="003B0A67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B16CB" w14:textId="77777777" w:rsidR="00D9489A" w:rsidRPr="00845A7B" w:rsidRDefault="00D9489A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4FA6" w14:textId="5F8EA954" w:rsidR="00D9489A" w:rsidRPr="00845A7B" w:rsidRDefault="00D9489A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A6E58" w14:textId="77777777" w:rsidR="00D9489A" w:rsidRPr="00845A7B" w:rsidRDefault="00D9489A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F40B" w14:textId="77777777" w:rsidR="00D9489A" w:rsidRPr="00845A7B" w:rsidRDefault="00D9489A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F4A2E2D" w14:textId="00302C3E" w:rsidR="00D9489A" w:rsidRPr="00845A7B" w:rsidRDefault="00D9489A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Doświadczenie</w:t>
            </w:r>
            <w:r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zawodowe</w:t>
            </w:r>
          </w:p>
          <w:p w14:paraId="1BDA4892" w14:textId="0E0A61C5" w:rsidR="00D9489A" w:rsidRPr="00845A7B" w:rsidRDefault="00D9489A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22074F" w:rsidRPr="00845A7B" w14:paraId="73E676D1" w14:textId="77777777" w:rsidTr="003B0A67">
        <w:trPr>
          <w:trHeight w:val="454"/>
        </w:trPr>
        <w:tc>
          <w:tcPr>
            <w:tcW w:w="14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71E6" w14:textId="68D7B08F" w:rsidR="0022074F" w:rsidRPr="00845A7B" w:rsidRDefault="0022074F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>CZĘŚĆ 1</w:t>
            </w:r>
          </w:p>
        </w:tc>
      </w:tr>
      <w:tr w:rsidR="00D9489A" w:rsidRPr="00930632" w14:paraId="71B0EEDB" w14:textId="77777777" w:rsidTr="003B0A67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1E61F4F" w14:textId="77777777" w:rsidR="00D9489A" w:rsidRPr="00930632" w:rsidRDefault="00D9489A" w:rsidP="00845A7B">
            <w:pPr>
              <w:snapToGrid w:val="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930632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44BFE68" w14:textId="78CD4D94" w:rsidR="00D9489A" w:rsidRPr="00930632" w:rsidRDefault="00D9489A" w:rsidP="00845A7B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………….. …………..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26B940D" w14:textId="05E1A949" w:rsidR="00D9489A" w:rsidRPr="00930632" w:rsidRDefault="00E91947" w:rsidP="00845A7B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751BF">
              <w:rPr>
                <w:rFonts w:ascii="Calibri" w:hAnsi="Calibri" w:cs="Calibri"/>
                <w:b/>
                <w:bCs/>
                <w:sz w:val="20"/>
                <w:szCs w:val="20"/>
              </w:rPr>
              <w:t>Osoba prowadząca zajęcia z języka angielskiego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FDDD667" w14:textId="5D0E149A" w:rsidR="00D9489A" w:rsidRPr="00B45E56" w:rsidRDefault="004B7511" w:rsidP="00952874">
            <w:pPr>
              <w:spacing w:line="276" w:lineRule="auto"/>
              <w:ind w:left="131" w:right="148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D751BF">
              <w:rPr>
                <w:rFonts w:ascii="Calibri" w:hAnsi="Calibri" w:cs="Calibri"/>
                <w:sz w:val="20"/>
                <w:szCs w:val="20"/>
              </w:rPr>
              <w:t xml:space="preserve">Osoba z doświadczeniem i wykształceniem wskazanym w Opisie Przedmiotu Zamówienia dla danej części, która posiada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…….. </w:t>
            </w:r>
            <w:r w:rsidRPr="00CA2FA5">
              <w:rPr>
                <w:rFonts w:ascii="Calibri" w:hAnsi="Calibri" w:cs="Calibri"/>
                <w:b/>
                <w:bCs/>
                <w:sz w:val="20"/>
                <w:szCs w:val="20"/>
              </w:rPr>
              <w:t>letni staż pracy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</w:p>
        </w:tc>
      </w:tr>
      <w:tr w:rsidR="00610DAB" w:rsidRPr="00930632" w14:paraId="344BB161" w14:textId="77777777" w:rsidTr="003B0A67">
        <w:trPr>
          <w:trHeight w:val="438"/>
        </w:trPr>
        <w:tc>
          <w:tcPr>
            <w:tcW w:w="14028" w:type="dxa"/>
            <w:gridSpan w:val="4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2B56760" w14:textId="355FAB19" w:rsidR="00610DAB" w:rsidRPr="00930632" w:rsidRDefault="00610DAB" w:rsidP="005D2264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30632">
              <w:rPr>
                <w:rFonts w:ascii="Calibri" w:hAnsi="Calibri" w:cs="Calibri"/>
                <w:b/>
                <w:bCs/>
                <w:sz w:val="20"/>
                <w:szCs w:val="20"/>
              </w:rPr>
              <w:t>CZĘŚĆ 2</w:t>
            </w:r>
          </w:p>
        </w:tc>
      </w:tr>
      <w:tr w:rsidR="00D9489A" w:rsidRPr="00930632" w14:paraId="249701CE" w14:textId="77777777" w:rsidTr="003B0A67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92EC86E" w14:textId="24F4B5B6" w:rsidR="00D9489A" w:rsidRPr="00930632" w:rsidRDefault="00D9489A" w:rsidP="00845A7B">
            <w:pPr>
              <w:snapToGrid w:val="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2CBF7A7" w14:textId="54D6393E" w:rsidR="00D9489A" w:rsidRPr="00930632" w:rsidRDefault="00D9489A" w:rsidP="00845A7B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………….. …………..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5E8BDC1" w14:textId="1AEAE415" w:rsidR="00D9489A" w:rsidRPr="00930632" w:rsidRDefault="00902880" w:rsidP="00845A7B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73BDE">
              <w:rPr>
                <w:rFonts w:ascii="Calibri" w:hAnsi="Calibri" w:cs="Calibri"/>
                <w:b/>
                <w:bCs/>
                <w:sz w:val="20"/>
                <w:szCs w:val="20"/>
              </w:rPr>
              <w:t>Osoba prowadząca zajęcia z matematyki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CC440CD" w14:textId="5B5A4959" w:rsidR="00D9489A" w:rsidRPr="00930632" w:rsidRDefault="00902880" w:rsidP="00845A7B">
            <w:pPr>
              <w:spacing w:line="276" w:lineRule="auto"/>
              <w:ind w:left="131" w:right="13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751BF">
              <w:rPr>
                <w:rFonts w:ascii="Calibri" w:hAnsi="Calibri" w:cs="Calibri"/>
                <w:sz w:val="20"/>
                <w:szCs w:val="20"/>
              </w:rPr>
              <w:t xml:space="preserve">Osoba z doświadczeniem i wykształceniem wskazanym w Opisie Przedmiotu Zamówienia dla danej części, która posiada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…….. </w:t>
            </w:r>
            <w:r w:rsidRPr="00CA2FA5">
              <w:rPr>
                <w:rFonts w:ascii="Calibri" w:hAnsi="Calibri" w:cs="Calibri"/>
                <w:b/>
                <w:bCs/>
                <w:sz w:val="20"/>
                <w:szCs w:val="20"/>
              </w:rPr>
              <w:t>letni staż pracy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</w:p>
        </w:tc>
      </w:tr>
      <w:tr w:rsidR="00610DAB" w:rsidRPr="00930632" w14:paraId="057C84A7" w14:textId="77777777" w:rsidTr="003B0A67">
        <w:trPr>
          <w:trHeight w:val="454"/>
        </w:trPr>
        <w:tc>
          <w:tcPr>
            <w:tcW w:w="14028" w:type="dxa"/>
            <w:gridSpan w:val="4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43C39A7" w14:textId="4740F4D4" w:rsidR="00610DAB" w:rsidRPr="00930632" w:rsidRDefault="00610DAB" w:rsidP="005D2264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30632">
              <w:rPr>
                <w:rFonts w:ascii="Calibri" w:hAnsi="Calibri" w:cs="Calibri"/>
                <w:b/>
                <w:bCs/>
                <w:sz w:val="20"/>
                <w:szCs w:val="20"/>
              </w:rPr>
              <w:t>CZĘŚĆ 3</w:t>
            </w:r>
          </w:p>
        </w:tc>
      </w:tr>
      <w:tr w:rsidR="00D9489A" w:rsidRPr="00930632" w14:paraId="1EBAB9CB" w14:textId="77777777" w:rsidTr="003B0A67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27D786A" w14:textId="21312195" w:rsidR="00D9489A" w:rsidRPr="00930632" w:rsidRDefault="00D9489A" w:rsidP="00845A7B">
            <w:pPr>
              <w:snapToGrid w:val="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2815CF6" w14:textId="395EEE45" w:rsidR="00D9489A" w:rsidRPr="00930632" w:rsidRDefault="00D9489A" w:rsidP="00845A7B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………….. …………..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7D83D22" w14:textId="6330D0C5" w:rsidR="00D9489A" w:rsidRPr="00930632" w:rsidRDefault="005F7148" w:rsidP="00845A7B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5639A">
              <w:rPr>
                <w:rFonts w:ascii="Calibri" w:hAnsi="Calibri" w:cs="Calibri"/>
                <w:b/>
                <w:bCs/>
                <w:sz w:val="20"/>
                <w:szCs w:val="20"/>
              </w:rPr>
              <w:t>Psycholog prowadzący zajęcia indywidualne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DAE0D2D" w14:textId="68AF7BEE" w:rsidR="00D9489A" w:rsidRPr="00845A7B" w:rsidRDefault="005F7148" w:rsidP="00845A7B">
            <w:pPr>
              <w:spacing w:line="276" w:lineRule="auto"/>
              <w:ind w:left="131" w:right="137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D751BF">
              <w:rPr>
                <w:rFonts w:ascii="Calibri" w:hAnsi="Calibri" w:cs="Calibri"/>
                <w:sz w:val="20"/>
                <w:szCs w:val="20"/>
              </w:rPr>
              <w:t xml:space="preserve">Osoba z doświadczeniem i wykształceniem wskazanym w Opisie Przedmiotu Zamówienia dla danej części, która posiada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…….. </w:t>
            </w:r>
            <w:r w:rsidRPr="00CA2FA5">
              <w:rPr>
                <w:rFonts w:ascii="Calibri" w:hAnsi="Calibri" w:cs="Calibri"/>
                <w:b/>
                <w:bCs/>
                <w:sz w:val="20"/>
                <w:szCs w:val="20"/>
              </w:rPr>
              <w:t>letni staż pracy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</w:p>
        </w:tc>
      </w:tr>
      <w:tr w:rsidR="00610DAB" w:rsidRPr="00930632" w14:paraId="3EB92D2F" w14:textId="77777777" w:rsidTr="003B0A67">
        <w:trPr>
          <w:trHeight w:val="454"/>
        </w:trPr>
        <w:tc>
          <w:tcPr>
            <w:tcW w:w="14028" w:type="dxa"/>
            <w:gridSpan w:val="4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358B5E9B" w14:textId="6664BA7F" w:rsidR="00610DAB" w:rsidRPr="00930632" w:rsidRDefault="00610DAB" w:rsidP="005D2264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30632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CZĘŚĆ 4</w:t>
            </w:r>
          </w:p>
        </w:tc>
      </w:tr>
      <w:tr w:rsidR="00D9489A" w:rsidRPr="00930632" w14:paraId="476B01F4" w14:textId="77777777" w:rsidTr="003B0A67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6A85A0C" w14:textId="1F4D2F2C" w:rsidR="00D9489A" w:rsidRPr="00930632" w:rsidRDefault="00D9489A" w:rsidP="00845A7B">
            <w:pPr>
              <w:snapToGrid w:val="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39356B4" w14:textId="09E79261" w:rsidR="00D9489A" w:rsidRPr="00930632" w:rsidRDefault="00D9489A" w:rsidP="00845A7B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………….. …………..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671F0CA" w14:textId="62EB00CD" w:rsidR="00D9489A" w:rsidRPr="00930632" w:rsidRDefault="00411D59" w:rsidP="00845A7B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94EE9">
              <w:rPr>
                <w:rFonts w:ascii="Calibri" w:hAnsi="Calibri" w:cs="Calibri"/>
                <w:b/>
                <w:bCs/>
                <w:sz w:val="20"/>
                <w:szCs w:val="20"/>
              </w:rPr>
              <w:t>Logopeda prowadzący zajęcia indywidualne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C2F2E1B" w14:textId="149053EB" w:rsidR="00D9489A" w:rsidRPr="00411D59" w:rsidRDefault="00411D59" w:rsidP="00411D59">
            <w:pPr>
              <w:spacing w:line="276" w:lineRule="auto"/>
              <w:ind w:left="131" w:right="137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</w:pPr>
            <w:r w:rsidRPr="00D751BF">
              <w:rPr>
                <w:rFonts w:ascii="Calibri" w:hAnsi="Calibri" w:cs="Calibri"/>
                <w:sz w:val="20"/>
                <w:szCs w:val="20"/>
              </w:rPr>
              <w:t xml:space="preserve">Osoba z doświadczeniem i wykształceniem wskazanym w Opisie Przedmiotu Zamówienia dla danej części, która posiada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…….. </w:t>
            </w:r>
            <w:r w:rsidRPr="00CA2FA5">
              <w:rPr>
                <w:rFonts w:ascii="Calibri" w:hAnsi="Calibri" w:cs="Calibri"/>
                <w:b/>
                <w:bCs/>
                <w:sz w:val="20"/>
                <w:szCs w:val="20"/>
              </w:rPr>
              <w:t>letni staż pracy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</w:p>
        </w:tc>
      </w:tr>
      <w:tr w:rsidR="00431AC7" w:rsidRPr="00930632" w14:paraId="4BDE8D3E" w14:textId="77777777" w:rsidTr="003B0A67">
        <w:trPr>
          <w:trHeight w:val="454"/>
        </w:trPr>
        <w:tc>
          <w:tcPr>
            <w:tcW w:w="14028" w:type="dxa"/>
            <w:gridSpan w:val="4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2D1F632" w14:textId="2519AECC" w:rsidR="00431AC7" w:rsidRPr="00930632" w:rsidRDefault="00431AC7" w:rsidP="002E4DAC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30632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</w:t>
            </w:r>
            <w:r w:rsidR="003B0A67"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</w:tr>
      <w:tr w:rsidR="00D9489A" w:rsidRPr="00930632" w14:paraId="535D65EC" w14:textId="77777777" w:rsidTr="003B0A67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812A260" w14:textId="4E49C627" w:rsidR="00D9489A" w:rsidRPr="00930632" w:rsidRDefault="00D9489A" w:rsidP="00431AC7">
            <w:pPr>
              <w:snapToGrid w:val="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DEC063B" w14:textId="2632C558" w:rsidR="00D9489A" w:rsidRDefault="00D9489A" w:rsidP="00431AC7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………….. …………..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2B7D89B" w14:textId="21D8E161" w:rsidR="00D9489A" w:rsidRPr="00431AC7" w:rsidRDefault="00C53FA9" w:rsidP="00431AC7">
            <w:pPr>
              <w:pStyle w:val="Default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6441FB">
              <w:rPr>
                <w:rFonts w:ascii="Calibri" w:hAnsi="Calibri" w:cs="Calibri"/>
                <w:b/>
                <w:bCs/>
                <w:sz w:val="20"/>
                <w:szCs w:val="20"/>
              </w:rPr>
              <w:t>Wychowawca świetlicy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1FD7D9E" w14:textId="657E2F29" w:rsidR="00D9489A" w:rsidRPr="00C53FA9" w:rsidRDefault="00C53FA9" w:rsidP="00C53FA9">
            <w:pPr>
              <w:spacing w:line="276" w:lineRule="auto"/>
              <w:ind w:left="131" w:right="137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</w:pPr>
            <w:r w:rsidRPr="00D751BF">
              <w:rPr>
                <w:rFonts w:ascii="Calibri" w:hAnsi="Calibri" w:cs="Calibri"/>
                <w:sz w:val="20"/>
                <w:szCs w:val="20"/>
              </w:rPr>
              <w:t xml:space="preserve">Osoba z doświadczeniem i wykształceniem wskazanym w Opisie Przedmiotu Zamówienia dla danej części, która posiada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…….. </w:t>
            </w:r>
            <w:r w:rsidRPr="00CA2FA5">
              <w:rPr>
                <w:rFonts w:ascii="Calibri" w:hAnsi="Calibri" w:cs="Calibri"/>
                <w:b/>
                <w:bCs/>
                <w:sz w:val="20"/>
                <w:szCs w:val="20"/>
              </w:rPr>
              <w:t>letni staż pracy</w:t>
            </w:r>
            <w:r w:rsidR="00BC2932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BC2932" w:rsidRPr="00330C0B">
              <w:rPr>
                <w:rFonts w:ascii="Calibri" w:hAnsi="Calibri" w:cs="Calibri"/>
                <w:b/>
                <w:bCs/>
                <w:sz w:val="20"/>
                <w:szCs w:val="20"/>
              </w:rPr>
              <w:t>z dziećmi lub rodziną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</w:p>
        </w:tc>
      </w:tr>
    </w:tbl>
    <w:p w14:paraId="4E31EF12" w14:textId="77777777" w:rsidR="00D9489A" w:rsidRDefault="00D9489A" w:rsidP="0032655D">
      <w:pPr>
        <w:pStyle w:val="Default"/>
        <w:rPr>
          <w:rFonts w:ascii="Calibri" w:hAnsi="Calibri" w:cs="Calibri"/>
          <w:sz w:val="20"/>
          <w:szCs w:val="20"/>
        </w:rPr>
      </w:pPr>
    </w:p>
    <w:p w14:paraId="2550C0CA" w14:textId="77777777" w:rsidR="009665C0" w:rsidRDefault="009665C0" w:rsidP="0032655D">
      <w:pPr>
        <w:pStyle w:val="Default"/>
        <w:rPr>
          <w:rFonts w:ascii="Calibri" w:hAnsi="Calibri" w:cs="Calibri"/>
          <w:sz w:val="20"/>
          <w:szCs w:val="20"/>
        </w:rPr>
      </w:pPr>
    </w:p>
    <w:p w14:paraId="356FE75F" w14:textId="467DDB58" w:rsidR="00461FBB" w:rsidRPr="00930632" w:rsidRDefault="0032655D" w:rsidP="0032655D">
      <w:pPr>
        <w:pStyle w:val="Default"/>
        <w:rPr>
          <w:rFonts w:ascii="Calibri" w:hAnsi="Calibri" w:cs="Calibri"/>
          <w:color w:val="auto"/>
          <w:sz w:val="20"/>
          <w:szCs w:val="20"/>
        </w:rPr>
      </w:pPr>
      <w:r w:rsidRPr="00930632">
        <w:rPr>
          <w:rFonts w:ascii="Calibri" w:hAnsi="Calibri" w:cs="Calibri"/>
          <w:sz w:val="20"/>
          <w:szCs w:val="20"/>
        </w:rPr>
        <w:t>* niepotrzebne skreślić (jeżeli wykonawca pozostaje w stosunku umowy cywilno</w:t>
      </w:r>
      <w:r w:rsidR="00EF4847">
        <w:rPr>
          <w:rFonts w:ascii="Calibri" w:hAnsi="Calibri" w:cs="Calibri"/>
          <w:sz w:val="20"/>
          <w:szCs w:val="20"/>
        </w:rPr>
        <w:t>-</w:t>
      </w:r>
      <w:r w:rsidRPr="00930632">
        <w:rPr>
          <w:rFonts w:ascii="Calibri" w:hAnsi="Calibri" w:cs="Calibri"/>
          <w:sz w:val="20"/>
          <w:szCs w:val="20"/>
        </w:rPr>
        <w:t xml:space="preserve">prawnej pozostawiamy </w:t>
      </w:r>
      <w:r w:rsidRPr="00EF4847">
        <w:rPr>
          <w:rFonts w:ascii="Calibri" w:hAnsi="Calibri" w:cs="Calibri"/>
          <w:b/>
          <w:bCs/>
          <w:sz w:val="20"/>
          <w:szCs w:val="20"/>
        </w:rPr>
        <w:t>własne</w:t>
      </w:r>
      <w:r w:rsidRPr="00930632">
        <w:rPr>
          <w:rFonts w:ascii="Calibri" w:hAnsi="Calibri" w:cs="Calibri"/>
          <w:sz w:val="20"/>
          <w:szCs w:val="20"/>
        </w:rPr>
        <w:t>)</w:t>
      </w:r>
    </w:p>
    <w:sectPr w:rsidR="00461FBB" w:rsidRPr="00930632" w:rsidSect="0056304D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8" w:right="1418" w:bottom="993" w:left="1418" w:header="0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B102D" w14:textId="77777777" w:rsidR="00831AC4" w:rsidRDefault="00831AC4">
      <w:r>
        <w:separator/>
      </w:r>
    </w:p>
  </w:endnote>
  <w:endnote w:type="continuationSeparator" w:id="0">
    <w:p w14:paraId="17C96790" w14:textId="77777777" w:rsidR="00831AC4" w:rsidRDefault="00831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AF45" w14:textId="0B7FD0D4" w:rsidR="003F0785" w:rsidRDefault="003F078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D79A1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E5595C0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81904" w14:textId="35311C55" w:rsidR="00B668F7" w:rsidRPr="00B668F7" w:rsidRDefault="00B668F7" w:rsidP="00B668F7">
    <w:pPr>
      <w:jc w:val="both"/>
      <w:rPr>
        <w:rFonts w:ascii="Calibri" w:hAnsi="Calibri" w:cs="Calibri"/>
        <w:sz w:val="18"/>
        <w:szCs w:val="18"/>
      </w:rPr>
    </w:pPr>
    <w:r w:rsidRPr="00B668F7">
      <w:rPr>
        <w:rFonts w:ascii="Calibri" w:hAnsi="Calibri" w:cs="Calibri"/>
        <w:sz w:val="18"/>
        <w:szCs w:val="18"/>
      </w:rPr>
      <w:t xml:space="preserve">Projekt pn. </w:t>
    </w:r>
    <w:r w:rsidRPr="00B668F7">
      <w:rPr>
        <w:rFonts w:ascii="Calibri" w:hAnsi="Calibri" w:cs="Calibri"/>
        <w:b/>
        <w:bCs/>
        <w:sz w:val="18"/>
        <w:szCs w:val="18"/>
      </w:rPr>
      <w:t>„Razem lepiej – aktywna świetlica środowiskowa w Michałowie”</w:t>
    </w:r>
    <w:r w:rsidRPr="00B668F7">
      <w:rPr>
        <w:rFonts w:ascii="Calibri" w:hAnsi="Calibri" w:cs="Calibri"/>
        <w:sz w:val="18"/>
        <w:szCs w:val="18"/>
      </w:rPr>
      <w:t xml:space="preserve"> realizowany na podstawie umowy o dofinansowanie nr umowy: FESW.09.05-IZ.00-0016/25 zawartej z Województwem Świętokrzyskim reprezentowanym przez Zarząd Województwa pełniącym funkcję Instytucji Zarządzającej programem regionalnym Fundusze Europejskie dla Świętokrzyskiego 2021-2027</w:t>
    </w:r>
  </w:p>
  <w:p w14:paraId="5EA46C58" w14:textId="77777777" w:rsidR="00B668F7" w:rsidRPr="00B668F7" w:rsidRDefault="00B668F7" w:rsidP="00B668F7">
    <w:pPr>
      <w:pStyle w:val="Stopka"/>
      <w:jc w:val="center"/>
      <w:rPr>
        <w:rFonts w:ascii="Calibri" w:hAnsi="Calibri" w:cs="Calibri"/>
        <w:sz w:val="16"/>
        <w:szCs w:val="16"/>
      </w:rPr>
    </w:pPr>
    <w:r w:rsidRPr="00B668F7">
      <w:rPr>
        <w:rFonts w:ascii="Calibri" w:hAnsi="Calibri" w:cs="Calibri"/>
        <w:color w:val="000000"/>
        <w:sz w:val="18"/>
        <w:szCs w:val="18"/>
      </w:rPr>
      <w:t>Dokument należy podpisać kwalifikowanym podpisem elektronicznym lub podpisem zaufanym lub elektronicznym podpisem osobistym</w:t>
    </w:r>
  </w:p>
  <w:p w14:paraId="177E523B" w14:textId="77777777" w:rsidR="003F0785" w:rsidRPr="00B668F7" w:rsidRDefault="003F0785" w:rsidP="00B668F7">
    <w:pPr>
      <w:pStyle w:val="Stopka"/>
      <w:rPr>
        <w:rFonts w:ascii="Calibri" w:hAnsi="Calibri" w:cs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A2FD5" w14:textId="77777777" w:rsidR="00FF4FFE" w:rsidRPr="00F720C8" w:rsidRDefault="00FF4FFE" w:rsidP="00FF4FFE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F720C8">
      <w:rPr>
        <w:rFonts w:ascii="Calibri" w:hAnsi="Calibri" w:cs="Calibri"/>
        <w:b/>
        <w:sz w:val="18"/>
        <w:szCs w:val="18"/>
        <w:highlight w:val="yellow"/>
      </w:rPr>
      <w:t>Dokument musi być podpisany kwalifikowanym podpisem elektronicznym lub podpisem zaufanym lub podpisem osobistym</w:t>
    </w:r>
    <w:r w:rsidRPr="00F720C8">
      <w:rPr>
        <w:rFonts w:ascii="Calibri" w:hAnsi="Calibri" w:cs="Calibri"/>
        <w:sz w:val="18"/>
        <w:szCs w:val="18"/>
        <w:highlight w:val="yellow"/>
      </w:rPr>
      <w:t>.</w:t>
    </w:r>
  </w:p>
  <w:p w14:paraId="54E35614" w14:textId="77777777" w:rsidR="00FF4FFE" w:rsidRPr="00F720C8" w:rsidRDefault="00FF4FFE">
    <w:pPr>
      <w:pStyle w:val="Stopka"/>
      <w:rPr>
        <w:rFonts w:ascii="Calibri" w:hAnsi="Calibri" w:cs="Calibri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3DF75" w14:textId="77777777" w:rsidR="00831AC4" w:rsidRDefault="00831AC4">
      <w:r>
        <w:separator/>
      </w:r>
    </w:p>
  </w:footnote>
  <w:footnote w:type="continuationSeparator" w:id="0">
    <w:p w14:paraId="01F77B96" w14:textId="77777777" w:rsidR="00831AC4" w:rsidRDefault="00831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55FAB" w14:textId="2EF4344D" w:rsidR="0056304D" w:rsidRDefault="0056304D" w:rsidP="0056304D">
    <w:pPr>
      <w:pStyle w:val="Nagwek"/>
    </w:pPr>
    <w:r>
      <w:rPr>
        <w:noProof/>
      </w:rPr>
      <w:drawing>
        <wp:anchor distT="0" distB="0" distL="114300" distR="114300" simplePos="0" relativeHeight="251665408" behindDoc="1" locked="0" layoutInCell="1" allowOverlap="1" wp14:anchorId="27DD343A" wp14:editId="5D044064">
          <wp:simplePos x="0" y="0"/>
          <wp:positionH relativeFrom="margin">
            <wp:align>center</wp:align>
          </wp:positionH>
          <wp:positionV relativeFrom="paragraph">
            <wp:posOffset>149718</wp:posOffset>
          </wp:positionV>
          <wp:extent cx="5760720" cy="734060"/>
          <wp:effectExtent l="0" t="0" r="0" b="8890"/>
          <wp:wrapNone/>
          <wp:docPr id="696997906" name="Obraz 1" descr="Obraz zawierający tekst, zrzut ekranu, Czcionka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2085574" name="Obraz 1" descr="Obraz zawierający tekst, zrzut ekranu, Czcionka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4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CDE1DEC" w14:textId="26F5636E" w:rsidR="0056304D" w:rsidRDefault="0056304D" w:rsidP="0056304D">
    <w:pPr>
      <w:tabs>
        <w:tab w:val="center" w:pos="4536"/>
        <w:tab w:val="left" w:pos="6945"/>
      </w:tabs>
      <w:spacing w:before="40" w:line="276" w:lineRule="auto"/>
      <w:rPr>
        <w:rFonts w:ascii="Calibri" w:hAnsi="Calibri" w:cs="Calibri"/>
        <w:sz w:val="18"/>
        <w:szCs w:val="18"/>
      </w:rPr>
    </w:pPr>
  </w:p>
  <w:p w14:paraId="414A635A" w14:textId="77777777" w:rsidR="0056304D" w:rsidRDefault="0056304D" w:rsidP="0056304D">
    <w:pPr>
      <w:tabs>
        <w:tab w:val="center" w:pos="4536"/>
        <w:tab w:val="left" w:pos="6945"/>
      </w:tabs>
      <w:spacing w:before="40" w:line="276" w:lineRule="auto"/>
      <w:rPr>
        <w:rFonts w:ascii="Calibri" w:hAnsi="Calibri" w:cs="Calibri"/>
        <w:sz w:val="18"/>
        <w:szCs w:val="18"/>
      </w:rPr>
    </w:pPr>
  </w:p>
  <w:p w14:paraId="64FB94B6" w14:textId="77777777" w:rsidR="0056304D" w:rsidRDefault="0056304D" w:rsidP="0056304D">
    <w:pPr>
      <w:tabs>
        <w:tab w:val="center" w:pos="4536"/>
        <w:tab w:val="left" w:pos="6945"/>
      </w:tabs>
      <w:spacing w:before="40" w:line="276" w:lineRule="auto"/>
      <w:rPr>
        <w:rFonts w:ascii="Calibri" w:hAnsi="Calibri" w:cs="Calibri"/>
        <w:sz w:val="18"/>
        <w:szCs w:val="18"/>
      </w:rPr>
    </w:pPr>
  </w:p>
  <w:p w14:paraId="01F7B20F" w14:textId="77777777" w:rsidR="0056304D" w:rsidRDefault="0056304D" w:rsidP="0056304D">
    <w:pPr>
      <w:tabs>
        <w:tab w:val="center" w:pos="4536"/>
        <w:tab w:val="left" w:pos="6945"/>
      </w:tabs>
      <w:spacing w:before="40" w:line="276" w:lineRule="auto"/>
      <w:rPr>
        <w:rFonts w:ascii="Calibri" w:hAnsi="Calibri" w:cs="Calibri"/>
        <w:sz w:val="18"/>
        <w:szCs w:val="18"/>
      </w:rPr>
    </w:pPr>
  </w:p>
  <w:p w14:paraId="7E541742" w14:textId="361014AA" w:rsidR="0056304D" w:rsidRPr="00B31D4D" w:rsidRDefault="0056304D" w:rsidP="0056304D">
    <w:pPr>
      <w:tabs>
        <w:tab w:val="center" w:pos="4536"/>
        <w:tab w:val="left" w:pos="6945"/>
      </w:tabs>
      <w:spacing w:before="40" w:line="276" w:lineRule="auto"/>
      <w:rPr>
        <w:rFonts w:cs="Calibri"/>
        <w:b/>
        <w:color w:val="FF0000"/>
        <w:sz w:val="18"/>
        <w:szCs w:val="18"/>
      </w:rPr>
    </w:pPr>
    <w:r w:rsidRPr="00D41686">
      <w:rPr>
        <w:rFonts w:ascii="Calibri" w:hAnsi="Calibri" w:cs="Calibri"/>
        <w:sz w:val="18"/>
        <w:szCs w:val="18"/>
      </w:rPr>
      <w:t xml:space="preserve">Nr referencyjny: </w:t>
    </w:r>
    <w:r w:rsidR="003B0A67">
      <w:rPr>
        <w:rFonts w:ascii="Calibri" w:hAnsi="Calibri" w:cs="Calibri"/>
        <w:b/>
        <w:bCs/>
        <w:sz w:val="18"/>
        <w:szCs w:val="18"/>
      </w:rPr>
      <w:t>2</w:t>
    </w:r>
    <w:r w:rsidRPr="00D41686">
      <w:rPr>
        <w:rFonts w:ascii="Calibri" w:hAnsi="Calibri" w:cs="Calibri"/>
        <w:b/>
        <w:bCs/>
        <w:sz w:val="18"/>
        <w:szCs w:val="18"/>
      </w:rPr>
      <w:t>/PRZ/2026</w:t>
    </w:r>
  </w:p>
  <w:p w14:paraId="332533E7" w14:textId="56217B12" w:rsidR="00FA6062" w:rsidRPr="0056304D" w:rsidRDefault="00FA6062" w:rsidP="005630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AB5D1" w14:textId="7B7005E4" w:rsidR="007C1B0D" w:rsidRDefault="007C1B0D" w:rsidP="007C1B0D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02C69BFB" wp14:editId="139EF956">
          <wp:simplePos x="0" y="0"/>
          <wp:positionH relativeFrom="margin">
            <wp:align>center</wp:align>
          </wp:positionH>
          <wp:positionV relativeFrom="paragraph">
            <wp:posOffset>-149225</wp:posOffset>
          </wp:positionV>
          <wp:extent cx="6642100" cy="658495"/>
          <wp:effectExtent l="0" t="0" r="6350" b="8255"/>
          <wp:wrapNone/>
          <wp:docPr id="36707250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210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EDFAD9" w14:textId="4ED51D48" w:rsidR="007C1B0D" w:rsidRDefault="007C1B0D" w:rsidP="007C1B0D">
    <w:pPr>
      <w:pStyle w:val="Nagwek"/>
    </w:pPr>
  </w:p>
  <w:p w14:paraId="2EBD5490" w14:textId="77777777" w:rsidR="007C1B0D" w:rsidRDefault="007C1B0D" w:rsidP="007C1B0D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3061EA5C" w14:textId="77777777" w:rsidR="007C1B0D" w:rsidRDefault="007C1B0D" w:rsidP="007C1B0D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3768A14A" w14:textId="77777777" w:rsidR="007C1B0D" w:rsidRDefault="007C1B0D" w:rsidP="007C1B0D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440073DE" w14:textId="77777777" w:rsidR="007C1B0D" w:rsidRDefault="007C1B0D" w:rsidP="007C1B0D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6069D946" w14:textId="77777777" w:rsidR="007C1B0D" w:rsidRPr="00AC45D8" w:rsidRDefault="007C1B0D" w:rsidP="007C1B0D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  <w:r>
      <w:rPr>
        <w:rFonts w:ascii="Microsoft Sans Serif" w:hAnsi="Microsoft Sans Serif" w:cs="Microsoft Sans Serif"/>
        <w:sz w:val="14"/>
        <w:szCs w:val="14"/>
      </w:rPr>
      <w:t>P</w:t>
    </w:r>
    <w:r w:rsidRPr="002F0594">
      <w:rPr>
        <w:rFonts w:ascii="Microsoft Sans Serif" w:hAnsi="Microsoft Sans Serif" w:cs="Microsoft Sans Serif"/>
        <w:sz w:val="14"/>
        <w:szCs w:val="14"/>
      </w:rPr>
      <w:t>rojekt współfinansowany ze środków Europejskiego Funduszu Społecznego w ramach programu regionalnego Fundusze Europejskie dla Świętokrzyskiego 2021-2027</w:t>
    </w:r>
  </w:p>
  <w:p w14:paraId="57C13329" w14:textId="77777777" w:rsidR="007C1B0D" w:rsidRPr="005578FE" w:rsidRDefault="007C1B0D" w:rsidP="007C1B0D">
    <w:pPr>
      <w:pStyle w:val="Nagwek"/>
    </w:pPr>
  </w:p>
  <w:p w14:paraId="29D498D8" w14:textId="77777777" w:rsidR="007C1B0D" w:rsidRDefault="007C1B0D" w:rsidP="007C1B0D">
    <w:pPr>
      <w:pStyle w:val="Tekstpodstawowy"/>
      <w:spacing w:line="14" w:lineRule="auto"/>
      <w:jc w:val="left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68F67932" wp14:editId="529455FE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326501983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340F53" w14:textId="77777777" w:rsidR="007C1B0D" w:rsidRDefault="007C1B0D" w:rsidP="007C1B0D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F6793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6pt;margin-top:59.45pt;width:503.05pt;height:14.2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" filled="f" stroked="f">
              <v:textbox inset="0,0,0,0">
                <w:txbxContent>
                  <w:p w14:paraId="67340F53" w14:textId="77777777" w:rsidR="007C1B0D" w:rsidRDefault="007C1B0D" w:rsidP="007C1B0D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5BF84DFD" w14:textId="77777777" w:rsidR="007C1B0D" w:rsidRPr="00D27D6B" w:rsidRDefault="007C1B0D" w:rsidP="007C1B0D">
    <w:pPr>
      <w:pStyle w:val="Nagwek"/>
    </w:pPr>
    <w:r w:rsidRPr="00A33AFA">
      <w:rPr>
        <w:rFonts w:ascii="Calibri" w:hAnsi="Calibri" w:cs="Calibri"/>
        <w:sz w:val="20"/>
        <w:szCs w:val="20"/>
      </w:rPr>
      <w:t xml:space="preserve">Nr referencyjny: </w:t>
    </w:r>
    <w:r>
      <w:rPr>
        <w:rFonts w:ascii="Calibri" w:hAnsi="Calibri" w:cs="Calibri"/>
        <w:b/>
        <w:bCs/>
        <w:sz w:val="20"/>
        <w:szCs w:val="20"/>
      </w:rPr>
      <w:t xml:space="preserve">  </w:t>
    </w:r>
  </w:p>
  <w:p w14:paraId="5FD4D39A" w14:textId="77777777" w:rsidR="007C1B0D" w:rsidRPr="008F0BF2" w:rsidRDefault="007C1B0D" w:rsidP="007C1B0D">
    <w:pPr>
      <w:pStyle w:val="Nagwek"/>
    </w:pPr>
  </w:p>
  <w:p w14:paraId="3365C5DF" w14:textId="55665D0C" w:rsidR="00127B5D" w:rsidRPr="007C1B0D" w:rsidRDefault="00127B5D" w:rsidP="007C1B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84D3267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12382198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DCF14C0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85135B8"/>
    <w:multiLevelType w:val="multilevel"/>
    <w:tmpl w:val="AC34D4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15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16" w15:restartNumberingAfterBreak="0">
    <w:nsid w:val="4FBF298F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509C295D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56EC6513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num w:numId="1" w16cid:durableId="754202391">
    <w:abstractNumId w:val="14"/>
  </w:num>
  <w:num w:numId="2" w16cid:durableId="1582717822">
    <w:abstractNumId w:val="10"/>
  </w:num>
  <w:num w:numId="3" w16cid:durableId="2144693789">
    <w:abstractNumId w:val="17"/>
  </w:num>
  <w:num w:numId="4" w16cid:durableId="1308776817">
    <w:abstractNumId w:val="18"/>
  </w:num>
  <w:num w:numId="5" w16cid:durableId="256866634">
    <w:abstractNumId w:val="11"/>
  </w:num>
  <w:num w:numId="6" w16cid:durableId="1331786178">
    <w:abstractNumId w:val="12"/>
  </w:num>
  <w:num w:numId="7" w16cid:durableId="1574854323">
    <w:abstractNumId w:val="13"/>
  </w:num>
  <w:num w:numId="8" w16cid:durableId="58134537">
    <w:abstractNumId w:val="16"/>
  </w:num>
  <w:num w:numId="9" w16cid:durableId="1340811776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932"/>
    <w:rsid w:val="0000212B"/>
    <w:rsid w:val="0000347E"/>
    <w:rsid w:val="00005154"/>
    <w:rsid w:val="00005603"/>
    <w:rsid w:val="000065EB"/>
    <w:rsid w:val="000066DD"/>
    <w:rsid w:val="00006898"/>
    <w:rsid w:val="00006D71"/>
    <w:rsid w:val="00007E0C"/>
    <w:rsid w:val="00012004"/>
    <w:rsid w:val="00020983"/>
    <w:rsid w:val="000231AC"/>
    <w:rsid w:val="000239D4"/>
    <w:rsid w:val="00023F47"/>
    <w:rsid w:val="00025659"/>
    <w:rsid w:val="00026E3B"/>
    <w:rsid w:val="00027CE9"/>
    <w:rsid w:val="00033DF6"/>
    <w:rsid w:val="00033E37"/>
    <w:rsid w:val="000369E2"/>
    <w:rsid w:val="0003703F"/>
    <w:rsid w:val="000379F7"/>
    <w:rsid w:val="00041617"/>
    <w:rsid w:val="00041E37"/>
    <w:rsid w:val="00042263"/>
    <w:rsid w:val="00042314"/>
    <w:rsid w:val="00042B17"/>
    <w:rsid w:val="000433F8"/>
    <w:rsid w:val="00044B6B"/>
    <w:rsid w:val="00047EF2"/>
    <w:rsid w:val="0005033E"/>
    <w:rsid w:val="000529C8"/>
    <w:rsid w:val="00054BF5"/>
    <w:rsid w:val="00055851"/>
    <w:rsid w:val="00057602"/>
    <w:rsid w:val="00061F88"/>
    <w:rsid w:val="00063849"/>
    <w:rsid w:val="00064F7D"/>
    <w:rsid w:val="000675E7"/>
    <w:rsid w:val="00070743"/>
    <w:rsid w:val="00070AE1"/>
    <w:rsid w:val="000726CE"/>
    <w:rsid w:val="00075847"/>
    <w:rsid w:val="00080D85"/>
    <w:rsid w:val="000811E5"/>
    <w:rsid w:val="00083030"/>
    <w:rsid w:val="00084151"/>
    <w:rsid w:val="00084BF3"/>
    <w:rsid w:val="000858B3"/>
    <w:rsid w:val="00090A82"/>
    <w:rsid w:val="00094945"/>
    <w:rsid w:val="00095478"/>
    <w:rsid w:val="000970DD"/>
    <w:rsid w:val="000A0528"/>
    <w:rsid w:val="000A1940"/>
    <w:rsid w:val="000A1981"/>
    <w:rsid w:val="000A27ED"/>
    <w:rsid w:val="000A3BB7"/>
    <w:rsid w:val="000A40F9"/>
    <w:rsid w:val="000A660B"/>
    <w:rsid w:val="000B0B94"/>
    <w:rsid w:val="000B0FF6"/>
    <w:rsid w:val="000B275C"/>
    <w:rsid w:val="000B2EE7"/>
    <w:rsid w:val="000B30D5"/>
    <w:rsid w:val="000B37AC"/>
    <w:rsid w:val="000B47DC"/>
    <w:rsid w:val="000B59DA"/>
    <w:rsid w:val="000C0237"/>
    <w:rsid w:val="000C152C"/>
    <w:rsid w:val="000C1FE3"/>
    <w:rsid w:val="000C3646"/>
    <w:rsid w:val="000C5FAE"/>
    <w:rsid w:val="000C6826"/>
    <w:rsid w:val="000C6E74"/>
    <w:rsid w:val="000D2A17"/>
    <w:rsid w:val="000D40FD"/>
    <w:rsid w:val="000E05B9"/>
    <w:rsid w:val="000E4E2A"/>
    <w:rsid w:val="000E7F53"/>
    <w:rsid w:val="0010294D"/>
    <w:rsid w:val="00102A85"/>
    <w:rsid w:val="00102C0C"/>
    <w:rsid w:val="00103155"/>
    <w:rsid w:val="00103B6A"/>
    <w:rsid w:val="001054D9"/>
    <w:rsid w:val="00107FB9"/>
    <w:rsid w:val="00111ECF"/>
    <w:rsid w:val="00113EC3"/>
    <w:rsid w:val="00114AAA"/>
    <w:rsid w:val="00114EE9"/>
    <w:rsid w:val="0011507F"/>
    <w:rsid w:val="001201D6"/>
    <w:rsid w:val="001218E1"/>
    <w:rsid w:val="00121E99"/>
    <w:rsid w:val="00122276"/>
    <w:rsid w:val="00126E65"/>
    <w:rsid w:val="00127B5D"/>
    <w:rsid w:val="001306C3"/>
    <w:rsid w:val="001308CE"/>
    <w:rsid w:val="00131262"/>
    <w:rsid w:val="00134702"/>
    <w:rsid w:val="001357B0"/>
    <w:rsid w:val="00135BB5"/>
    <w:rsid w:val="00136D09"/>
    <w:rsid w:val="00137870"/>
    <w:rsid w:val="001405D1"/>
    <w:rsid w:val="00140DF0"/>
    <w:rsid w:val="00141330"/>
    <w:rsid w:val="0014185A"/>
    <w:rsid w:val="0014290E"/>
    <w:rsid w:val="00143610"/>
    <w:rsid w:val="0014366A"/>
    <w:rsid w:val="00143B62"/>
    <w:rsid w:val="00145F79"/>
    <w:rsid w:val="0014707D"/>
    <w:rsid w:val="00153332"/>
    <w:rsid w:val="00156724"/>
    <w:rsid w:val="001568FB"/>
    <w:rsid w:val="00157704"/>
    <w:rsid w:val="00160789"/>
    <w:rsid w:val="0016212F"/>
    <w:rsid w:val="00162505"/>
    <w:rsid w:val="00162560"/>
    <w:rsid w:val="00164F38"/>
    <w:rsid w:val="00165648"/>
    <w:rsid w:val="00165D29"/>
    <w:rsid w:val="001720B9"/>
    <w:rsid w:val="00173138"/>
    <w:rsid w:val="00173E50"/>
    <w:rsid w:val="0017416A"/>
    <w:rsid w:val="00174344"/>
    <w:rsid w:val="00176E50"/>
    <w:rsid w:val="001816EE"/>
    <w:rsid w:val="00183D35"/>
    <w:rsid w:val="001866AD"/>
    <w:rsid w:val="00187823"/>
    <w:rsid w:val="00191FF7"/>
    <w:rsid w:val="00192C7B"/>
    <w:rsid w:val="00194CF3"/>
    <w:rsid w:val="00197122"/>
    <w:rsid w:val="001979DB"/>
    <w:rsid w:val="001A4C70"/>
    <w:rsid w:val="001A5524"/>
    <w:rsid w:val="001A5611"/>
    <w:rsid w:val="001A61CA"/>
    <w:rsid w:val="001A7799"/>
    <w:rsid w:val="001B000A"/>
    <w:rsid w:val="001B10C5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C7E49"/>
    <w:rsid w:val="001D6CF9"/>
    <w:rsid w:val="001D79A1"/>
    <w:rsid w:val="001D7D70"/>
    <w:rsid w:val="001E319E"/>
    <w:rsid w:val="001E6C02"/>
    <w:rsid w:val="001E6F19"/>
    <w:rsid w:val="001F1C7C"/>
    <w:rsid w:val="001F29C0"/>
    <w:rsid w:val="001F3802"/>
    <w:rsid w:val="001F49EB"/>
    <w:rsid w:val="001F4FD3"/>
    <w:rsid w:val="001F516F"/>
    <w:rsid w:val="001F60E2"/>
    <w:rsid w:val="001F6B2B"/>
    <w:rsid w:val="001F6ECF"/>
    <w:rsid w:val="002013CA"/>
    <w:rsid w:val="0020146F"/>
    <w:rsid w:val="0020315B"/>
    <w:rsid w:val="00204600"/>
    <w:rsid w:val="00205194"/>
    <w:rsid w:val="00210DCE"/>
    <w:rsid w:val="00211D44"/>
    <w:rsid w:val="0021284A"/>
    <w:rsid w:val="00213968"/>
    <w:rsid w:val="00214586"/>
    <w:rsid w:val="0022074F"/>
    <w:rsid w:val="00222F5A"/>
    <w:rsid w:val="00222F60"/>
    <w:rsid w:val="002232E2"/>
    <w:rsid w:val="00223335"/>
    <w:rsid w:val="00223750"/>
    <w:rsid w:val="002248A3"/>
    <w:rsid w:val="00224C77"/>
    <w:rsid w:val="00225324"/>
    <w:rsid w:val="00227E39"/>
    <w:rsid w:val="00233770"/>
    <w:rsid w:val="002340E3"/>
    <w:rsid w:val="00236234"/>
    <w:rsid w:val="00240772"/>
    <w:rsid w:val="00241840"/>
    <w:rsid w:val="00241C6C"/>
    <w:rsid w:val="00242C10"/>
    <w:rsid w:val="002447F6"/>
    <w:rsid w:val="00244BB6"/>
    <w:rsid w:val="00246A11"/>
    <w:rsid w:val="00252051"/>
    <w:rsid w:val="00255734"/>
    <w:rsid w:val="00256EDD"/>
    <w:rsid w:val="00257369"/>
    <w:rsid w:val="00261B89"/>
    <w:rsid w:val="00264077"/>
    <w:rsid w:val="00264AE3"/>
    <w:rsid w:val="0026568F"/>
    <w:rsid w:val="0026706B"/>
    <w:rsid w:val="002671D6"/>
    <w:rsid w:val="002678AB"/>
    <w:rsid w:val="00271D38"/>
    <w:rsid w:val="00272E2B"/>
    <w:rsid w:val="002752EB"/>
    <w:rsid w:val="002814D4"/>
    <w:rsid w:val="002837ED"/>
    <w:rsid w:val="0028785C"/>
    <w:rsid w:val="00291C06"/>
    <w:rsid w:val="002947F3"/>
    <w:rsid w:val="002953C0"/>
    <w:rsid w:val="002A2237"/>
    <w:rsid w:val="002A2640"/>
    <w:rsid w:val="002A4CEF"/>
    <w:rsid w:val="002A5798"/>
    <w:rsid w:val="002A5876"/>
    <w:rsid w:val="002A5C1A"/>
    <w:rsid w:val="002A7F4E"/>
    <w:rsid w:val="002B14BE"/>
    <w:rsid w:val="002B17BD"/>
    <w:rsid w:val="002B6740"/>
    <w:rsid w:val="002C317E"/>
    <w:rsid w:val="002C49D9"/>
    <w:rsid w:val="002C6B65"/>
    <w:rsid w:val="002C75A5"/>
    <w:rsid w:val="002D645D"/>
    <w:rsid w:val="002D67E0"/>
    <w:rsid w:val="002D6BEA"/>
    <w:rsid w:val="002D711A"/>
    <w:rsid w:val="002D7208"/>
    <w:rsid w:val="002D74BE"/>
    <w:rsid w:val="002D7AED"/>
    <w:rsid w:val="002E0A89"/>
    <w:rsid w:val="002E0B6F"/>
    <w:rsid w:val="002E0EC7"/>
    <w:rsid w:val="002E4DAC"/>
    <w:rsid w:val="002E5422"/>
    <w:rsid w:val="002F0291"/>
    <w:rsid w:val="002F16D6"/>
    <w:rsid w:val="002F26C4"/>
    <w:rsid w:val="002F79CA"/>
    <w:rsid w:val="003008FD"/>
    <w:rsid w:val="00301638"/>
    <w:rsid w:val="00302515"/>
    <w:rsid w:val="00302B07"/>
    <w:rsid w:val="00302C90"/>
    <w:rsid w:val="00302FBE"/>
    <w:rsid w:val="003059C3"/>
    <w:rsid w:val="003062AC"/>
    <w:rsid w:val="00310A34"/>
    <w:rsid w:val="0031370D"/>
    <w:rsid w:val="00313888"/>
    <w:rsid w:val="00315240"/>
    <w:rsid w:val="00315A87"/>
    <w:rsid w:val="00315EAF"/>
    <w:rsid w:val="00316939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462FB"/>
    <w:rsid w:val="00350282"/>
    <w:rsid w:val="00351E47"/>
    <w:rsid w:val="00353E34"/>
    <w:rsid w:val="00354735"/>
    <w:rsid w:val="00356E54"/>
    <w:rsid w:val="003600E2"/>
    <w:rsid w:val="00362231"/>
    <w:rsid w:val="0036264B"/>
    <w:rsid w:val="00362C90"/>
    <w:rsid w:val="00364AEE"/>
    <w:rsid w:val="00365834"/>
    <w:rsid w:val="00366630"/>
    <w:rsid w:val="00367880"/>
    <w:rsid w:val="00367A44"/>
    <w:rsid w:val="00372439"/>
    <w:rsid w:val="00373893"/>
    <w:rsid w:val="003743D2"/>
    <w:rsid w:val="003809D8"/>
    <w:rsid w:val="00382285"/>
    <w:rsid w:val="00382504"/>
    <w:rsid w:val="00383D3C"/>
    <w:rsid w:val="00386C8E"/>
    <w:rsid w:val="00387243"/>
    <w:rsid w:val="00390F39"/>
    <w:rsid w:val="00392B0F"/>
    <w:rsid w:val="00392B43"/>
    <w:rsid w:val="00392F4F"/>
    <w:rsid w:val="00394CB7"/>
    <w:rsid w:val="00394F58"/>
    <w:rsid w:val="00395E8C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6533"/>
    <w:rsid w:val="003A7227"/>
    <w:rsid w:val="003B0A67"/>
    <w:rsid w:val="003B114B"/>
    <w:rsid w:val="003B13A9"/>
    <w:rsid w:val="003B23CA"/>
    <w:rsid w:val="003B45DB"/>
    <w:rsid w:val="003B4FBC"/>
    <w:rsid w:val="003B58BF"/>
    <w:rsid w:val="003B6F73"/>
    <w:rsid w:val="003C48F1"/>
    <w:rsid w:val="003C4B19"/>
    <w:rsid w:val="003C659A"/>
    <w:rsid w:val="003C6B42"/>
    <w:rsid w:val="003C7514"/>
    <w:rsid w:val="003D1E5F"/>
    <w:rsid w:val="003D1ED1"/>
    <w:rsid w:val="003D4FCB"/>
    <w:rsid w:val="003E08F8"/>
    <w:rsid w:val="003E22B8"/>
    <w:rsid w:val="003E25DD"/>
    <w:rsid w:val="003E2FE9"/>
    <w:rsid w:val="003E4162"/>
    <w:rsid w:val="003E464A"/>
    <w:rsid w:val="003E719D"/>
    <w:rsid w:val="003E7C3B"/>
    <w:rsid w:val="003F0669"/>
    <w:rsid w:val="003F0785"/>
    <w:rsid w:val="003F2C77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10D38"/>
    <w:rsid w:val="00411D59"/>
    <w:rsid w:val="0041331B"/>
    <w:rsid w:val="00414CF9"/>
    <w:rsid w:val="00420580"/>
    <w:rsid w:val="00420642"/>
    <w:rsid w:val="00422FC5"/>
    <w:rsid w:val="00423457"/>
    <w:rsid w:val="004245B7"/>
    <w:rsid w:val="004249BE"/>
    <w:rsid w:val="0042629C"/>
    <w:rsid w:val="00427A12"/>
    <w:rsid w:val="00431AC7"/>
    <w:rsid w:val="00436078"/>
    <w:rsid w:val="00436F25"/>
    <w:rsid w:val="004409ED"/>
    <w:rsid w:val="004420E4"/>
    <w:rsid w:val="0044299C"/>
    <w:rsid w:val="0044374E"/>
    <w:rsid w:val="0044434A"/>
    <w:rsid w:val="00445639"/>
    <w:rsid w:val="0044653D"/>
    <w:rsid w:val="00446E5C"/>
    <w:rsid w:val="004501D1"/>
    <w:rsid w:val="0045165D"/>
    <w:rsid w:val="004519E7"/>
    <w:rsid w:val="00451F84"/>
    <w:rsid w:val="004538F2"/>
    <w:rsid w:val="00460E98"/>
    <w:rsid w:val="00460EBC"/>
    <w:rsid w:val="004617BB"/>
    <w:rsid w:val="00461FBB"/>
    <w:rsid w:val="00462A4F"/>
    <w:rsid w:val="0046364F"/>
    <w:rsid w:val="004639B5"/>
    <w:rsid w:val="0047062C"/>
    <w:rsid w:val="00472923"/>
    <w:rsid w:val="004748C0"/>
    <w:rsid w:val="00476528"/>
    <w:rsid w:val="00477ADD"/>
    <w:rsid w:val="00480774"/>
    <w:rsid w:val="004825FF"/>
    <w:rsid w:val="00483B12"/>
    <w:rsid w:val="00485B52"/>
    <w:rsid w:val="00485F70"/>
    <w:rsid w:val="004877B4"/>
    <w:rsid w:val="00490F36"/>
    <w:rsid w:val="004934C5"/>
    <w:rsid w:val="00494A82"/>
    <w:rsid w:val="00494BF8"/>
    <w:rsid w:val="0049543B"/>
    <w:rsid w:val="004A1963"/>
    <w:rsid w:val="004A1FD9"/>
    <w:rsid w:val="004A50BC"/>
    <w:rsid w:val="004A57A5"/>
    <w:rsid w:val="004A6B8B"/>
    <w:rsid w:val="004A731F"/>
    <w:rsid w:val="004A76EB"/>
    <w:rsid w:val="004A7E36"/>
    <w:rsid w:val="004B2FE9"/>
    <w:rsid w:val="004B50F0"/>
    <w:rsid w:val="004B5569"/>
    <w:rsid w:val="004B7511"/>
    <w:rsid w:val="004C0C45"/>
    <w:rsid w:val="004C1036"/>
    <w:rsid w:val="004C10D6"/>
    <w:rsid w:val="004C1B80"/>
    <w:rsid w:val="004C2620"/>
    <w:rsid w:val="004C2704"/>
    <w:rsid w:val="004C4725"/>
    <w:rsid w:val="004C52C0"/>
    <w:rsid w:val="004C6EE4"/>
    <w:rsid w:val="004D1405"/>
    <w:rsid w:val="004D4CCE"/>
    <w:rsid w:val="004D63E9"/>
    <w:rsid w:val="004D66CD"/>
    <w:rsid w:val="004E179B"/>
    <w:rsid w:val="004E3410"/>
    <w:rsid w:val="004E4827"/>
    <w:rsid w:val="004E484D"/>
    <w:rsid w:val="004E5DD6"/>
    <w:rsid w:val="004E6D1D"/>
    <w:rsid w:val="004E7F7A"/>
    <w:rsid w:val="004F1DB6"/>
    <w:rsid w:val="004F31B5"/>
    <w:rsid w:val="004F4549"/>
    <w:rsid w:val="004F4AC8"/>
    <w:rsid w:val="00500D3B"/>
    <w:rsid w:val="005038D7"/>
    <w:rsid w:val="00506BA7"/>
    <w:rsid w:val="00506F83"/>
    <w:rsid w:val="00510327"/>
    <w:rsid w:val="00511D6F"/>
    <w:rsid w:val="00512290"/>
    <w:rsid w:val="005127C5"/>
    <w:rsid w:val="005128AA"/>
    <w:rsid w:val="005131C0"/>
    <w:rsid w:val="005140D4"/>
    <w:rsid w:val="00515E60"/>
    <w:rsid w:val="00516445"/>
    <w:rsid w:val="00516908"/>
    <w:rsid w:val="0051755C"/>
    <w:rsid w:val="00522BE4"/>
    <w:rsid w:val="00523BF0"/>
    <w:rsid w:val="00527E61"/>
    <w:rsid w:val="00530E75"/>
    <w:rsid w:val="00532237"/>
    <w:rsid w:val="005327E3"/>
    <w:rsid w:val="00532D41"/>
    <w:rsid w:val="00532DC9"/>
    <w:rsid w:val="00534E6E"/>
    <w:rsid w:val="00535B3B"/>
    <w:rsid w:val="005401F3"/>
    <w:rsid w:val="0054161F"/>
    <w:rsid w:val="00541932"/>
    <w:rsid w:val="00544239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04D"/>
    <w:rsid w:val="00563C92"/>
    <w:rsid w:val="00564049"/>
    <w:rsid w:val="00564ED6"/>
    <w:rsid w:val="00566333"/>
    <w:rsid w:val="0056694D"/>
    <w:rsid w:val="005724C6"/>
    <w:rsid w:val="0057348E"/>
    <w:rsid w:val="005748ED"/>
    <w:rsid w:val="00580351"/>
    <w:rsid w:val="00580642"/>
    <w:rsid w:val="00581CA3"/>
    <w:rsid w:val="00582873"/>
    <w:rsid w:val="00582D56"/>
    <w:rsid w:val="00585EB9"/>
    <w:rsid w:val="00586183"/>
    <w:rsid w:val="00586F80"/>
    <w:rsid w:val="00590EC3"/>
    <w:rsid w:val="005916C5"/>
    <w:rsid w:val="005921A0"/>
    <w:rsid w:val="00592FE4"/>
    <w:rsid w:val="00593ACF"/>
    <w:rsid w:val="0059590C"/>
    <w:rsid w:val="00595F14"/>
    <w:rsid w:val="00596A06"/>
    <w:rsid w:val="00596C55"/>
    <w:rsid w:val="005A1915"/>
    <w:rsid w:val="005A3AF6"/>
    <w:rsid w:val="005A4EF6"/>
    <w:rsid w:val="005A7D9C"/>
    <w:rsid w:val="005B07E1"/>
    <w:rsid w:val="005B1E12"/>
    <w:rsid w:val="005B588A"/>
    <w:rsid w:val="005C02F8"/>
    <w:rsid w:val="005C13F5"/>
    <w:rsid w:val="005C1C2E"/>
    <w:rsid w:val="005C2B74"/>
    <w:rsid w:val="005C3968"/>
    <w:rsid w:val="005C52B4"/>
    <w:rsid w:val="005C74D9"/>
    <w:rsid w:val="005D2264"/>
    <w:rsid w:val="005D2FD5"/>
    <w:rsid w:val="005D3855"/>
    <w:rsid w:val="005D3E53"/>
    <w:rsid w:val="005D49B2"/>
    <w:rsid w:val="005E109B"/>
    <w:rsid w:val="005E23B8"/>
    <w:rsid w:val="005E25BB"/>
    <w:rsid w:val="005E342A"/>
    <w:rsid w:val="005E7368"/>
    <w:rsid w:val="005F248D"/>
    <w:rsid w:val="005F3C52"/>
    <w:rsid w:val="005F51FC"/>
    <w:rsid w:val="005F53FF"/>
    <w:rsid w:val="005F7148"/>
    <w:rsid w:val="00601FA4"/>
    <w:rsid w:val="0060340D"/>
    <w:rsid w:val="0060403A"/>
    <w:rsid w:val="006042A2"/>
    <w:rsid w:val="00606915"/>
    <w:rsid w:val="006071DE"/>
    <w:rsid w:val="00607529"/>
    <w:rsid w:val="00607E94"/>
    <w:rsid w:val="00610DAB"/>
    <w:rsid w:val="00612A2E"/>
    <w:rsid w:val="00612F9F"/>
    <w:rsid w:val="0062063C"/>
    <w:rsid w:val="00622E12"/>
    <w:rsid w:val="006230E3"/>
    <w:rsid w:val="00631F41"/>
    <w:rsid w:val="00632820"/>
    <w:rsid w:val="00633F9C"/>
    <w:rsid w:val="00635E34"/>
    <w:rsid w:val="00640A98"/>
    <w:rsid w:val="00642664"/>
    <w:rsid w:val="00644615"/>
    <w:rsid w:val="00644938"/>
    <w:rsid w:val="00645158"/>
    <w:rsid w:val="0064532E"/>
    <w:rsid w:val="00647DDA"/>
    <w:rsid w:val="006524E0"/>
    <w:rsid w:val="00652ADE"/>
    <w:rsid w:val="0065381F"/>
    <w:rsid w:val="006542AE"/>
    <w:rsid w:val="00656D6B"/>
    <w:rsid w:val="00657045"/>
    <w:rsid w:val="006575DF"/>
    <w:rsid w:val="0066140B"/>
    <w:rsid w:val="006615B0"/>
    <w:rsid w:val="0066323E"/>
    <w:rsid w:val="00664AC0"/>
    <w:rsid w:val="006658B2"/>
    <w:rsid w:val="00667F63"/>
    <w:rsid w:val="00670104"/>
    <w:rsid w:val="006701F1"/>
    <w:rsid w:val="00670DEA"/>
    <w:rsid w:val="00671493"/>
    <w:rsid w:val="00672FAA"/>
    <w:rsid w:val="0067561C"/>
    <w:rsid w:val="006800B9"/>
    <w:rsid w:val="00680380"/>
    <w:rsid w:val="00681012"/>
    <w:rsid w:val="00682577"/>
    <w:rsid w:val="00682CD1"/>
    <w:rsid w:val="00682E5D"/>
    <w:rsid w:val="00683021"/>
    <w:rsid w:val="00685194"/>
    <w:rsid w:val="00685980"/>
    <w:rsid w:val="00685B3C"/>
    <w:rsid w:val="00685B8D"/>
    <w:rsid w:val="0068677E"/>
    <w:rsid w:val="00691CFD"/>
    <w:rsid w:val="00694955"/>
    <w:rsid w:val="006952AC"/>
    <w:rsid w:val="00696298"/>
    <w:rsid w:val="006963C8"/>
    <w:rsid w:val="00697CEE"/>
    <w:rsid w:val="006A1BF6"/>
    <w:rsid w:val="006A1FA3"/>
    <w:rsid w:val="006A3208"/>
    <w:rsid w:val="006A78D2"/>
    <w:rsid w:val="006B004E"/>
    <w:rsid w:val="006B4024"/>
    <w:rsid w:val="006B48EB"/>
    <w:rsid w:val="006B653A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3971"/>
    <w:rsid w:val="006D4C80"/>
    <w:rsid w:val="006D5226"/>
    <w:rsid w:val="006E04F8"/>
    <w:rsid w:val="006E20DD"/>
    <w:rsid w:val="006E259A"/>
    <w:rsid w:val="006E278E"/>
    <w:rsid w:val="006E2914"/>
    <w:rsid w:val="006E3411"/>
    <w:rsid w:val="006E500A"/>
    <w:rsid w:val="006E52B0"/>
    <w:rsid w:val="006E6460"/>
    <w:rsid w:val="006E7876"/>
    <w:rsid w:val="006E797B"/>
    <w:rsid w:val="006E7E6C"/>
    <w:rsid w:val="006F02D0"/>
    <w:rsid w:val="006F0E01"/>
    <w:rsid w:val="006F4070"/>
    <w:rsid w:val="006F4D47"/>
    <w:rsid w:val="006F5C85"/>
    <w:rsid w:val="006F7A42"/>
    <w:rsid w:val="007003FF"/>
    <w:rsid w:val="00702B45"/>
    <w:rsid w:val="00703B58"/>
    <w:rsid w:val="00703CB8"/>
    <w:rsid w:val="0070555D"/>
    <w:rsid w:val="00706AFC"/>
    <w:rsid w:val="00706ED2"/>
    <w:rsid w:val="007105BD"/>
    <w:rsid w:val="00711A5E"/>
    <w:rsid w:val="007125C8"/>
    <w:rsid w:val="007165C0"/>
    <w:rsid w:val="00720FCE"/>
    <w:rsid w:val="00722E1D"/>
    <w:rsid w:val="00725372"/>
    <w:rsid w:val="00727132"/>
    <w:rsid w:val="007308DE"/>
    <w:rsid w:val="00730CDE"/>
    <w:rsid w:val="0073327C"/>
    <w:rsid w:val="00733CAF"/>
    <w:rsid w:val="00734D6E"/>
    <w:rsid w:val="007358E6"/>
    <w:rsid w:val="007362F9"/>
    <w:rsid w:val="00736417"/>
    <w:rsid w:val="00737587"/>
    <w:rsid w:val="00745E1E"/>
    <w:rsid w:val="00747E30"/>
    <w:rsid w:val="00750A35"/>
    <w:rsid w:val="0075289B"/>
    <w:rsid w:val="007533C7"/>
    <w:rsid w:val="007548DB"/>
    <w:rsid w:val="00754904"/>
    <w:rsid w:val="0075499B"/>
    <w:rsid w:val="00755404"/>
    <w:rsid w:val="00756A40"/>
    <w:rsid w:val="007572CC"/>
    <w:rsid w:val="0076070C"/>
    <w:rsid w:val="00760F63"/>
    <w:rsid w:val="00762138"/>
    <w:rsid w:val="007646D7"/>
    <w:rsid w:val="0076615D"/>
    <w:rsid w:val="00767954"/>
    <w:rsid w:val="00767A53"/>
    <w:rsid w:val="00770C2E"/>
    <w:rsid w:val="00771D75"/>
    <w:rsid w:val="00774608"/>
    <w:rsid w:val="007763E7"/>
    <w:rsid w:val="00777472"/>
    <w:rsid w:val="00780A2C"/>
    <w:rsid w:val="00780D53"/>
    <w:rsid w:val="007815A6"/>
    <w:rsid w:val="00784738"/>
    <w:rsid w:val="00785B48"/>
    <w:rsid w:val="00785B61"/>
    <w:rsid w:val="007877E3"/>
    <w:rsid w:val="00787E16"/>
    <w:rsid w:val="00790FD8"/>
    <w:rsid w:val="00792EE6"/>
    <w:rsid w:val="00793775"/>
    <w:rsid w:val="0079444B"/>
    <w:rsid w:val="007A0335"/>
    <w:rsid w:val="007A5E15"/>
    <w:rsid w:val="007A6188"/>
    <w:rsid w:val="007A62A2"/>
    <w:rsid w:val="007A7C26"/>
    <w:rsid w:val="007B21B2"/>
    <w:rsid w:val="007B2867"/>
    <w:rsid w:val="007C0CCF"/>
    <w:rsid w:val="007C1B0D"/>
    <w:rsid w:val="007C47FF"/>
    <w:rsid w:val="007C4815"/>
    <w:rsid w:val="007C73C6"/>
    <w:rsid w:val="007D16D9"/>
    <w:rsid w:val="007D29F5"/>
    <w:rsid w:val="007D2D31"/>
    <w:rsid w:val="007D2EDC"/>
    <w:rsid w:val="007D3348"/>
    <w:rsid w:val="007D430B"/>
    <w:rsid w:val="007D4592"/>
    <w:rsid w:val="007D59BA"/>
    <w:rsid w:val="007D5C18"/>
    <w:rsid w:val="007D5D10"/>
    <w:rsid w:val="007E08D6"/>
    <w:rsid w:val="007E30C2"/>
    <w:rsid w:val="007E6310"/>
    <w:rsid w:val="007F0EBC"/>
    <w:rsid w:val="007F1066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828"/>
    <w:rsid w:val="008079C8"/>
    <w:rsid w:val="00807F68"/>
    <w:rsid w:val="008102A6"/>
    <w:rsid w:val="008102DB"/>
    <w:rsid w:val="00810A21"/>
    <w:rsid w:val="008115F9"/>
    <w:rsid w:val="00812831"/>
    <w:rsid w:val="00814BEC"/>
    <w:rsid w:val="008215CC"/>
    <w:rsid w:val="00822E62"/>
    <w:rsid w:val="00823981"/>
    <w:rsid w:val="00824F4A"/>
    <w:rsid w:val="00825EA0"/>
    <w:rsid w:val="008261D4"/>
    <w:rsid w:val="0082698F"/>
    <w:rsid w:val="00826C7F"/>
    <w:rsid w:val="00831AC4"/>
    <w:rsid w:val="00832CA3"/>
    <w:rsid w:val="008344A7"/>
    <w:rsid w:val="008375EC"/>
    <w:rsid w:val="008409B8"/>
    <w:rsid w:val="00840E8D"/>
    <w:rsid w:val="008454AD"/>
    <w:rsid w:val="00845544"/>
    <w:rsid w:val="00845A7B"/>
    <w:rsid w:val="00851265"/>
    <w:rsid w:val="008513C9"/>
    <w:rsid w:val="00851F42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3D24"/>
    <w:rsid w:val="00864C1D"/>
    <w:rsid w:val="008674E4"/>
    <w:rsid w:val="00870445"/>
    <w:rsid w:val="00872C40"/>
    <w:rsid w:val="00872D84"/>
    <w:rsid w:val="0087454E"/>
    <w:rsid w:val="00876906"/>
    <w:rsid w:val="008875A2"/>
    <w:rsid w:val="00892186"/>
    <w:rsid w:val="00896895"/>
    <w:rsid w:val="00896C0F"/>
    <w:rsid w:val="008A024D"/>
    <w:rsid w:val="008A02C0"/>
    <w:rsid w:val="008A0601"/>
    <w:rsid w:val="008A0763"/>
    <w:rsid w:val="008A10C0"/>
    <w:rsid w:val="008A1345"/>
    <w:rsid w:val="008A27B1"/>
    <w:rsid w:val="008A2D53"/>
    <w:rsid w:val="008A41DF"/>
    <w:rsid w:val="008B11F9"/>
    <w:rsid w:val="008B3B91"/>
    <w:rsid w:val="008B504A"/>
    <w:rsid w:val="008C5A0B"/>
    <w:rsid w:val="008C5EBB"/>
    <w:rsid w:val="008C6142"/>
    <w:rsid w:val="008C7216"/>
    <w:rsid w:val="008C7516"/>
    <w:rsid w:val="008D116C"/>
    <w:rsid w:val="008D1ABD"/>
    <w:rsid w:val="008D38B4"/>
    <w:rsid w:val="008D5AC9"/>
    <w:rsid w:val="008D5EBB"/>
    <w:rsid w:val="008D7041"/>
    <w:rsid w:val="008E5B27"/>
    <w:rsid w:val="008F0BFB"/>
    <w:rsid w:val="008F21F2"/>
    <w:rsid w:val="008F2E6F"/>
    <w:rsid w:val="008F65CC"/>
    <w:rsid w:val="009007BF"/>
    <w:rsid w:val="00901EC6"/>
    <w:rsid w:val="009023E2"/>
    <w:rsid w:val="00902880"/>
    <w:rsid w:val="00902957"/>
    <w:rsid w:val="0090440F"/>
    <w:rsid w:val="009062BC"/>
    <w:rsid w:val="00910410"/>
    <w:rsid w:val="00910F57"/>
    <w:rsid w:val="0091104C"/>
    <w:rsid w:val="009137CE"/>
    <w:rsid w:val="0091407B"/>
    <w:rsid w:val="00917F68"/>
    <w:rsid w:val="0092033A"/>
    <w:rsid w:val="0092052A"/>
    <w:rsid w:val="009207CE"/>
    <w:rsid w:val="009218A5"/>
    <w:rsid w:val="00921AA6"/>
    <w:rsid w:val="00921B5B"/>
    <w:rsid w:val="00922357"/>
    <w:rsid w:val="00925FAA"/>
    <w:rsid w:val="00926A77"/>
    <w:rsid w:val="00930632"/>
    <w:rsid w:val="00930CC4"/>
    <w:rsid w:val="00931125"/>
    <w:rsid w:val="00932570"/>
    <w:rsid w:val="00936437"/>
    <w:rsid w:val="00937018"/>
    <w:rsid w:val="009370DA"/>
    <w:rsid w:val="00937E37"/>
    <w:rsid w:val="00940C71"/>
    <w:rsid w:val="0094209E"/>
    <w:rsid w:val="009427CB"/>
    <w:rsid w:val="0094323B"/>
    <w:rsid w:val="009433BE"/>
    <w:rsid w:val="00946989"/>
    <w:rsid w:val="009510D6"/>
    <w:rsid w:val="009516CD"/>
    <w:rsid w:val="00952874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5C0"/>
    <w:rsid w:val="00966BB2"/>
    <w:rsid w:val="00973ACC"/>
    <w:rsid w:val="009829D9"/>
    <w:rsid w:val="00983423"/>
    <w:rsid w:val="009834CE"/>
    <w:rsid w:val="00983D87"/>
    <w:rsid w:val="0098603A"/>
    <w:rsid w:val="009860A0"/>
    <w:rsid w:val="009952C7"/>
    <w:rsid w:val="0099600D"/>
    <w:rsid w:val="009970AA"/>
    <w:rsid w:val="009A0530"/>
    <w:rsid w:val="009A32D4"/>
    <w:rsid w:val="009A410D"/>
    <w:rsid w:val="009A4C9A"/>
    <w:rsid w:val="009A5616"/>
    <w:rsid w:val="009A63E0"/>
    <w:rsid w:val="009A681C"/>
    <w:rsid w:val="009A7B38"/>
    <w:rsid w:val="009B4E9E"/>
    <w:rsid w:val="009C0A20"/>
    <w:rsid w:val="009C142F"/>
    <w:rsid w:val="009C390D"/>
    <w:rsid w:val="009C5089"/>
    <w:rsid w:val="009C58F9"/>
    <w:rsid w:val="009C6657"/>
    <w:rsid w:val="009C7250"/>
    <w:rsid w:val="009C7EB8"/>
    <w:rsid w:val="009D0427"/>
    <w:rsid w:val="009D0A67"/>
    <w:rsid w:val="009D48A2"/>
    <w:rsid w:val="009D4B64"/>
    <w:rsid w:val="009D4D28"/>
    <w:rsid w:val="009D5F18"/>
    <w:rsid w:val="009D6C0A"/>
    <w:rsid w:val="009E13F4"/>
    <w:rsid w:val="009E3072"/>
    <w:rsid w:val="009E3077"/>
    <w:rsid w:val="009E3C0C"/>
    <w:rsid w:val="009E6B1D"/>
    <w:rsid w:val="009F246A"/>
    <w:rsid w:val="009F3788"/>
    <w:rsid w:val="009F41F4"/>
    <w:rsid w:val="009F7330"/>
    <w:rsid w:val="00A01323"/>
    <w:rsid w:val="00A01864"/>
    <w:rsid w:val="00A0223C"/>
    <w:rsid w:val="00A04475"/>
    <w:rsid w:val="00A05061"/>
    <w:rsid w:val="00A05C0F"/>
    <w:rsid w:val="00A06B79"/>
    <w:rsid w:val="00A06C60"/>
    <w:rsid w:val="00A10641"/>
    <w:rsid w:val="00A10FFA"/>
    <w:rsid w:val="00A1134B"/>
    <w:rsid w:val="00A1288A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30E35"/>
    <w:rsid w:val="00A3160B"/>
    <w:rsid w:val="00A330D6"/>
    <w:rsid w:val="00A3513D"/>
    <w:rsid w:val="00A36B36"/>
    <w:rsid w:val="00A3787E"/>
    <w:rsid w:val="00A37B61"/>
    <w:rsid w:val="00A40A01"/>
    <w:rsid w:val="00A4101C"/>
    <w:rsid w:val="00A431D6"/>
    <w:rsid w:val="00A45ED0"/>
    <w:rsid w:val="00A461B5"/>
    <w:rsid w:val="00A46A06"/>
    <w:rsid w:val="00A548C9"/>
    <w:rsid w:val="00A560DD"/>
    <w:rsid w:val="00A572FA"/>
    <w:rsid w:val="00A578F5"/>
    <w:rsid w:val="00A6013A"/>
    <w:rsid w:val="00A60544"/>
    <w:rsid w:val="00A62E79"/>
    <w:rsid w:val="00A63956"/>
    <w:rsid w:val="00A66F9F"/>
    <w:rsid w:val="00A71927"/>
    <w:rsid w:val="00A71CB4"/>
    <w:rsid w:val="00A748FF"/>
    <w:rsid w:val="00A74A76"/>
    <w:rsid w:val="00A74B97"/>
    <w:rsid w:val="00A75172"/>
    <w:rsid w:val="00A7645F"/>
    <w:rsid w:val="00A76911"/>
    <w:rsid w:val="00A8102D"/>
    <w:rsid w:val="00A81BE2"/>
    <w:rsid w:val="00A826FD"/>
    <w:rsid w:val="00A85586"/>
    <w:rsid w:val="00A86C15"/>
    <w:rsid w:val="00A9175F"/>
    <w:rsid w:val="00A91DA3"/>
    <w:rsid w:val="00A91FE0"/>
    <w:rsid w:val="00A96600"/>
    <w:rsid w:val="00A97F70"/>
    <w:rsid w:val="00AA4266"/>
    <w:rsid w:val="00AA435C"/>
    <w:rsid w:val="00AB2527"/>
    <w:rsid w:val="00AC2D83"/>
    <w:rsid w:val="00AC4555"/>
    <w:rsid w:val="00AC4C9D"/>
    <w:rsid w:val="00AC5669"/>
    <w:rsid w:val="00AC754C"/>
    <w:rsid w:val="00AC780F"/>
    <w:rsid w:val="00AD2A34"/>
    <w:rsid w:val="00AD34D0"/>
    <w:rsid w:val="00AD3D26"/>
    <w:rsid w:val="00AD55FC"/>
    <w:rsid w:val="00AE02C5"/>
    <w:rsid w:val="00AE125E"/>
    <w:rsid w:val="00AE1DEB"/>
    <w:rsid w:val="00AE25F5"/>
    <w:rsid w:val="00AE267D"/>
    <w:rsid w:val="00AE3179"/>
    <w:rsid w:val="00AE5948"/>
    <w:rsid w:val="00AE5AB8"/>
    <w:rsid w:val="00AE6EDA"/>
    <w:rsid w:val="00AE6FEB"/>
    <w:rsid w:val="00AF03FD"/>
    <w:rsid w:val="00AF0521"/>
    <w:rsid w:val="00AF0D14"/>
    <w:rsid w:val="00AF2E5E"/>
    <w:rsid w:val="00AF4F4E"/>
    <w:rsid w:val="00AF6582"/>
    <w:rsid w:val="00B01A2A"/>
    <w:rsid w:val="00B02E5B"/>
    <w:rsid w:val="00B0402C"/>
    <w:rsid w:val="00B044D9"/>
    <w:rsid w:val="00B04961"/>
    <w:rsid w:val="00B04E14"/>
    <w:rsid w:val="00B075D4"/>
    <w:rsid w:val="00B119CC"/>
    <w:rsid w:val="00B11C33"/>
    <w:rsid w:val="00B145EA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6246"/>
    <w:rsid w:val="00B40125"/>
    <w:rsid w:val="00B4095C"/>
    <w:rsid w:val="00B42989"/>
    <w:rsid w:val="00B45139"/>
    <w:rsid w:val="00B4584B"/>
    <w:rsid w:val="00B45E56"/>
    <w:rsid w:val="00B47146"/>
    <w:rsid w:val="00B51C14"/>
    <w:rsid w:val="00B52161"/>
    <w:rsid w:val="00B5465B"/>
    <w:rsid w:val="00B55B34"/>
    <w:rsid w:val="00B57C21"/>
    <w:rsid w:val="00B604FC"/>
    <w:rsid w:val="00B61394"/>
    <w:rsid w:val="00B6181B"/>
    <w:rsid w:val="00B64E61"/>
    <w:rsid w:val="00B659EA"/>
    <w:rsid w:val="00B668F7"/>
    <w:rsid w:val="00B66F2C"/>
    <w:rsid w:val="00B7099A"/>
    <w:rsid w:val="00B71B9B"/>
    <w:rsid w:val="00B72784"/>
    <w:rsid w:val="00B736C3"/>
    <w:rsid w:val="00B73CB3"/>
    <w:rsid w:val="00B7769F"/>
    <w:rsid w:val="00B80B1E"/>
    <w:rsid w:val="00B828B4"/>
    <w:rsid w:val="00B83427"/>
    <w:rsid w:val="00B84913"/>
    <w:rsid w:val="00B84DB4"/>
    <w:rsid w:val="00B8549E"/>
    <w:rsid w:val="00B85841"/>
    <w:rsid w:val="00B86061"/>
    <w:rsid w:val="00B87C19"/>
    <w:rsid w:val="00B906F6"/>
    <w:rsid w:val="00B9124A"/>
    <w:rsid w:val="00B914B6"/>
    <w:rsid w:val="00B9651A"/>
    <w:rsid w:val="00B969EC"/>
    <w:rsid w:val="00BA130E"/>
    <w:rsid w:val="00BA1A68"/>
    <w:rsid w:val="00BA1A8D"/>
    <w:rsid w:val="00BA2601"/>
    <w:rsid w:val="00BA3337"/>
    <w:rsid w:val="00BA4BBD"/>
    <w:rsid w:val="00BA5C7E"/>
    <w:rsid w:val="00BA79D6"/>
    <w:rsid w:val="00BA7C69"/>
    <w:rsid w:val="00BB09E4"/>
    <w:rsid w:val="00BB19B8"/>
    <w:rsid w:val="00BB6D55"/>
    <w:rsid w:val="00BB7015"/>
    <w:rsid w:val="00BC0322"/>
    <w:rsid w:val="00BC077D"/>
    <w:rsid w:val="00BC0838"/>
    <w:rsid w:val="00BC2932"/>
    <w:rsid w:val="00BC4A55"/>
    <w:rsid w:val="00BD1112"/>
    <w:rsid w:val="00BD2D8F"/>
    <w:rsid w:val="00BD58A4"/>
    <w:rsid w:val="00BD6239"/>
    <w:rsid w:val="00BD7949"/>
    <w:rsid w:val="00BD7E21"/>
    <w:rsid w:val="00BE087A"/>
    <w:rsid w:val="00BE0A7B"/>
    <w:rsid w:val="00BE28EE"/>
    <w:rsid w:val="00BE2BB7"/>
    <w:rsid w:val="00BE3276"/>
    <w:rsid w:val="00BE38A8"/>
    <w:rsid w:val="00BE51EC"/>
    <w:rsid w:val="00BE7AE1"/>
    <w:rsid w:val="00BF0427"/>
    <w:rsid w:val="00BF15F1"/>
    <w:rsid w:val="00BF1BAE"/>
    <w:rsid w:val="00BF3244"/>
    <w:rsid w:val="00BF353D"/>
    <w:rsid w:val="00BF69FF"/>
    <w:rsid w:val="00BF6EFD"/>
    <w:rsid w:val="00BF78FD"/>
    <w:rsid w:val="00BF7B06"/>
    <w:rsid w:val="00C015A6"/>
    <w:rsid w:val="00C0164D"/>
    <w:rsid w:val="00C02A51"/>
    <w:rsid w:val="00C02FE9"/>
    <w:rsid w:val="00C05CC4"/>
    <w:rsid w:val="00C0613F"/>
    <w:rsid w:val="00C07A96"/>
    <w:rsid w:val="00C10C91"/>
    <w:rsid w:val="00C12D87"/>
    <w:rsid w:val="00C13452"/>
    <w:rsid w:val="00C13E05"/>
    <w:rsid w:val="00C14458"/>
    <w:rsid w:val="00C14580"/>
    <w:rsid w:val="00C153BB"/>
    <w:rsid w:val="00C15862"/>
    <w:rsid w:val="00C179E7"/>
    <w:rsid w:val="00C22F62"/>
    <w:rsid w:val="00C24130"/>
    <w:rsid w:val="00C244CC"/>
    <w:rsid w:val="00C244E8"/>
    <w:rsid w:val="00C24B37"/>
    <w:rsid w:val="00C25922"/>
    <w:rsid w:val="00C27669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4348A"/>
    <w:rsid w:val="00C4373A"/>
    <w:rsid w:val="00C451BB"/>
    <w:rsid w:val="00C45996"/>
    <w:rsid w:val="00C45F4A"/>
    <w:rsid w:val="00C50D8B"/>
    <w:rsid w:val="00C51398"/>
    <w:rsid w:val="00C51F8C"/>
    <w:rsid w:val="00C523AC"/>
    <w:rsid w:val="00C53FA9"/>
    <w:rsid w:val="00C5533B"/>
    <w:rsid w:val="00C57F0E"/>
    <w:rsid w:val="00C63010"/>
    <w:rsid w:val="00C6357F"/>
    <w:rsid w:val="00C64003"/>
    <w:rsid w:val="00C640EF"/>
    <w:rsid w:val="00C652B5"/>
    <w:rsid w:val="00C6624F"/>
    <w:rsid w:val="00C66E9C"/>
    <w:rsid w:val="00C6776E"/>
    <w:rsid w:val="00C67F59"/>
    <w:rsid w:val="00C70026"/>
    <w:rsid w:val="00C7042E"/>
    <w:rsid w:val="00C71407"/>
    <w:rsid w:val="00C71DB7"/>
    <w:rsid w:val="00C734AB"/>
    <w:rsid w:val="00C74421"/>
    <w:rsid w:val="00C7601A"/>
    <w:rsid w:val="00C77301"/>
    <w:rsid w:val="00C7771A"/>
    <w:rsid w:val="00C810D6"/>
    <w:rsid w:val="00C82F0B"/>
    <w:rsid w:val="00C87777"/>
    <w:rsid w:val="00C9266C"/>
    <w:rsid w:val="00C97C1D"/>
    <w:rsid w:val="00CA152F"/>
    <w:rsid w:val="00CA23A0"/>
    <w:rsid w:val="00CA4619"/>
    <w:rsid w:val="00CA573D"/>
    <w:rsid w:val="00CB0684"/>
    <w:rsid w:val="00CB1C76"/>
    <w:rsid w:val="00CB2C33"/>
    <w:rsid w:val="00CB49E0"/>
    <w:rsid w:val="00CB4AC5"/>
    <w:rsid w:val="00CB6C60"/>
    <w:rsid w:val="00CC1E7F"/>
    <w:rsid w:val="00CC2C7F"/>
    <w:rsid w:val="00CC41E1"/>
    <w:rsid w:val="00CC43FF"/>
    <w:rsid w:val="00CC63D6"/>
    <w:rsid w:val="00CC798D"/>
    <w:rsid w:val="00CC7ED5"/>
    <w:rsid w:val="00CD1B83"/>
    <w:rsid w:val="00CD267E"/>
    <w:rsid w:val="00CD3240"/>
    <w:rsid w:val="00CD3717"/>
    <w:rsid w:val="00CD4E49"/>
    <w:rsid w:val="00CD6773"/>
    <w:rsid w:val="00CE014C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7768"/>
    <w:rsid w:val="00D04517"/>
    <w:rsid w:val="00D04D15"/>
    <w:rsid w:val="00D0511E"/>
    <w:rsid w:val="00D064C5"/>
    <w:rsid w:val="00D1025F"/>
    <w:rsid w:val="00D12DCC"/>
    <w:rsid w:val="00D14073"/>
    <w:rsid w:val="00D1415B"/>
    <w:rsid w:val="00D14DCB"/>
    <w:rsid w:val="00D16266"/>
    <w:rsid w:val="00D16E6D"/>
    <w:rsid w:val="00D21929"/>
    <w:rsid w:val="00D22BE4"/>
    <w:rsid w:val="00D24228"/>
    <w:rsid w:val="00D25F02"/>
    <w:rsid w:val="00D26572"/>
    <w:rsid w:val="00D26C21"/>
    <w:rsid w:val="00D271C0"/>
    <w:rsid w:val="00D31538"/>
    <w:rsid w:val="00D323C0"/>
    <w:rsid w:val="00D32776"/>
    <w:rsid w:val="00D32BB1"/>
    <w:rsid w:val="00D336DB"/>
    <w:rsid w:val="00D34237"/>
    <w:rsid w:val="00D3459A"/>
    <w:rsid w:val="00D35DF6"/>
    <w:rsid w:val="00D37229"/>
    <w:rsid w:val="00D37E9A"/>
    <w:rsid w:val="00D40B46"/>
    <w:rsid w:val="00D4235E"/>
    <w:rsid w:val="00D43B7C"/>
    <w:rsid w:val="00D45251"/>
    <w:rsid w:val="00D45FA3"/>
    <w:rsid w:val="00D4687A"/>
    <w:rsid w:val="00D46968"/>
    <w:rsid w:val="00D50826"/>
    <w:rsid w:val="00D52D85"/>
    <w:rsid w:val="00D53879"/>
    <w:rsid w:val="00D55CC8"/>
    <w:rsid w:val="00D56446"/>
    <w:rsid w:val="00D6108E"/>
    <w:rsid w:val="00D61235"/>
    <w:rsid w:val="00D61E9D"/>
    <w:rsid w:val="00D6267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5939"/>
    <w:rsid w:val="00D763BF"/>
    <w:rsid w:val="00D76B99"/>
    <w:rsid w:val="00D7723B"/>
    <w:rsid w:val="00D77B5D"/>
    <w:rsid w:val="00D77E3D"/>
    <w:rsid w:val="00D80548"/>
    <w:rsid w:val="00D80EAC"/>
    <w:rsid w:val="00D823C9"/>
    <w:rsid w:val="00D824C8"/>
    <w:rsid w:val="00D83216"/>
    <w:rsid w:val="00D838D5"/>
    <w:rsid w:val="00D841C8"/>
    <w:rsid w:val="00D84681"/>
    <w:rsid w:val="00D8552D"/>
    <w:rsid w:val="00D87117"/>
    <w:rsid w:val="00D871CB"/>
    <w:rsid w:val="00D90AAB"/>
    <w:rsid w:val="00D91670"/>
    <w:rsid w:val="00D93276"/>
    <w:rsid w:val="00D93CF7"/>
    <w:rsid w:val="00D9489A"/>
    <w:rsid w:val="00D96540"/>
    <w:rsid w:val="00DA24CB"/>
    <w:rsid w:val="00DA3046"/>
    <w:rsid w:val="00DA509A"/>
    <w:rsid w:val="00DA7DDD"/>
    <w:rsid w:val="00DB1405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FCE"/>
    <w:rsid w:val="00DC7567"/>
    <w:rsid w:val="00DD0167"/>
    <w:rsid w:val="00DD0E2B"/>
    <w:rsid w:val="00DD2EAB"/>
    <w:rsid w:val="00DD3005"/>
    <w:rsid w:val="00DD3AAC"/>
    <w:rsid w:val="00DD5113"/>
    <w:rsid w:val="00DD6A7C"/>
    <w:rsid w:val="00DE0673"/>
    <w:rsid w:val="00DE5733"/>
    <w:rsid w:val="00DE67E4"/>
    <w:rsid w:val="00DE6A89"/>
    <w:rsid w:val="00DE75D3"/>
    <w:rsid w:val="00DE7EFD"/>
    <w:rsid w:val="00DF01CD"/>
    <w:rsid w:val="00DF1AE3"/>
    <w:rsid w:val="00DF28AF"/>
    <w:rsid w:val="00DF2B18"/>
    <w:rsid w:val="00DF31CA"/>
    <w:rsid w:val="00DF50FE"/>
    <w:rsid w:val="00DF5D0D"/>
    <w:rsid w:val="00DF68C8"/>
    <w:rsid w:val="00DF733B"/>
    <w:rsid w:val="00E00090"/>
    <w:rsid w:val="00E01CAB"/>
    <w:rsid w:val="00E061EE"/>
    <w:rsid w:val="00E110B9"/>
    <w:rsid w:val="00E11444"/>
    <w:rsid w:val="00E16B67"/>
    <w:rsid w:val="00E176CD"/>
    <w:rsid w:val="00E21C70"/>
    <w:rsid w:val="00E2384B"/>
    <w:rsid w:val="00E23DFE"/>
    <w:rsid w:val="00E24791"/>
    <w:rsid w:val="00E249A0"/>
    <w:rsid w:val="00E2619A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4763"/>
    <w:rsid w:val="00E54FB9"/>
    <w:rsid w:val="00E55C88"/>
    <w:rsid w:val="00E5600C"/>
    <w:rsid w:val="00E5685D"/>
    <w:rsid w:val="00E60528"/>
    <w:rsid w:val="00E6178E"/>
    <w:rsid w:val="00E61DB6"/>
    <w:rsid w:val="00E6447A"/>
    <w:rsid w:val="00E661AD"/>
    <w:rsid w:val="00E70BF5"/>
    <w:rsid w:val="00E71246"/>
    <w:rsid w:val="00E73219"/>
    <w:rsid w:val="00E73A59"/>
    <w:rsid w:val="00E73DDD"/>
    <w:rsid w:val="00E74F5C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0EB4"/>
    <w:rsid w:val="00E91947"/>
    <w:rsid w:val="00E925D1"/>
    <w:rsid w:val="00E928B8"/>
    <w:rsid w:val="00E96613"/>
    <w:rsid w:val="00E97562"/>
    <w:rsid w:val="00E97F36"/>
    <w:rsid w:val="00EA065A"/>
    <w:rsid w:val="00EA0715"/>
    <w:rsid w:val="00EA0AC9"/>
    <w:rsid w:val="00EA2330"/>
    <w:rsid w:val="00EA2BDF"/>
    <w:rsid w:val="00EA3B83"/>
    <w:rsid w:val="00EA4C1A"/>
    <w:rsid w:val="00EA608B"/>
    <w:rsid w:val="00EB1584"/>
    <w:rsid w:val="00EB26BF"/>
    <w:rsid w:val="00EB3406"/>
    <w:rsid w:val="00EB5407"/>
    <w:rsid w:val="00EB567B"/>
    <w:rsid w:val="00EB5DC0"/>
    <w:rsid w:val="00EB6A66"/>
    <w:rsid w:val="00EB6F6F"/>
    <w:rsid w:val="00EB74BD"/>
    <w:rsid w:val="00EC1621"/>
    <w:rsid w:val="00EC3BD8"/>
    <w:rsid w:val="00EC4352"/>
    <w:rsid w:val="00EC49D8"/>
    <w:rsid w:val="00EC538A"/>
    <w:rsid w:val="00EC665B"/>
    <w:rsid w:val="00EC6973"/>
    <w:rsid w:val="00ED4C88"/>
    <w:rsid w:val="00ED567F"/>
    <w:rsid w:val="00EE318B"/>
    <w:rsid w:val="00EE3C74"/>
    <w:rsid w:val="00EE7742"/>
    <w:rsid w:val="00EE7A93"/>
    <w:rsid w:val="00EF0428"/>
    <w:rsid w:val="00EF07DA"/>
    <w:rsid w:val="00EF07E9"/>
    <w:rsid w:val="00EF0C90"/>
    <w:rsid w:val="00EF1B4A"/>
    <w:rsid w:val="00EF2963"/>
    <w:rsid w:val="00EF39FF"/>
    <w:rsid w:val="00EF4847"/>
    <w:rsid w:val="00EF6C4F"/>
    <w:rsid w:val="00F0084C"/>
    <w:rsid w:val="00F042DF"/>
    <w:rsid w:val="00F05931"/>
    <w:rsid w:val="00F05BE3"/>
    <w:rsid w:val="00F05C67"/>
    <w:rsid w:val="00F06144"/>
    <w:rsid w:val="00F11020"/>
    <w:rsid w:val="00F1323B"/>
    <w:rsid w:val="00F13549"/>
    <w:rsid w:val="00F14DB7"/>
    <w:rsid w:val="00F17ED8"/>
    <w:rsid w:val="00F21C6C"/>
    <w:rsid w:val="00F21EE8"/>
    <w:rsid w:val="00F226D3"/>
    <w:rsid w:val="00F237E1"/>
    <w:rsid w:val="00F26F8C"/>
    <w:rsid w:val="00F2791D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1E5"/>
    <w:rsid w:val="00F455E4"/>
    <w:rsid w:val="00F45687"/>
    <w:rsid w:val="00F46869"/>
    <w:rsid w:val="00F53E1F"/>
    <w:rsid w:val="00F54288"/>
    <w:rsid w:val="00F55344"/>
    <w:rsid w:val="00F55409"/>
    <w:rsid w:val="00F60FDC"/>
    <w:rsid w:val="00F6150A"/>
    <w:rsid w:val="00F642A5"/>
    <w:rsid w:val="00F6566D"/>
    <w:rsid w:val="00F66BC0"/>
    <w:rsid w:val="00F713BE"/>
    <w:rsid w:val="00F720C8"/>
    <w:rsid w:val="00F722E1"/>
    <w:rsid w:val="00F72305"/>
    <w:rsid w:val="00F72671"/>
    <w:rsid w:val="00F728E0"/>
    <w:rsid w:val="00F72DD0"/>
    <w:rsid w:val="00F75A5F"/>
    <w:rsid w:val="00F7713A"/>
    <w:rsid w:val="00F80B9A"/>
    <w:rsid w:val="00F81D19"/>
    <w:rsid w:val="00F84122"/>
    <w:rsid w:val="00F85A46"/>
    <w:rsid w:val="00F8644C"/>
    <w:rsid w:val="00F9127B"/>
    <w:rsid w:val="00F920EB"/>
    <w:rsid w:val="00F92B36"/>
    <w:rsid w:val="00F92BD6"/>
    <w:rsid w:val="00F93F5F"/>
    <w:rsid w:val="00F957FE"/>
    <w:rsid w:val="00FA12D9"/>
    <w:rsid w:val="00FA1C7E"/>
    <w:rsid w:val="00FA49A1"/>
    <w:rsid w:val="00FA6062"/>
    <w:rsid w:val="00FB074D"/>
    <w:rsid w:val="00FB1331"/>
    <w:rsid w:val="00FB2E1F"/>
    <w:rsid w:val="00FB75A2"/>
    <w:rsid w:val="00FC51CC"/>
    <w:rsid w:val="00FC6A5D"/>
    <w:rsid w:val="00FD0F46"/>
    <w:rsid w:val="00FD1674"/>
    <w:rsid w:val="00FD24DC"/>
    <w:rsid w:val="00FD2552"/>
    <w:rsid w:val="00FD27EC"/>
    <w:rsid w:val="00FD5C77"/>
    <w:rsid w:val="00FD5CB9"/>
    <w:rsid w:val="00FD6B97"/>
    <w:rsid w:val="00FD77B3"/>
    <w:rsid w:val="00FE370A"/>
    <w:rsid w:val="00FE39AD"/>
    <w:rsid w:val="00FE3D47"/>
    <w:rsid w:val="00FE4CFE"/>
    <w:rsid w:val="00FF1B19"/>
    <w:rsid w:val="00FF27A4"/>
    <w:rsid w:val="00FF4295"/>
    <w:rsid w:val="00FF4FFE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D585C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1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7221e5-76b2-4806-a46b-4cccc38c7e2f" xsi:nil="true"/>
    <lcf76f155ced4ddcb4097134ff3c332f xmlns="bd155054-772e-4cf4-9f0e-8a32a9d0e2a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B4EB62-CAFF-41E5-944A-981F6E4ACF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E7B00C-B626-4ACD-A8B6-1388B56230DF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customXml/itemProps3.xml><?xml version="1.0" encoding="utf-8"?>
<ds:datastoreItem xmlns:ds="http://schemas.openxmlformats.org/officeDocument/2006/customXml" ds:itemID="{9E9F1CB2-9E90-4363-BEEB-65A3683A62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52762E-7328-4E29-ADCA-F17D78B95B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256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Krzysztof</cp:lastModifiedBy>
  <cp:revision>192</cp:revision>
  <cp:lastPrinted>2020-12-21T07:11:00Z</cp:lastPrinted>
  <dcterms:created xsi:type="dcterms:W3CDTF">2022-04-28T11:52:00Z</dcterms:created>
  <dcterms:modified xsi:type="dcterms:W3CDTF">2026-08-20T08:29:00Z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