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0E61A" w14:textId="1E7F75F4" w:rsidR="00DA509A" w:rsidRPr="007C3513" w:rsidRDefault="009D515A" w:rsidP="00EF0FD7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ab/>
      </w:r>
      <w:r w:rsidRPr="007C3513">
        <w:rPr>
          <w:rFonts w:asciiTheme="minorHAnsi" w:hAnsiTheme="minorHAnsi" w:cstheme="minorHAnsi"/>
          <w:sz w:val="20"/>
          <w:szCs w:val="20"/>
        </w:rPr>
        <w:tab/>
      </w:r>
      <w:r w:rsidRPr="007C3513">
        <w:rPr>
          <w:rFonts w:asciiTheme="minorHAnsi" w:hAnsiTheme="minorHAnsi" w:cstheme="minorHAnsi"/>
          <w:sz w:val="20"/>
          <w:szCs w:val="20"/>
        </w:rPr>
        <w:tab/>
      </w:r>
      <w:r w:rsidR="0090420C" w:rsidRPr="007C3513">
        <w:rPr>
          <w:rFonts w:asciiTheme="minorHAnsi" w:hAnsiTheme="minorHAnsi" w:cstheme="minorHAnsi"/>
          <w:sz w:val="20"/>
          <w:szCs w:val="20"/>
        </w:rPr>
        <w:t xml:space="preserve">                 </w:t>
      </w:r>
      <w:r w:rsidR="00E23EF5" w:rsidRPr="007C3513">
        <w:rPr>
          <w:rFonts w:asciiTheme="minorHAnsi" w:hAnsiTheme="minorHAnsi" w:cstheme="minorHAnsi"/>
          <w:sz w:val="20"/>
          <w:szCs w:val="20"/>
        </w:rPr>
        <w:t xml:space="preserve">                              </w:t>
      </w:r>
      <w:r w:rsidR="005B659A" w:rsidRPr="007C3513">
        <w:rPr>
          <w:rFonts w:asciiTheme="minorHAnsi" w:hAnsiTheme="minorHAnsi" w:cstheme="minorHAnsi"/>
          <w:sz w:val="20"/>
          <w:szCs w:val="20"/>
        </w:rPr>
        <w:tab/>
      </w:r>
      <w:r w:rsidR="005B659A" w:rsidRPr="007C3513">
        <w:rPr>
          <w:rFonts w:asciiTheme="minorHAnsi" w:hAnsiTheme="minorHAnsi" w:cstheme="minorHAnsi"/>
          <w:sz w:val="20"/>
          <w:szCs w:val="20"/>
        </w:rPr>
        <w:tab/>
      </w:r>
      <w:r w:rsidR="005B659A" w:rsidRPr="007C3513">
        <w:rPr>
          <w:rFonts w:asciiTheme="minorHAnsi" w:hAnsiTheme="minorHAnsi" w:cstheme="minorHAnsi"/>
          <w:sz w:val="20"/>
          <w:szCs w:val="20"/>
        </w:rPr>
        <w:tab/>
      </w:r>
      <w:r w:rsidR="00D37E9A" w:rsidRPr="007C3513">
        <w:rPr>
          <w:rFonts w:asciiTheme="minorHAnsi" w:hAnsiTheme="minorHAnsi" w:cstheme="minorHAnsi"/>
          <w:sz w:val="20"/>
          <w:szCs w:val="20"/>
        </w:rPr>
        <w:t>Z</w:t>
      </w:r>
      <w:r w:rsidR="00983423" w:rsidRPr="007C3513">
        <w:rPr>
          <w:rFonts w:asciiTheme="minorHAnsi" w:hAnsiTheme="minorHAnsi" w:cstheme="minorHAnsi"/>
          <w:sz w:val="20"/>
          <w:szCs w:val="20"/>
        </w:rPr>
        <w:t>ałącznik</w:t>
      </w:r>
      <w:r w:rsidRPr="007C3513">
        <w:rPr>
          <w:rFonts w:asciiTheme="minorHAnsi" w:hAnsiTheme="minorHAnsi" w:cstheme="minorHAnsi"/>
          <w:sz w:val="20"/>
          <w:szCs w:val="20"/>
        </w:rPr>
        <w:t xml:space="preserve"> nr </w:t>
      </w:r>
      <w:r w:rsidR="00983423" w:rsidRPr="007C3513">
        <w:rPr>
          <w:rFonts w:asciiTheme="minorHAnsi" w:hAnsiTheme="minorHAnsi" w:cstheme="minorHAnsi"/>
          <w:sz w:val="20"/>
          <w:szCs w:val="20"/>
        </w:rPr>
        <w:t xml:space="preserve"> </w:t>
      </w:r>
      <w:r w:rsidR="00EE1CDF" w:rsidRPr="007C3513">
        <w:rPr>
          <w:rFonts w:asciiTheme="minorHAnsi" w:hAnsiTheme="minorHAnsi" w:cstheme="minorHAnsi"/>
          <w:sz w:val="20"/>
          <w:szCs w:val="20"/>
        </w:rPr>
        <w:t>1</w:t>
      </w:r>
      <w:r w:rsidR="00D62E51" w:rsidRPr="007C3513">
        <w:rPr>
          <w:rFonts w:asciiTheme="minorHAnsi" w:hAnsiTheme="minorHAnsi" w:cstheme="minorHAnsi"/>
          <w:sz w:val="20"/>
          <w:szCs w:val="20"/>
        </w:rPr>
        <w:t xml:space="preserve"> do SWZ</w:t>
      </w:r>
      <w:r w:rsidR="00DA509A" w:rsidRPr="007C3513">
        <w:rPr>
          <w:rFonts w:asciiTheme="minorHAnsi" w:hAnsiTheme="minorHAnsi" w:cstheme="minorHAnsi"/>
          <w:sz w:val="20"/>
          <w:szCs w:val="20"/>
        </w:rPr>
        <w:tab/>
      </w:r>
      <w:r w:rsidR="00DA509A" w:rsidRPr="007C3513">
        <w:rPr>
          <w:rFonts w:asciiTheme="minorHAnsi" w:hAnsiTheme="minorHAnsi" w:cstheme="minorHAnsi"/>
          <w:sz w:val="20"/>
          <w:szCs w:val="20"/>
        </w:rPr>
        <w:tab/>
      </w:r>
      <w:r w:rsidR="00DA509A" w:rsidRPr="007C3513">
        <w:rPr>
          <w:rFonts w:asciiTheme="minorHAnsi" w:hAnsiTheme="minorHAnsi" w:cstheme="minorHAnsi"/>
          <w:sz w:val="20"/>
          <w:szCs w:val="20"/>
        </w:rPr>
        <w:tab/>
      </w:r>
      <w:r w:rsidR="00DA509A" w:rsidRPr="007C3513">
        <w:rPr>
          <w:rFonts w:asciiTheme="minorHAnsi" w:hAnsiTheme="minorHAnsi" w:cstheme="minorHAnsi"/>
          <w:sz w:val="20"/>
          <w:szCs w:val="20"/>
        </w:rPr>
        <w:tab/>
      </w:r>
      <w:r w:rsidR="00DA509A" w:rsidRPr="007C3513">
        <w:rPr>
          <w:rFonts w:asciiTheme="minorHAnsi" w:hAnsiTheme="minorHAnsi" w:cstheme="minorHAnsi"/>
          <w:sz w:val="20"/>
          <w:szCs w:val="20"/>
        </w:rPr>
        <w:tab/>
        <w:t xml:space="preserve">                                  </w:t>
      </w:r>
    </w:p>
    <w:p w14:paraId="03082C65" w14:textId="25D1FCF2" w:rsidR="00DA509A" w:rsidRPr="007C3513" w:rsidRDefault="00F30C2A" w:rsidP="00EF0FD7">
      <w:pPr>
        <w:spacing w:line="276" w:lineRule="auto"/>
        <w:ind w:left="4248"/>
        <w:jc w:val="right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………………  dn</w:t>
      </w:r>
      <w:r w:rsidR="00DA509A" w:rsidRPr="007C3513">
        <w:rPr>
          <w:rFonts w:asciiTheme="minorHAnsi" w:hAnsiTheme="minorHAnsi" w:cstheme="minorHAnsi"/>
          <w:sz w:val="20"/>
          <w:szCs w:val="20"/>
        </w:rPr>
        <w:t>………………</w:t>
      </w:r>
      <w:r w:rsidR="00D80BA5" w:rsidRPr="007C3513">
        <w:rPr>
          <w:rFonts w:asciiTheme="minorHAnsi" w:hAnsiTheme="minorHAnsi" w:cstheme="minorHAnsi"/>
          <w:sz w:val="20"/>
          <w:szCs w:val="20"/>
        </w:rPr>
        <w:t>20</w:t>
      </w:r>
      <w:r w:rsidR="007D20F7" w:rsidRPr="007C3513">
        <w:rPr>
          <w:rFonts w:asciiTheme="minorHAnsi" w:hAnsiTheme="minorHAnsi" w:cstheme="minorHAnsi"/>
          <w:sz w:val="20"/>
          <w:szCs w:val="20"/>
        </w:rPr>
        <w:t>2</w:t>
      </w:r>
      <w:r w:rsidR="007C3513">
        <w:rPr>
          <w:rFonts w:asciiTheme="minorHAnsi" w:hAnsiTheme="minorHAnsi" w:cstheme="minorHAnsi"/>
          <w:sz w:val="20"/>
          <w:szCs w:val="20"/>
        </w:rPr>
        <w:t>6</w:t>
      </w:r>
      <w:r w:rsidR="003E134C" w:rsidRPr="007C3513">
        <w:rPr>
          <w:rFonts w:asciiTheme="minorHAnsi" w:hAnsiTheme="minorHAnsi" w:cstheme="minorHAnsi"/>
          <w:sz w:val="20"/>
          <w:szCs w:val="20"/>
        </w:rPr>
        <w:t xml:space="preserve"> </w:t>
      </w:r>
      <w:r w:rsidR="00D80BA5" w:rsidRPr="007C3513">
        <w:rPr>
          <w:rFonts w:asciiTheme="minorHAnsi" w:hAnsiTheme="minorHAnsi" w:cstheme="minorHAnsi"/>
          <w:sz w:val="20"/>
          <w:szCs w:val="20"/>
        </w:rPr>
        <w:t>r.</w:t>
      </w:r>
    </w:p>
    <w:p w14:paraId="6B9BD3F7" w14:textId="77777777" w:rsidR="00DA509A" w:rsidRPr="007C3513" w:rsidRDefault="004050DD" w:rsidP="00EF0FD7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……..</w:t>
      </w:r>
      <w:r w:rsidR="00DA509A" w:rsidRPr="007C3513">
        <w:rPr>
          <w:rFonts w:asciiTheme="minorHAnsi" w:hAnsiTheme="minorHAnsi" w:cstheme="minorHAnsi"/>
          <w:sz w:val="20"/>
          <w:szCs w:val="20"/>
        </w:rPr>
        <w:t>................................................</w:t>
      </w:r>
    </w:p>
    <w:p w14:paraId="541F8A31" w14:textId="77777777" w:rsidR="00DA509A" w:rsidRPr="007C3513" w:rsidRDefault="00DA509A" w:rsidP="00EF0FD7">
      <w:pPr>
        <w:spacing w:line="276" w:lineRule="auto"/>
        <w:rPr>
          <w:rFonts w:asciiTheme="minorHAnsi" w:hAnsiTheme="minorHAnsi" w:cstheme="minorHAnsi"/>
          <w:iCs/>
          <w:sz w:val="16"/>
          <w:szCs w:val="16"/>
        </w:rPr>
      </w:pPr>
      <w:r w:rsidRPr="007C3513">
        <w:rPr>
          <w:rFonts w:asciiTheme="minorHAnsi" w:hAnsiTheme="minorHAnsi" w:cstheme="minorHAnsi"/>
          <w:sz w:val="16"/>
          <w:szCs w:val="16"/>
        </w:rPr>
        <w:t xml:space="preserve"> </w:t>
      </w:r>
      <w:r w:rsidR="004050DD" w:rsidRPr="007C3513">
        <w:rPr>
          <w:rFonts w:asciiTheme="minorHAnsi" w:hAnsiTheme="minorHAnsi" w:cstheme="minorHAnsi"/>
          <w:sz w:val="16"/>
          <w:szCs w:val="16"/>
        </w:rPr>
        <w:t xml:space="preserve">    </w:t>
      </w:r>
      <w:r w:rsidRPr="007C3513">
        <w:rPr>
          <w:rFonts w:asciiTheme="minorHAnsi" w:hAnsiTheme="minorHAnsi" w:cstheme="minorHAnsi"/>
          <w:sz w:val="16"/>
          <w:szCs w:val="16"/>
        </w:rPr>
        <w:t xml:space="preserve"> </w:t>
      </w:r>
      <w:r w:rsidR="00235B00" w:rsidRPr="007C3513">
        <w:rPr>
          <w:rFonts w:asciiTheme="minorHAnsi" w:hAnsiTheme="minorHAnsi" w:cstheme="minorHAnsi"/>
          <w:sz w:val="16"/>
          <w:szCs w:val="16"/>
        </w:rPr>
        <w:t>(Nazwa i adres W</w:t>
      </w:r>
      <w:r w:rsidR="006C262E" w:rsidRPr="007C3513">
        <w:rPr>
          <w:rFonts w:asciiTheme="minorHAnsi" w:hAnsiTheme="minorHAnsi" w:cstheme="minorHAnsi"/>
          <w:sz w:val="16"/>
          <w:szCs w:val="16"/>
        </w:rPr>
        <w:t xml:space="preserve">ykonawcy)  </w:t>
      </w:r>
    </w:p>
    <w:p w14:paraId="59055417" w14:textId="77777777" w:rsidR="00E3479B" w:rsidRPr="007C3513" w:rsidRDefault="00E3479B" w:rsidP="00EF0FD7">
      <w:pPr>
        <w:pStyle w:val="Nagwek1"/>
        <w:spacing w:before="0" w:line="276" w:lineRule="auto"/>
        <w:jc w:val="center"/>
        <w:rPr>
          <w:rFonts w:asciiTheme="minorHAnsi" w:hAnsiTheme="minorHAnsi" w:cstheme="minorHAnsi"/>
          <w:iCs/>
          <w:color w:val="auto"/>
          <w:sz w:val="18"/>
          <w:szCs w:val="24"/>
          <w:lang w:val="pl-PL"/>
        </w:rPr>
      </w:pPr>
    </w:p>
    <w:p w14:paraId="3C77CB79" w14:textId="77777777" w:rsidR="00E3479B" w:rsidRPr="007C3513" w:rsidRDefault="00E3479B" w:rsidP="00EF0FD7">
      <w:pPr>
        <w:pStyle w:val="Nagwek1"/>
        <w:spacing w:before="0" w:line="276" w:lineRule="auto"/>
        <w:jc w:val="center"/>
        <w:rPr>
          <w:rFonts w:asciiTheme="minorHAnsi" w:hAnsiTheme="minorHAnsi" w:cstheme="minorHAnsi"/>
          <w:iCs/>
          <w:color w:val="auto"/>
          <w:sz w:val="18"/>
          <w:szCs w:val="24"/>
          <w:lang w:val="pl-PL"/>
        </w:rPr>
      </w:pPr>
    </w:p>
    <w:p w14:paraId="5AC5C7FB" w14:textId="77777777" w:rsidR="00DA509A" w:rsidRPr="007C3513" w:rsidRDefault="00983423" w:rsidP="00EF0FD7">
      <w:pPr>
        <w:pStyle w:val="Nagwek1"/>
        <w:spacing w:before="0" w:line="276" w:lineRule="auto"/>
        <w:jc w:val="center"/>
        <w:rPr>
          <w:rFonts w:asciiTheme="minorHAnsi" w:hAnsiTheme="minorHAnsi" w:cstheme="minorHAnsi"/>
          <w:iCs/>
          <w:color w:val="auto"/>
          <w:sz w:val="24"/>
          <w:szCs w:val="24"/>
        </w:rPr>
      </w:pPr>
      <w:r w:rsidRPr="007C3513">
        <w:rPr>
          <w:rFonts w:asciiTheme="minorHAnsi" w:hAnsiTheme="minorHAnsi" w:cstheme="minorHAnsi"/>
          <w:iCs/>
          <w:color w:val="auto"/>
          <w:sz w:val="24"/>
          <w:szCs w:val="24"/>
          <w:lang w:val="pl-PL"/>
        </w:rPr>
        <w:t>O</w:t>
      </w:r>
      <w:r w:rsidR="00DA509A" w:rsidRPr="007C3513">
        <w:rPr>
          <w:rFonts w:asciiTheme="minorHAnsi" w:hAnsiTheme="minorHAnsi" w:cstheme="minorHAnsi"/>
          <w:iCs/>
          <w:color w:val="auto"/>
          <w:sz w:val="24"/>
          <w:szCs w:val="24"/>
        </w:rPr>
        <w:t xml:space="preserve"> F E R T A  C E N O W A</w:t>
      </w:r>
    </w:p>
    <w:p w14:paraId="40999FCD" w14:textId="6C12EB59" w:rsidR="00804FED" w:rsidRPr="007C3513" w:rsidRDefault="00307E4B" w:rsidP="00307E4B">
      <w:pPr>
        <w:pStyle w:val="Tytu"/>
        <w:spacing w:before="120" w:line="360" w:lineRule="auto"/>
        <w:ind w:firstLine="360"/>
        <w:rPr>
          <w:rFonts w:asciiTheme="minorHAnsi" w:hAnsiTheme="minorHAnsi" w:cstheme="minorHAnsi"/>
          <w:b w:val="0"/>
          <w:bCs w:val="0"/>
          <w:sz w:val="20"/>
          <w:szCs w:val="18"/>
        </w:rPr>
      </w:pPr>
      <w:r w:rsidRPr="007C3513">
        <w:rPr>
          <w:rFonts w:asciiTheme="minorHAnsi" w:hAnsiTheme="minorHAnsi" w:cstheme="minorHAnsi"/>
          <w:b w:val="0"/>
          <w:bCs w:val="0"/>
          <w:sz w:val="20"/>
          <w:szCs w:val="18"/>
        </w:rPr>
        <w:t>na  realizację zamówienia  publicznego:</w:t>
      </w:r>
    </w:p>
    <w:p w14:paraId="3BA77FB3" w14:textId="1BA71D45" w:rsidR="00F92D06" w:rsidRPr="007C3513" w:rsidRDefault="00590A2F" w:rsidP="003D71A8">
      <w:pPr>
        <w:shd w:val="clear" w:color="auto" w:fill="D9E2F3" w:themeFill="accent1" w:themeFillTint="33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C3513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EC6878" w:rsidRPr="00EC6878">
        <w:rPr>
          <w:rFonts w:asciiTheme="minorHAnsi" w:hAnsiTheme="minorHAnsi" w:cstheme="minorHAnsi"/>
          <w:b/>
          <w:bCs/>
          <w:sz w:val="22"/>
          <w:szCs w:val="22"/>
        </w:rPr>
        <w:t>Rewitalizacja obszaru zdegradowanego na terenie Gminy Smyków wraz z nadaniem nowych funkcji społecznokulturalnych w miejscowości Smyków</w:t>
      </w:r>
      <w:r w:rsidR="00F92D06" w:rsidRPr="007C3513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14:paraId="12D41D4B" w14:textId="62D2176B" w:rsidR="002858C6" w:rsidRPr="007C3513" w:rsidRDefault="00016153" w:rsidP="000C25EB">
      <w:pPr>
        <w:pStyle w:val="Bezodstpw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zgodnie z wymaganiami określonymi w specyfikacji warunków zamówienia dla tego przetargu składamy niniejszą ofertę:</w:t>
      </w:r>
    </w:p>
    <w:p w14:paraId="6E74718D" w14:textId="77777777" w:rsidR="002858C6" w:rsidRPr="007C3513" w:rsidRDefault="002858C6" w:rsidP="002858C6">
      <w:pPr>
        <w:pStyle w:val="Bezodstpw"/>
        <w:spacing w:line="276" w:lineRule="auto"/>
        <w:ind w:left="426"/>
        <w:jc w:val="center"/>
        <w:rPr>
          <w:rFonts w:asciiTheme="minorHAnsi" w:hAnsiTheme="minorHAnsi" w:cstheme="minorHAnsi"/>
          <w:b/>
          <w:sz w:val="16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B66728" w:rsidRPr="007C3513" w14:paraId="31CFD468" w14:textId="77777777" w:rsidTr="00BA0FBA">
        <w:trPr>
          <w:trHeight w:val="2137"/>
        </w:trPr>
        <w:tc>
          <w:tcPr>
            <w:tcW w:w="8759" w:type="dxa"/>
          </w:tcPr>
          <w:p w14:paraId="04352DFB" w14:textId="060FFF38" w:rsidR="00A7299C" w:rsidRPr="007C3513" w:rsidRDefault="00EA67D1" w:rsidP="00B66728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Część 1:</w:t>
            </w:r>
          </w:p>
          <w:p w14:paraId="1991C11F" w14:textId="710697A3" w:rsidR="00F63B18" w:rsidRPr="007C3513" w:rsidRDefault="00B66728" w:rsidP="00A7299C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C3513">
              <w:rPr>
                <w:rFonts w:asciiTheme="minorHAnsi" w:hAnsiTheme="minorHAnsi" w:cstheme="minorHAns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0F6AAEFD" w14:textId="56E95842" w:rsidR="00621457" w:rsidRPr="007C3513" w:rsidRDefault="00621457" w:rsidP="00621457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351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…...................................................... złotych </w:t>
            </w:r>
            <w:r w:rsidRPr="007C3513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 xml:space="preserve"> </w:t>
            </w:r>
          </w:p>
          <w:p w14:paraId="0AC7DF4E" w14:textId="77777777" w:rsidR="00621457" w:rsidRPr="007C3513" w:rsidRDefault="00621457" w:rsidP="00621457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C3513">
              <w:rPr>
                <w:rFonts w:asciiTheme="minorHAnsi" w:hAnsiTheme="minorHAnsi" w:cstheme="minorHAnsi"/>
                <w:sz w:val="20"/>
                <w:szCs w:val="20"/>
              </w:rPr>
              <w:t xml:space="preserve">w tym podatek VAT </w:t>
            </w:r>
          </w:p>
          <w:p w14:paraId="6F6BBA54" w14:textId="77777777" w:rsidR="00621457" w:rsidRDefault="00621457" w:rsidP="00621457">
            <w:pPr>
              <w:spacing w:after="120" w:line="360" w:lineRule="auto"/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  <w:u w:val="single"/>
              </w:rPr>
            </w:pPr>
            <w:r w:rsidRPr="007C3513">
              <w:rPr>
                <w:rFonts w:asciiTheme="minorHAnsi" w:hAnsiTheme="minorHAnsi" w:cstheme="minorHAns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7C3513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7C3513">
              <w:rPr>
                <w:rFonts w:asciiTheme="minorHAnsi" w:hAnsiTheme="minorHAnsi" w:cstheme="minorHAns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</w:t>
            </w:r>
          </w:p>
          <w:p w14:paraId="3ACE920B" w14:textId="459D3279" w:rsidR="00EA67D1" w:rsidRPr="007C3513" w:rsidRDefault="00EA67D1" w:rsidP="00EA67D1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Część 2:</w:t>
            </w:r>
          </w:p>
          <w:p w14:paraId="21C57262" w14:textId="77777777" w:rsidR="00EA67D1" w:rsidRPr="007C3513" w:rsidRDefault="00EA67D1" w:rsidP="00EA67D1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C3513">
              <w:rPr>
                <w:rFonts w:asciiTheme="minorHAnsi" w:hAnsiTheme="minorHAnsi" w:cstheme="minorHAns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2EC1F0E5" w14:textId="77777777" w:rsidR="00EA67D1" w:rsidRPr="007C3513" w:rsidRDefault="00EA67D1" w:rsidP="00EA67D1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351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…...................................................... złotych </w:t>
            </w:r>
            <w:r w:rsidRPr="007C3513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 xml:space="preserve"> </w:t>
            </w:r>
          </w:p>
          <w:p w14:paraId="61434C1E" w14:textId="77777777" w:rsidR="00EA67D1" w:rsidRPr="007C3513" w:rsidRDefault="00EA67D1" w:rsidP="00EA67D1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C3513">
              <w:rPr>
                <w:rFonts w:asciiTheme="minorHAnsi" w:hAnsiTheme="minorHAnsi" w:cstheme="minorHAnsi"/>
                <w:sz w:val="20"/>
                <w:szCs w:val="20"/>
              </w:rPr>
              <w:t xml:space="preserve">w tym podatek VAT </w:t>
            </w:r>
          </w:p>
          <w:p w14:paraId="11EAFB6B" w14:textId="77777777" w:rsidR="00EA67D1" w:rsidRDefault="00EA67D1" w:rsidP="00EA67D1">
            <w:pPr>
              <w:spacing w:after="120" w:line="360" w:lineRule="auto"/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  <w:u w:val="single"/>
              </w:rPr>
            </w:pPr>
            <w:r w:rsidRPr="007C3513">
              <w:rPr>
                <w:rFonts w:asciiTheme="minorHAnsi" w:hAnsiTheme="minorHAnsi" w:cstheme="minorHAns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7C3513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7C3513">
              <w:rPr>
                <w:rFonts w:asciiTheme="minorHAnsi" w:hAnsiTheme="minorHAnsi" w:cstheme="minorHAns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</w:t>
            </w:r>
          </w:p>
          <w:p w14:paraId="03995929" w14:textId="16003D6F" w:rsidR="00EC6878" w:rsidRPr="007C3513" w:rsidRDefault="00EC6878" w:rsidP="00EC6878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Część 3:</w:t>
            </w:r>
          </w:p>
          <w:p w14:paraId="2CFE2B0D" w14:textId="77777777" w:rsidR="00EC6878" w:rsidRPr="007C3513" w:rsidRDefault="00EC6878" w:rsidP="00EC6878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C3513">
              <w:rPr>
                <w:rFonts w:asciiTheme="minorHAnsi" w:hAnsiTheme="minorHAnsi" w:cstheme="minorHAns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2DC64B32" w14:textId="77777777" w:rsidR="00EC6878" w:rsidRPr="007C3513" w:rsidRDefault="00EC6878" w:rsidP="00EC6878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351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…...................................................... złotych </w:t>
            </w:r>
            <w:r w:rsidRPr="007C3513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 xml:space="preserve"> </w:t>
            </w:r>
          </w:p>
          <w:p w14:paraId="2B3F7CDB" w14:textId="77777777" w:rsidR="00EC6878" w:rsidRPr="007C3513" w:rsidRDefault="00EC6878" w:rsidP="00EC6878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C3513">
              <w:rPr>
                <w:rFonts w:asciiTheme="minorHAnsi" w:hAnsiTheme="minorHAnsi" w:cstheme="minorHAnsi"/>
                <w:sz w:val="20"/>
                <w:szCs w:val="20"/>
              </w:rPr>
              <w:t xml:space="preserve">w tym podatek VAT </w:t>
            </w:r>
          </w:p>
          <w:p w14:paraId="158BDDFC" w14:textId="3DA5A02C" w:rsidR="00EC6878" w:rsidRPr="007C3513" w:rsidRDefault="00EC6878" w:rsidP="00EC6878">
            <w:pPr>
              <w:spacing w:after="120" w:line="360" w:lineRule="auto"/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  <w:u w:val="single"/>
              </w:rPr>
            </w:pPr>
            <w:r w:rsidRPr="007C3513">
              <w:rPr>
                <w:rFonts w:asciiTheme="minorHAnsi" w:hAnsiTheme="minorHAnsi" w:cstheme="minorHAns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7C3513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7C3513">
              <w:rPr>
                <w:rFonts w:asciiTheme="minorHAnsi" w:hAnsiTheme="minorHAnsi" w:cstheme="minorHAns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</w:t>
            </w:r>
          </w:p>
        </w:tc>
      </w:tr>
    </w:tbl>
    <w:p w14:paraId="0D1454AE" w14:textId="77777777" w:rsidR="00B66728" w:rsidRPr="007C3513" w:rsidRDefault="00B66728" w:rsidP="00B66728">
      <w:pPr>
        <w:tabs>
          <w:tab w:val="left" w:pos="426"/>
        </w:tabs>
        <w:spacing w:line="276" w:lineRule="auto"/>
        <w:ind w:left="426"/>
        <w:jc w:val="center"/>
        <w:rPr>
          <w:rFonts w:asciiTheme="minorHAnsi" w:hAnsiTheme="minorHAnsi" w:cstheme="minorHAnsi"/>
          <w:b/>
          <w:sz w:val="16"/>
          <w:szCs w:val="20"/>
        </w:rPr>
      </w:pPr>
    </w:p>
    <w:p w14:paraId="600141D8" w14:textId="77777777" w:rsidR="00BB5390" w:rsidRPr="007C3513" w:rsidRDefault="00BB5390" w:rsidP="00BB5390">
      <w:pPr>
        <w:tabs>
          <w:tab w:val="left" w:pos="426"/>
        </w:tabs>
        <w:spacing w:line="276" w:lineRule="auto"/>
        <w:rPr>
          <w:rFonts w:asciiTheme="minorHAnsi" w:hAnsiTheme="minorHAnsi" w:cstheme="minorHAnsi"/>
          <w:b/>
          <w:sz w:val="10"/>
          <w:szCs w:val="10"/>
        </w:rPr>
      </w:pPr>
    </w:p>
    <w:p w14:paraId="2B47E2DF" w14:textId="77777777" w:rsidR="002858C6" w:rsidRPr="007C3513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Theme="minorHAnsi" w:eastAsia="Arial Unicode MS" w:hAnsiTheme="minorHAnsi" w:cstheme="minorHAnsi"/>
          <w:b/>
          <w:sz w:val="20"/>
          <w:szCs w:val="20"/>
        </w:rPr>
      </w:pPr>
      <w:r w:rsidRPr="007C3513">
        <w:rPr>
          <w:rFonts w:asciiTheme="minorHAnsi" w:eastAsia="Arial Unicode MS" w:hAnsiTheme="minorHAnsi" w:cstheme="minorHAnsi"/>
          <w:b/>
          <w:sz w:val="20"/>
          <w:szCs w:val="20"/>
        </w:rPr>
        <w:t>UWAGA!</w:t>
      </w:r>
    </w:p>
    <w:p w14:paraId="7FD751F6" w14:textId="357D0C8E" w:rsidR="002858C6" w:rsidRPr="007C3513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7C3513">
        <w:rPr>
          <w:rFonts w:asciiTheme="minorHAnsi" w:eastAsia="Arial Unicode MS" w:hAnsiTheme="minorHAnsi" w:cstheme="minorHAnsi"/>
          <w:b/>
          <w:sz w:val="20"/>
          <w:szCs w:val="20"/>
        </w:rPr>
        <w:t xml:space="preserve">W </w:t>
      </w:r>
      <w:r w:rsidR="00307E4B" w:rsidRPr="007C3513">
        <w:rPr>
          <w:rFonts w:asciiTheme="minorHAnsi" w:eastAsia="Arial Unicode MS" w:hAnsiTheme="minorHAnsi" w:cstheme="minorHAnsi"/>
          <w:b/>
          <w:sz w:val="20"/>
          <w:szCs w:val="20"/>
        </w:rPr>
        <w:t xml:space="preserve">rozdziale </w:t>
      </w:r>
      <w:r w:rsidR="006120C4" w:rsidRPr="007C3513">
        <w:rPr>
          <w:rFonts w:asciiTheme="minorHAnsi" w:eastAsia="Arial Unicode MS" w:hAnsiTheme="minorHAnsi" w:cstheme="minorHAnsi"/>
          <w:b/>
          <w:sz w:val="20"/>
          <w:szCs w:val="20"/>
        </w:rPr>
        <w:t>XV</w:t>
      </w:r>
      <w:r w:rsidR="00307E4B" w:rsidRPr="007C3513">
        <w:rPr>
          <w:rFonts w:asciiTheme="minorHAnsi" w:eastAsia="Arial Unicode MS" w:hAnsiTheme="minorHAnsi" w:cstheme="minorHAnsi"/>
          <w:b/>
          <w:sz w:val="20"/>
          <w:szCs w:val="20"/>
        </w:rPr>
        <w:t xml:space="preserve"> ust. </w:t>
      </w:r>
      <w:r w:rsidR="00DC7775" w:rsidRPr="007C3513">
        <w:rPr>
          <w:rFonts w:asciiTheme="minorHAnsi" w:eastAsia="Arial Unicode MS" w:hAnsiTheme="minorHAnsi" w:cstheme="minorHAnsi"/>
          <w:b/>
          <w:sz w:val="20"/>
          <w:szCs w:val="20"/>
        </w:rPr>
        <w:t>4</w:t>
      </w:r>
      <w:r w:rsidR="00307E4B" w:rsidRPr="007C3513">
        <w:rPr>
          <w:rFonts w:asciiTheme="minorHAnsi" w:eastAsia="Arial Unicode MS" w:hAnsiTheme="minorHAnsi" w:cstheme="minorHAnsi"/>
          <w:b/>
          <w:sz w:val="20"/>
          <w:szCs w:val="20"/>
        </w:rPr>
        <w:t xml:space="preserve">  </w:t>
      </w:r>
      <w:r w:rsidRPr="007C3513">
        <w:rPr>
          <w:rFonts w:asciiTheme="minorHAnsi" w:eastAsia="Arial Unicode MS" w:hAnsiTheme="minorHAnsi" w:cstheme="minorHAnsi"/>
          <w:b/>
          <w:sz w:val="20"/>
          <w:szCs w:val="20"/>
        </w:rPr>
        <w:t xml:space="preserve">SWZ Zamawiający wymaga złożenia wraz z ofertą informacji o </w:t>
      </w:r>
      <w:r w:rsidRPr="007C3513">
        <w:rPr>
          <w:rFonts w:asciiTheme="minorHAnsi" w:hAnsiTheme="minorHAnsi" w:cstheme="minorHAnsi"/>
          <w:b/>
          <w:sz w:val="20"/>
          <w:szCs w:val="20"/>
        </w:rPr>
        <w:t xml:space="preserve">powstaniu </w:t>
      </w:r>
      <w:r w:rsidR="00F275FC" w:rsidRPr="007C3513">
        <w:rPr>
          <w:rFonts w:asciiTheme="minorHAnsi" w:hAnsiTheme="minorHAnsi" w:cstheme="minorHAnsi"/>
          <w:b/>
          <w:sz w:val="20"/>
          <w:szCs w:val="20"/>
        </w:rPr>
        <w:t xml:space="preserve">u </w:t>
      </w:r>
      <w:r w:rsidRPr="007C3513">
        <w:rPr>
          <w:rFonts w:asciiTheme="minorHAnsi" w:hAnsiTheme="minorHAnsi" w:cstheme="minorHAnsi"/>
          <w:b/>
          <w:sz w:val="20"/>
          <w:szCs w:val="20"/>
        </w:rPr>
        <w:t xml:space="preserve">zamawiającego </w:t>
      </w:r>
      <w:r w:rsidRPr="007C3513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obowiązku podatkowego zgodnie z przepisami o podatku od towarów i usług (VAT) </w:t>
      </w:r>
      <w:r w:rsidRPr="007C3513">
        <w:rPr>
          <w:rFonts w:asciiTheme="minorHAnsi" w:hAnsiTheme="minorHAnsi" w:cstheme="minorHAnsi"/>
          <w:b/>
          <w:color w:val="000000"/>
          <w:sz w:val="20"/>
          <w:szCs w:val="20"/>
        </w:rPr>
        <w:lastRenderedPageBreak/>
        <w:t>wskazując nazwę (rodzaj) towaru lub usługi, których dostawa lub świadczenie będzie prowadzić do jego powstania, oraz wskazując ich wartość bez kwoty podatku.</w:t>
      </w:r>
    </w:p>
    <w:p w14:paraId="0270391E" w14:textId="77777777" w:rsidR="002858C6" w:rsidRPr="007C3513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Theme="minorHAnsi" w:eastAsia="Arial Unicode MS" w:hAnsiTheme="minorHAnsi" w:cstheme="minorHAnsi"/>
          <w:b/>
          <w:sz w:val="20"/>
          <w:szCs w:val="20"/>
        </w:rPr>
      </w:pPr>
      <w:r w:rsidRPr="007C3513">
        <w:rPr>
          <w:rFonts w:asciiTheme="minorHAnsi" w:eastAsia="Arial Unicode MS" w:hAnsiTheme="minorHAnsi" w:cstheme="minorHAns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264BD2FF" w14:textId="77777777" w:rsidR="00016153" w:rsidRPr="007C3513" w:rsidRDefault="00016153" w:rsidP="00EF0FD7">
      <w:pPr>
        <w:numPr>
          <w:ilvl w:val="0"/>
          <w:numId w:val="45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7C3513">
        <w:rPr>
          <w:rFonts w:asciiTheme="minorHAnsi" w:hAnsiTheme="minorHAnsi" w:cstheme="minorHAnsi"/>
          <w:b/>
          <w:sz w:val="20"/>
          <w:szCs w:val="20"/>
          <w:u w:val="single"/>
        </w:rPr>
        <w:t>Dane dotyczące Wykonawcy:</w:t>
      </w:r>
    </w:p>
    <w:p w14:paraId="45EA42BA" w14:textId="77777777" w:rsidR="00016153" w:rsidRPr="007C3513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 xml:space="preserve">Imię Nazwisko osoby (osób) upoważnionych do podpisania umowy: </w:t>
      </w:r>
    </w:p>
    <w:p w14:paraId="470EABFE" w14:textId="77777777" w:rsidR="00016153" w:rsidRPr="007C3513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Theme="minorHAnsi" w:hAnsiTheme="minorHAnsi" w:cstheme="minorHAnsi"/>
          <w:sz w:val="20"/>
          <w:szCs w:val="20"/>
          <w:lang w:val="de-DE"/>
        </w:rPr>
      </w:pPr>
      <w:r w:rsidRPr="007C3513">
        <w:rPr>
          <w:rFonts w:asciiTheme="minorHAnsi" w:hAnsiTheme="minorHAnsi" w:cstheme="minorHAns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18E9019F" w14:textId="77777777" w:rsidR="00016153" w:rsidRPr="007C3513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Numer telefonu:</w:t>
      </w:r>
      <w:r w:rsidRPr="007C3513">
        <w:rPr>
          <w:rFonts w:asciiTheme="minorHAnsi" w:hAnsiTheme="minorHAnsi" w:cstheme="minorHAnsi"/>
          <w:sz w:val="20"/>
          <w:szCs w:val="20"/>
        </w:rPr>
        <w:tab/>
        <w:t>.…/ ……………………</w:t>
      </w:r>
    </w:p>
    <w:p w14:paraId="3AA8C094" w14:textId="77777777" w:rsidR="00016153" w:rsidRPr="007C3513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Numer REGON:</w:t>
      </w:r>
      <w:r w:rsidRPr="007C3513">
        <w:rPr>
          <w:rFonts w:asciiTheme="minorHAnsi" w:hAnsiTheme="minorHAnsi" w:cstheme="minorHAnsi"/>
          <w:sz w:val="20"/>
          <w:szCs w:val="20"/>
        </w:rPr>
        <w:tab/>
        <w:t>..........................................   Numer NIP: ..........................................</w:t>
      </w:r>
    </w:p>
    <w:p w14:paraId="76F0BCE3" w14:textId="7845EFF0" w:rsidR="00016153" w:rsidRPr="007C3513" w:rsidRDefault="00016153" w:rsidP="00BA0FBA">
      <w:pPr>
        <w:tabs>
          <w:tab w:val="left" w:pos="426"/>
        </w:tabs>
        <w:spacing w:after="6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Adres kontaktowy e</w:t>
      </w:r>
      <w:r w:rsidR="00F30C2A" w:rsidRPr="007C3513">
        <w:rPr>
          <w:rFonts w:asciiTheme="minorHAnsi" w:hAnsiTheme="minorHAnsi" w:cstheme="minorHAnsi"/>
          <w:sz w:val="20"/>
          <w:szCs w:val="20"/>
        </w:rPr>
        <w:t>-</w:t>
      </w:r>
      <w:r w:rsidRPr="007C3513">
        <w:rPr>
          <w:rFonts w:asciiTheme="minorHAnsi" w:hAnsiTheme="minorHAnsi" w:cstheme="minorHAnsi"/>
          <w:sz w:val="20"/>
          <w:szCs w:val="20"/>
        </w:rPr>
        <w:t>mail: ……………………………………………………………</w:t>
      </w:r>
      <w:r w:rsidR="00C11AF4" w:rsidRPr="007C3513">
        <w:rPr>
          <w:rFonts w:asciiTheme="minorHAnsi" w:hAnsiTheme="minorHAnsi" w:cstheme="minorHAnsi"/>
          <w:sz w:val="20"/>
          <w:szCs w:val="20"/>
        </w:rPr>
        <w:t>,</w:t>
      </w:r>
    </w:p>
    <w:p w14:paraId="2E12D22F" w14:textId="1F5838C6" w:rsidR="00C11AF4" w:rsidRPr="007C3513" w:rsidRDefault="00C11AF4" w:rsidP="00C11AF4">
      <w:pPr>
        <w:spacing w:after="60" w:line="276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Adres e-mail gwaranta do zwrotu wadium …………………………………………………………… (jeżeli wadium zostało wniesione w formie gwarancji)</w:t>
      </w:r>
    </w:p>
    <w:p w14:paraId="1686D06F" w14:textId="560FD745" w:rsidR="00C11AF4" w:rsidRPr="007C3513" w:rsidRDefault="00C11AF4" w:rsidP="00C11AF4">
      <w:pPr>
        <w:spacing w:after="60" w:line="276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Nr. Rachunku do zwrotu wadium ……………………………………………………………………….</w:t>
      </w:r>
    </w:p>
    <w:p w14:paraId="568E8E48" w14:textId="5A3C5DCC" w:rsidR="00964FD5" w:rsidRPr="007C3513" w:rsidRDefault="00964FD5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C3513">
        <w:rPr>
          <w:rFonts w:asciiTheme="minorHAnsi" w:hAnsiTheme="minorHAnsi" w:cstheme="minorHAnsi"/>
          <w:snapToGrid w:val="0"/>
          <w:sz w:val="20"/>
          <w:szCs w:val="20"/>
        </w:rPr>
        <w:t xml:space="preserve">Termin wykonania zamówienia zgodnie z zapisami </w:t>
      </w:r>
      <w:r w:rsidR="00307E4B" w:rsidRPr="007C3513">
        <w:rPr>
          <w:rFonts w:asciiTheme="minorHAnsi" w:hAnsiTheme="minorHAnsi" w:cstheme="minorHAnsi"/>
          <w:snapToGrid w:val="0"/>
          <w:sz w:val="20"/>
          <w:szCs w:val="20"/>
        </w:rPr>
        <w:t xml:space="preserve">rozdziału </w:t>
      </w:r>
      <w:r w:rsidR="006120C4" w:rsidRPr="007C3513">
        <w:rPr>
          <w:rFonts w:asciiTheme="minorHAnsi" w:hAnsiTheme="minorHAnsi" w:cstheme="minorHAnsi"/>
          <w:snapToGrid w:val="0"/>
          <w:sz w:val="20"/>
          <w:szCs w:val="20"/>
        </w:rPr>
        <w:t>VII</w:t>
      </w:r>
      <w:r w:rsidR="00063538" w:rsidRPr="007C3513">
        <w:rPr>
          <w:rFonts w:asciiTheme="minorHAnsi" w:hAnsiTheme="minorHAnsi" w:cstheme="minorHAnsi"/>
          <w:snapToGrid w:val="0"/>
          <w:sz w:val="20"/>
          <w:szCs w:val="20"/>
        </w:rPr>
        <w:t>.</w:t>
      </w:r>
      <w:r w:rsidR="00307E4B" w:rsidRPr="007C3513">
        <w:rPr>
          <w:rFonts w:asciiTheme="minorHAnsi" w:hAnsiTheme="minorHAnsi" w:cstheme="minorHAnsi"/>
          <w:snapToGrid w:val="0"/>
          <w:sz w:val="20"/>
          <w:szCs w:val="20"/>
        </w:rPr>
        <w:t xml:space="preserve"> ust. 1 SWZ</w:t>
      </w:r>
      <w:r w:rsidRPr="007C3513">
        <w:rPr>
          <w:rFonts w:asciiTheme="minorHAnsi" w:eastAsia="Times-Roman" w:hAnsiTheme="minorHAnsi" w:cstheme="minorHAnsi"/>
          <w:b/>
          <w:sz w:val="20"/>
          <w:szCs w:val="20"/>
        </w:rPr>
        <w:t>.</w:t>
      </w:r>
    </w:p>
    <w:p w14:paraId="35F54C81" w14:textId="69941605" w:rsidR="00016153" w:rsidRPr="007C3513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napToGrid w:val="0"/>
          <w:sz w:val="20"/>
          <w:szCs w:val="20"/>
        </w:rPr>
        <w:t xml:space="preserve">Warunki płatności </w:t>
      </w:r>
      <w:r w:rsidRPr="007C3513">
        <w:rPr>
          <w:rFonts w:asciiTheme="minorHAnsi" w:hAnsiTheme="minorHAnsi" w:cstheme="minorHAnsi"/>
          <w:sz w:val="20"/>
          <w:szCs w:val="20"/>
        </w:rPr>
        <w:t>będą zgodne z</w:t>
      </w:r>
      <w:r w:rsidR="007E4294" w:rsidRPr="007C3513">
        <w:rPr>
          <w:rFonts w:asciiTheme="minorHAnsi" w:hAnsiTheme="minorHAnsi" w:cstheme="minorHAnsi"/>
          <w:sz w:val="20"/>
          <w:szCs w:val="20"/>
        </w:rPr>
        <w:t>e</w:t>
      </w:r>
      <w:r w:rsidRPr="007C3513">
        <w:rPr>
          <w:rFonts w:asciiTheme="minorHAnsi" w:hAnsiTheme="minorHAnsi" w:cstheme="minorHAnsi"/>
          <w:sz w:val="20"/>
          <w:szCs w:val="20"/>
        </w:rPr>
        <w:t xml:space="preserve"> wzorem umowy będącym załącznikiem do SWZ.</w:t>
      </w:r>
    </w:p>
    <w:p w14:paraId="1E84BD5E" w14:textId="48FE9DA4" w:rsidR="00016153" w:rsidRPr="007C3513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Oświadczamy, że zapoznaliśmy się ze specyfikacją warunków zamówienia, w tym z</w:t>
      </w:r>
      <w:r w:rsidR="007E4294" w:rsidRPr="007C3513">
        <w:rPr>
          <w:rFonts w:asciiTheme="minorHAnsi" w:hAnsiTheme="minorHAnsi" w:cstheme="minorHAnsi"/>
          <w:sz w:val="20"/>
          <w:szCs w:val="20"/>
        </w:rPr>
        <w:t>e</w:t>
      </w:r>
      <w:r w:rsidRPr="007C3513">
        <w:rPr>
          <w:rFonts w:asciiTheme="minorHAnsi" w:hAnsiTheme="minorHAnsi" w:cstheme="minorHAnsi"/>
          <w:sz w:val="20"/>
          <w:szCs w:val="20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65618415" w14:textId="711D9C00" w:rsidR="00016153" w:rsidRPr="007C3513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Oświadczamy, że uważamy się za związanych niniejszą ofertą przez czas wskazany w specyfikacji warunków zamówienia.</w:t>
      </w:r>
    </w:p>
    <w:p w14:paraId="6914F7A9" w14:textId="77777777" w:rsidR="00795888" w:rsidRPr="007C3513" w:rsidRDefault="00795888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Oświadczam, że wypełniłem obowiązki informacyjne przewidziane w art. 13 lub art. 14 RODO</w:t>
      </w:r>
      <w:r w:rsidRPr="007C3513">
        <w:rPr>
          <w:rFonts w:asciiTheme="minorHAnsi" w:hAnsiTheme="minorHAnsi" w:cstheme="minorHAnsi"/>
          <w:sz w:val="20"/>
          <w:szCs w:val="20"/>
          <w:vertAlign w:val="superscript"/>
        </w:rPr>
        <w:t>1)</w:t>
      </w:r>
      <w:r w:rsidRPr="007C3513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646E0D05" w14:textId="77777777" w:rsidR="00016153" w:rsidRPr="007C3513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W przypadku uznania niniejszej oferty za ofertę najkorzystniejszą zobowiązujemy si</w:t>
      </w:r>
      <w:r w:rsidR="00573F11" w:rsidRPr="007C3513">
        <w:rPr>
          <w:rFonts w:asciiTheme="minorHAnsi" w:hAnsiTheme="minorHAnsi" w:cstheme="minorHAnsi"/>
          <w:sz w:val="20"/>
          <w:szCs w:val="20"/>
        </w:rPr>
        <w:t xml:space="preserve">ę do zawarcia umowy w miejscu i </w:t>
      </w:r>
      <w:r w:rsidRPr="007C3513">
        <w:rPr>
          <w:rFonts w:asciiTheme="minorHAnsi" w:hAnsiTheme="minorHAnsi" w:cstheme="minorHAnsi"/>
          <w:sz w:val="20"/>
          <w:szCs w:val="20"/>
        </w:rPr>
        <w:t>terminie wskazanym przez Zamawiającego, a przed zawarciem umowy wniesienia zabezpieczenia należytego wykonania umowy.</w:t>
      </w:r>
    </w:p>
    <w:p w14:paraId="51CC0995" w14:textId="77777777" w:rsidR="00150DA1" w:rsidRPr="007C3513" w:rsidRDefault="00150DA1" w:rsidP="00150DA1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 xml:space="preserve">Oświadczam/my, że jestem/śmy: </w:t>
      </w:r>
    </w:p>
    <w:p w14:paraId="1B98887A" w14:textId="77777777" w:rsidR="00150DA1" w:rsidRPr="007C3513" w:rsidRDefault="00150DA1" w:rsidP="00150DA1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7C351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Mikroprzedsiębiorstwem TAK/NIE*</w:t>
      </w:r>
    </w:p>
    <w:p w14:paraId="45B860A6" w14:textId="77777777" w:rsidR="00150DA1" w:rsidRPr="007C3513" w:rsidRDefault="00150DA1" w:rsidP="00150DA1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7C351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Małym przedsiębiorstwem TAK/NIE*</w:t>
      </w:r>
    </w:p>
    <w:p w14:paraId="4D60A036" w14:textId="77777777" w:rsidR="00150DA1" w:rsidRPr="007C3513" w:rsidRDefault="00150DA1" w:rsidP="00150DA1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7C351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Średnim przedsiębiorstwem TAK/NIE*</w:t>
      </w:r>
    </w:p>
    <w:p w14:paraId="0EEF24A4" w14:textId="77777777" w:rsidR="00150DA1" w:rsidRPr="007C3513" w:rsidRDefault="00150DA1" w:rsidP="00150DA1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7C351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Dużym przedsiębiorstwem TAK/NIE*</w:t>
      </w:r>
    </w:p>
    <w:p w14:paraId="4665484C" w14:textId="77777777" w:rsidR="00016153" w:rsidRPr="007C3513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napToGrid w:val="0"/>
          <w:sz w:val="20"/>
          <w:szCs w:val="20"/>
        </w:rPr>
        <w:t>Załącznikami do niniejszej oferty są:</w:t>
      </w:r>
    </w:p>
    <w:p w14:paraId="36937855" w14:textId="77777777" w:rsidR="00016153" w:rsidRPr="007C3513" w:rsidRDefault="00016153" w:rsidP="00EF0FD7">
      <w:pPr>
        <w:pStyle w:val="Lista5"/>
        <w:spacing w:line="276" w:lineRule="auto"/>
        <w:ind w:left="567" w:firstLine="0"/>
        <w:rPr>
          <w:rFonts w:asciiTheme="minorHAnsi" w:hAnsiTheme="minorHAnsi" w:cstheme="minorHAnsi"/>
          <w:snapToGrid w:val="0"/>
          <w:sz w:val="20"/>
        </w:rPr>
      </w:pPr>
      <w:r w:rsidRPr="007C3513">
        <w:rPr>
          <w:rFonts w:asciiTheme="minorHAnsi" w:hAnsiTheme="minorHAnsi" w:cstheme="minorHAnsi"/>
          <w:snapToGrid w:val="0"/>
          <w:sz w:val="20"/>
        </w:rPr>
        <w:t>.........................................................</w:t>
      </w:r>
    </w:p>
    <w:p w14:paraId="527C1DDC" w14:textId="77777777" w:rsidR="00016153" w:rsidRPr="007C3513" w:rsidRDefault="00016153" w:rsidP="00EF0FD7">
      <w:pPr>
        <w:pStyle w:val="Lista5"/>
        <w:spacing w:line="276" w:lineRule="auto"/>
        <w:ind w:left="567" w:firstLine="0"/>
        <w:rPr>
          <w:rFonts w:asciiTheme="minorHAnsi" w:hAnsiTheme="minorHAnsi" w:cstheme="minorHAnsi"/>
          <w:snapToGrid w:val="0"/>
          <w:sz w:val="20"/>
        </w:rPr>
      </w:pPr>
      <w:r w:rsidRPr="007C3513">
        <w:rPr>
          <w:rFonts w:asciiTheme="minorHAnsi" w:hAnsiTheme="minorHAnsi" w:cstheme="minorHAnsi"/>
          <w:snapToGrid w:val="0"/>
          <w:sz w:val="20"/>
        </w:rPr>
        <w:t>.........................................................</w:t>
      </w:r>
    </w:p>
    <w:p w14:paraId="7E92579C" w14:textId="475F9231" w:rsidR="00F30C2A" w:rsidRPr="007C3513" w:rsidRDefault="00F30C2A" w:rsidP="00EF0FD7">
      <w:pPr>
        <w:pStyle w:val="Lista5"/>
        <w:spacing w:line="276" w:lineRule="auto"/>
        <w:ind w:left="567" w:firstLine="0"/>
        <w:rPr>
          <w:rFonts w:asciiTheme="minorHAnsi" w:hAnsiTheme="minorHAnsi" w:cstheme="minorHAnsi"/>
          <w:snapToGrid w:val="0"/>
          <w:sz w:val="20"/>
        </w:rPr>
      </w:pPr>
      <w:r w:rsidRPr="007C3513">
        <w:rPr>
          <w:rFonts w:asciiTheme="minorHAnsi" w:hAnsiTheme="minorHAnsi" w:cstheme="minorHAnsi"/>
          <w:snapToGrid w:val="0"/>
          <w:sz w:val="20"/>
        </w:rPr>
        <w:t>…………………………………………</w:t>
      </w:r>
      <w:r w:rsidR="001E7C04" w:rsidRPr="007C3513">
        <w:rPr>
          <w:rFonts w:asciiTheme="minorHAnsi" w:hAnsiTheme="minorHAnsi" w:cstheme="minorHAnsi"/>
          <w:snapToGrid w:val="0"/>
          <w:sz w:val="20"/>
        </w:rPr>
        <w:t>............</w:t>
      </w:r>
    </w:p>
    <w:p w14:paraId="4F3801F1" w14:textId="387849F4" w:rsidR="00F31701" w:rsidRPr="007C3513" w:rsidRDefault="00142B56" w:rsidP="00EF0FD7">
      <w:pPr>
        <w:pStyle w:val="Lista5"/>
        <w:spacing w:line="276" w:lineRule="auto"/>
        <w:ind w:left="567" w:firstLine="0"/>
        <w:rPr>
          <w:rFonts w:asciiTheme="minorHAnsi" w:hAnsiTheme="minorHAnsi" w:cstheme="minorHAnsi"/>
          <w:snapToGrid w:val="0"/>
          <w:sz w:val="20"/>
        </w:rPr>
      </w:pPr>
      <w:r w:rsidRPr="007C3513">
        <w:rPr>
          <w:rFonts w:asciiTheme="minorHAnsi" w:hAnsiTheme="minorHAnsi" w:cstheme="minorHAnsi"/>
          <w:snapToGrid w:val="0"/>
          <w:sz w:val="20"/>
        </w:rPr>
        <w:t>…………………………………………</w:t>
      </w:r>
      <w:r w:rsidR="001E7C04" w:rsidRPr="007C3513">
        <w:rPr>
          <w:rFonts w:asciiTheme="minorHAnsi" w:hAnsiTheme="minorHAnsi" w:cstheme="minorHAnsi"/>
          <w:snapToGrid w:val="0"/>
          <w:sz w:val="20"/>
        </w:rPr>
        <w:t>............</w:t>
      </w:r>
    </w:p>
    <w:p w14:paraId="32AF6793" w14:textId="77777777" w:rsidR="00F85AFE" w:rsidRPr="007C3513" w:rsidRDefault="00F85AFE" w:rsidP="00EF0FD7">
      <w:pPr>
        <w:pStyle w:val="Lista5"/>
        <w:spacing w:line="276" w:lineRule="auto"/>
        <w:ind w:left="0" w:firstLine="0"/>
        <w:rPr>
          <w:rFonts w:asciiTheme="minorHAnsi" w:hAnsiTheme="minorHAnsi" w:cstheme="minorHAnsi"/>
          <w:snapToGrid w:val="0"/>
          <w:sz w:val="20"/>
        </w:rPr>
      </w:pPr>
    </w:p>
    <w:p w14:paraId="0E2530E5" w14:textId="77777777" w:rsidR="00F85AFE" w:rsidRPr="007C3513" w:rsidRDefault="00F85AFE" w:rsidP="00E40864">
      <w:pPr>
        <w:pStyle w:val="Lista5"/>
        <w:spacing w:line="276" w:lineRule="auto"/>
        <w:ind w:left="0" w:firstLine="0"/>
        <w:jc w:val="both"/>
        <w:rPr>
          <w:rFonts w:asciiTheme="minorHAnsi" w:hAnsiTheme="minorHAnsi" w:cstheme="minorHAnsi"/>
          <w:snapToGrid w:val="0"/>
          <w:sz w:val="20"/>
        </w:rPr>
      </w:pPr>
    </w:p>
    <w:p w14:paraId="43D18766" w14:textId="77777777" w:rsidR="004301EB" w:rsidRPr="007C3513" w:rsidRDefault="004301EB" w:rsidP="00E40864">
      <w:pPr>
        <w:pStyle w:val="Lista5"/>
        <w:spacing w:line="276" w:lineRule="auto"/>
        <w:ind w:left="284" w:hanging="284"/>
        <w:jc w:val="both"/>
        <w:rPr>
          <w:rFonts w:asciiTheme="minorHAnsi" w:hAnsiTheme="minorHAnsi" w:cstheme="minorHAnsi"/>
          <w:snapToGrid w:val="0"/>
          <w:sz w:val="16"/>
          <w:szCs w:val="16"/>
        </w:rPr>
      </w:pPr>
      <w:r w:rsidRPr="007C3513">
        <w:rPr>
          <w:rFonts w:asciiTheme="minorHAnsi" w:hAnsiTheme="minorHAnsi" w:cstheme="minorHAnsi"/>
          <w:snapToGrid w:val="0"/>
          <w:sz w:val="16"/>
          <w:szCs w:val="16"/>
        </w:rPr>
        <w:t>* niepotrzebne skreślić</w:t>
      </w:r>
    </w:p>
    <w:p w14:paraId="58443576" w14:textId="77777777" w:rsidR="004301EB" w:rsidRPr="007C3513" w:rsidRDefault="004301EB" w:rsidP="00E40864">
      <w:pPr>
        <w:pStyle w:val="Lista5"/>
        <w:ind w:left="142" w:hanging="142"/>
        <w:jc w:val="both"/>
        <w:rPr>
          <w:rFonts w:asciiTheme="minorHAnsi" w:hAnsiTheme="minorHAnsi" w:cstheme="minorHAnsi"/>
          <w:snapToGrid w:val="0"/>
          <w:sz w:val="16"/>
          <w:szCs w:val="16"/>
        </w:rPr>
      </w:pPr>
      <w:r w:rsidRPr="007C3513">
        <w:rPr>
          <w:rFonts w:asciiTheme="minorHAnsi" w:hAnsiTheme="minorHAnsi" w:cstheme="minorHAnsi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4BC3CECD" w14:textId="77777777" w:rsidR="004301EB" w:rsidRPr="007C3513" w:rsidRDefault="004301EB" w:rsidP="00E40864">
      <w:pPr>
        <w:pStyle w:val="Lista5"/>
        <w:spacing w:line="276" w:lineRule="aut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7C3513">
        <w:rPr>
          <w:rFonts w:asciiTheme="minorHAnsi" w:hAnsiTheme="minorHAnsi" w:cstheme="minorHAnsi"/>
          <w:b/>
          <w:sz w:val="16"/>
          <w:szCs w:val="16"/>
          <w:vertAlign w:val="superscript"/>
        </w:rPr>
        <w:t>1)</w:t>
      </w:r>
      <w:r w:rsidRPr="007C3513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1E16DA2" w14:textId="77777777" w:rsidR="004301EB" w:rsidRPr="007C3513" w:rsidRDefault="004301EB" w:rsidP="00EF0FD7">
      <w:pPr>
        <w:pStyle w:val="Lista5"/>
        <w:spacing w:line="276" w:lineRule="auto"/>
        <w:ind w:left="0" w:firstLine="0"/>
        <w:rPr>
          <w:rFonts w:asciiTheme="minorHAnsi" w:hAnsiTheme="minorHAnsi" w:cstheme="minorHAnsi"/>
          <w:sz w:val="16"/>
          <w:szCs w:val="16"/>
        </w:rPr>
      </w:pPr>
    </w:p>
    <w:sectPr w:rsidR="004301EB" w:rsidRPr="007C3513" w:rsidSect="00C2583F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2" w:right="1418" w:bottom="1702" w:left="1418" w:header="426" w:footer="5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4990B" w14:textId="77777777" w:rsidR="00F52E66" w:rsidRDefault="00F52E66">
      <w:r>
        <w:separator/>
      </w:r>
    </w:p>
  </w:endnote>
  <w:endnote w:type="continuationSeparator" w:id="0">
    <w:p w14:paraId="7127E122" w14:textId="77777777" w:rsidR="00F52E66" w:rsidRDefault="00F52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DA90" w14:textId="77777777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2A991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EEAB7" w14:textId="77777777" w:rsidR="00C11A53" w:rsidRPr="00957F81" w:rsidRDefault="00C11A53" w:rsidP="00C11A53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r w:rsidRPr="00957F81">
      <w:rPr>
        <w:rFonts w:ascii="Arial" w:hAnsi="Arial" w:cs="Arial"/>
        <w:b/>
        <w:sz w:val="20"/>
        <w:szCs w:val="20"/>
        <w:highlight w:val="yellow"/>
      </w:rPr>
      <w:t>Oferta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 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p w14:paraId="51C734C6" w14:textId="06DE3BF5" w:rsidR="000C25EB" w:rsidRPr="00C11A53" w:rsidRDefault="000C25EB" w:rsidP="00C11A53">
    <w:pPr>
      <w:pStyle w:val="Stopka"/>
      <w:rPr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0E388" w14:textId="77777777" w:rsidR="00C11AF4" w:rsidRPr="00957F81" w:rsidRDefault="00C11AF4" w:rsidP="00C11AF4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r w:rsidRPr="00957F81">
      <w:rPr>
        <w:rFonts w:ascii="Arial" w:hAnsi="Arial" w:cs="Arial"/>
        <w:b/>
        <w:sz w:val="20"/>
        <w:szCs w:val="20"/>
        <w:highlight w:val="yellow"/>
      </w:rPr>
      <w:t>Oferta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 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p w14:paraId="37496FCA" w14:textId="77777777" w:rsidR="00C11AF4" w:rsidRPr="00C11AF4" w:rsidRDefault="00C11AF4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C48A1" w14:textId="77777777" w:rsidR="00F52E66" w:rsidRDefault="00F52E66">
      <w:r>
        <w:separator/>
      </w:r>
    </w:p>
  </w:footnote>
  <w:footnote w:type="continuationSeparator" w:id="0">
    <w:p w14:paraId="3A878B3E" w14:textId="77777777" w:rsidR="00F52E66" w:rsidRDefault="00F52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AD5C" w14:textId="78E5AE0D" w:rsidR="000C25EB" w:rsidRPr="007C3513" w:rsidRDefault="00A53871" w:rsidP="00FD5023">
    <w:pPr>
      <w:pStyle w:val="Nagwek"/>
      <w:rPr>
        <w:rFonts w:asciiTheme="minorHAnsi" w:hAnsiTheme="minorHAnsi" w:cstheme="minorHAnsi"/>
        <w:szCs w:val="20"/>
      </w:rPr>
    </w:pPr>
    <w:r w:rsidRPr="005E24DB">
      <w:rPr>
        <w:rFonts w:asciiTheme="minorHAnsi" w:hAnsiTheme="minorHAnsi" w:cstheme="minorHAnsi"/>
        <w:noProof/>
        <w:sz w:val="20"/>
        <w:szCs w:val="20"/>
      </w:rPr>
      <w:drawing>
        <wp:inline distT="0" distB="0" distL="0" distR="0" wp14:anchorId="34051FF9" wp14:editId="6CEAC78E">
          <wp:extent cx="5759450" cy="449580"/>
          <wp:effectExtent l="0" t="0" r="0" b="7620"/>
          <wp:docPr id="14777772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4567D" w:rsidRPr="007C3513">
      <w:rPr>
        <w:rFonts w:asciiTheme="minorHAnsi" w:eastAsia="Times-Roman" w:hAnsiTheme="minorHAnsi" w:cstheme="minorHAnsi"/>
        <w:bCs/>
        <w:iCs/>
        <w:sz w:val="20"/>
        <w:szCs w:val="20"/>
        <w:lang w:val="pl-PL"/>
      </w:rPr>
      <w:t>Nr referencyjny</w:t>
    </w:r>
    <w:r w:rsidR="00F46BE0">
      <w:rPr>
        <w:rFonts w:asciiTheme="minorHAnsi" w:eastAsia="Times-Roman" w:hAnsiTheme="minorHAnsi" w:cstheme="minorHAnsi"/>
        <w:bCs/>
        <w:iCs/>
        <w:sz w:val="20"/>
        <w:szCs w:val="20"/>
        <w:lang w:val="pl-PL"/>
      </w:rPr>
      <w:t xml:space="preserve">: </w:t>
    </w:r>
    <w:r w:rsidR="00EC3B12" w:rsidRPr="00EC3B12">
      <w:rPr>
        <w:rFonts w:asciiTheme="minorHAnsi" w:eastAsia="Times-Roman" w:hAnsiTheme="minorHAnsi" w:cstheme="minorHAnsi"/>
        <w:bCs/>
        <w:iCs/>
        <w:sz w:val="20"/>
        <w:szCs w:val="20"/>
        <w:lang w:val="pl-PL"/>
      </w:rPr>
      <w:t>271.9.2026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1AADA" w14:textId="37B0EAB9" w:rsidR="007D20F7" w:rsidRPr="00B65ADF" w:rsidRDefault="00307E4B" w:rsidP="007D20F7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/>
        <w:bCs/>
        <w:iCs/>
        <w:sz w:val="20"/>
        <w:szCs w:val="20"/>
        <w:lang w:val="pl-PL"/>
      </w:rPr>
    </w:pPr>
    <w:r>
      <w:rPr>
        <w:rFonts w:ascii="Cambria" w:eastAsia="Times-Roman" w:hAnsi="Cambria" w:cs="Arial"/>
        <w:bCs/>
        <w:iCs/>
        <w:sz w:val="20"/>
        <w:szCs w:val="20"/>
        <w:lang w:val="pl-PL"/>
      </w:rPr>
      <w:t xml:space="preserve">Nr </w:t>
    </w:r>
    <w:r w:rsidRPr="00CD2A35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postępowania </w:t>
    </w:r>
    <w:r w:rsidR="007D20F7" w:rsidRPr="00CD2A35">
      <w:rPr>
        <w:rFonts w:ascii="Cambria" w:eastAsia="Times-Roman" w:hAnsi="Cambria" w:cs="Arial"/>
        <w:bCs/>
        <w:iCs/>
        <w:sz w:val="20"/>
        <w:szCs w:val="20"/>
      </w:rPr>
      <w:t>:</w:t>
    </w:r>
    <w:r w:rsidR="007D20F7" w:rsidRPr="00CD2A35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 Zp.271</w:t>
    </w:r>
    <w:r w:rsidR="00CD2A35" w:rsidRPr="00CD2A35">
      <w:rPr>
        <w:rFonts w:ascii="Cambria" w:eastAsia="Times-Roman" w:hAnsi="Cambria" w:cs="Arial"/>
        <w:bCs/>
        <w:iCs/>
        <w:sz w:val="20"/>
        <w:szCs w:val="20"/>
        <w:lang w:val="pl-PL"/>
      </w:rPr>
      <w:t>.</w:t>
    </w:r>
    <w:r w:rsidR="00C11A53">
      <w:rPr>
        <w:rFonts w:ascii="Cambria" w:eastAsia="Times-Roman" w:hAnsi="Cambria" w:cs="Arial"/>
        <w:bCs/>
        <w:iCs/>
        <w:sz w:val="20"/>
        <w:szCs w:val="20"/>
        <w:lang w:val="pl-PL"/>
      </w:rPr>
      <w:t>8</w:t>
    </w:r>
    <w:r w:rsidR="00CD2A35" w:rsidRPr="00CD2A35">
      <w:rPr>
        <w:rFonts w:ascii="Cambria" w:eastAsia="Times-Roman" w:hAnsi="Cambria" w:cs="Arial"/>
        <w:bCs/>
        <w:iCs/>
        <w:sz w:val="20"/>
        <w:szCs w:val="20"/>
        <w:lang w:val="pl-PL"/>
      </w:rPr>
      <w:t>.2</w:t>
    </w:r>
    <w:r w:rsidR="007D20F7" w:rsidRPr="00CD2A35">
      <w:rPr>
        <w:rFonts w:ascii="Cambria" w:eastAsia="Times-Roman" w:hAnsi="Cambria" w:cs="Arial"/>
        <w:bCs/>
        <w:iCs/>
        <w:sz w:val="20"/>
        <w:szCs w:val="20"/>
        <w:lang w:val="pl-PL"/>
      </w:rPr>
      <w:t>02</w:t>
    </w:r>
    <w:r w:rsidRPr="00CD2A35">
      <w:rPr>
        <w:rFonts w:ascii="Cambria" w:eastAsia="Times-Roman" w:hAnsi="Cambria" w:cs="Arial"/>
        <w:bCs/>
        <w:iCs/>
        <w:sz w:val="20"/>
        <w:szCs w:val="20"/>
        <w:lang w:val="pl-PL"/>
      </w:rPr>
      <w:t>1</w:t>
    </w:r>
  </w:p>
  <w:p w14:paraId="1E644BE8" w14:textId="77777777" w:rsidR="00A46408" w:rsidRPr="007D20F7" w:rsidRDefault="00A46408" w:rsidP="007D20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5152AB3"/>
    <w:multiLevelType w:val="hybridMultilevel"/>
    <w:tmpl w:val="25381DF8"/>
    <w:lvl w:ilvl="0" w:tplc="7898D9D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1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2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4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6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7" w15:restartNumberingAfterBreak="0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1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3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5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8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0" w15:restartNumberingAfterBreak="0">
    <w:nsid w:val="74773A7A"/>
    <w:multiLevelType w:val="hybridMultilevel"/>
    <w:tmpl w:val="46A47242"/>
    <w:lvl w:ilvl="0" w:tplc="F13AE5B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2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4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5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76035877">
    <w:abstractNumId w:val="36"/>
  </w:num>
  <w:num w:numId="2" w16cid:durableId="345600773">
    <w:abstractNumId w:val="42"/>
  </w:num>
  <w:num w:numId="3" w16cid:durableId="951011074">
    <w:abstractNumId w:val="30"/>
  </w:num>
  <w:num w:numId="4" w16cid:durableId="1515148193">
    <w:abstractNumId w:val="26"/>
  </w:num>
  <w:num w:numId="5" w16cid:durableId="1692952138">
    <w:abstractNumId w:val="19"/>
  </w:num>
  <w:num w:numId="6" w16cid:durableId="1382942377">
    <w:abstractNumId w:val="33"/>
  </w:num>
  <w:num w:numId="7" w16cid:durableId="2050913590">
    <w:abstractNumId w:val="38"/>
  </w:num>
  <w:num w:numId="8" w16cid:durableId="1967000944">
    <w:abstractNumId w:val="24"/>
  </w:num>
  <w:num w:numId="9" w16cid:durableId="934484217">
    <w:abstractNumId w:val="49"/>
  </w:num>
  <w:num w:numId="10" w16cid:durableId="646782875">
    <w:abstractNumId w:val="55"/>
  </w:num>
  <w:num w:numId="11" w16cid:durableId="1112243926">
    <w:abstractNumId w:val="20"/>
  </w:num>
  <w:num w:numId="12" w16cid:durableId="1102532759">
    <w:abstractNumId w:val="53"/>
  </w:num>
  <w:num w:numId="13" w16cid:durableId="354042218">
    <w:abstractNumId w:val="54"/>
  </w:num>
  <w:num w:numId="14" w16cid:durableId="67579545">
    <w:abstractNumId w:val="12"/>
  </w:num>
  <w:num w:numId="15" w16cid:durableId="1587304939">
    <w:abstractNumId w:val="28"/>
  </w:num>
  <w:num w:numId="16" w16cid:durableId="615060911">
    <w:abstractNumId w:val="32"/>
  </w:num>
  <w:num w:numId="17" w16cid:durableId="1022705867">
    <w:abstractNumId w:val="48"/>
  </w:num>
  <w:num w:numId="18" w16cid:durableId="2044478994">
    <w:abstractNumId w:val="22"/>
  </w:num>
  <w:num w:numId="19" w16cid:durableId="560402973">
    <w:abstractNumId w:val="13"/>
  </w:num>
  <w:num w:numId="20" w16cid:durableId="488716723">
    <w:abstractNumId w:val="17"/>
  </w:num>
  <w:num w:numId="21" w16cid:durableId="647904199">
    <w:abstractNumId w:val="43"/>
  </w:num>
  <w:num w:numId="22" w16cid:durableId="45951427">
    <w:abstractNumId w:val="18"/>
  </w:num>
  <w:num w:numId="23" w16cid:durableId="1938904600">
    <w:abstractNumId w:val="47"/>
  </w:num>
  <w:num w:numId="24" w16cid:durableId="1281497305">
    <w:abstractNumId w:val="45"/>
  </w:num>
  <w:num w:numId="25" w16cid:durableId="1949193284">
    <w:abstractNumId w:val="21"/>
  </w:num>
  <w:num w:numId="26" w16cid:durableId="132646852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30487405">
    <w:abstractNumId w:val="51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8745138">
    <w:abstractNumId w:val="3"/>
  </w:num>
  <w:num w:numId="29" w16cid:durableId="144589886">
    <w:abstractNumId w:val="8"/>
  </w:num>
  <w:num w:numId="30" w16cid:durableId="1844785748">
    <w:abstractNumId w:val="2"/>
  </w:num>
  <w:num w:numId="31" w16cid:durableId="1388188717">
    <w:abstractNumId w:val="41"/>
  </w:num>
  <w:num w:numId="32" w16cid:durableId="957758571">
    <w:abstractNumId w:val="10"/>
  </w:num>
  <w:num w:numId="33" w16cid:durableId="1110781240">
    <w:abstractNumId w:val="29"/>
  </w:num>
  <w:num w:numId="34" w16cid:durableId="70854281">
    <w:abstractNumId w:val="44"/>
  </w:num>
  <w:num w:numId="35" w16cid:durableId="1291521572">
    <w:abstractNumId w:val="16"/>
  </w:num>
  <w:num w:numId="36" w16cid:durableId="2032680843">
    <w:abstractNumId w:val="52"/>
  </w:num>
  <w:num w:numId="37" w16cid:durableId="278882270">
    <w:abstractNumId w:val="14"/>
  </w:num>
  <w:num w:numId="38" w16cid:durableId="1381321288">
    <w:abstractNumId w:val="9"/>
  </w:num>
  <w:num w:numId="39" w16cid:durableId="856774357">
    <w:abstractNumId w:val="25"/>
  </w:num>
  <w:num w:numId="40" w16cid:durableId="1006446538">
    <w:abstractNumId w:val="39"/>
  </w:num>
  <w:num w:numId="41" w16cid:durableId="398094748">
    <w:abstractNumId w:val="34"/>
  </w:num>
  <w:num w:numId="42" w16cid:durableId="167353368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83166736">
    <w:abstractNumId w:val="37"/>
  </w:num>
  <w:num w:numId="44" w16cid:durableId="383720742">
    <w:abstractNumId w:val="11"/>
  </w:num>
  <w:num w:numId="45" w16cid:durableId="453132349">
    <w:abstractNumId w:val="15"/>
  </w:num>
  <w:num w:numId="46" w16cid:durableId="955256748">
    <w:abstractNumId w:val="27"/>
  </w:num>
  <w:num w:numId="47" w16cid:durableId="1135373887">
    <w:abstractNumId w:val="50"/>
  </w:num>
  <w:num w:numId="48" w16cid:durableId="1723794019">
    <w:abstractNumId w:val="2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4020"/>
    <w:rsid w:val="00005154"/>
    <w:rsid w:val="000065EB"/>
    <w:rsid w:val="000066DD"/>
    <w:rsid w:val="00006898"/>
    <w:rsid w:val="00006D71"/>
    <w:rsid w:val="00010E65"/>
    <w:rsid w:val="00016153"/>
    <w:rsid w:val="000231AC"/>
    <w:rsid w:val="000239BF"/>
    <w:rsid w:val="000239D4"/>
    <w:rsid w:val="00023F47"/>
    <w:rsid w:val="00025659"/>
    <w:rsid w:val="00026E3B"/>
    <w:rsid w:val="00027CE9"/>
    <w:rsid w:val="0003008B"/>
    <w:rsid w:val="00033E37"/>
    <w:rsid w:val="0003703F"/>
    <w:rsid w:val="000379F7"/>
    <w:rsid w:val="00041617"/>
    <w:rsid w:val="00042263"/>
    <w:rsid w:val="00042B17"/>
    <w:rsid w:val="00044B6B"/>
    <w:rsid w:val="00047EF2"/>
    <w:rsid w:val="00054BF5"/>
    <w:rsid w:val="00055851"/>
    <w:rsid w:val="00061F88"/>
    <w:rsid w:val="00063538"/>
    <w:rsid w:val="00063849"/>
    <w:rsid w:val="000654DE"/>
    <w:rsid w:val="0006639C"/>
    <w:rsid w:val="000675E7"/>
    <w:rsid w:val="00070743"/>
    <w:rsid w:val="000726CE"/>
    <w:rsid w:val="0007488E"/>
    <w:rsid w:val="00075847"/>
    <w:rsid w:val="00080D85"/>
    <w:rsid w:val="00084151"/>
    <w:rsid w:val="000858B3"/>
    <w:rsid w:val="00090A82"/>
    <w:rsid w:val="00096E40"/>
    <w:rsid w:val="000970DD"/>
    <w:rsid w:val="00097517"/>
    <w:rsid w:val="000A016F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1141"/>
    <w:rsid w:val="000B2EE7"/>
    <w:rsid w:val="000B37AC"/>
    <w:rsid w:val="000C152C"/>
    <w:rsid w:val="000C1907"/>
    <w:rsid w:val="000C1FE3"/>
    <w:rsid w:val="000C25EB"/>
    <w:rsid w:val="000C2A84"/>
    <w:rsid w:val="000C3646"/>
    <w:rsid w:val="000D40FD"/>
    <w:rsid w:val="000D4EBA"/>
    <w:rsid w:val="000E05B9"/>
    <w:rsid w:val="000E05C1"/>
    <w:rsid w:val="000E18DD"/>
    <w:rsid w:val="000E4E2A"/>
    <w:rsid w:val="000E7F53"/>
    <w:rsid w:val="0010294D"/>
    <w:rsid w:val="00102A85"/>
    <w:rsid w:val="00102C0C"/>
    <w:rsid w:val="00103155"/>
    <w:rsid w:val="001054D9"/>
    <w:rsid w:val="00113222"/>
    <w:rsid w:val="00114AAA"/>
    <w:rsid w:val="00114EE9"/>
    <w:rsid w:val="00115D22"/>
    <w:rsid w:val="0011610B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2B56"/>
    <w:rsid w:val="00143610"/>
    <w:rsid w:val="0014366A"/>
    <w:rsid w:val="00145F79"/>
    <w:rsid w:val="0014707D"/>
    <w:rsid w:val="00150DA1"/>
    <w:rsid w:val="001568FB"/>
    <w:rsid w:val="00157704"/>
    <w:rsid w:val="00157C65"/>
    <w:rsid w:val="0016161F"/>
    <w:rsid w:val="0016212F"/>
    <w:rsid w:val="00162505"/>
    <w:rsid w:val="00162560"/>
    <w:rsid w:val="00164656"/>
    <w:rsid w:val="00164F38"/>
    <w:rsid w:val="00165D29"/>
    <w:rsid w:val="001663DA"/>
    <w:rsid w:val="001720B9"/>
    <w:rsid w:val="0017416A"/>
    <w:rsid w:val="00174344"/>
    <w:rsid w:val="001816EE"/>
    <w:rsid w:val="00183B7F"/>
    <w:rsid w:val="001866AD"/>
    <w:rsid w:val="00191FF7"/>
    <w:rsid w:val="00192C7B"/>
    <w:rsid w:val="00194CF3"/>
    <w:rsid w:val="001959FF"/>
    <w:rsid w:val="00197122"/>
    <w:rsid w:val="001979DB"/>
    <w:rsid w:val="001A01C8"/>
    <w:rsid w:val="001A1117"/>
    <w:rsid w:val="001A3CF0"/>
    <w:rsid w:val="001A4C70"/>
    <w:rsid w:val="001A5611"/>
    <w:rsid w:val="001A69D3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5F32"/>
    <w:rsid w:val="001D6CF9"/>
    <w:rsid w:val="001E314A"/>
    <w:rsid w:val="001E319E"/>
    <w:rsid w:val="001E6C02"/>
    <w:rsid w:val="001E6F19"/>
    <w:rsid w:val="001E7C04"/>
    <w:rsid w:val="001E7DDE"/>
    <w:rsid w:val="001F05AA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060F1"/>
    <w:rsid w:val="0021097F"/>
    <w:rsid w:val="00211D44"/>
    <w:rsid w:val="00213968"/>
    <w:rsid w:val="002232E2"/>
    <w:rsid w:val="00223750"/>
    <w:rsid w:val="00223ABE"/>
    <w:rsid w:val="002248A3"/>
    <w:rsid w:val="00224C77"/>
    <w:rsid w:val="00225324"/>
    <w:rsid w:val="00226348"/>
    <w:rsid w:val="00227E39"/>
    <w:rsid w:val="00233770"/>
    <w:rsid w:val="0023487A"/>
    <w:rsid w:val="00235B00"/>
    <w:rsid w:val="00236A98"/>
    <w:rsid w:val="00241C6C"/>
    <w:rsid w:val="002447F6"/>
    <w:rsid w:val="00246A11"/>
    <w:rsid w:val="00252051"/>
    <w:rsid w:val="00255734"/>
    <w:rsid w:val="00256EDD"/>
    <w:rsid w:val="00257369"/>
    <w:rsid w:val="00261B89"/>
    <w:rsid w:val="002651E9"/>
    <w:rsid w:val="0026568F"/>
    <w:rsid w:val="0026697F"/>
    <w:rsid w:val="0026706B"/>
    <w:rsid w:val="002678AB"/>
    <w:rsid w:val="00271D38"/>
    <w:rsid w:val="00272E2B"/>
    <w:rsid w:val="00274347"/>
    <w:rsid w:val="002814D4"/>
    <w:rsid w:val="00282F5E"/>
    <w:rsid w:val="002837ED"/>
    <w:rsid w:val="002858C6"/>
    <w:rsid w:val="0029217F"/>
    <w:rsid w:val="002953C0"/>
    <w:rsid w:val="002A2237"/>
    <w:rsid w:val="002A2640"/>
    <w:rsid w:val="002A4CEF"/>
    <w:rsid w:val="002A5876"/>
    <w:rsid w:val="002A7F4E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A89"/>
    <w:rsid w:val="002E27FD"/>
    <w:rsid w:val="002E3EB2"/>
    <w:rsid w:val="002F0291"/>
    <w:rsid w:val="002F16D6"/>
    <w:rsid w:val="002F26C4"/>
    <w:rsid w:val="002F294C"/>
    <w:rsid w:val="002F79CA"/>
    <w:rsid w:val="00302515"/>
    <w:rsid w:val="00302B07"/>
    <w:rsid w:val="00304675"/>
    <w:rsid w:val="003062AC"/>
    <w:rsid w:val="00307E4B"/>
    <w:rsid w:val="00310A34"/>
    <w:rsid w:val="0031250C"/>
    <w:rsid w:val="0031370D"/>
    <w:rsid w:val="00313888"/>
    <w:rsid w:val="00315240"/>
    <w:rsid w:val="00320DC8"/>
    <w:rsid w:val="00325720"/>
    <w:rsid w:val="00330A77"/>
    <w:rsid w:val="00331D6C"/>
    <w:rsid w:val="0033364D"/>
    <w:rsid w:val="00333E3F"/>
    <w:rsid w:val="00333F61"/>
    <w:rsid w:val="00334999"/>
    <w:rsid w:val="00341028"/>
    <w:rsid w:val="003429D7"/>
    <w:rsid w:val="00350282"/>
    <w:rsid w:val="00351E47"/>
    <w:rsid w:val="00353E34"/>
    <w:rsid w:val="00354735"/>
    <w:rsid w:val="003563B4"/>
    <w:rsid w:val="003600E2"/>
    <w:rsid w:val="00362C90"/>
    <w:rsid w:val="00364AEE"/>
    <w:rsid w:val="00365834"/>
    <w:rsid w:val="00366345"/>
    <w:rsid w:val="00366630"/>
    <w:rsid w:val="003670B4"/>
    <w:rsid w:val="00367880"/>
    <w:rsid w:val="00367A44"/>
    <w:rsid w:val="003736AF"/>
    <w:rsid w:val="003809D8"/>
    <w:rsid w:val="00382285"/>
    <w:rsid w:val="00382504"/>
    <w:rsid w:val="00383D3C"/>
    <w:rsid w:val="00385450"/>
    <w:rsid w:val="00386C8E"/>
    <w:rsid w:val="00387243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6F73"/>
    <w:rsid w:val="003C48F1"/>
    <w:rsid w:val="003C4B19"/>
    <w:rsid w:val="003C659A"/>
    <w:rsid w:val="003C7514"/>
    <w:rsid w:val="003D1ED1"/>
    <w:rsid w:val="003D4FCB"/>
    <w:rsid w:val="003D71A8"/>
    <w:rsid w:val="003E134C"/>
    <w:rsid w:val="003E464A"/>
    <w:rsid w:val="003E719D"/>
    <w:rsid w:val="003F0669"/>
    <w:rsid w:val="003F3B23"/>
    <w:rsid w:val="003F3E9E"/>
    <w:rsid w:val="003F49E2"/>
    <w:rsid w:val="003F503B"/>
    <w:rsid w:val="003F5826"/>
    <w:rsid w:val="003F60D2"/>
    <w:rsid w:val="003F764C"/>
    <w:rsid w:val="00400735"/>
    <w:rsid w:val="00404595"/>
    <w:rsid w:val="004050DD"/>
    <w:rsid w:val="00405505"/>
    <w:rsid w:val="00410D38"/>
    <w:rsid w:val="0041331B"/>
    <w:rsid w:val="004133D5"/>
    <w:rsid w:val="00413D44"/>
    <w:rsid w:val="00414CF9"/>
    <w:rsid w:val="00414F47"/>
    <w:rsid w:val="004174D2"/>
    <w:rsid w:val="00420580"/>
    <w:rsid w:val="00422FC5"/>
    <w:rsid w:val="00423457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26CE"/>
    <w:rsid w:val="004538F2"/>
    <w:rsid w:val="00460E98"/>
    <w:rsid w:val="00460EBC"/>
    <w:rsid w:val="004617BB"/>
    <w:rsid w:val="00462A4F"/>
    <w:rsid w:val="004639B5"/>
    <w:rsid w:val="00466E4C"/>
    <w:rsid w:val="0047062C"/>
    <w:rsid w:val="00477ADD"/>
    <w:rsid w:val="00480774"/>
    <w:rsid w:val="004825FF"/>
    <w:rsid w:val="00483B12"/>
    <w:rsid w:val="00485B52"/>
    <w:rsid w:val="00490F36"/>
    <w:rsid w:val="004929DA"/>
    <w:rsid w:val="004934C5"/>
    <w:rsid w:val="00494A82"/>
    <w:rsid w:val="00494BF8"/>
    <w:rsid w:val="0049543B"/>
    <w:rsid w:val="004A1963"/>
    <w:rsid w:val="004A25D2"/>
    <w:rsid w:val="004A38E4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6C26"/>
    <w:rsid w:val="005021E7"/>
    <w:rsid w:val="005038D7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3629E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2ABE"/>
    <w:rsid w:val="00563C92"/>
    <w:rsid w:val="00564049"/>
    <w:rsid w:val="00564ED6"/>
    <w:rsid w:val="005724C6"/>
    <w:rsid w:val="0057348E"/>
    <w:rsid w:val="00573F11"/>
    <w:rsid w:val="005748ED"/>
    <w:rsid w:val="00580642"/>
    <w:rsid w:val="00581CA3"/>
    <w:rsid w:val="00582873"/>
    <w:rsid w:val="00582D56"/>
    <w:rsid w:val="005861B3"/>
    <w:rsid w:val="00586F80"/>
    <w:rsid w:val="005870B8"/>
    <w:rsid w:val="00590A2F"/>
    <w:rsid w:val="00590EC3"/>
    <w:rsid w:val="005916C5"/>
    <w:rsid w:val="005921A0"/>
    <w:rsid w:val="00592FE4"/>
    <w:rsid w:val="00593ACF"/>
    <w:rsid w:val="00595F14"/>
    <w:rsid w:val="00596470"/>
    <w:rsid w:val="00596C55"/>
    <w:rsid w:val="005A1915"/>
    <w:rsid w:val="005A3AF6"/>
    <w:rsid w:val="005A4EF6"/>
    <w:rsid w:val="005A7D9C"/>
    <w:rsid w:val="005B0EC6"/>
    <w:rsid w:val="005B588A"/>
    <w:rsid w:val="005B659A"/>
    <w:rsid w:val="005C02F8"/>
    <w:rsid w:val="005C13F5"/>
    <w:rsid w:val="005C1C2E"/>
    <w:rsid w:val="005C2B74"/>
    <w:rsid w:val="005C469F"/>
    <w:rsid w:val="005C52B4"/>
    <w:rsid w:val="005C65C1"/>
    <w:rsid w:val="005C74D9"/>
    <w:rsid w:val="005D3855"/>
    <w:rsid w:val="005D3916"/>
    <w:rsid w:val="005D3E53"/>
    <w:rsid w:val="005D4231"/>
    <w:rsid w:val="005D49B2"/>
    <w:rsid w:val="005E0085"/>
    <w:rsid w:val="005E109B"/>
    <w:rsid w:val="005E25BB"/>
    <w:rsid w:val="005F248D"/>
    <w:rsid w:val="005F3C52"/>
    <w:rsid w:val="005F51FC"/>
    <w:rsid w:val="005F53FF"/>
    <w:rsid w:val="005F5656"/>
    <w:rsid w:val="005F71D8"/>
    <w:rsid w:val="00601FA4"/>
    <w:rsid w:val="006042A2"/>
    <w:rsid w:val="00606915"/>
    <w:rsid w:val="00607529"/>
    <w:rsid w:val="00607E94"/>
    <w:rsid w:val="006111A3"/>
    <w:rsid w:val="006120C4"/>
    <w:rsid w:val="00616D41"/>
    <w:rsid w:val="00621457"/>
    <w:rsid w:val="006230E3"/>
    <w:rsid w:val="00625F95"/>
    <w:rsid w:val="00631F41"/>
    <w:rsid w:val="00633F9C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561C"/>
    <w:rsid w:val="006800B9"/>
    <w:rsid w:val="00680380"/>
    <w:rsid w:val="00681012"/>
    <w:rsid w:val="006810ED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693C"/>
    <w:rsid w:val="006B004E"/>
    <w:rsid w:val="006B17B0"/>
    <w:rsid w:val="006B2CC5"/>
    <w:rsid w:val="006B48EB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B73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3914"/>
    <w:rsid w:val="006E500A"/>
    <w:rsid w:val="006E7876"/>
    <w:rsid w:val="006E797B"/>
    <w:rsid w:val="006E7E6C"/>
    <w:rsid w:val="006F02D0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20D79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3AA5"/>
    <w:rsid w:val="0074567D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0CF"/>
    <w:rsid w:val="00770C2E"/>
    <w:rsid w:val="007737AF"/>
    <w:rsid w:val="0077405F"/>
    <w:rsid w:val="007763E7"/>
    <w:rsid w:val="00777472"/>
    <w:rsid w:val="00780A2C"/>
    <w:rsid w:val="00782C86"/>
    <w:rsid w:val="00784738"/>
    <w:rsid w:val="007849D0"/>
    <w:rsid w:val="007877E3"/>
    <w:rsid w:val="00787E16"/>
    <w:rsid w:val="00790524"/>
    <w:rsid w:val="00792EE6"/>
    <w:rsid w:val="00793775"/>
    <w:rsid w:val="0079444B"/>
    <w:rsid w:val="00795888"/>
    <w:rsid w:val="007A0335"/>
    <w:rsid w:val="007A7C26"/>
    <w:rsid w:val="007B21B2"/>
    <w:rsid w:val="007B4461"/>
    <w:rsid w:val="007C0CCF"/>
    <w:rsid w:val="007C3513"/>
    <w:rsid w:val="007C4815"/>
    <w:rsid w:val="007C73C6"/>
    <w:rsid w:val="007D20F7"/>
    <w:rsid w:val="007D29F5"/>
    <w:rsid w:val="007D2EDC"/>
    <w:rsid w:val="007D3E8C"/>
    <w:rsid w:val="007D5D10"/>
    <w:rsid w:val="007D6FDF"/>
    <w:rsid w:val="007E08D6"/>
    <w:rsid w:val="007E4294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4FED"/>
    <w:rsid w:val="008079C8"/>
    <w:rsid w:val="00807F68"/>
    <w:rsid w:val="00810A21"/>
    <w:rsid w:val="00811081"/>
    <w:rsid w:val="008115F9"/>
    <w:rsid w:val="00812831"/>
    <w:rsid w:val="008215CC"/>
    <w:rsid w:val="00822E62"/>
    <w:rsid w:val="008237F1"/>
    <w:rsid w:val="00823981"/>
    <w:rsid w:val="00824F4A"/>
    <w:rsid w:val="00825EA0"/>
    <w:rsid w:val="00826C7F"/>
    <w:rsid w:val="008344A7"/>
    <w:rsid w:val="008375EC"/>
    <w:rsid w:val="008409B8"/>
    <w:rsid w:val="00840E8D"/>
    <w:rsid w:val="008454AD"/>
    <w:rsid w:val="00845544"/>
    <w:rsid w:val="00851265"/>
    <w:rsid w:val="00852689"/>
    <w:rsid w:val="00854866"/>
    <w:rsid w:val="008548DD"/>
    <w:rsid w:val="00855CCF"/>
    <w:rsid w:val="0085612C"/>
    <w:rsid w:val="00857356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5908"/>
    <w:rsid w:val="00886F1B"/>
    <w:rsid w:val="00892186"/>
    <w:rsid w:val="0089236A"/>
    <w:rsid w:val="00894BEC"/>
    <w:rsid w:val="00896C0F"/>
    <w:rsid w:val="008A0763"/>
    <w:rsid w:val="008A10C0"/>
    <w:rsid w:val="008A1345"/>
    <w:rsid w:val="008A27B1"/>
    <w:rsid w:val="008A41DF"/>
    <w:rsid w:val="008A41F0"/>
    <w:rsid w:val="008A44FF"/>
    <w:rsid w:val="008B11F9"/>
    <w:rsid w:val="008B3B91"/>
    <w:rsid w:val="008B504A"/>
    <w:rsid w:val="008B56C6"/>
    <w:rsid w:val="008B7A42"/>
    <w:rsid w:val="008C400B"/>
    <w:rsid w:val="008C5A0B"/>
    <w:rsid w:val="008C5EBB"/>
    <w:rsid w:val="008C6142"/>
    <w:rsid w:val="008C7516"/>
    <w:rsid w:val="008C7FE8"/>
    <w:rsid w:val="008D1ABD"/>
    <w:rsid w:val="008D220B"/>
    <w:rsid w:val="008D38B4"/>
    <w:rsid w:val="008D5AC9"/>
    <w:rsid w:val="008D7041"/>
    <w:rsid w:val="008E2685"/>
    <w:rsid w:val="008E5B27"/>
    <w:rsid w:val="008F0BFB"/>
    <w:rsid w:val="008F0D60"/>
    <w:rsid w:val="008F1BB3"/>
    <w:rsid w:val="008F21F2"/>
    <w:rsid w:val="008F2E6F"/>
    <w:rsid w:val="00901EC6"/>
    <w:rsid w:val="009023E2"/>
    <w:rsid w:val="00902957"/>
    <w:rsid w:val="0090420C"/>
    <w:rsid w:val="0090440F"/>
    <w:rsid w:val="009062BC"/>
    <w:rsid w:val="00910F57"/>
    <w:rsid w:val="0091104C"/>
    <w:rsid w:val="00912731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27CB"/>
    <w:rsid w:val="009430E6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263A"/>
    <w:rsid w:val="00963663"/>
    <w:rsid w:val="00964FD5"/>
    <w:rsid w:val="009660DD"/>
    <w:rsid w:val="00966BB2"/>
    <w:rsid w:val="00976F7E"/>
    <w:rsid w:val="009829D9"/>
    <w:rsid w:val="00983423"/>
    <w:rsid w:val="00983D87"/>
    <w:rsid w:val="00985F22"/>
    <w:rsid w:val="0098603A"/>
    <w:rsid w:val="00990C28"/>
    <w:rsid w:val="009952C7"/>
    <w:rsid w:val="009970AA"/>
    <w:rsid w:val="009A0530"/>
    <w:rsid w:val="009A0A84"/>
    <w:rsid w:val="009A410D"/>
    <w:rsid w:val="009A48CD"/>
    <w:rsid w:val="009A4C9A"/>
    <w:rsid w:val="009A5616"/>
    <w:rsid w:val="009A63E0"/>
    <w:rsid w:val="009B4269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C0A"/>
    <w:rsid w:val="009E13F4"/>
    <w:rsid w:val="009E321D"/>
    <w:rsid w:val="009E3C0C"/>
    <w:rsid w:val="009E6B1D"/>
    <w:rsid w:val="009F246A"/>
    <w:rsid w:val="009F2CBB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2B36"/>
    <w:rsid w:val="00A25019"/>
    <w:rsid w:val="00A266B8"/>
    <w:rsid w:val="00A30E35"/>
    <w:rsid w:val="00A3160B"/>
    <w:rsid w:val="00A330D6"/>
    <w:rsid w:val="00A33198"/>
    <w:rsid w:val="00A36B36"/>
    <w:rsid w:val="00A3787E"/>
    <w:rsid w:val="00A37DA3"/>
    <w:rsid w:val="00A4101C"/>
    <w:rsid w:val="00A431D6"/>
    <w:rsid w:val="00A45ED0"/>
    <w:rsid w:val="00A46408"/>
    <w:rsid w:val="00A46A06"/>
    <w:rsid w:val="00A53871"/>
    <w:rsid w:val="00A578F5"/>
    <w:rsid w:val="00A6013A"/>
    <w:rsid w:val="00A62E79"/>
    <w:rsid w:val="00A70ABC"/>
    <w:rsid w:val="00A70D51"/>
    <w:rsid w:val="00A71CB4"/>
    <w:rsid w:val="00A72986"/>
    <w:rsid w:val="00A7299C"/>
    <w:rsid w:val="00A73EB8"/>
    <w:rsid w:val="00A74A76"/>
    <w:rsid w:val="00A74B97"/>
    <w:rsid w:val="00A74F1A"/>
    <w:rsid w:val="00A7645F"/>
    <w:rsid w:val="00A8102D"/>
    <w:rsid w:val="00A81BE2"/>
    <w:rsid w:val="00A85586"/>
    <w:rsid w:val="00A9175F"/>
    <w:rsid w:val="00A91FE0"/>
    <w:rsid w:val="00A97F70"/>
    <w:rsid w:val="00AA4266"/>
    <w:rsid w:val="00AB2527"/>
    <w:rsid w:val="00AB3D1E"/>
    <w:rsid w:val="00AC2D83"/>
    <w:rsid w:val="00AC4555"/>
    <w:rsid w:val="00AC4C9D"/>
    <w:rsid w:val="00AC5669"/>
    <w:rsid w:val="00AC754C"/>
    <w:rsid w:val="00AC780F"/>
    <w:rsid w:val="00AC7C81"/>
    <w:rsid w:val="00AD1D8F"/>
    <w:rsid w:val="00AD34D0"/>
    <w:rsid w:val="00AD3D26"/>
    <w:rsid w:val="00AD55FC"/>
    <w:rsid w:val="00AE02C5"/>
    <w:rsid w:val="00AE1DEB"/>
    <w:rsid w:val="00AE1FD9"/>
    <w:rsid w:val="00AE25F5"/>
    <w:rsid w:val="00AE267D"/>
    <w:rsid w:val="00AE3179"/>
    <w:rsid w:val="00AE42DD"/>
    <w:rsid w:val="00AE5AB8"/>
    <w:rsid w:val="00AE6EDA"/>
    <w:rsid w:val="00AE6FEB"/>
    <w:rsid w:val="00AF0521"/>
    <w:rsid w:val="00AF22BE"/>
    <w:rsid w:val="00AF2E5E"/>
    <w:rsid w:val="00AF4F4E"/>
    <w:rsid w:val="00AF6582"/>
    <w:rsid w:val="00B01A2A"/>
    <w:rsid w:val="00B02E5B"/>
    <w:rsid w:val="00B0402C"/>
    <w:rsid w:val="00B04961"/>
    <w:rsid w:val="00B04CF4"/>
    <w:rsid w:val="00B04E14"/>
    <w:rsid w:val="00B119CC"/>
    <w:rsid w:val="00B11C33"/>
    <w:rsid w:val="00B13028"/>
    <w:rsid w:val="00B1499E"/>
    <w:rsid w:val="00B153AF"/>
    <w:rsid w:val="00B17B28"/>
    <w:rsid w:val="00B20941"/>
    <w:rsid w:val="00B20BCF"/>
    <w:rsid w:val="00B21D2F"/>
    <w:rsid w:val="00B21E12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158E"/>
    <w:rsid w:val="00B43BC5"/>
    <w:rsid w:val="00B44508"/>
    <w:rsid w:val="00B4506D"/>
    <w:rsid w:val="00B47146"/>
    <w:rsid w:val="00B47214"/>
    <w:rsid w:val="00B500CD"/>
    <w:rsid w:val="00B51547"/>
    <w:rsid w:val="00B52161"/>
    <w:rsid w:val="00B5465B"/>
    <w:rsid w:val="00B55B34"/>
    <w:rsid w:val="00B57C21"/>
    <w:rsid w:val="00B604FC"/>
    <w:rsid w:val="00B6181B"/>
    <w:rsid w:val="00B64E61"/>
    <w:rsid w:val="00B66728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D"/>
    <w:rsid w:val="00BA2601"/>
    <w:rsid w:val="00BA3337"/>
    <w:rsid w:val="00BA4BBD"/>
    <w:rsid w:val="00BA5C7E"/>
    <w:rsid w:val="00BB19B8"/>
    <w:rsid w:val="00BB2056"/>
    <w:rsid w:val="00BB5390"/>
    <w:rsid w:val="00BB7015"/>
    <w:rsid w:val="00BC077D"/>
    <w:rsid w:val="00BC3752"/>
    <w:rsid w:val="00BC4A55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8A8"/>
    <w:rsid w:val="00BF15F1"/>
    <w:rsid w:val="00BF1BAE"/>
    <w:rsid w:val="00BF2F81"/>
    <w:rsid w:val="00BF3244"/>
    <w:rsid w:val="00BF353D"/>
    <w:rsid w:val="00BF78FD"/>
    <w:rsid w:val="00BF7BD6"/>
    <w:rsid w:val="00C00603"/>
    <w:rsid w:val="00C015A6"/>
    <w:rsid w:val="00C015DF"/>
    <w:rsid w:val="00C0164D"/>
    <w:rsid w:val="00C02FE9"/>
    <w:rsid w:val="00C10042"/>
    <w:rsid w:val="00C10098"/>
    <w:rsid w:val="00C10C91"/>
    <w:rsid w:val="00C11A53"/>
    <w:rsid w:val="00C11AF4"/>
    <w:rsid w:val="00C12D87"/>
    <w:rsid w:val="00C14458"/>
    <w:rsid w:val="00C153BB"/>
    <w:rsid w:val="00C22F62"/>
    <w:rsid w:val="00C24130"/>
    <w:rsid w:val="00C244CC"/>
    <w:rsid w:val="00C244E8"/>
    <w:rsid w:val="00C2583F"/>
    <w:rsid w:val="00C27669"/>
    <w:rsid w:val="00C27BFA"/>
    <w:rsid w:val="00C31DF3"/>
    <w:rsid w:val="00C31EC8"/>
    <w:rsid w:val="00C34684"/>
    <w:rsid w:val="00C34DE1"/>
    <w:rsid w:val="00C353CF"/>
    <w:rsid w:val="00C359DA"/>
    <w:rsid w:val="00C428FC"/>
    <w:rsid w:val="00C4348A"/>
    <w:rsid w:val="00C451BB"/>
    <w:rsid w:val="00C477A8"/>
    <w:rsid w:val="00C51F8C"/>
    <w:rsid w:val="00C5533B"/>
    <w:rsid w:val="00C57F0E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B7"/>
    <w:rsid w:val="00C734AB"/>
    <w:rsid w:val="00C74421"/>
    <w:rsid w:val="00C7601A"/>
    <w:rsid w:val="00C810D6"/>
    <w:rsid w:val="00C8153F"/>
    <w:rsid w:val="00C82F0B"/>
    <w:rsid w:val="00C82F8E"/>
    <w:rsid w:val="00C9266C"/>
    <w:rsid w:val="00C97C1D"/>
    <w:rsid w:val="00CA09A2"/>
    <w:rsid w:val="00CA152F"/>
    <w:rsid w:val="00CA391A"/>
    <w:rsid w:val="00CA4619"/>
    <w:rsid w:val="00CB13AC"/>
    <w:rsid w:val="00CB49E0"/>
    <w:rsid w:val="00CB6C60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6773"/>
    <w:rsid w:val="00CE1BA2"/>
    <w:rsid w:val="00CE1F34"/>
    <w:rsid w:val="00CE2168"/>
    <w:rsid w:val="00CE222D"/>
    <w:rsid w:val="00CE37D9"/>
    <w:rsid w:val="00CE4C78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D00567"/>
    <w:rsid w:val="00D024C6"/>
    <w:rsid w:val="00D04517"/>
    <w:rsid w:val="00D047F6"/>
    <w:rsid w:val="00D0511E"/>
    <w:rsid w:val="00D1025F"/>
    <w:rsid w:val="00D120AD"/>
    <w:rsid w:val="00D12DCC"/>
    <w:rsid w:val="00D14073"/>
    <w:rsid w:val="00D1415B"/>
    <w:rsid w:val="00D14DCB"/>
    <w:rsid w:val="00D16E6D"/>
    <w:rsid w:val="00D17C9C"/>
    <w:rsid w:val="00D24084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2743"/>
    <w:rsid w:val="00D43B7C"/>
    <w:rsid w:val="00D45251"/>
    <w:rsid w:val="00D45FA3"/>
    <w:rsid w:val="00D4687A"/>
    <w:rsid w:val="00D46968"/>
    <w:rsid w:val="00D46CA6"/>
    <w:rsid w:val="00D51307"/>
    <w:rsid w:val="00D52D85"/>
    <w:rsid w:val="00D53879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6C5E"/>
    <w:rsid w:val="00D67073"/>
    <w:rsid w:val="00D7201C"/>
    <w:rsid w:val="00D74199"/>
    <w:rsid w:val="00D744B1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7117"/>
    <w:rsid w:val="00D871CB"/>
    <w:rsid w:val="00D903B2"/>
    <w:rsid w:val="00D91670"/>
    <w:rsid w:val="00D92624"/>
    <w:rsid w:val="00D93276"/>
    <w:rsid w:val="00D93CF7"/>
    <w:rsid w:val="00D9416F"/>
    <w:rsid w:val="00D96540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C7775"/>
    <w:rsid w:val="00DD0167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4A5"/>
    <w:rsid w:val="00DF174C"/>
    <w:rsid w:val="00DF1AE3"/>
    <w:rsid w:val="00DF52F2"/>
    <w:rsid w:val="00DF5D0D"/>
    <w:rsid w:val="00DF68C8"/>
    <w:rsid w:val="00E00090"/>
    <w:rsid w:val="00E03234"/>
    <w:rsid w:val="00E110B9"/>
    <w:rsid w:val="00E11444"/>
    <w:rsid w:val="00E176CD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D31"/>
    <w:rsid w:val="00E3633F"/>
    <w:rsid w:val="00E40864"/>
    <w:rsid w:val="00E40BB6"/>
    <w:rsid w:val="00E449A6"/>
    <w:rsid w:val="00E44E6C"/>
    <w:rsid w:val="00E45537"/>
    <w:rsid w:val="00E46519"/>
    <w:rsid w:val="00E51A55"/>
    <w:rsid w:val="00E52614"/>
    <w:rsid w:val="00E55C88"/>
    <w:rsid w:val="00E5600C"/>
    <w:rsid w:val="00E568CF"/>
    <w:rsid w:val="00E6178E"/>
    <w:rsid w:val="00E61DB6"/>
    <w:rsid w:val="00E6447A"/>
    <w:rsid w:val="00E70BF5"/>
    <w:rsid w:val="00E711A3"/>
    <w:rsid w:val="00E73219"/>
    <w:rsid w:val="00E73A59"/>
    <w:rsid w:val="00E73DDD"/>
    <w:rsid w:val="00E75634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1444"/>
    <w:rsid w:val="00E928B8"/>
    <w:rsid w:val="00E93D12"/>
    <w:rsid w:val="00E97562"/>
    <w:rsid w:val="00EA065A"/>
    <w:rsid w:val="00EA0715"/>
    <w:rsid w:val="00EA2BDF"/>
    <w:rsid w:val="00EA395D"/>
    <w:rsid w:val="00EA4C1A"/>
    <w:rsid w:val="00EA67D1"/>
    <w:rsid w:val="00EB1584"/>
    <w:rsid w:val="00EB26BF"/>
    <w:rsid w:val="00EB567B"/>
    <w:rsid w:val="00EB56F4"/>
    <w:rsid w:val="00EB5DC0"/>
    <w:rsid w:val="00EB6A66"/>
    <w:rsid w:val="00EB6F6F"/>
    <w:rsid w:val="00EC1621"/>
    <w:rsid w:val="00EC3B12"/>
    <w:rsid w:val="00EC4352"/>
    <w:rsid w:val="00EC538A"/>
    <w:rsid w:val="00EC6878"/>
    <w:rsid w:val="00ED4C88"/>
    <w:rsid w:val="00EE1CDF"/>
    <w:rsid w:val="00EE318B"/>
    <w:rsid w:val="00EE3C74"/>
    <w:rsid w:val="00EE7A37"/>
    <w:rsid w:val="00EE7A93"/>
    <w:rsid w:val="00EF0428"/>
    <w:rsid w:val="00EF07E9"/>
    <w:rsid w:val="00EF0C90"/>
    <w:rsid w:val="00EF0FD7"/>
    <w:rsid w:val="00EF1B4A"/>
    <w:rsid w:val="00EF2963"/>
    <w:rsid w:val="00EF39FF"/>
    <w:rsid w:val="00EF4A52"/>
    <w:rsid w:val="00EF62AC"/>
    <w:rsid w:val="00EF77D9"/>
    <w:rsid w:val="00F0084C"/>
    <w:rsid w:val="00F01223"/>
    <w:rsid w:val="00F042DF"/>
    <w:rsid w:val="00F050B8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7CEB"/>
    <w:rsid w:val="00F4067B"/>
    <w:rsid w:val="00F41D8C"/>
    <w:rsid w:val="00F41E2A"/>
    <w:rsid w:val="00F41F7D"/>
    <w:rsid w:val="00F45126"/>
    <w:rsid w:val="00F455E4"/>
    <w:rsid w:val="00F45687"/>
    <w:rsid w:val="00F46165"/>
    <w:rsid w:val="00F46BE0"/>
    <w:rsid w:val="00F52E66"/>
    <w:rsid w:val="00F53E1F"/>
    <w:rsid w:val="00F54288"/>
    <w:rsid w:val="00F55344"/>
    <w:rsid w:val="00F55409"/>
    <w:rsid w:val="00F60FDC"/>
    <w:rsid w:val="00F6150A"/>
    <w:rsid w:val="00F618B5"/>
    <w:rsid w:val="00F63B18"/>
    <w:rsid w:val="00F642A5"/>
    <w:rsid w:val="00F66BC0"/>
    <w:rsid w:val="00F713BE"/>
    <w:rsid w:val="00F722E1"/>
    <w:rsid w:val="00F72305"/>
    <w:rsid w:val="00F72671"/>
    <w:rsid w:val="00F728E0"/>
    <w:rsid w:val="00F73F20"/>
    <w:rsid w:val="00F7713A"/>
    <w:rsid w:val="00F80B9A"/>
    <w:rsid w:val="00F81D19"/>
    <w:rsid w:val="00F85AFE"/>
    <w:rsid w:val="00F920EB"/>
    <w:rsid w:val="00F92BD6"/>
    <w:rsid w:val="00F92D06"/>
    <w:rsid w:val="00F94E4E"/>
    <w:rsid w:val="00FA12D9"/>
    <w:rsid w:val="00FA1C7E"/>
    <w:rsid w:val="00FA400E"/>
    <w:rsid w:val="00FA40F8"/>
    <w:rsid w:val="00FB1331"/>
    <w:rsid w:val="00FB2E1F"/>
    <w:rsid w:val="00FB475E"/>
    <w:rsid w:val="00FB6A3E"/>
    <w:rsid w:val="00FC51CC"/>
    <w:rsid w:val="00FC6FD7"/>
    <w:rsid w:val="00FD1B1B"/>
    <w:rsid w:val="00FD24DC"/>
    <w:rsid w:val="00FD2552"/>
    <w:rsid w:val="00FD27EC"/>
    <w:rsid w:val="00FD5023"/>
    <w:rsid w:val="00FD77B3"/>
    <w:rsid w:val="00FE25ED"/>
    <w:rsid w:val="00FE39AD"/>
    <w:rsid w:val="00FE3D47"/>
    <w:rsid w:val="00FE4CFE"/>
    <w:rsid w:val="00FE5FD4"/>
    <w:rsid w:val="00FE67D9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D9B08"/>
  <w15:chartTrackingRefBased/>
  <w15:docId w15:val="{D3A7FEF0-09A8-4765-9795-063B1BB7F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1034B-1AA0-41DC-BAFE-C1E7E8907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4E4EC4-B93E-403C-BB65-E8E65485CB7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1AAC0795-7A3E-44CA-874F-9187D5EAE2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8AFBD1-2C26-4BC5-AC81-A50C2CC5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645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Tomasz </cp:lastModifiedBy>
  <cp:revision>3</cp:revision>
  <cp:lastPrinted>2020-12-21T07:21:00Z</cp:lastPrinted>
  <dcterms:created xsi:type="dcterms:W3CDTF">2020-12-21T07:21:00Z</dcterms:created>
  <dcterms:modified xsi:type="dcterms:W3CDTF">2026-08-24T12:15:00Z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