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Pr="00573D34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573D34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573D34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573D34">
        <w:rPr>
          <w:rFonts w:ascii="Calibri" w:hAnsi="Calibri" w:cs="Calibri"/>
          <w:sz w:val="20"/>
          <w:szCs w:val="20"/>
        </w:rPr>
        <w:t>7</w:t>
      </w:r>
      <w:r w:rsidR="003E08F8" w:rsidRPr="00573D34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573D34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0D52E4A3" w14:textId="05787834" w:rsidR="00D22BE4" w:rsidRPr="00573D34" w:rsidRDefault="00DA509A" w:rsidP="00D22BE4">
      <w:pPr>
        <w:jc w:val="center"/>
        <w:rPr>
          <w:rFonts w:ascii="Calibri" w:hAnsi="Calibri" w:cs="Calibri"/>
          <w:sz w:val="20"/>
          <w:szCs w:val="20"/>
        </w:rPr>
      </w:pPr>
      <w:r w:rsidRPr="00573D34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573D34">
        <w:rPr>
          <w:rFonts w:ascii="Calibri" w:hAnsi="Calibri" w:cs="Calibri"/>
          <w:sz w:val="20"/>
          <w:szCs w:val="20"/>
        </w:rPr>
        <w:t>...................</w:t>
      </w:r>
      <w:r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D22BE4" w:rsidRPr="00573D34">
        <w:rPr>
          <w:rFonts w:ascii="Calibri" w:hAnsi="Calibri" w:cs="Calibri"/>
          <w:sz w:val="20"/>
          <w:szCs w:val="20"/>
        </w:rPr>
        <w:t xml:space="preserve">    ...................................., dnia ....................... 20</w:t>
      </w:r>
      <w:r w:rsidR="000A40F9" w:rsidRPr="00573D34">
        <w:rPr>
          <w:rFonts w:ascii="Calibri" w:hAnsi="Calibri" w:cs="Calibri"/>
          <w:sz w:val="20"/>
          <w:szCs w:val="20"/>
        </w:rPr>
        <w:t>2</w:t>
      </w:r>
      <w:r w:rsidR="00573D34" w:rsidRPr="00573D34">
        <w:rPr>
          <w:rFonts w:ascii="Calibri" w:hAnsi="Calibri" w:cs="Calibri"/>
          <w:sz w:val="20"/>
          <w:szCs w:val="20"/>
        </w:rPr>
        <w:t>6</w:t>
      </w:r>
      <w:r w:rsidR="00D22BE4" w:rsidRPr="00573D34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77777777" w:rsidR="00DA509A" w:rsidRPr="00573D34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573D34">
        <w:rPr>
          <w:rFonts w:ascii="Calibri" w:hAnsi="Calibri" w:cs="Calibri"/>
          <w:sz w:val="20"/>
          <w:szCs w:val="20"/>
        </w:rPr>
        <w:tab/>
      </w:r>
      <w:r w:rsidR="00910410" w:rsidRPr="00573D34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573D34">
        <w:rPr>
          <w:rFonts w:ascii="Calibri" w:eastAsia="Batang" w:hAnsi="Calibri" w:cs="Calibri"/>
          <w:i/>
          <w:sz w:val="20"/>
          <w:szCs w:val="20"/>
        </w:rPr>
        <w:t>azwa i adres Wykonawcy)</w:t>
      </w:r>
    </w:p>
    <w:p w14:paraId="3DF565AC" w14:textId="77777777" w:rsidR="00DA509A" w:rsidRPr="00573D34" w:rsidRDefault="00DA509A" w:rsidP="00DA509A">
      <w:pPr>
        <w:ind w:right="39"/>
        <w:rPr>
          <w:rFonts w:ascii="Calibri" w:eastAsia="Batang" w:hAnsi="Calibri" w:cs="Calibri"/>
          <w:i/>
          <w:sz w:val="16"/>
          <w:szCs w:val="16"/>
        </w:rPr>
      </w:pPr>
    </w:p>
    <w:p w14:paraId="0A4A530D" w14:textId="77777777" w:rsidR="0032655D" w:rsidRPr="00573D34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573D34">
        <w:rPr>
          <w:rFonts w:ascii="Calibri" w:hAnsi="Calibri" w:cs="Calibri"/>
          <w:b/>
          <w:color w:val="auto"/>
          <w:sz w:val="20"/>
          <w:szCs w:val="20"/>
        </w:rPr>
        <w:tab/>
      </w:r>
      <w:r w:rsidRPr="00573D34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573D34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Pr="00573D34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573D34">
        <w:rPr>
          <w:rFonts w:ascii="Calibri" w:hAnsi="Calibri" w:cs="Calibri"/>
          <w:sz w:val="20"/>
          <w:szCs w:val="20"/>
        </w:rPr>
        <w:t>Składany do zadania</w:t>
      </w:r>
      <w:r w:rsidRPr="00573D34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220C7206" w14:textId="7381D3CC" w:rsidR="006F0E01" w:rsidRPr="00573D34" w:rsidRDefault="00BD6239" w:rsidP="008630B1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573D34">
        <w:rPr>
          <w:rFonts w:ascii="Calibri" w:hAnsi="Calibri" w:cs="Calibri"/>
          <w:b/>
          <w:bCs/>
          <w:sz w:val="20"/>
          <w:szCs w:val="20"/>
        </w:rPr>
        <w:t>„</w:t>
      </w:r>
      <w:r w:rsidR="002942EC" w:rsidRPr="002942EC">
        <w:rPr>
          <w:rFonts w:ascii="Calibri" w:hAnsi="Calibri" w:cs="Calibri"/>
          <w:b/>
          <w:bCs/>
          <w:sz w:val="22"/>
          <w:szCs w:val="22"/>
        </w:rPr>
        <w:t>Rewitalizacja obszaru zdegradowanego na terenie Gminy Smyków wraz z nadaniem nowych funkcji społecznokulturalnych w miejscowości Smyków</w:t>
      </w:r>
      <w:r w:rsidRPr="00573D34">
        <w:rPr>
          <w:rFonts w:ascii="Calibri" w:hAnsi="Calibri" w:cs="Calibri"/>
          <w:b/>
          <w:bCs/>
          <w:sz w:val="20"/>
          <w:szCs w:val="20"/>
        </w:rPr>
        <w:t>”</w:t>
      </w:r>
    </w:p>
    <w:p w14:paraId="527F1590" w14:textId="77777777" w:rsidR="00CA23A0" w:rsidRPr="00573D34" w:rsidRDefault="00CA23A0" w:rsidP="008630B1">
      <w:pPr>
        <w:shd w:val="clear" w:color="auto" w:fill="D9E2F3" w:themeFill="accent1" w:themeFillTint="33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573D34" w14:paraId="57245AC3" w14:textId="77777777" w:rsidTr="009769D4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573D34" w:rsidRDefault="00532237" w:rsidP="008630B1">
            <w:pPr>
              <w:shd w:val="clear" w:color="auto" w:fill="D9E2F3" w:themeFill="accent1" w:themeFillTint="33"/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2942EC" w:rsidRPr="00573D34" w14:paraId="1FF04307" w14:textId="77777777" w:rsidTr="002942EC">
        <w:trPr>
          <w:trHeight w:val="517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3FD8551" w14:textId="57135668" w:rsidR="002942EC" w:rsidRPr="00573D34" w:rsidRDefault="00EA37AE" w:rsidP="00F84122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Część 1</w:t>
            </w:r>
          </w:p>
        </w:tc>
      </w:tr>
      <w:tr w:rsidR="00532237" w:rsidRPr="00573D34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573D34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73D34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77777777" w:rsidR="00532237" w:rsidRPr="00573D34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11DBC3A" w14:textId="77777777" w:rsidR="008630B1" w:rsidRPr="00573D34" w:rsidRDefault="008630B1" w:rsidP="008630B1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z w:val="20"/>
                <w:szCs w:val="20"/>
              </w:rPr>
              <w:t xml:space="preserve">Kierownik </w:t>
            </w:r>
          </w:p>
          <w:p w14:paraId="168BFD76" w14:textId="074949F9" w:rsidR="00532237" w:rsidRPr="00573D34" w:rsidRDefault="000F2B47" w:rsidP="008630B1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  <w:r w:rsidR="004058D7" w:rsidRPr="00573D34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AE5ABE9" w14:textId="2261EE4E" w:rsidR="008630B1" w:rsidRPr="00573D34" w:rsidRDefault="008630B1" w:rsidP="008630B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7DE4D71" w14:textId="541DA46C" w:rsidR="004058D7" w:rsidRPr="00573D34" w:rsidRDefault="004058D7" w:rsidP="00771AB5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sz w:val="20"/>
                <w:szCs w:val="20"/>
              </w:rPr>
              <w:t xml:space="preserve">Uprawnienia budowlane do kierowania budowami w specjalności </w:t>
            </w:r>
            <w:proofErr w:type="spellStart"/>
            <w:r w:rsidR="006C5FAD" w:rsidRPr="00573D34">
              <w:rPr>
                <w:rFonts w:ascii="Calibri" w:hAnsi="Calibri" w:cs="Calibri"/>
                <w:sz w:val="20"/>
                <w:szCs w:val="20"/>
              </w:rPr>
              <w:t>konstrukcyjno</w:t>
            </w:r>
            <w:proofErr w:type="spellEnd"/>
            <w:r w:rsidR="006C5FAD" w:rsidRPr="00573D34">
              <w:rPr>
                <w:rFonts w:ascii="Calibri" w:hAnsi="Calibri" w:cs="Calibri"/>
                <w:sz w:val="20"/>
                <w:szCs w:val="20"/>
              </w:rPr>
              <w:t xml:space="preserve"> – budowlanej</w:t>
            </w:r>
            <w:r w:rsidRPr="00573D34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8166B0A" w14:textId="0DCAA2C7" w:rsidR="008630B1" w:rsidRPr="00573D34" w:rsidRDefault="004058D7" w:rsidP="00771AB5">
            <w:pPr>
              <w:pStyle w:val="Default"/>
              <w:spacing w:after="240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  <w:r w:rsidRPr="00573D34">
              <w:rPr>
                <w:rFonts w:ascii="Calibri" w:hAnsi="Calibri" w:cs="Calibri"/>
                <w:bCs/>
                <w:sz w:val="20"/>
                <w:szCs w:val="20"/>
              </w:rPr>
              <w:t>Nr uprawnień ……………………..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573D34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A37AE" w:rsidRPr="00573D34" w14:paraId="638C9577" w14:textId="77777777" w:rsidTr="00204EA0">
        <w:trPr>
          <w:trHeight w:val="517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B958E9A" w14:textId="7D807BFD" w:rsidR="00EA37AE" w:rsidRPr="00573D34" w:rsidRDefault="00EA37AE" w:rsidP="00204EA0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Część 2</w:t>
            </w:r>
          </w:p>
        </w:tc>
      </w:tr>
      <w:tr w:rsidR="00EA37AE" w:rsidRPr="00573D34" w14:paraId="205D4BB0" w14:textId="77777777" w:rsidTr="00204EA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34EE93F" w14:textId="77777777" w:rsidR="00EA37AE" w:rsidRPr="00573D34" w:rsidRDefault="00EA37AE" w:rsidP="00204EA0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73D34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56E8C2" w14:textId="77777777" w:rsidR="00EA37AE" w:rsidRPr="00573D34" w:rsidRDefault="00EA37AE" w:rsidP="00204EA0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22C3046" w14:textId="77777777" w:rsidR="00EA37AE" w:rsidRPr="00573D34" w:rsidRDefault="00EA37AE" w:rsidP="00204EA0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z w:val="20"/>
                <w:szCs w:val="20"/>
              </w:rPr>
              <w:t xml:space="preserve">Kierownik </w:t>
            </w:r>
          </w:p>
          <w:p w14:paraId="4444A015" w14:textId="77777777" w:rsidR="00EA37AE" w:rsidRPr="00573D34" w:rsidRDefault="00EA37AE" w:rsidP="00204EA0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z w:val="20"/>
                <w:szCs w:val="20"/>
              </w:rPr>
              <w:t xml:space="preserve">budowy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7BE1761" w14:textId="77777777" w:rsidR="00EA37AE" w:rsidRPr="00573D34" w:rsidRDefault="00EA37AE" w:rsidP="00204EA0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2939E3B" w14:textId="13CE0DFF" w:rsidR="00EA37AE" w:rsidRPr="00573D34" w:rsidRDefault="00EA37AE" w:rsidP="00204EA0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sz w:val="20"/>
                <w:szCs w:val="20"/>
              </w:rPr>
              <w:t xml:space="preserve">Uprawnienia budowlane do kierowania budowami w specjalności </w:t>
            </w:r>
            <w:r>
              <w:rPr>
                <w:rFonts w:ascii="Calibri" w:hAnsi="Calibri" w:cs="Calibri"/>
                <w:sz w:val="20"/>
                <w:szCs w:val="20"/>
              </w:rPr>
              <w:t>drogowej</w:t>
            </w:r>
            <w:r w:rsidRPr="00573D34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42A2DE7" w14:textId="77777777" w:rsidR="00EA37AE" w:rsidRPr="00573D34" w:rsidRDefault="00EA37AE" w:rsidP="00204EA0">
            <w:pPr>
              <w:pStyle w:val="Default"/>
              <w:spacing w:after="240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  <w:r w:rsidRPr="00573D34">
              <w:rPr>
                <w:rFonts w:ascii="Calibri" w:hAnsi="Calibri" w:cs="Calibri"/>
                <w:bCs/>
                <w:sz w:val="20"/>
                <w:szCs w:val="20"/>
              </w:rPr>
              <w:t>Nr uprawnień ……………………..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12FC320" w14:textId="77777777" w:rsidR="00EA37AE" w:rsidRPr="00573D34" w:rsidRDefault="00EA37AE" w:rsidP="00204EA0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A37AE" w:rsidRPr="00573D34" w14:paraId="06D8E5FE" w14:textId="77777777" w:rsidTr="00204EA0">
        <w:trPr>
          <w:trHeight w:val="517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62D6718" w14:textId="31ABC55C" w:rsidR="00EA37AE" w:rsidRPr="00573D34" w:rsidRDefault="00EA37AE" w:rsidP="00204EA0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Część 3</w:t>
            </w:r>
          </w:p>
        </w:tc>
      </w:tr>
      <w:tr w:rsidR="00EA37AE" w:rsidRPr="00573D34" w14:paraId="054E5086" w14:textId="77777777" w:rsidTr="00204EA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9FBEA09" w14:textId="77777777" w:rsidR="00EA37AE" w:rsidRPr="00573D34" w:rsidRDefault="00EA37AE" w:rsidP="00204EA0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73D34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04E2DEA" w14:textId="77777777" w:rsidR="00EA37AE" w:rsidRPr="00573D34" w:rsidRDefault="00EA37AE" w:rsidP="00204EA0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2445143" w14:textId="77777777" w:rsidR="00EA37AE" w:rsidRPr="00573D34" w:rsidRDefault="00EA37AE" w:rsidP="00204EA0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z w:val="20"/>
                <w:szCs w:val="20"/>
              </w:rPr>
              <w:t xml:space="preserve">Kierownik </w:t>
            </w:r>
          </w:p>
          <w:p w14:paraId="01EE365C" w14:textId="77777777" w:rsidR="00EA37AE" w:rsidRPr="00573D34" w:rsidRDefault="00EA37AE" w:rsidP="00204EA0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z w:val="20"/>
                <w:szCs w:val="20"/>
              </w:rPr>
              <w:t xml:space="preserve">budowy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AA811AF" w14:textId="77777777" w:rsidR="00EA37AE" w:rsidRPr="00573D34" w:rsidRDefault="00EA37AE" w:rsidP="00204EA0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CBB2B24" w14:textId="77777777" w:rsidR="00EA37AE" w:rsidRPr="00573D34" w:rsidRDefault="00EA37AE" w:rsidP="00204EA0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sz w:val="20"/>
                <w:szCs w:val="20"/>
              </w:rPr>
              <w:t xml:space="preserve">Uprawnienia budowlane do kierowania budowami w specjalności </w:t>
            </w:r>
            <w:proofErr w:type="spellStart"/>
            <w:r w:rsidRPr="00573D34">
              <w:rPr>
                <w:rFonts w:ascii="Calibri" w:hAnsi="Calibri" w:cs="Calibri"/>
                <w:sz w:val="20"/>
                <w:szCs w:val="20"/>
              </w:rPr>
              <w:t>konstrukcyjno</w:t>
            </w:r>
            <w:proofErr w:type="spellEnd"/>
            <w:r w:rsidRPr="00573D34">
              <w:rPr>
                <w:rFonts w:ascii="Calibri" w:hAnsi="Calibri" w:cs="Calibri"/>
                <w:sz w:val="20"/>
                <w:szCs w:val="20"/>
              </w:rPr>
              <w:t xml:space="preserve"> – budowlanej.</w:t>
            </w:r>
          </w:p>
          <w:p w14:paraId="0372AFEA" w14:textId="77777777" w:rsidR="00EA37AE" w:rsidRPr="00573D34" w:rsidRDefault="00EA37AE" w:rsidP="00204EA0">
            <w:pPr>
              <w:pStyle w:val="Default"/>
              <w:spacing w:after="240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  <w:r w:rsidRPr="00573D34">
              <w:rPr>
                <w:rFonts w:ascii="Calibri" w:hAnsi="Calibri" w:cs="Calibri"/>
                <w:bCs/>
                <w:sz w:val="20"/>
                <w:szCs w:val="20"/>
              </w:rPr>
              <w:t>Nr uprawnień ……………………..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1D36173" w14:textId="77777777" w:rsidR="00EA37AE" w:rsidRPr="00573D34" w:rsidRDefault="00EA37AE" w:rsidP="00204EA0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356FE75F" w14:textId="77777777" w:rsidR="00461FBB" w:rsidRPr="00573D34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573D34">
        <w:rPr>
          <w:rFonts w:ascii="Calibri" w:hAnsi="Calibri" w:cs="Calibri"/>
          <w:sz w:val="16"/>
          <w:szCs w:val="16"/>
        </w:rPr>
        <w:t xml:space="preserve">* niepotrzebne skreślić ( jeżeli wykonawca pozostaje w stosunku umowy </w:t>
      </w:r>
      <w:proofErr w:type="spellStart"/>
      <w:r w:rsidRPr="00573D34">
        <w:rPr>
          <w:rFonts w:ascii="Calibri" w:hAnsi="Calibri" w:cs="Calibri"/>
          <w:sz w:val="16"/>
          <w:szCs w:val="16"/>
        </w:rPr>
        <w:t>cywilno</w:t>
      </w:r>
      <w:proofErr w:type="spellEnd"/>
      <w:r w:rsidRPr="00573D34">
        <w:rPr>
          <w:rFonts w:ascii="Calibri" w:hAnsi="Calibri" w:cs="Calibri"/>
          <w:sz w:val="16"/>
          <w:szCs w:val="16"/>
        </w:rPr>
        <w:t xml:space="preserve"> prawnej pozostawiamy własne)</w:t>
      </w:r>
    </w:p>
    <w:sectPr w:rsidR="00461FBB" w:rsidRPr="00573D34" w:rsidSect="00E02062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966" w:right="1418" w:bottom="1276" w:left="1418" w:header="142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1DB95" w14:textId="77777777" w:rsidR="005D4FB7" w:rsidRDefault="005D4FB7">
      <w:r>
        <w:separator/>
      </w:r>
    </w:p>
  </w:endnote>
  <w:endnote w:type="continuationSeparator" w:id="0">
    <w:p w14:paraId="5985D2D1" w14:textId="77777777" w:rsidR="005D4FB7" w:rsidRDefault="005D4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08ED532B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983235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ED41C" w14:textId="77777777" w:rsidR="005D4FB7" w:rsidRDefault="005D4FB7">
      <w:r>
        <w:separator/>
      </w:r>
    </w:p>
  </w:footnote>
  <w:footnote w:type="continuationSeparator" w:id="0">
    <w:p w14:paraId="3F324580" w14:textId="77777777" w:rsidR="005D4FB7" w:rsidRDefault="005D4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159BA" w14:textId="77777777" w:rsidR="002248FF" w:rsidRDefault="002248FF" w:rsidP="00EB5407">
    <w:pPr>
      <w:pStyle w:val="Nagwek"/>
      <w:rPr>
        <w:rFonts w:ascii="Calibri" w:eastAsia="Times-Roman" w:hAnsi="Calibri" w:cs="Calibri"/>
        <w:sz w:val="20"/>
        <w:szCs w:val="14"/>
      </w:rPr>
    </w:pPr>
  </w:p>
  <w:p w14:paraId="5E83C284" w14:textId="46A0CBEE" w:rsidR="00EF6A5E" w:rsidRDefault="00EF6A5E" w:rsidP="00EF6A5E">
    <w:pPr>
      <w:pStyle w:val="Nagwek"/>
      <w:jc w:val="center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398FD8FA" wp14:editId="386CF286">
          <wp:extent cx="5762625" cy="447675"/>
          <wp:effectExtent l="0" t="0" r="9525" b="9525"/>
          <wp:docPr id="5701582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CA17AB" w14:textId="77777777" w:rsidR="00EF6A5E" w:rsidRDefault="00EF6A5E" w:rsidP="00EF6A5E">
    <w:pPr>
      <w:pStyle w:val="Nagwek"/>
      <w:rPr>
        <w:rFonts w:cs="Calibri"/>
        <w:sz w:val="20"/>
        <w:szCs w:val="20"/>
      </w:rPr>
    </w:pPr>
  </w:p>
  <w:p w14:paraId="06FAF389" w14:textId="11C7CA0E" w:rsidR="00EF6A5E" w:rsidRPr="001636A1" w:rsidRDefault="00EF6A5E" w:rsidP="00EF6A5E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 xml:space="preserve">Nr referencyjny: </w:t>
    </w:r>
    <w:r w:rsidR="00895270" w:rsidRPr="00895270">
      <w:rPr>
        <w:rFonts w:asciiTheme="minorHAnsi" w:eastAsia="Times-Roman" w:hAnsiTheme="minorHAnsi" w:cstheme="minorHAnsi"/>
        <w:bCs/>
        <w:iCs/>
        <w:sz w:val="20"/>
        <w:szCs w:val="20"/>
      </w:rPr>
      <w:t>271.9.2026</w:t>
    </w:r>
    <w:r w:rsidR="002942EC">
      <w:rPr>
        <w:rFonts w:asciiTheme="minorHAnsi" w:eastAsia="Times-Roman" w:hAnsiTheme="minorHAnsi" w:cstheme="minorHAnsi"/>
        <w:bCs/>
        <w:iCs/>
        <w:sz w:val="20"/>
        <w:szCs w:val="20"/>
      </w:rPr>
      <w:t xml:space="preserve"> </w:t>
    </w:r>
  </w:p>
  <w:p w14:paraId="30C784E6" w14:textId="72A4DBC4" w:rsidR="003F0785" w:rsidRPr="002248FF" w:rsidRDefault="003F0785" w:rsidP="00EF6A5E">
    <w:pPr>
      <w:pStyle w:val="Nagwek"/>
      <w:rPr>
        <w:rFonts w:ascii="Calibri" w:eastAsia="Times-Roman" w:hAnsi="Calibri" w:cs="Calibri"/>
        <w:sz w:val="20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FB46C" w14:textId="77777777" w:rsidR="00084BF3" w:rsidRDefault="00084BF3" w:rsidP="00084BF3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eastAsia="Times-Roman" w:hAnsi="Cambria" w:cs="Arial"/>
        <w:color w:val="FF0000"/>
        <w:sz w:val="18"/>
        <w:szCs w:val="18"/>
        <w:lang w:val="pl-PL"/>
      </w:rPr>
    </w:pPr>
    <w:bookmarkStart w:id="1" w:name="_Hlk34856524"/>
    <w:bookmarkStart w:id="2" w:name="_Hlk34856525"/>
  </w:p>
  <w:p w14:paraId="6AE4EBF3" w14:textId="77777777" w:rsidR="004A0E98" w:rsidRPr="00C60A45" w:rsidRDefault="004A0E98" w:rsidP="004A0E9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</w:rPr>
    </w:pPr>
    <w:bookmarkStart w:id="3" w:name="_Hlk79438113"/>
    <w:bookmarkEnd w:id="1"/>
    <w:bookmarkEnd w:id="2"/>
    <w:r>
      <w:rPr>
        <w:rFonts w:ascii="Cambria" w:eastAsia="Times-Roman" w:hAnsi="Cambria" w:cs="Arial"/>
        <w:bCs/>
        <w:iCs/>
        <w:sz w:val="20"/>
        <w:szCs w:val="20"/>
      </w:rPr>
      <w:t xml:space="preserve">Nr </w:t>
    </w:r>
    <w:r w:rsidRPr="00C11AF4">
      <w:rPr>
        <w:rFonts w:ascii="Cambria" w:eastAsia="Times-Roman" w:hAnsi="Cambria" w:cs="Arial"/>
        <w:bCs/>
        <w:iCs/>
        <w:sz w:val="20"/>
        <w:szCs w:val="20"/>
      </w:rPr>
      <w:t>postępowania : Zp.271.</w:t>
    </w:r>
    <w:r>
      <w:rPr>
        <w:rFonts w:ascii="Cambria" w:eastAsia="Times-Roman" w:hAnsi="Cambria" w:cs="Arial"/>
        <w:bCs/>
        <w:iCs/>
        <w:sz w:val="20"/>
        <w:szCs w:val="20"/>
      </w:rPr>
      <w:t>8</w:t>
    </w:r>
    <w:r w:rsidRPr="00C11AF4">
      <w:rPr>
        <w:rFonts w:ascii="Cambria" w:eastAsia="Times-Roman" w:hAnsi="Cambria" w:cs="Arial"/>
        <w:bCs/>
        <w:iCs/>
        <w:sz w:val="20"/>
        <w:szCs w:val="20"/>
      </w:rPr>
      <w:t>.2021</w:t>
    </w:r>
    <w:bookmarkEnd w:id="3"/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FDB004E"/>
    <w:multiLevelType w:val="hybridMultilevel"/>
    <w:tmpl w:val="2E8881E6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A3C1B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96A7FE4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D537BEE"/>
    <w:multiLevelType w:val="hybridMultilevel"/>
    <w:tmpl w:val="2E8881E6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011589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6" w15:restartNumberingAfterBreak="0">
    <w:nsid w:val="4CC7292A"/>
    <w:multiLevelType w:val="hybridMultilevel"/>
    <w:tmpl w:val="2E8881E6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8" w15:restartNumberingAfterBreak="0">
    <w:nsid w:val="6E352EAB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05896875">
    <w:abstractNumId w:val="14"/>
  </w:num>
  <w:num w:numId="2" w16cid:durableId="778456242">
    <w:abstractNumId w:val="9"/>
  </w:num>
  <w:num w:numId="3" w16cid:durableId="312411817">
    <w:abstractNumId w:val="11"/>
  </w:num>
  <w:num w:numId="4" w16cid:durableId="945429124">
    <w:abstractNumId w:val="12"/>
  </w:num>
  <w:num w:numId="5" w16cid:durableId="1988128256">
    <w:abstractNumId w:val="16"/>
  </w:num>
  <w:num w:numId="6" w16cid:durableId="1590187640">
    <w:abstractNumId w:val="13"/>
  </w:num>
  <w:num w:numId="7" w16cid:durableId="443614669">
    <w:abstractNumId w:val="18"/>
  </w:num>
  <w:num w:numId="8" w16cid:durableId="118505081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1A81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384E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0F2B47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126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67725"/>
    <w:rsid w:val="001720B9"/>
    <w:rsid w:val="0017416A"/>
    <w:rsid w:val="00174344"/>
    <w:rsid w:val="00176E50"/>
    <w:rsid w:val="00180952"/>
    <w:rsid w:val="001816EE"/>
    <w:rsid w:val="0018314E"/>
    <w:rsid w:val="001866AD"/>
    <w:rsid w:val="00191FF7"/>
    <w:rsid w:val="00192C7B"/>
    <w:rsid w:val="00194CF3"/>
    <w:rsid w:val="001959FF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8FF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2F5E"/>
    <w:rsid w:val="002837ED"/>
    <w:rsid w:val="0028785C"/>
    <w:rsid w:val="002942E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14BF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58D7"/>
    <w:rsid w:val="00410D38"/>
    <w:rsid w:val="0041331B"/>
    <w:rsid w:val="00414CF9"/>
    <w:rsid w:val="00420580"/>
    <w:rsid w:val="00422FC5"/>
    <w:rsid w:val="00423457"/>
    <w:rsid w:val="004245B7"/>
    <w:rsid w:val="00427A12"/>
    <w:rsid w:val="00431433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6DFA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0E98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0FFD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3D34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D4FB7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438F"/>
    <w:rsid w:val="00606915"/>
    <w:rsid w:val="00607529"/>
    <w:rsid w:val="00607E94"/>
    <w:rsid w:val="00612F9F"/>
    <w:rsid w:val="00615EE2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4D5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C5FAD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2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AB5"/>
    <w:rsid w:val="00771D75"/>
    <w:rsid w:val="00775572"/>
    <w:rsid w:val="007763E7"/>
    <w:rsid w:val="00776BF0"/>
    <w:rsid w:val="00777472"/>
    <w:rsid w:val="00777537"/>
    <w:rsid w:val="00780A2C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62A2"/>
    <w:rsid w:val="007A7C26"/>
    <w:rsid w:val="007B21B2"/>
    <w:rsid w:val="007B2867"/>
    <w:rsid w:val="007B7CB3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597F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0B1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5270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2685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69D4"/>
    <w:rsid w:val="009829D9"/>
    <w:rsid w:val="00983235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8FD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9175F"/>
    <w:rsid w:val="00A91DA3"/>
    <w:rsid w:val="00A91FE0"/>
    <w:rsid w:val="00A9212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40A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30E8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9EE"/>
    <w:rsid w:val="00B97F0F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37F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4073"/>
    <w:rsid w:val="00D1415B"/>
    <w:rsid w:val="00D14DCB"/>
    <w:rsid w:val="00D16E6D"/>
    <w:rsid w:val="00D16EB7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3464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7BD"/>
    <w:rsid w:val="00D838D5"/>
    <w:rsid w:val="00D841C8"/>
    <w:rsid w:val="00D84681"/>
    <w:rsid w:val="00D8552D"/>
    <w:rsid w:val="00D87117"/>
    <w:rsid w:val="00D871CB"/>
    <w:rsid w:val="00D8764F"/>
    <w:rsid w:val="00D91670"/>
    <w:rsid w:val="00D93276"/>
    <w:rsid w:val="00D93CF7"/>
    <w:rsid w:val="00D96540"/>
    <w:rsid w:val="00DA3046"/>
    <w:rsid w:val="00DA429E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02062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7562"/>
    <w:rsid w:val="00EA065A"/>
    <w:rsid w:val="00EA0715"/>
    <w:rsid w:val="00EA0AC9"/>
    <w:rsid w:val="00EA2330"/>
    <w:rsid w:val="00EA2BDF"/>
    <w:rsid w:val="00EA37AE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62AC"/>
    <w:rsid w:val="00EF6A5E"/>
    <w:rsid w:val="00F0084C"/>
    <w:rsid w:val="00F042DF"/>
    <w:rsid w:val="00F05931"/>
    <w:rsid w:val="00F05BE3"/>
    <w:rsid w:val="00F05C67"/>
    <w:rsid w:val="00F10360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37CE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3F2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chartTrackingRefBased/>
  <w15:docId w15:val="{0B558862-5907-464E-B0B4-FE92EE98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77D54E-108B-44E6-B17F-1EA1DB636A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E4495E-B77B-447E-816E-43D17300D01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FD043FE-0192-4173-9AAB-FD1E7A86A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98D391-1D19-4145-8A36-02F96375D5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3</cp:revision>
  <cp:lastPrinted>2020-12-21T07:11:00Z</cp:lastPrinted>
  <dcterms:created xsi:type="dcterms:W3CDTF">2020-12-21T07:11:00Z</dcterms:created>
  <dcterms:modified xsi:type="dcterms:W3CDTF">2026-08-24T12:19:00Z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