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77892" w14:textId="4A079DD3" w:rsidR="00DA509A" w:rsidRPr="005D580D" w:rsidRDefault="000B4C54" w:rsidP="00CB6878">
      <w:pPr>
        <w:pageBreakBefore/>
        <w:tabs>
          <w:tab w:val="right" w:pos="9070"/>
        </w:tabs>
        <w:jc w:val="right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ab/>
        <w:t xml:space="preserve"> </w:t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DA509A" w:rsidRPr="005D580D">
        <w:rPr>
          <w:rFonts w:ascii="Calibri" w:hAnsi="Calibri" w:cs="Calibri"/>
          <w:sz w:val="20"/>
          <w:szCs w:val="20"/>
        </w:rPr>
        <w:t xml:space="preserve">Załącznik nr </w:t>
      </w:r>
      <w:r w:rsidR="00BB158A" w:rsidRPr="005D580D">
        <w:rPr>
          <w:rFonts w:ascii="Calibri" w:hAnsi="Calibri" w:cs="Calibri"/>
          <w:sz w:val="20"/>
          <w:szCs w:val="20"/>
        </w:rPr>
        <w:t>8</w:t>
      </w:r>
      <w:r w:rsidR="0029492E" w:rsidRPr="005D580D">
        <w:rPr>
          <w:rFonts w:ascii="Calibri" w:hAnsi="Calibri" w:cs="Calibri"/>
          <w:sz w:val="20"/>
          <w:szCs w:val="20"/>
        </w:rPr>
        <w:t xml:space="preserve"> do SWZ</w:t>
      </w:r>
      <w:r w:rsidR="00DA509A" w:rsidRPr="005D580D">
        <w:rPr>
          <w:rFonts w:ascii="Calibri" w:hAnsi="Calibri" w:cs="Calibri"/>
          <w:sz w:val="20"/>
          <w:szCs w:val="20"/>
        </w:rPr>
        <w:t xml:space="preserve"> </w:t>
      </w:r>
      <w:r w:rsidR="0000234F" w:rsidRPr="005D580D">
        <w:rPr>
          <w:rFonts w:ascii="Calibri" w:hAnsi="Calibri" w:cs="Calibri"/>
          <w:sz w:val="20"/>
          <w:szCs w:val="20"/>
        </w:rPr>
        <w:t xml:space="preserve"> </w:t>
      </w:r>
    </w:p>
    <w:p w14:paraId="7AA94264" w14:textId="77777777" w:rsidR="00DA509A" w:rsidRPr="005D580D" w:rsidRDefault="00DA509A" w:rsidP="00DA509A">
      <w:pPr>
        <w:tabs>
          <w:tab w:val="left" w:pos="1140"/>
        </w:tabs>
        <w:rPr>
          <w:rFonts w:ascii="Calibri" w:hAnsi="Calibri" w:cs="Calibri"/>
          <w:b/>
          <w:sz w:val="20"/>
          <w:szCs w:val="20"/>
        </w:rPr>
      </w:pPr>
      <w:r w:rsidRPr="005D580D">
        <w:rPr>
          <w:rFonts w:ascii="Calibri" w:hAnsi="Calibri" w:cs="Calibri"/>
          <w:b/>
          <w:sz w:val="20"/>
          <w:szCs w:val="20"/>
        </w:rPr>
        <w:tab/>
      </w:r>
    </w:p>
    <w:p w14:paraId="4A64EFDD" w14:textId="6337D588" w:rsidR="009E1C8A" w:rsidRPr="005D580D" w:rsidRDefault="009E1C8A" w:rsidP="009E1C8A">
      <w:pPr>
        <w:spacing w:before="120"/>
        <w:jc w:val="center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>...............................................................</w:t>
      </w:r>
      <w:r w:rsidRPr="005D580D">
        <w:rPr>
          <w:rFonts w:ascii="Calibri" w:hAnsi="Calibri" w:cs="Calibri"/>
          <w:sz w:val="20"/>
          <w:szCs w:val="20"/>
        </w:rPr>
        <w:tab/>
        <w:t xml:space="preserve">      </w:t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8E4166" w:rsidRPr="005D580D">
        <w:rPr>
          <w:rFonts w:ascii="Calibri" w:hAnsi="Calibri" w:cs="Calibri"/>
          <w:sz w:val="20"/>
          <w:szCs w:val="20"/>
        </w:rPr>
        <w:t xml:space="preserve">                                     </w:t>
      </w:r>
      <w:r w:rsidR="00CB6878" w:rsidRPr="005D580D">
        <w:rPr>
          <w:rFonts w:ascii="Calibri" w:hAnsi="Calibri" w:cs="Calibri"/>
          <w:sz w:val="20"/>
          <w:szCs w:val="20"/>
        </w:rPr>
        <w:t xml:space="preserve">             </w:t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8E4166" w:rsidRPr="005D580D">
        <w:rPr>
          <w:rFonts w:ascii="Calibri" w:hAnsi="Calibri" w:cs="Calibri"/>
          <w:sz w:val="20"/>
          <w:szCs w:val="20"/>
        </w:rPr>
        <w:t xml:space="preserve"> </w:t>
      </w:r>
      <w:r w:rsidRPr="005D580D">
        <w:rPr>
          <w:rFonts w:ascii="Calibri" w:hAnsi="Calibri" w:cs="Calibri"/>
          <w:sz w:val="20"/>
          <w:szCs w:val="20"/>
        </w:rPr>
        <w:t>................................, d</w:t>
      </w:r>
      <w:r w:rsidR="000C6D2A" w:rsidRPr="005D580D">
        <w:rPr>
          <w:rFonts w:ascii="Calibri" w:hAnsi="Calibri" w:cs="Calibri"/>
          <w:sz w:val="20"/>
          <w:szCs w:val="20"/>
        </w:rPr>
        <w:t>nia ....................</w:t>
      </w:r>
      <w:r w:rsidR="00897D37" w:rsidRPr="005D580D">
        <w:rPr>
          <w:rFonts w:ascii="Calibri" w:hAnsi="Calibri" w:cs="Calibri"/>
          <w:sz w:val="20"/>
          <w:szCs w:val="20"/>
        </w:rPr>
        <w:t>... 20</w:t>
      </w:r>
      <w:r w:rsidR="004E2748" w:rsidRPr="005D580D">
        <w:rPr>
          <w:rFonts w:ascii="Calibri" w:hAnsi="Calibri" w:cs="Calibri"/>
          <w:sz w:val="20"/>
          <w:szCs w:val="20"/>
        </w:rPr>
        <w:t>2</w:t>
      </w:r>
      <w:r w:rsidR="00E376BD">
        <w:rPr>
          <w:rFonts w:ascii="Calibri" w:hAnsi="Calibri" w:cs="Calibri"/>
          <w:sz w:val="20"/>
          <w:szCs w:val="20"/>
        </w:rPr>
        <w:t xml:space="preserve">6 </w:t>
      </w:r>
      <w:r w:rsidRPr="005D580D">
        <w:rPr>
          <w:rFonts w:ascii="Calibri" w:hAnsi="Calibri" w:cs="Calibri"/>
          <w:sz w:val="20"/>
          <w:szCs w:val="20"/>
        </w:rPr>
        <w:t>r.</w:t>
      </w:r>
    </w:p>
    <w:p w14:paraId="1D52BCBE" w14:textId="77777777" w:rsidR="009E1C8A" w:rsidRPr="00E376BD" w:rsidRDefault="00CB6878" w:rsidP="009E1C8A">
      <w:pPr>
        <w:ind w:right="39"/>
        <w:rPr>
          <w:rFonts w:ascii="Calibri" w:eastAsia="Batang" w:hAnsi="Calibri" w:cs="Calibri"/>
          <w:i/>
          <w:sz w:val="18"/>
          <w:szCs w:val="18"/>
        </w:rPr>
      </w:pPr>
      <w:r w:rsidRPr="005D580D">
        <w:rPr>
          <w:rFonts w:ascii="Calibri" w:eastAsia="Batang" w:hAnsi="Calibri" w:cs="Calibri"/>
          <w:i/>
          <w:sz w:val="18"/>
          <w:szCs w:val="18"/>
        </w:rPr>
        <w:t xml:space="preserve">            </w:t>
      </w:r>
      <w:r w:rsidR="009E1C8A" w:rsidRPr="005D580D">
        <w:rPr>
          <w:rFonts w:ascii="Calibri" w:eastAsia="Batang" w:hAnsi="Calibri" w:cs="Calibri"/>
          <w:i/>
          <w:sz w:val="18"/>
          <w:szCs w:val="18"/>
        </w:rPr>
        <w:t xml:space="preserve">  (Nazwa i adres </w:t>
      </w:r>
      <w:r w:rsidR="009E1C8A" w:rsidRPr="00E376BD">
        <w:rPr>
          <w:rFonts w:ascii="Calibri" w:eastAsia="Batang" w:hAnsi="Calibri" w:cs="Calibri"/>
          <w:i/>
          <w:sz w:val="18"/>
          <w:szCs w:val="18"/>
        </w:rPr>
        <w:t>Wykonawcy)</w:t>
      </w:r>
    </w:p>
    <w:p w14:paraId="0A1F7522" w14:textId="77777777" w:rsidR="00DA509A" w:rsidRPr="00E376BD" w:rsidRDefault="00DA509A" w:rsidP="00DA509A">
      <w:pPr>
        <w:rPr>
          <w:rFonts w:ascii="Calibri" w:hAnsi="Calibri" w:cs="Calibri"/>
          <w:sz w:val="20"/>
          <w:szCs w:val="20"/>
        </w:rPr>
      </w:pPr>
    </w:p>
    <w:p w14:paraId="73DD3DFD" w14:textId="434C5601" w:rsidR="00EC6B7B" w:rsidRPr="00E376BD" w:rsidRDefault="00EC6B7B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  <w:r w:rsidRPr="00E376BD">
        <w:rPr>
          <w:rFonts w:ascii="Calibri" w:hAnsi="Calibri" w:cs="Calibri"/>
          <w:b/>
          <w:sz w:val="20"/>
          <w:szCs w:val="20"/>
        </w:rPr>
        <w:t xml:space="preserve">WYKAZ WYKONANYCH  ROBÓT BUDOWLANYCH W CIĄGU OSTATNICH </w:t>
      </w:r>
      <w:r w:rsidR="00E376BD" w:rsidRPr="00E376BD">
        <w:rPr>
          <w:rFonts w:ascii="Calibri" w:hAnsi="Calibri" w:cs="Calibri"/>
          <w:b/>
          <w:sz w:val="20"/>
          <w:szCs w:val="20"/>
        </w:rPr>
        <w:t>5</w:t>
      </w:r>
      <w:r w:rsidRPr="00E376BD">
        <w:rPr>
          <w:rFonts w:ascii="Calibri" w:hAnsi="Calibri" w:cs="Calibri"/>
          <w:b/>
          <w:sz w:val="20"/>
          <w:szCs w:val="20"/>
        </w:rPr>
        <w:t xml:space="preserve"> LAT, A JEŻELI OKRES PROWADZENIA DZIAŁALNOŚCI JEST KRÓTSZY – W TYM OKRESIE</w:t>
      </w:r>
    </w:p>
    <w:p w14:paraId="09A00C4C" w14:textId="77777777" w:rsidR="00CB6878" w:rsidRPr="00E376BD" w:rsidRDefault="00EC6B7B" w:rsidP="00EC6B7B">
      <w:pPr>
        <w:jc w:val="center"/>
        <w:rPr>
          <w:rFonts w:ascii="Calibri" w:hAnsi="Calibri" w:cs="Calibri"/>
          <w:sz w:val="20"/>
          <w:szCs w:val="20"/>
        </w:rPr>
      </w:pPr>
      <w:r w:rsidRPr="00E376BD">
        <w:rPr>
          <w:rFonts w:ascii="Calibri" w:hAnsi="Calibri" w:cs="Calibri"/>
          <w:sz w:val="20"/>
          <w:szCs w:val="20"/>
        </w:rPr>
        <w:t xml:space="preserve">Składany do zadania </w:t>
      </w:r>
    </w:p>
    <w:p w14:paraId="41D1DE84" w14:textId="77777777" w:rsidR="00A76A94" w:rsidRPr="005D580D" w:rsidRDefault="00A76A94" w:rsidP="00EC6B7B">
      <w:pPr>
        <w:jc w:val="center"/>
        <w:rPr>
          <w:rFonts w:ascii="Calibri" w:hAnsi="Calibri" w:cs="Calibri"/>
          <w:sz w:val="20"/>
          <w:szCs w:val="20"/>
        </w:rPr>
      </w:pPr>
    </w:p>
    <w:p w14:paraId="5C047CF9" w14:textId="77777777" w:rsidR="0026141D" w:rsidRPr="005D580D" w:rsidRDefault="0026141D" w:rsidP="00B673B3">
      <w:pPr>
        <w:shd w:val="clear" w:color="auto" w:fill="D9E2F3" w:themeFill="accent1" w:themeFillTint="33"/>
        <w:jc w:val="center"/>
        <w:rPr>
          <w:rFonts w:ascii="Calibri" w:hAnsi="Calibri" w:cs="Calibri"/>
          <w:b/>
          <w:bCs/>
          <w:iCs/>
          <w:sz w:val="16"/>
          <w:szCs w:val="16"/>
        </w:rPr>
      </w:pPr>
    </w:p>
    <w:p w14:paraId="333B5398" w14:textId="34637DC1" w:rsidR="0078061D" w:rsidRPr="005D580D" w:rsidRDefault="00E71170" w:rsidP="008F618A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B22DC0">
        <w:rPr>
          <w:rFonts w:ascii="Calibri" w:hAnsi="Calibri" w:cs="Calibri"/>
          <w:b/>
          <w:sz w:val="20"/>
          <w:szCs w:val="20"/>
        </w:rPr>
        <w:t>„</w:t>
      </w:r>
      <w:r w:rsidR="00BB2CBA" w:rsidRPr="00BB2CBA">
        <w:rPr>
          <w:rFonts w:ascii="Calibri" w:hAnsi="Calibri" w:cs="Calibri"/>
          <w:b/>
          <w:sz w:val="20"/>
          <w:szCs w:val="20"/>
        </w:rPr>
        <w:t>Modernizacja infrastruktury wodociągowej na terenie gm. Wodzisław - etap I</w:t>
      </w:r>
      <w:r w:rsidRPr="00B22DC0">
        <w:rPr>
          <w:rFonts w:ascii="Calibri" w:hAnsi="Calibri" w:cs="Calibri"/>
          <w:b/>
          <w:sz w:val="20"/>
          <w:szCs w:val="20"/>
        </w:rPr>
        <w:t>”</w:t>
      </w:r>
    </w:p>
    <w:p w14:paraId="0602C0B8" w14:textId="77777777" w:rsidR="00F047F5" w:rsidRPr="005D580D" w:rsidRDefault="00F047F5" w:rsidP="00B673B3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16"/>
          <w:szCs w:val="16"/>
        </w:rPr>
      </w:pPr>
    </w:p>
    <w:p w14:paraId="72F32A5D" w14:textId="22B5BB73" w:rsidR="00DA509A" w:rsidRDefault="00DA509A" w:rsidP="00EC6B7B">
      <w:pPr>
        <w:jc w:val="center"/>
        <w:rPr>
          <w:rFonts w:ascii="Calibri" w:hAnsi="Calibri" w:cs="Calibri"/>
          <w:b/>
          <w:sz w:val="20"/>
          <w:szCs w:val="20"/>
        </w:rPr>
      </w:pPr>
      <w:r w:rsidRPr="005D580D">
        <w:rPr>
          <w:rFonts w:ascii="Calibri" w:hAnsi="Calibri" w:cs="Calibri"/>
          <w:b/>
          <w:sz w:val="20"/>
          <w:szCs w:val="20"/>
        </w:rPr>
        <w:t>OŚWIADCZAM(Y), ŻE</w:t>
      </w:r>
      <w:r w:rsidR="003C294F" w:rsidRPr="005D580D">
        <w:rPr>
          <w:rFonts w:ascii="Calibri" w:hAnsi="Calibri" w:cs="Calibri"/>
          <w:b/>
          <w:sz w:val="20"/>
          <w:szCs w:val="20"/>
        </w:rPr>
        <w:t xml:space="preserve"> </w:t>
      </w:r>
      <w:r w:rsidR="00BF2A36" w:rsidRPr="005D580D">
        <w:rPr>
          <w:rFonts w:ascii="Calibri" w:hAnsi="Calibri" w:cs="Calibri"/>
          <w:b/>
          <w:sz w:val="20"/>
          <w:szCs w:val="20"/>
        </w:rPr>
        <w:t xml:space="preserve"> </w:t>
      </w:r>
      <w:r w:rsidR="00DB1E07">
        <w:rPr>
          <w:rFonts w:ascii="Calibri" w:hAnsi="Calibri" w:cs="Calibri"/>
          <w:b/>
          <w:sz w:val="20"/>
          <w:szCs w:val="20"/>
        </w:rPr>
        <w:t xml:space="preserve"> </w:t>
      </w:r>
    </w:p>
    <w:p w14:paraId="738ECA28" w14:textId="77777777" w:rsidR="00050A0D" w:rsidRPr="005D580D" w:rsidRDefault="00050A0D" w:rsidP="00EC6B7B">
      <w:pPr>
        <w:jc w:val="center"/>
        <w:rPr>
          <w:rFonts w:ascii="Calibri" w:hAnsi="Calibri" w:cs="Calibri"/>
          <w:sz w:val="20"/>
          <w:szCs w:val="20"/>
        </w:rPr>
      </w:pPr>
    </w:p>
    <w:p w14:paraId="75AD2805" w14:textId="77777777" w:rsidR="00DA509A" w:rsidRPr="005D580D" w:rsidRDefault="00DA509A" w:rsidP="00DA509A">
      <w:pPr>
        <w:jc w:val="both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 xml:space="preserve">wykonałem(wykonaliśmy) następujące </w:t>
      </w:r>
      <w:r w:rsidR="00623033" w:rsidRPr="005D580D">
        <w:rPr>
          <w:rFonts w:ascii="Calibri" w:hAnsi="Calibri" w:cs="Calibri"/>
          <w:sz w:val="20"/>
          <w:szCs w:val="20"/>
        </w:rPr>
        <w:t>ROBOTY BUDOWLANE</w:t>
      </w:r>
      <w:r w:rsidRPr="005D580D">
        <w:rPr>
          <w:rFonts w:ascii="Calibri" w:hAnsi="Calibri" w:cs="Calibri"/>
          <w:sz w:val="20"/>
          <w:szCs w:val="20"/>
        </w:rPr>
        <w:t>:</w:t>
      </w:r>
    </w:p>
    <w:tbl>
      <w:tblPr>
        <w:tblW w:w="14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50"/>
        <w:gridCol w:w="1566"/>
        <w:gridCol w:w="1423"/>
        <w:gridCol w:w="2135"/>
        <w:gridCol w:w="1955"/>
      </w:tblGrid>
      <w:tr w:rsidR="00EC6B7B" w:rsidRPr="005D580D" w14:paraId="12BF338A" w14:textId="77777777" w:rsidTr="00AF364B">
        <w:trPr>
          <w:trHeight w:hRule="exact" w:val="1294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EE539EF" w14:textId="77777777" w:rsidR="00EC6B7B" w:rsidRPr="005D580D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AEC51E1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29CC449D" w14:textId="38BA876B" w:rsidR="00EC6B7B" w:rsidRPr="005D580D" w:rsidRDefault="00EC6B7B" w:rsidP="00D86DE0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Całkowita wartość robót całej inwestycji  (zł)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1C710298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367D469A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1" w:themeFillTint="33"/>
            <w:vAlign w:val="center"/>
          </w:tcPr>
          <w:p w14:paraId="7F0A636C" w14:textId="77777777" w:rsidR="00EC6B7B" w:rsidRPr="005D580D" w:rsidRDefault="00EC6B7B" w:rsidP="00844F25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>Doświadczenie własne /oddane do dyspozycji</w:t>
            </w:r>
          </w:p>
          <w:p w14:paraId="4C953280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</w:tr>
      <w:tr w:rsidR="008F618A" w:rsidRPr="005D580D" w14:paraId="795877F4" w14:textId="77777777" w:rsidTr="00AF364B">
        <w:trPr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1044C57" w14:textId="77777777" w:rsidR="008F618A" w:rsidRPr="005D580D" w:rsidRDefault="008F618A" w:rsidP="00E635C3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CF19326" w14:textId="77777777" w:rsidR="008F618A" w:rsidRPr="005D580D" w:rsidRDefault="008F618A" w:rsidP="000A4730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6C7A0731" w14:textId="77777777" w:rsidR="00AF364B" w:rsidRDefault="008F618A" w:rsidP="000A4730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54ED90B3" w14:textId="73AA6F3A" w:rsidR="008F618A" w:rsidRPr="00AF364B" w:rsidRDefault="008F618A" w:rsidP="000A4730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>W ramach ww.  robót wykonano</w:t>
            </w:r>
            <w:r w:rsidRPr="005D580D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54E9C216" w14:textId="040BCBE3" w:rsidR="000D647F" w:rsidRPr="005D580D" w:rsidRDefault="000D647F" w:rsidP="000A4730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Roboty (wykonane w ramach jednej umowy/kontraktu) </w:t>
            </w:r>
            <w:r w:rsidR="006F2AD0" w:rsidRPr="006F2AD0">
              <w:rPr>
                <w:rFonts w:ascii="Calibri" w:hAnsi="Calibri" w:cs="Calibri"/>
                <w:bCs/>
                <w:sz w:val="20"/>
                <w:szCs w:val="20"/>
              </w:rPr>
              <w:t>której zakresem był</w:t>
            </w:r>
            <w:r w:rsidR="009D69CB">
              <w:rPr>
                <w:rFonts w:ascii="Calibri" w:hAnsi="Calibri" w:cs="Calibri"/>
                <w:bCs/>
                <w:sz w:val="20"/>
                <w:szCs w:val="20"/>
              </w:rPr>
              <w:t>a</w:t>
            </w:r>
            <w:r w:rsidR="006F2AD0" w:rsidRPr="006F2AD0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="009D69CB" w:rsidRPr="009D69CB">
              <w:rPr>
                <w:rFonts w:ascii="Calibri" w:hAnsi="Calibri" w:cs="Calibri"/>
                <w:bCs/>
                <w:sz w:val="20"/>
                <w:szCs w:val="20"/>
              </w:rPr>
              <w:t>budowa lub przebudowa lub modernizacja przepompowni wody lub stacji uzdatniania wody, obejmująca co najmniej dostawę i montaż urządzeń technologicznych oraz wykonanie lub modernizację instalacji elektrycznej, układu automatyki i sterowania</w:t>
            </w:r>
            <w:r w:rsidR="00905168">
              <w:rPr>
                <w:rFonts w:ascii="Calibri" w:hAnsi="Calibri" w:cs="Calibri"/>
                <w:bCs/>
                <w:sz w:val="20"/>
                <w:szCs w:val="20"/>
              </w:rPr>
              <w:t>,</w:t>
            </w:r>
          </w:p>
          <w:p w14:paraId="644C7BEC" w14:textId="77777777" w:rsidR="00905168" w:rsidRDefault="00905168" w:rsidP="000A4730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FE736E0" w14:textId="61285B89" w:rsidR="00645321" w:rsidRDefault="000D647F" w:rsidP="000A4730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o wartości </w:t>
            </w:r>
            <w:r w:rsidR="00905168">
              <w:rPr>
                <w:rFonts w:ascii="Calibri" w:hAnsi="Calibri" w:cs="Calibri"/>
                <w:b/>
                <w:sz w:val="20"/>
                <w:szCs w:val="20"/>
              </w:rPr>
              <w:t xml:space="preserve">wykonanych robót </w:t>
            </w:r>
            <w:r w:rsidRPr="005D580D">
              <w:rPr>
                <w:rFonts w:ascii="Calibri" w:hAnsi="Calibri" w:cs="Calibri"/>
                <w:b/>
                <w:sz w:val="20"/>
                <w:szCs w:val="20"/>
              </w:rPr>
              <w:t>……………………………… zł brutto.</w:t>
            </w:r>
            <w:r w:rsidR="00020D2B"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1E215A5F" w14:textId="76804D17" w:rsidR="00AF364B" w:rsidRPr="007E057F" w:rsidRDefault="00AF364B" w:rsidP="00045217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094B972" w14:textId="77777777" w:rsidR="008F618A" w:rsidRPr="005D580D" w:rsidRDefault="008F618A" w:rsidP="00E635C3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49AF01A" w14:textId="77777777" w:rsidR="008F618A" w:rsidRPr="005D580D" w:rsidRDefault="008F618A" w:rsidP="00E635C3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……….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6F9FD4D" w14:textId="77777777" w:rsidR="008F618A" w:rsidRPr="005D580D" w:rsidRDefault="008F618A" w:rsidP="00E635C3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………….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F772878" w14:textId="77777777" w:rsidR="008F618A" w:rsidRPr="005D580D" w:rsidRDefault="008F618A" w:rsidP="00E635C3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5D580D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</w:tbl>
    <w:p w14:paraId="375BA443" w14:textId="77777777" w:rsidR="004256FC" w:rsidRDefault="004256FC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</w:p>
    <w:p w14:paraId="61FC5F21" w14:textId="252FD719" w:rsidR="00DA509A" w:rsidRPr="005D580D" w:rsidRDefault="00EC6B7B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 xml:space="preserve">*  niepotrzebne skreślić </w:t>
      </w:r>
      <w:r w:rsidR="00DB210B" w:rsidRPr="005D580D">
        <w:rPr>
          <w:rFonts w:ascii="Calibri" w:hAnsi="Calibri" w:cs="Calibri"/>
          <w:sz w:val="20"/>
          <w:szCs w:val="20"/>
        </w:rPr>
        <w:t xml:space="preserve">                         </w:t>
      </w:r>
      <w:r w:rsidR="00DB210B" w:rsidRPr="005D580D">
        <w:rPr>
          <w:rFonts w:ascii="Calibri" w:hAnsi="Calibri" w:cs="Calibri"/>
          <w:sz w:val="20"/>
          <w:szCs w:val="20"/>
        </w:rPr>
        <w:tab/>
      </w:r>
      <w:r w:rsidR="00DB210B" w:rsidRPr="005D580D">
        <w:rPr>
          <w:rFonts w:ascii="Calibri" w:hAnsi="Calibri" w:cs="Calibri"/>
          <w:sz w:val="20"/>
          <w:szCs w:val="20"/>
        </w:rPr>
        <w:tab/>
      </w:r>
      <w:r w:rsidR="00DB210B" w:rsidRPr="005D580D">
        <w:rPr>
          <w:rFonts w:ascii="Calibri" w:hAnsi="Calibri" w:cs="Calibri"/>
          <w:sz w:val="20"/>
          <w:szCs w:val="20"/>
        </w:rPr>
        <w:tab/>
      </w:r>
      <w:r w:rsidR="00DB210B" w:rsidRPr="005D580D">
        <w:rPr>
          <w:rFonts w:ascii="Calibri" w:hAnsi="Calibri" w:cs="Calibri"/>
          <w:sz w:val="20"/>
          <w:szCs w:val="20"/>
        </w:rPr>
        <w:tab/>
      </w:r>
    </w:p>
    <w:sectPr w:rsidR="00DA509A" w:rsidRPr="005D580D" w:rsidSect="009C3C8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047" w:right="1134" w:bottom="851" w:left="1134" w:header="99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60F48" w14:textId="77777777" w:rsidR="00A54DA7" w:rsidRDefault="00A54DA7">
      <w:r>
        <w:separator/>
      </w:r>
    </w:p>
  </w:endnote>
  <w:endnote w:type="continuationSeparator" w:id="0">
    <w:p w14:paraId="5CDCC504" w14:textId="77777777" w:rsidR="00A54DA7" w:rsidRDefault="00A54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DE3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5BD25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  <w:lang w:val="pl-PL" w:eastAsia="pl-PL"/>
      </w:rPr>
      <w:id w:val="-1290672318"/>
      <w:docPartObj>
        <w:docPartGallery w:val="Page Numbers (Bottom of Page)"/>
        <w:docPartUnique/>
      </w:docPartObj>
    </w:sdtPr>
    <w:sdtEndPr/>
    <w:sdtContent>
      <w:p w14:paraId="1E9EAEB1" w14:textId="77777777" w:rsidR="00645321" w:rsidRPr="00FD1495" w:rsidRDefault="00645321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  <w:r w:rsidRPr="00FD1495">
          <w:rPr>
            <w:rFonts w:ascii="Calibri" w:hAnsi="Calibri" w:cs="Calibri"/>
            <w:sz w:val="20"/>
            <w:szCs w:val="20"/>
          </w:rPr>
          <w:fldChar w:fldCharType="begin"/>
        </w:r>
        <w:r w:rsidRPr="00FD1495">
          <w:rPr>
            <w:rFonts w:ascii="Calibri" w:hAnsi="Calibri" w:cs="Calibri"/>
            <w:sz w:val="20"/>
            <w:szCs w:val="20"/>
          </w:rPr>
          <w:instrText>PAGE   \* MERGEFORMAT</w:instrText>
        </w:r>
        <w:r w:rsidRPr="00FD1495">
          <w:rPr>
            <w:rFonts w:ascii="Calibri" w:hAnsi="Calibri" w:cs="Calibri"/>
            <w:sz w:val="20"/>
            <w:szCs w:val="20"/>
          </w:rPr>
          <w:fldChar w:fldCharType="separate"/>
        </w:r>
        <w:r>
          <w:rPr>
            <w:rFonts w:ascii="Calibri" w:hAnsi="Calibri" w:cs="Calibri"/>
            <w:sz w:val="20"/>
            <w:szCs w:val="20"/>
          </w:rPr>
          <w:t>1</w:t>
        </w:r>
        <w:r w:rsidRPr="00FD1495">
          <w:rPr>
            <w:rFonts w:ascii="Calibri" w:hAnsi="Calibri" w:cs="Calibri"/>
            <w:sz w:val="20"/>
            <w:szCs w:val="20"/>
          </w:rPr>
          <w:fldChar w:fldCharType="end"/>
        </w:r>
      </w:p>
      <w:p w14:paraId="48A07B2A" w14:textId="77777777" w:rsidR="00645321" w:rsidRPr="00FD1495" w:rsidRDefault="00645321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p w14:paraId="109A1A81" w14:textId="4D3345D3" w:rsidR="00645321" w:rsidRPr="00FD1495" w:rsidRDefault="00645321" w:rsidP="009C3C81">
        <w:pPr>
          <w:tabs>
            <w:tab w:val="left" w:pos="540"/>
            <w:tab w:val="left" w:pos="780"/>
          </w:tabs>
          <w:jc w:val="center"/>
          <w:rPr>
            <w:rFonts w:ascii="Calibri" w:hAnsi="Calibri" w:cs="Calibri"/>
            <w:sz w:val="20"/>
            <w:szCs w:val="20"/>
          </w:rPr>
        </w:pPr>
        <w:r w:rsidRPr="00FD1495">
          <w:rPr>
            <w:rFonts w:ascii="Calibri" w:hAnsi="Calibri" w:cs="Calibri"/>
            <w:b/>
            <w:bCs/>
            <w:sz w:val="20"/>
            <w:szCs w:val="20"/>
          </w:rPr>
          <w:t>Dokument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musi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być podpisana kwalifikowanym podpisem elektronicznym lub podpisem zaufanym lub podpisem osobistym</w:t>
        </w:r>
        <w:r w:rsidRPr="00FD1495">
          <w:rPr>
            <w:rFonts w:ascii="Calibri" w:hAnsi="Calibri" w:cs="Calibri"/>
            <w:sz w:val="20"/>
            <w:szCs w:val="20"/>
          </w:rPr>
          <w:t>.</w:t>
        </w:r>
      </w:p>
    </w:sdtContent>
  </w:sdt>
  <w:p w14:paraId="269C705D" w14:textId="77777777" w:rsidR="00AE02C5" w:rsidRPr="00645321" w:rsidRDefault="00AE02C5" w:rsidP="006453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-2144333107"/>
      <w:docPartObj>
        <w:docPartGallery w:val="Page Numbers (Bottom of Page)"/>
        <w:docPartUnique/>
      </w:docPartObj>
    </w:sdtPr>
    <w:sdtEndPr/>
    <w:sdtContent>
      <w:p w14:paraId="3296E90B" w14:textId="3F0BF38E" w:rsidR="00263C86" w:rsidRDefault="00263C86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p w14:paraId="69BEBDAA" w14:textId="085B534A" w:rsidR="00FD1495" w:rsidRPr="00FD1495" w:rsidRDefault="00FD1495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  <w:r w:rsidRPr="00FD1495">
          <w:rPr>
            <w:rFonts w:ascii="Calibri" w:hAnsi="Calibri" w:cs="Calibri"/>
            <w:sz w:val="20"/>
            <w:szCs w:val="20"/>
          </w:rPr>
          <w:fldChar w:fldCharType="begin"/>
        </w:r>
        <w:r w:rsidRPr="00FD1495">
          <w:rPr>
            <w:rFonts w:ascii="Calibri" w:hAnsi="Calibri" w:cs="Calibri"/>
            <w:sz w:val="20"/>
            <w:szCs w:val="20"/>
          </w:rPr>
          <w:instrText>PAGE   \* MERGEFORMAT</w:instrText>
        </w:r>
        <w:r w:rsidRPr="00FD1495">
          <w:rPr>
            <w:rFonts w:ascii="Calibri" w:hAnsi="Calibri" w:cs="Calibri"/>
            <w:sz w:val="20"/>
            <w:szCs w:val="20"/>
          </w:rPr>
          <w:fldChar w:fldCharType="separate"/>
        </w:r>
        <w:r w:rsidRPr="00FD1495">
          <w:rPr>
            <w:rFonts w:ascii="Calibri" w:hAnsi="Calibri" w:cs="Calibri"/>
            <w:sz w:val="20"/>
            <w:szCs w:val="20"/>
            <w:lang w:val="pl-PL"/>
          </w:rPr>
          <w:t>2</w:t>
        </w:r>
        <w:r w:rsidRPr="00FD1495">
          <w:rPr>
            <w:rFonts w:ascii="Calibri" w:hAnsi="Calibri" w:cs="Calibri"/>
            <w:sz w:val="20"/>
            <w:szCs w:val="20"/>
          </w:rPr>
          <w:fldChar w:fldCharType="end"/>
        </w:r>
      </w:p>
      <w:p w14:paraId="37DDB1BE" w14:textId="77777777" w:rsidR="00FD1495" w:rsidRPr="00FD1495" w:rsidRDefault="00FD1495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p w14:paraId="64B736B3" w14:textId="77777777" w:rsidR="00FD1495" w:rsidRPr="00FD1495" w:rsidRDefault="00FD1495" w:rsidP="00FD1495">
        <w:pPr>
          <w:tabs>
            <w:tab w:val="left" w:pos="540"/>
            <w:tab w:val="left" w:pos="780"/>
          </w:tabs>
          <w:jc w:val="center"/>
          <w:rPr>
            <w:rFonts w:ascii="Calibri" w:hAnsi="Calibri" w:cs="Calibri"/>
            <w:sz w:val="20"/>
            <w:szCs w:val="20"/>
          </w:rPr>
        </w:pPr>
        <w:bookmarkStart w:id="0" w:name="_Hlk69027743"/>
        <w:r w:rsidRPr="00FD1495">
          <w:rPr>
            <w:rFonts w:ascii="Calibri" w:hAnsi="Calibri" w:cs="Calibri"/>
            <w:b/>
            <w:bCs/>
            <w:sz w:val="20"/>
            <w:szCs w:val="20"/>
          </w:rPr>
          <w:t>Dokument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musi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być podpisana kwalifikowanym podpisem elektronicznym lub podpisem zaufanym lub podpisem osobistym</w:t>
        </w:r>
        <w:r w:rsidRPr="00FD1495">
          <w:rPr>
            <w:rFonts w:ascii="Calibri" w:hAnsi="Calibri" w:cs="Calibri"/>
            <w:sz w:val="20"/>
            <w:szCs w:val="20"/>
          </w:rPr>
          <w:t>.</w:t>
        </w:r>
      </w:p>
      <w:p w14:paraId="5DE7608C" w14:textId="3BC5C2D3" w:rsidR="00B44CA4" w:rsidRPr="00FD1495" w:rsidRDefault="00A54DA7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bookmarkEnd w:id="0" w:displacedByCustomXml="next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3377B" w14:textId="77777777" w:rsidR="00A54DA7" w:rsidRDefault="00A54DA7">
      <w:r>
        <w:separator/>
      </w:r>
    </w:p>
  </w:footnote>
  <w:footnote w:type="continuationSeparator" w:id="0">
    <w:p w14:paraId="3A48B05D" w14:textId="77777777" w:rsidR="00A54DA7" w:rsidRDefault="00A54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B78D8" w14:textId="77777777" w:rsidR="000B26EA" w:rsidRDefault="000B26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63326" w14:textId="77777777" w:rsidR="008E400E" w:rsidRDefault="008E400E" w:rsidP="008E400E">
    <w:pPr>
      <w:pStyle w:val="Nagwek"/>
      <w:jc w:val="center"/>
      <w:rPr>
        <w:rFonts w:asciiTheme="minorHAnsi" w:hAnsiTheme="minorHAnsi" w:cstheme="minorHAnsi"/>
        <w:sz w:val="18"/>
        <w:szCs w:val="18"/>
      </w:rPr>
    </w:pPr>
    <w:r w:rsidRPr="00F52DE4">
      <w:rPr>
        <w:noProof/>
      </w:rPr>
      <w:drawing>
        <wp:inline distT="0" distB="0" distL="0" distR="0" wp14:anchorId="77D14ABF" wp14:editId="332D833D">
          <wp:extent cx="5707380" cy="444500"/>
          <wp:effectExtent l="0" t="0" r="0" b="0"/>
          <wp:docPr id="1836725539" name="Obraz 18367255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738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150D9F" w14:textId="77777777" w:rsidR="008E400E" w:rsidRDefault="008E400E" w:rsidP="008E400E">
    <w:pPr>
      <w:pStyle w:val="Nagwek"/>
      <w:rPr>
        <w:rFonts w:asciiTheme="minorHAnsi" w:hAnsiTheme="minorHAnsi" w:cstheme="minorHAnsi"/>
        <w:sz w:val="18"/>
        <w:szCs w:val="18"/>
      </w:rPr>
    </w:pPr>
  </w:p>
  <w:p w14:paraId="23B87E48" w14:textId="118C0E82" w:rsidR="008E400E" w:rsidRDefault="008E400E" w:rsidP="008E400E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Pr="00DA0801">
      <w:rPr>
        <w:rFonts w:asciiTheme="minorHAnsi" w:hAnsiTheme="minorHAnsi" w:cstheme="minorHAnsi"/>
        <w:sz w:val="18"/>
        <w:szCs w:val="18"/>
      </w:rPr>
      <w:t>ZP.271.1.1</w:t>
    </w:r>
    <w:r w:rsidR="000B26EA">
      <w:rPr>
        <w:rFonts w:asciiTheme="minorHAnsi" w:hAnsiTheme="minorHAnsi" w:cstheme="minorHAnsi"/>
        <w:sz w:val="18"/>
        <w:szCs w:val="18"/>
      </w:rPr>
      <w:t>2</w:t>
    </w:r>
    <w:r w:rsidRPr="00DA0801">
      <w:rPr>
        <w:rFonts w:asciiTheme="minorHAnsi" w:hAnsiTheme="minorHAnsi" w:cstheme="minorHAnsi"/>
        <w:sz w:val="18"/>
        <w:szCs w:val="18"/>
      </w:rPr>
      <w:t xml:space="preserve">.2026 </w:t>
    </w:r>
  </w:p>
  <w:p w14:paraId="6D67538D" w14:textId="77777777" w:rsidR="000C6D2A" w:rsidRPr="008E400E" w:rsidRDefault="000C6D2A" w:rsidP="008E400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EB14A" w14:textId="77777777" w:rsidR="006E1765" w:rsidRDefault="006E1765" w:rsidP="006E1765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279B92B" wp14:editId="2A83C053">
          <wp:simplePos x="0" y="0"/>
          <wp:positionH relativeFrom="column">
            <wp:posOffset>1657545</wp:posOffset>
          </wp:positionH>
          <wp:positionV relativeFrom="paragraph">
            <wp:posOffset>-633192</wp:posOffset>
          </wp:positionV>
          <wp:extent cx="5930265" cy="734695"/>
          <wp:effectExtent l="0" t="0" r="0" b="8255"/>
          <wp:wrapNone/>
          <wp:docPr id="1635300652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4245FBD" w14:textId="77777777" w:rsidR="006E1765" w:rsidRDefault="006E1765" w:rsidP="006E1765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>Nr referencyjny: BiGP.271.3.202</w:t>
    </w:r>
    <w:r>
      <w:rPr>
        <w:rFonts w:asciiTheme="minorHAnsi" w:hAnsiTheme="minorHAnsi" w:cstheme="minorHAnsi"/>
        <w:sz w:val="18"/>
        <w:szCs w:val="18"/>
      </w:rPr>
      <w:t>6</w:t>
    </w:r>
  </w:p>
  <w:p w14:paraId="63AE5AEA" w14:textId="77777777" w:rsidR="00C02626" w:rsidRPr="006E1765" w:rsidRDefault="00C02626" w:rsidP="006E17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932860586">
    <w:abstractNumId w:val="33"/>
  </w:num>
  <w:num w:numId="2" w16cid:durableId="980499368">
    <w:abstractNumId w:val="38"/>
  </w:num>
  <w:num w:numId="3" w16cid:durableId="1203782715">
    <w:abstractNumId w:val="27"/>
  </w:num>
  <w:num w:numId="4" w16cid:durableId="1634094321">
    <w:abstractNumId w:val="24"/>
  </w:num>
  <w:num w:numId="5" w16cid:durableId="240145559">
    <w:abstractNumId w:val="18"/>
  </w:num>
  <w:num w:numId="6" w16cid:durableId="1463422284">
    <w:abstractNumId w:val="30"/>
  </w:num>
  <w:num w:numId="7" w16cid:durableId="1613636293">
    <w:abstractNumId w:val="34"/>
  </w:num>
  <w:num w:numId="8" w16cid:durableId="1818254824">
    <w:abstractNumId w:val="22"/>
  </w:num>
  <w:num w:numId="9" w16cid:durableId="1778790754">
    <w:abstractNumId w:val="45"/>
  </w:num>
  <w:num w:numId="10" w16cid:durableId="116486661">
    <w:abstractNumId w:val="50"/>
  </w:num>
  <w:num w:numId="11" w16cid:durableId="889538438">
    <w:abstractNumId w:val="19"/>
  </w:num>
  <w:num w:numId="12" w16cid:durableId="139663543">
    <w:abstractNumId w:val="48"/>
  </w:num>
  <w:num w:numId="13" w16cid:durableId="822814820">
    <w:abstractNumId w:val="49"/>
  </w:num>
  <w:num w:numId="14" w16cid:durableId="434373878">
    <w:abstractNumId w:val="12"/>
  </w:num>
  <w:num w:numId="15" w16cid:durableId="113184680">
    <w:abstractNumId w:val="25"/>
  </w:num>
  <w:num w:numId="16" w16cid:durableId="1476799942">
    <w:abstractNumId w:val="29"/>
  </w:num>
  <w:num w:numId="17" w16cid:durableId="1950164224">
    <w:abstractNumId w:val="44"/>
  </w:num>
  <w:num w:numId="18" w16cid:durableId="1616253043">
    <w:abstractNumId w:val="21"/>
  </w:num>
  <w:num w:numId="19" w16cid:durableId="1777675496">
    <w:abstractNumId w:val="13"/>
  </w:num>
  <w:num w:numId="20" w16cid:durableId="174617560">
    <w:abstractNumId w:val="16"/>
  </w:num>
  <w:num w:numId="21" w16cid:durableId="314799123">
    <w:abstractNumId w:val="39"/>
  </w:num>
  <w:num w:numId="22" w16cid:durableId="1218468551">
    <w:abstractNumId w:val="17"/>
  </w:num>
  <w:num w:numId="23" w16cid:durableId="1901942477">
    <w:abstractNumId w:val="43"/>
  </w:num>
  <w:num w:numId="24" w16cid:durableId="2076971089">
    <w:abstractNumId w:val="41"/>
  </w:num>
  <w:num w:numId="25" w16cid:durableId="73819918">
    <w:abstractNumId w:val="20"/>
  </w:num>
  <w:num w:numId="26" w16cid:durableId="29260641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0287895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13095224">
    <w:abstractNumId w:val="3"/>
  </w:num>
  <w:num w:numId="29" w16cid:durableId="1198083061">
    <w:abstractNumId w:val="8"/>
  </w:num>
  <w:num w:numId="30" w16cid:durableId="1084036784">
    <w:abstractNumId w:val="2"/>
  </w:num>
  <w:num w:numId="31" w16cid:durableId="1232232910">
    <w:abstractNumId w:val="37"/>
  </w:num>
  <w:num w:numId="32" w16cid:durableId="270208910">
    <w:abstractNumId w:val="11"/>
  </w:num>
  <w:num w:numId="33" w16cid:durableId="94862510">
    <w:abstractNumId w:val="26"/>
  </w:num>
  <w:num w:numId="34" w16cid:durableId="1481383674">
    <w:abstractNumId w:val="40"/>
  </w:num>
  <w:num w:numId="35" w16cid:durableId="1291864746">
    <w:abstractNumId w:val="15"/>
  </w:num>
  <w:num w:numId="36" w16cid:durableId="912590273">
    <w:abstractNumId w:val="47"/>
  </w:num>
  <w:num w:numId="37" w16cid:durableId="389812785">
    <w:abstractNumId w:val="14"/>
  </w:num>
  <w:num w:numId="38" w16cid:durableId="1483886273">
    <w:abstractNumId w:val="10"/>
  </w:num>
  <w:num w:numId="39" w16cid:durableId="370156259">
    <w:abstractNumId w:val="23"/>
  </w:num>
  <w:num w:numId="40" w16cid:durableId="384447105">
    <w:abstractNumId w:val="35"/>
  </w:num>
  <w:num w:numId="41" w16cid:durableId="1030107514">
    <w:abstractNumId w:val="31"/>
  </w:num>
  <w:num w:numId="42" w16cid:durableId="209266049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73362992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0D2B"/>
    <w:rsid w:val="000231AC"/>
    <w:rsid w:val="000239D4"/>
    <w:rsid w:val="00023F47"/>
    <w:rsid w:val="00025659"/>
    <w:rsid w:val="00026E3B"/>
    <w:rsid w:val="00027CE9"/>
    <w:rsid w:val="000335A0"/>
    <w:rsid w:val="00033E37"/>
    <w:rsid w:val="00034EEC"/>
    <w:rsid w:val="0003703F"/>
    <w:rsid w:val="000379F7"/>
    <w:rsid w:val="00041617"/>
    <w:rsid w:val="00042263"/>
    <w:rsid w:val="00042B17"/>
    <w:rsid w:val="000443C0"/>
    <w:rsid w:val="00044B6B"/>
    <w:rsid w:val="00045217"/>
    <w:rsid w:val="000452FB"/>
    <w:rsid w:val="00047EF2"/>
    <w:rsid w:val="00050A0D"/>
    <w:rsid w:val="00054BF5"/>
    <w:rsid w:val="00055851"/>
    <w:rsid w:val="00061F88"/>
    <w:rsid w:val="00063849"/>
    <w:rsid w:val="000675E7"/>
    <w:rsid w:val="00070743"/>
    <w:rsid w:val="000726CE"/>
    <w:rsid w:val="00075847"/>
    <w:rsid w:val="00080D85"/>
    <w:rsid w:val="000812A3"/>
    <w:rsid w:val="00084151"/>
    <w:rsid w:val="000858B3"/>
    <w:rsid w:val="00090A82"/>
    <w:rsid w:val="00090FBB"/>
    <w:rsid w:val="000925CC"/>
    <w:rsid w:val="000957CF"/>
    <w:rsid w:val="000970DD"/>
    <w:rsid w:val="000A0528"/>
    <w:rsid w:val="000A1940"/>
    <w:rsid w:val="000A1981"/>
    <w:rsid w:val="000A27ED"/>
    <w:rsid w:val="000A389B"/>
    <w:rsid w:val="000A3BB7"/>
    <w:rsid w:val="000A4730"/>
    <w:rsid w:val="000A660B"/>
    <w:rsid w:val="000B0B94"/>
    <w:rsid w:val="000B0FF6"/>
    <w:rsid w:val="000B15BA"/>
    <w:rsid w:val="000B26EA"/>
    <w:rsid w:val="000B2EE7"/>
    <w:rsid w:val="000B37AC"/>
    <w:rsid w:val="000B4C54"/>
    <w:rsid w:val="000B76A6"/>
    <w:rsid w:val="000C0C18"/>
    <w:rsid w:val="000C152C"/>
    <w:rsid w:val="000C1FE3"/>
    <w:rsid w:val="000C3646"/>
    <w:rsid w:val="000C6204"/>
    <w:rsid w:val="000C6D2A"/>
    <w:rsid w:val="000D40FD"/>
    <w:rsid w:val="000D647F"/>
    <w:rsid w:val="000E05B9"/>
    <w:rsid w:val="000E1B13"/>
    <w:rsid w:val="000E4E2A"/>
    <w:rsid w:val="000E7F53"/>
    <w:rsid w:val="0010294D"/>
    <w:rsid w:val="00102A85"/>
    <w:rsid w:val="00102C0C"/>
    <w:rsid w:val="00103155"/>
    <w:rsid w:val="001048DC"/>
    <w:rsid w:val="001054D9"/>
    <w:rsid w:val="00112018"/>
    <w:rsid w:val="00114AAA"/>
    <w:rsid w:val="00114EE9"/>
    <w:rsid w:val="00116906"/>
    <w:rsid w:val="001201D6"/>
    <w:rsid w:val="001218E1"/>
    <w:rsid w:val="00122276"/>
    <w:rsid w:val="00124CFC"/>
    <w:rsid w:val="00126E65"/>
    <w:rsid w:val="00127DFE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CAC"/>
    <w:rsid w:val="00145F79"/>
    <w:rsid w:val="0014707D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2CEB"/>
    <w:rsid w:val="00186596"/>
    <w:rsid w:val="001866AD"/>
    <w:rsid w:val="00191FF7"/>
    <w:rsid w:val="00192C7B"/>
    <w:rsid w:val="00194CF3"/>
    <w:rsid w:val="00195D7A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6DB"/>
    <w:rsid w:val="001C7926"/>
    <w:rsid w:val="001C7C3F"/>
    <w:rsid w:val="001D0DC1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15EA8"/>
    <w:rsid w:val="002232E2"/>
    <w:rsid w:val="00223750"/>
    <w:rsid w:val="0022454E"/>
    <w:rsid w:val="002248A3"/>
    <w:rsid w:val="00224A8F"/>
    <w:rsid w:val="00224C77"/>
    <w:rsid w:val="00225324"/>
    <w:rsid w:val="002257AB"/>
    <w:rsid w:val="00226CA0"/>
    <w:rsid w:val="00227E39"/>
    <w:rsid w:val="00233770"/>
    <w:rsid w:val="002374CF"/>
    <w:rsid w:val="00241C6C"/>
    <w:rsid w:val="00242A92"/>
    <w:rsid w:val="002447F6"/>
    <w:rsid w:val="00246A11"/>
    <w:rsid w:val="00252051"/>
    <w:rsid w:val="00254603"/>
    <w:rsid w:val="00255734"/>
    <w:rsid w:val="00256EDD"/>
    <w:rsid w:val="00257369"/>
    <w:rsid w:val="00257594"/>
    <w:rsid w:val="0026141D"/>
    <w:rsid w:val="00261B89"/>
    <w:rsid w:val="00261D3E"/>
    <w:rsid w:val="00263C86"/>
    <w:rsid w:val="0026568F"/>
    <w:rsid w:val="0026706B"/>
    <w:rsid w:val="002678AB"/>
    <w:rsid w:val="00271D38"/>
    <w:rsid w:val="00272E2B"/>
    <w:rsid w:val="00273503"/>
    <w:rsid w:val="00276EDC"/>
    <w:rsid w:val="002814D4"/>
    <w:rsid w:val="002837ED"/>
    <w:rsid w:val="00283E85"/>
    <w:rsid w:val="0029492E"/>
    <w:rsid w:val="002953C0"/>
    <w:rsid w:val="002A2237"/>
    <w:rsid w:val="002A2640"/>
    <w:rsid w:val="002A4CEF"/>
    <w:rsid w:val="002A5876"/>
    <w:rsid w:val="002A7F4E"/>
    <w:rsid w:val="002B6740"/>
    <w:rsid w:val="002C0CBA"/>
    <w:rsid w:val="002C185C"/>
    <w:rsid w:val="002C2F07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2B61"/>
    <w:rsid w:val="002F79CA"/>
    <w:rsid w:val="003000F2"/>
    <w:rsid w:val="00300746"/>
    <w:rsid w:val="00302515"/>
    <w:rsid w:val="00302B07"/>
    <w:rsid w:val="00305B92"/>
    <w:rsid w:val="00306103"/>
    <w:rsid w:val="003062AC"/>
    <w:rsid w:val="00307BEF"/>
    <w:rsid w:val="00310A34"/>
    <w:rsid w:val="0031370D"/>
    <w:rsid w:val="00313888"/>
    <w:rsid w:val="00313B93"/>
    <w:rsid w:val="00315240"/>
    <w:rsid w:val="0032032A"/>
    <w:rsid w:val="00320DC8"/>
    <w:rsid w:val="00322E11"/>
    <w:rsid w:val="003250C8"/>
    <w:rsid w:val="00325720"/>
    <w:rsid w:val="00327599"/>
    <w:rsid w:val="00330A77"/>
    <w:rsid w:val="00331D6C"/>
    <w:rsid w:val="0033364D"/>
    <w:rsid w:val="00333E3F"/>
    <w:rsid w:val="00333F61"/>
    <w:rsid w:val="00334999"/>
    <w:rsid w:val="0033501F"/>
    <w:rsid w:val="00341028"/>
    <w:rsid w:val="003429D7"/>
    <w:rsid w:val="00346DE4"/>
    <w:rsid w:val="003472FE"/>
    <w:rsid w:val="00350282"/>
    <w:rsid w:val="00351E47"/>
    <w:rsid w:val="00353E34"/>
    <w:rsid w:val="00354735"/>
    <w:rsid w:val="003548BD"/>
    <w:rsid w:val="00356CFA"/>
    <w:rsid w:val="003600E2"/>
    <w:rsid w:val="003613D9"/>
    <w:rsid w:val="00362C90"/>
    <w:rsid w:val="00364AEE"/>
    <w:rsid w:val="00365834"/>
    <w:rsid w:val="00366630"/>
    <w:rsid w:val="00366F45"/>
    <w:rsid w:val="00367880"/>
    <w:rsid w:val="00367A44"/>
    <w:rsid w:val="00367B10"/>
    <w:rsid w:val="003809D8"/>
    <w:rsid w:val="00382285"/>
    <w:rsid w:val="00382504"/>
    <w:rsid w:val="00383D3C"/>
    <w:rsid w:val="0038442C"/>
    <w:rsid w:val="00386C8E"/>
    <w:rsid w:val="00387243"/>
    <w:rsid w:val="00392B0F"/>
    <w:rsid w:val="00392B43"/>
    <w:rsid w:val="00392F4F"/>
    <w:rsid w:val="00394CB7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B13A9"/>
    <w:rsid w:val="003B6F73"/>
    <w:rsid w:val="003C294F"/>
    <w:rsid w:val="003C3360"/>
    <w:rsid w:val="003C48F1"/>
    <w:rsid w:val="003C4B19"/>
    <w:rsid w:val="003C5D02"/>
    <w:rsid w:val="003C659A"/>
    <w:rsid w:val="003C7514"/>
    <w:rsid w:val="003D1ED1"/>
    <w:rsid w:val="003D4FCB"/>
    <w:rsid w:val="003D716D"/>
    <w:rsid w:val="003E464A"/>
    <w:rsid w:val="003E5CB1"/>
    <w:rsid w:val="003E70A9"/>
    <w:rsid w:val="003E719D"/>
    <w:rsid w:val="003F0669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20A5"/>
    <w:rsid w:val="0041331B"/>
    <w:rsid w:val="00414CF9"/>
    <w:rsid w:val="00420580"/>
    <w:rsid w:val="00420644"/>
    <w:rsid w:val="00422FC5"/>
    <w:rsid w:val="00423457"/>
    <w:rsid w:val="004245B7"/>
    <w:rsid w:val="004256FC"/>
    <w:rsid w:val="004274C1"/>
    <w:rsid w:val="00427A12"/>
    <w:rsid w:val="00432D48"/>
    <w:rsid w:val="00436078"/>
    <w:rsid w:val="00436F25"/>
    <w:rsid w:val="004409ED"/>
    <w:rsid w:val="0044374E"/>
    <w:rsid w:val="0044434A"/>
    <w:rsid w:val="00445639"/>
    <w:rsid w:val="00446E5C"/>
    <w:rsid w:val="004501D1"/>
    <w:rsid w:val="00450BF3"/>
    <w:rsid w:val="0045165D"/>
    <w:rsid w:val="004519E7"/>
    <w:rsid w:val="004531C6"/>
    <w:rsid w:val="004538F2"/>
    <w:rsid w:val="00454238"/>
    <w:rsid w:val="00454ECA"/>
    <w:rsid w:val="00460E98"/>
    <w:rsid w:val="00460EBC"/>
    <w:rsid w:val="004617BB"/>
    <w:rsid w:val="00462A4F"/>
    <w:rsid w:val="004630E7"/>
    <w:rsid w:val="0046316E"/>
    <w:rsid w:val="004639B5"/>
    <w:rsid w:val="0047062C"/>
    <w:rsid w:val="00477ADD"/>
    <w:rsid w:val="00480630"/>
    <w:rsid w:val="00480774"/>
    <w:rsid w:val="004815D3"/>
    <w:rsid w:val="004825FF"/>
    <w:rsid w:val="00483B12"/>
    <w:rsid w:val="00484317"/>
    <w:rsid w:val="00484520"/>
    <w:rsid w:val="00485B52"/>
    <w:rsid w:val="00490F36"/>
    <w:rsid w:val="004934C5"/>
    <w:rsid w:val="00494A82"/>
    <w:rsid w:val="00494BF8"/>
    <w:rsid w:val="0049543B"/>
    <w:rsid w:val="00495613"/>
    <w:rsid w:val="0049585E"/>
    <w:rsid w:val="00497C66"/>
    <w:rsid w:val="004A1963"/>
    <w:rsid w:val="004A213C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52C0"/>
    <w:rsid w:val="004C5D14"/>
    <w:rsid w:val="004C6EE4"/>
    <w:rsid w:val="004D158B"/>
    <w:rsid w:val="004D17C9"/>
    <w:rsid w:val="004D4CCE"/>
    <w:rsid w:val="004D63E9"/>
    <w:rsid w:val="004E2748"/>
    <w:rsid w:val="004E3410"/>
    <w:rsid w:val="004E34F8"/>
    <w:rsid w:val="004E4827"/>
    <w:rsid w:val="004E5DD6"/>
    <w:rsid w:val="004E6C13"/>
    <w:rsid w:val="004E6D1D"/>
    <w:rsid w:val="004E7F7A"/>
    <w:rsid w:val="004F1DB6"/>
    <w:rsid w:val="004F31B5"/>
    <w:rsid w:val="004F4AC8"/>
    <w:rsid w:val="004F69EE"/>
    <w:rsid w:val="00502287"/>
    <w:rsid w:val="005038D7"/>
    <w:rsid w:val="005065B3"/>
    <w:rsid w:val="00506B7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133D"/>
    <w:rsid w:val="00522BE4"/>
    <w:rsid w:val="00524E07"/>
    <w:rsid w:val="00531804"/>
    <w:rsid w:val="005327E3"/>
    <w:rsid w:val="00532D41"/>
    <w:rsid w:val="00532DC9"/>
    <w:rsid w:val="00534E6E"/>
    <w:rsid w:val="00535003"/>
    <w:rsid w:val="00535B3B"/>
    <w:rsid w:val="0054161F"/>
    <w:rsid w:val="00541932"/>
    <w:rsid w:val="00542999"/>
    <w:rsid w:val="00543E69"/>
    <w:rsid w:val="00545BD7"/>
    <w:rsid w:val="00546BDE"/>
    <w:rsid w:val="00546FE9"/>
    <w:rsid w:val="0055188B"/>
    <w:rsid w:val="005522C9"/>
    <w:rsid w:val="00552CB7"/>
    <w:rsid w:val="0055564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96D74"/>
    <w:rsid w:val="005973E7"/>
    <w:rsid w:val="005A1915"/>
    <w:rsid w:val="005A3AF6"/>
    <w:rsid w:val="005A4EF6"/>
    <w:rsid w:val="005A5899"/>
    <w:rsid w:val="005A7D9C"/>
    <w:rsid w:val="005B3865"/>
    <w:rsid w:val="005B583B"/>
    <w:rsid w:val="005B588A"/>
    <w:rsid w:val="005C02F8"/>
    <w:rsid w:val="005C13F5"/>
    <w:rsid w:val="005C1C2E"/>
    <w:rsid w:val="005C2B74"/>
    <w:rsid w:val="005C52B4"/>
    <w:rsid w:val="005C74D9"/>
    <w:rsid w:val="005D3855"/>
    <w:rsid w:val="005D3E53"/>
    <w:rsid w:val="005D49B2"/>
    <w:rsid w:val="005D580D"/>
    <w:rsid w:val="005E109B"/>
    <w:rsid w:val="005E25BB"/>
    <w:rsid w:val="005E3921"/>
    <w:rsid w:val="005E7E16"/>
    <w:rsid w:val="005F248D"/>
    <w:rsid w:val="005F250D"/>
    <w:rsid w:val="005F3C52"/>
    <w:rsid w:val="005F51FC"/>
    <w:rsid w:val="005F53FF"/>
    <w:rsid w:val="005F73BE"/>
    <w:rsid w:val="00601FA4"/>
    <w:rsid w:val="0060403B"/>
    <w:rsid w:val="006042A2"/>
    <w:rsid w:val="006067E7"/>
    <w:rsid w:val="00606915"/>
    <w:rsid w:val="00607529"/>
    <w:rsid w:val="00607E94"/>
    <w:rsid w:val="0061554F"/>
    <w:rsid w:val="0062257E"/>
    <w:rsid w:val="00623033"/>
    <w:rsid w:val="006230E3"/>
    <w:rsid w:val="00631F41"/>
    <w:rsid w:val="00633F9C"/>
    <w:rsid w:val="006367FF"/>
    <w:rsid w:val="00642664"/>
    <w:rsid w:val="00644938"/>
    <w:rsid w:val="00645158"/>
    <w:rsid w:val="00645321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4B1"/>
    <w:rsid w:val="00672FAA"/>
    <w:rsid w:val="006739C2"/>
    <w:rsid w:val="0067561C"/>
    <w:rsid w:val="00676A72"/>
    <w:rsid w:val="00676D7F"/>
    <w:rsid w:val="00677CCB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29B2"/>
    <w:rsid w:val="00694955"/>
    <w:rsid w:val="006952AC"/>
    <w:rsid w:val="00696298"/>
    <w:rsid w:val="00697CEE"/>
    <w:rsid w:val="006A38F2"/>
    <w:rsid w:val="006A54E0"/>
    <w:rsid w:val="006B004E"/>
    <w:rsid w:val="006B1B9B"/>
    <w:rsid w:val="006B48EB"/>
    <w:rsid w:val="006B65EA"/>
    <w:rsid w:val="006B6D15"/>
    <w:rsid w:val="006C1399"/>
    <w:rsid w:val="006C3D0A"/>
    <w:rsid w:val="006C3D86"/>
    <w:rsid w:val="006C408B"/>
    <w:rsid w:val="006C4AB8"/>
    <w:rsid w:val="006C5B73"/>
    <w:rsid w:val="006D0804"/>
    <w:rsid w:val="006D2130"/>
    <w:rsid w:val="006D262F"/>
    <w:rsid w:val="006D2F13"/>
    <w:rsid w:val="006D4C80"/>
    <w:rsid w:val="006D7514"/>
    <w:rsid w:val="006E1765"/>
    <w:rsid w:val="006E2914"/>
    <w:rsid w:val="006E3411"/>
    <w:rsid w:val="006E500A"/>
    <w:rsid w:val="006E7876"/>
    <w:rsid w:val="006E797B"/>
    <w:rsid w:val="006E7E6C"/>
    <w:rsid w:val="006F02D0"/>
    <w:rsid w:val="006F2AD0"/>
    <w:rsid w:val="006F3079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2685B"/>
    <w:rsid w:val="007274E5"/>
    <w:rsid w:val="00727E97"/>
    <w:rsid w:val="007308DE"/>
    <w:rsid w:val="00730CDE"/>
    <w:rsid w:val="0073327C"/>
    <w:rsid w:val="00733CAF"/>
    <w:rsid w:val="00734D6E"/>
    <w:rsid w:val="007358E6"/>
    <w:rsid w:val="00737587"/>
    <w:rsid w:val="00744FF5"/>
    <w:rsid w:val="00746941"/>
    <w:rsid w:val="00746CC6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46D7"/>
    <w:rsid w:val="00767954"/>
    <w:rsid w:val="00767A53"/>
    <w:rsid w:val="00767F26"/>
    <w:rsid w:val="00770C2E"/>
    <w:rsid w:val="00774DE6"/>
    <w:rsid w:val="007763E7"/>
    <w:rsid w:val="00777472"/>
    <w:rsid w:val="0078061D"/>
    <w:rsid w:val="00780A2C"/>
    <w:rsid w:val="007813B0"/>
    <w:rsid w:val="007843F3"/>
    <w:rsid w:val="00784738"/>
    <w:rsid w:val="0078578D"/>
    <w:rsid w:val="007877E3"/>
    <w:rsid w:val="00787E16"/>
    <w:rsid w:val="00791CDB"/>
    <w:rsid w:val="00792EE6"/>
    <w:rsid w:val="00793775"/>
    <w:rsid w:val="0079444B"/>
    <w:rsid w:val="00795DFE"/>
    <w:rsid w:val="007A0335"/>
    <w:rsid w:val="007A7C26"/>
    <w:rsid w:val="007B21B2"/>
    <w:rsid w:val="007B5935"/>
    <w:rsid w:val="007C0CCF"/>
    <w:rsid w:val="007C2A56"/>
    <w:rsid w:val="007C4815"/>
    <w:rsid w:val="007C5677"/>
    <w:rsid w:val="007C62EE"/>
    <w:rsid w:val="007C73C6"/>
    <w:rsid w:val="007D29F5"/>
    <w:rsid w:val="007D2EDC"/>
    <w:rsid w:val="007D5D10"/>
    <w:rsid w:val="007E057F"/>
    <w:rsid w:val="007E08D6"/>
    <w:rsid w:val="007E1650"/>
    <w:rsid w:val="007E388B"/>
    <w:rsid w:val="007E6310"/>
    <w:rsid w:val="007F34EC"/>
    <w:rsid w:val="007F3A71"/>
    <w:rsid w:val="007F3FE7"/>
    <w:rsid w:val="007F4967"/>
    <w:rsid w:val="007F4FAE"/>
    <w:rsid w:val="007F76A1"/>
    <w:rsid w:val="007F7A95"/>
    <w:rsid w:val="00801BB2"/>
    <w:rsid w:val="00802C0B"/>
    <w:rsid w:val="00803828"/>
    <w:rsid w:val="008079C8"/>
    <w:rsid w:val="00807F68"/>
    <w:rsid w:val="00810A21"/>
    <w:rsid w:val="008115F9"/>
    <w:rsid w:val="00811F67"/>
    <w:rsid w:val="00812831"/>
    <w:rsid w:val="00813771"/>
    <w:rsid w:val="008168BB"/>
    <w:rsid w:val="00817606"/>
    <w:rsid w:val="008215CC"/>
    <w:rsid w:val="00822E62"/>
    <w:rsid w:val="00823981"/>
    <w:rsid w:val="00824F4A"/>
    <w:rsid w:val="00825EA0"/>
    <w:rsid w:val="00826C7F"/>
    <w:rsid w:val="008274CD"/>
    <w:rsid w:val="008344A7"/>
    <w:rsid w:val="00834CD9"/>
    <w:rsid w:val="008375EC"/>
    <w:rsid w:val="008409B8"/>
    <w:rsid w:val="00840E8D"/>
    <w:rsid w:val="00842E68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75D21"/>
    <w:rsid w:val="00892186"/>
    <w:rsid w:val="00896C0F"/>
    <w:rsid w:val="00897D37"/>
    <w:rsid w:val="008A0763"/>
    <w:rsid w:val="008A10C0"/>
    <w:rsid w:val="008A1345"/>
    <w:rsid w:val="008A27B1"/>
    <w:rsid w:val="008A41DF"/>
    <w:rsid w:val="008A58B3"/>
    <w:rsid w:val="008B11F9"/>
    <w:rsid w:val="008B3B91"/>
    <w:rsid w:val="008B504A"/>
    <w:rsid w:val="008B7131"/>
    <w:rsid w:val="008B76AB"/>
    <w:rsid w:val="008C0DDD"/>
    <w:rsid w:val="008C31E3"/>
    <w:rsid w:val="008C4D9D"/>
    <w:rsid w:val="008C5A0B"/>
    <w:rsid w:val="008C5EBB"/>
    <w:rsid w:val="008C6142"/>
    <w:rsid w:val="008C7516"/>
    <w:rsid w:val="008D1ABD"/>
    <w:rsid w:val="008D1FD5"/>
    <w:rsid w:val="008D38B4"/>
    <w:rsid w:val="008D5AC9"/>
    <w:rsid w:val="008D7041"/>
    <w:rsid w:val="008E26D6"/>
    <w:rsid w:val="008E400E"/>
    <w:rsid w:val="008E4166"/>
    <w:rsid w:val="008E5B27"/>
    <w:rsid w:val="008F0BFB"/>
    <w:rsid w:val="008F21F2"/>
    <w:rsid w:val="008F2E6F"/>
    <w:rsid w:val="008F5792"/>
    <w:rsid w:val="008F618A"/>
    <w:rsid w:val="00901EC6"/>
    <w:rsid w:val="009023E2"/>
    <w:rsid w:val="00902957"/>
    <w:rsid w:val="0090440F"/>
    <w:rsid w:val="00905168"/>
    <w:rsid w:val="009062BC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3590"/>
    <w:rsid w:val="00924745"/>
    <w:rsid w:val="00925FAA"/>
    <w:rsid w:val="00926A77"/>
    <w:rsid w:val="00930CC4"/>
    <w:rsid w:val="00930DBF"/>
    <w:rsid w:val="00936437"/>
    <w:rsid w:val="00937018"/>
    <w:rsid w:val="009370DA"/>
    <w:rsid w:val="00937E37"/>
    <w:rsid w:val="009427CB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63A"/>
    <w:rsid w:val="00963663"/>
    <w:rsid w:val="009640EC"/>
    <w:rsid w:val="009660DD"/>
    <w:rsid w:val="0096618C"/>
    <w:rsid w:val="009669EB"/>
    <w:rsid w:val="00966BB2"/>
    <w:rsid w:val="00966DD6"/>
    <w:rsid w:val="009829D9"/>
    <w:rsid w:val="00983423"/>
    <w:rsid w:val="00983D87"/>
    <w:rsid w:val="0098603A"/>
    <w:rsid w:val="009863C6"/>
    <w:rsid w:val="00990BF1"/>
    <w:rsid w:val="00990D72"/>
    <w:rsid w:val="009952C7"/>
    <w:rsid w:val="009970AA"/>
    <w:rsid w:val="009A0530"/>
    <w:rsid w:val="009A05A0"/>
    <w:rsid w:val="009A410D"/>
    <w:rsid w:val="009A4C9A"/>
    <w:rsid w:val="009A5616"/>
    <w:rsid w:val="009A63E0"/>
    <w:rsid w:val="009A72D7"/>
    <w:rsid w:val="009B10C5"/>
    <w:rsid w:val="009C0A20"/>
    <w:rsid w:val="009C2874"/>
    <w:rsid w:val="009C2904"/>
    <w:rsid w:val="009C390D"/>
    <w:rsid w:val="009C3C81"/>
    <w:rsid w:val="009C5089"/>
    <w:rsid w:val="009C58F9"/>
    <w:rsid w:val="009C6657"/>
    <w:rsid w:val="009C7250"/>
    <w:rsid w:val="009C7EB8"/>
    <w:rsid w:val="009D0427"/>
    <w:rsid w:val="009D0A67"/>
    <w:rsid w:val="009D0FB2"/>
    <w:rsid w:val="009D4D28"/>
    <w:rsid w:val="009D5F18"/>
    <w:rsid w:val="009D5F83"/>
    <w:rsid w:val="009D69CB"/>
    <w:rsid w:val="009D6C0A"/>
    <w:rsid w:val="009E13F4"/>
    <w:rsid w:val="009E1C8A"/>
    <w:rsid w:val="009E3C0C"/>
    <w:rsid w:val="009E68BC"/>
    <w:rsid w:val="009E6B1D"/>
    <w:rsid w:val="009F246A"/>
    <w:rsid w:val="009F3788"/>
    <w:rsid w:val="009F41F4"/>
    <w:rsid w:val="009F7330"/>
    <w:rsid w:val="00A01864"/>
    <w:rsid w:val="00A0223C"/>
    <w:rsid w:val="00A05579"/>
    <w:rsid w:val="00A05C0F"/>
    <w:rsid w:val="00A06B79"/>
    <w:rsid w:val="00A06C60"/>
    <w:rsid w:val="00A1134B"/>
    <w:rsid w:val="00A12029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33CD"/>
    <w:rsid w:val="00A3555A"/>
    <w:rsid w:val="00A36B36"/>
    <w:rsid w:val="00A3787E"/>
    <w:rsid w:val="00A4101C"/>
    <w:rsid w:val="00A410E8"/>
    <w:rsid w:val="00A424E2"/>
    <w:rsid w:val="00A431D6"/>
    <w:rsid w:val="00A45ED0"/>
    <w:rsid w:val="00A46A06"/>
    <w:rsid w:val="00A51249"/>
    <w:rsid w:val="00A51EF7"/>
    <w:rsid w:val="00A525D5"/>
    <w:rsid w:val="00A54DA7"/>
    <w:rsid w:val="00A578F5"/>
    <w:rsid w:val="00A6013A"/>
    <w:rsid w:val="00A62E79"/>
    <w:rsid w:val="00A71CB4"/>
    <w:rsid w:val="00A74A76"/>
    <w:rsid w:val="00A74B97"/>
    <w:rsid w:val="00A7645F"/>
    <w:rsid w:val="00A76A94"/>
    <w:rsid w:val="00A80F50"/>
    <w:rsid w:val="00A8102D"/>
    <w:rsid w:val="00A81BE2"/>
    <w:rsid w:val="00A82D18"/>
    <w:rsid w:val="00A840BC"/>
    <w:rsid w:val="00A85586"/>
    <w:rsid w:val="00A9175F"/>
    <w:rsid w:val="00A91FE0"/>
    <w:rsid w:val="00A94EA2"/>
    <w:rsid w:val="00A97F70"/>
    <w:rsid w:val="00AA4266"/>
    <w:rsid w:val="00AA7402"/>
    <w:rsid w:val="00AB058C"/>
    <w:rsid w:val="00AB2527"/>
    <w:rsid w:val="00AB5A8F"/>
    <w:rsid w:val="00AC11CD"/>
    <w:rsid w:val="00AC2D83"/>
    <w:rsid w:val="00AC4555"/>
    <w:rsid w:val="00AC4C9D"/>
    <w:rsid w:val="00AC5669"/>
    <w:rsid w:val="00AC6277"/>
    <w:rsid w:val="00AC754C"/>
    <w:rsid w:val="00AC780F"/>
    <w:rsid w:val="00AD34D0"/>
    <w:rsid w:val="00AD3D26"/>
    <w:rsid w:val="00AD55FC"/>
    <w:rsid w:val="00AD72B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1419"/>
    <w:rsid w:val="00AF2E5E"/>
    <w:rsid w:val="00AF364B"/>
    <w:rsid w:val="00AF4F4E"/>
    <w:rsid w:val="00AF6582"/>
    <w:rsid w:val="00B01A2A"/>
    <w:rsid w:val="00B02E5B"/>
    <w:rsid w:val="00B0402C"/>
    <w:rsid w:val="00B04961"/>
    <w:rsid w:val="00B04E14"/>
    <w:rsid w:val="00B110AA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4CA4"/>
    <w:rsid w:val="00B47146"/>
    <w:rsid w:val="00B52161"/>
    <w:rsid w:val="00B53B07"/>
    <w:rsid w:val="00B5465B"/>
    <w:rsid w:val="00B55B34"/>
    <w:rsid w:val="00B57C21"/>
    <w:rsid w:val="00B604FC"/>
    <w:rsid w:val="00B6181B"/>
    <w:rsid w:val="00B64E61"/>
    <w:rsid w:val="00B66F2C"/>
    <w:rsid w:val="00B673B3"/>
    <w:rsid w:val="00B71B9B"/>
    <w:rsid w:val="00B72784"/>
    <w:rsid w:val="00B736C3"/>
    <w:rsid w:val="00B73CB3"/>
    <w:rsid w:val="00B7612F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7C19"/>
    <w:rsid w:val="00B906F6"/>
    <w:rsid w:val="00B9086F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58A"/>
    <w:rsid w:val="00BB19B8"/>
    <w:rsid w:val="00BB2CBA"/>
    <w:rsid w:val="00BB7015"/>
    <w:rsid w:val="00BC077D"/>
    <w:rsid w:val="00BC4A55"/>
    <w:rsid w:val="00BC4AEA"/>
    <w:rsid w:val="00BD00E5"/>
    <w:rsid w:val="00BD1112"/>
    <w:rsid w:val="00BD2D8F"/>
    <w:rsid w:val="00BD7949"/>
    <w:rsid w:val="00BE087A"/>
    <w:rsid w:val="00BE0A7B"/>
    <w:rsid w:val="00BE28EE"/>
    <w:rsid w:val="00BE38A8"/>
    <w:rsid w:val="00BE6058"/>
    <w:rsid w:val="00BF15F1"/>
    <w:rsid w:val="00BF1BAE"/>
    <w:rsid w:val="00BF287F"/>
    <w:rsid w:val="00BF2A36"/>
    <w:rsid w:val="00BF3244"/>
    <w:rsid w:val="00BF353D"/>
    <w:rsid w:val="00BF78FD"/>
    <w:rsid w:val="00C015A6"/>
    <w:rsid w:val="00C0164D"/>
    <w:rsid w:val="00C02626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348A"/>
    <w:rsid w:val="00C451BB"/>
    <w:rsid w:val="00C452EE"/>
    <w:rsid w:val="00C51F8C"/>
    <w:rsid w:val="00C5533B"/>
    <w:rsid w:val="00C57F0E"/>
    <w:rsid w:val="00C6357F"/>
    <w:rsid w:val="00C64003"/>
    <w:rsid w:val="00C640EF"/>
    <w:rsid w:val="00C64DAB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810D6"/>
    <w:rsid w:val="00C82F0B"/>
    <w:rsid w:val="00C91637"/>
    <w:rsid w:val="00C9266C"/>
    <w:rsid w:val="00C97C1D"/>
    <w:rsid w:val="00CA152F"/>
    <w:rsid w:val="00CA4619"/>
    <w:rsid w:val="00CA4E25"/>
    <w:rsid w:val="00CB49E0"/>
    <w:rsid w:val="00CB6878"/>
    <w:rsid w:val="00CB6C60"/>
    <w:rsid w:val="00CC2C7F"/>
    <w:rsid w:val="00CC41E1"/>
    <w:rsid w:val="00CC43FF"/>
    <w:rsid w:val="00CC63D6"/>
    <w:rsid w:val="00CC7D03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D01"/>
    <w:rsid w:val="00CF3E72"/>
    <w:rsid w:val="00CF54DA"/>
    <w:rsid w:val="00D0269F"/>
    <w:rsid w:val="00D04517"/>
    <w:rsid w:val="00D0511E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4DF"/>
    <w:rsid w:val="00D52D85"/>
    <w:rsid w:val="00D53466"/>
    <w:rsid w:val="00D53879"/>
    <w:rsid w:val="00D56446"/>
    <w:rsid w:val="00D6108E"/>
    <w:rsid w:val="00D61235"/>
    <w:rsid w:val="00D627DB"/>
    <w:rsid w:val="00D62C30"/>
    <w:rsid w:val="00D62FF6"/>
    <w:rsid w:val="00D64008"/>
    <w:rsid w:val="00D66C5E"/>
    <w:rsid w:val="00D67073"/>
    <w:rsid w:val="00D74199"/>
    <w:rsid w:val="00D744B1"/>
    <w:rsid w:val="00D752BC"/>
    <w:rsid w:val="00D75890"/>
    <w:rsid w:val="00D763BF"/>
    <w:rsid w:val="00D7723B"/>
    <w:rsid w:val="00D77B5D"/>
    <w:rsid w:val="00D77E3D"/>
    <w:rsid w:val="00D80548"/>
    <w:rsid w:val="00D823C9"/>
    <w:rsid w:val="00D83340"/>
    <w:rsid w:val="00D838D5"/>
    <w:rsid w:val="00D84681"/>
    <w:rsid w:val="00D866B1"/>
    <w:rsid w:val="00D86DE0"/>
    <w:rsid w:val="00D87117"/>
    <w:rsid w:val="00D871CB"/>
    <w:rsid w:val="00D91670"/>
    <w:rsid w:val="00D91C0B"/>
    <w:rsid w:val="00D93276"/>
    <w:rsid w:val="00D93CF7"/>
    <w:rsid w:val="00D94877"/>
    <w:rsid w:val="00D96540"/>
    <w:rsid w:val="00DA3046"/>
    <w:rsid w:val="00DA509A"/>
    <w:rsid w:val="00DA7DDD"/>
    <w:rsid w:val="00DB17AA"/>
    <w:rsid w:val="00DB1E07"/>
    <w:rsid w:val="00DB1FC3"/>
    <w:rsid w:val="00DB210B"/>
    <w:rsid w:val="00DB2AC9"/>
    <w:rsid w:val="00DB394F"/>
    <w:rsid w:val="00DB3C30"/>
    <w:rsid w:val="00DB4875"/>
    <w:rsid w:val="00DB495A"/>
    <w:rsid w:val="00DB6B37"/>
    <w:rsid w:val="00DB72DA"/>
    <w:rsid w:val="00DB73AB"/>
    <w:rsid w:val="00DB7F36"/>
    <w:rsid w:val="00DC067B"/>
    <w:rsid w:val="00DC08B6"/>
    <w:rsid w:val="00DC2739"/>
    <w:rsid w:val="00DC3754"/>
    <w:rsid w:val="00DC6FCE"/>
    <w:rsid w:val="00DD0167"/>
    <w:rsid w:val="00DD2194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1B9F"/>
    <w:rsid w:val="00DF5D0D"/>
    <w:rsid w:val="00DF68C8"/>
    <w:rsid w:val="00E00090"/>
    <w:rsid w:val="00E0054D"/>
    <w:rsid w:val="00E110B9"/>
    <w:rsid w:val="00E11444"/>
    <w:rsid w:val="00E1313D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2042"/>
    <w:rsid w:val="00E333F5"/>
    <w:rsid w:val="00E359BD"/>
    <w:rsid w:val="00E35D31"/>
    <w:rsid w:val="00E3633F"/>
    <w:rsid w:val="00E376BD"/>
    <w:rsid w:val="00E40BB6"/>
    <w:rsid w:val="00E449A6"/>
    <w:rsid w:val="00E44E6C"/>
    <w:rsid w:val="00E45537"/>
    <w:rsid w:val="00E46519"/>
    <w:rsid w:val="00E47CE8"/>
    <w:rsid w:val="00E51A55"/>
    <w:rsid w:val="00E55C88"/>
    <w:rsid w:val="00E5600C"/>
    <w:rsid w:val="00E6178E"/>
    <w:rsid w:val="00E61DB6"/>
    <w:rsid w:val="00E61F45"/>
    <w:rsid w:val="00E6447A"/>
    <w:rsid w:val="00E65591"/>
    <w:rsid w:val="00E65AEE"/>
    <w:rsid w:val="00E70BF5"/>
    <w:rsid w:val="00E71170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6B7B"/>
    <w:rsid w:val="00ED2E9C"/>
    <w:rsid w:val="00ED4C88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F0084C"/>
    <w:rsid w:val="00F042DF"/>
    <w:rsid w:val="00F047F5"/>
    <w:rsid w:val="00F05931"/>
    <w:rsid w:val="00F05BE3"/>
    <w:rsid w:val="00F05C67"/>
    <w:rsid w:val="00F11020"/>
    <w:rsid w:val="00F1323B"/>
    <w:rsid w:val="00F13A98"/>
    <w:rsid w:val="00F21C6C"/>
    <w:rsid w:val="00F21EE8"/>
    <w:rsid w:val="00F226D3"/>
    <w:rsid w:val="00F237E1"/>
    <w:rsid w:val="00F26E45"/>
    <w:rsid w:val="00F26F8C"/>
    <w:rsid w:val="00F31F89"/>
    <w:rsid w:val="00F325B6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0F5F"/>
    <w:rsid w:val="00F53E1F"/>
    <w:rsid w:val="00F54288"/>
    <w:rsid w:val="00F55344"/>
    <w:rsid w:val="00F55409"/>
    <w:rsid w:val="00F575C2"/>
    <w:rsid w:val="00F60EA4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29F6"/>
    <w:rsid w:val="00F7713A"/>
    <w:rsid w:val="00F779FB"/>
    <w:rsid w:val="00F80B9A"/>
    <w:rsid w:val="00F81D19"/>
    <w:rsid w:val="00F84122"/>
    <w:rsid w:val="00F920EB"/>
    <w:rsid w:val="00F92BD6"/>
    <w:rsid w:val="00F957A1"/>
    <w:rsid w:val="00FA0A3C"/>
    <w:rsid w:val="00FA12D9"/>
    <w:rsid w:val="00FA1C7E"/>
    <w:rsid w:val="00FB1331"/>
    <w:rsid w:val="00FB2E1F"/>
    <w:rsid w:val="00FB4B65"/>
    <w:rsid w:val="00FB68C3"/>
    <w:rsid w:val="00FC0A58"/>
    <w:rsid w:val="00FC1440"/>
    <w:rsid w:val="00FC51CC"/>
    <w:rsid w:val="00FC7FCD"/>
    <w:rsid w:val="00FD0595"/>
    <w:rsid w:val="00FD1495"/>
    <w:rsid w:val="00FD24DC"/>
    <w:rsid w:val="00FD2552"/>
    <w:rsid w:val="00FD27EC"/>
    <w:rsid w:val="00FD77B3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3E5B6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uiPriority w:val="99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263C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2CEF55-1139-48B9-BEE1-6B82C3B14DD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7E9C1578-056B-4C04-8C77-7FA299B0AF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AB9325-A1C5-45BD-B65F-C7196B12E2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181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32</cp:revision>
  <cp:lastPrinted>2020-12-21T07:19:00Z</cp:lastPrinted>
  <dcterms:created xsi:type="dcterms:W3CDTF">2025-07-31T08:11:00Z</dcterms:created>
  <dcterms:modified xsi:type="dcterms:W3CDTF">2026-08-12T10:18:00Z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