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661D1975" w14:textId="77777777" w:rsidR="00913A2E" w:rsidRPr="00F94401" w:rsidRDefault="00913A2E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BA1E562" w14:textId="77777777" w:rsidR="00913A2E" w:rsidRPr="00F94401" w:rsidRDefault="00913A2E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1D70D616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8A0F4F" w:rsidRPr="008A0F4F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94401" w14:paraId="79FC6475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96F7C" w14:textId="19C23211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2923E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923EB" w:rsidRPr="002923EB">
              <w:rPr>
                <w:rFonts w:ascii="Calibri" w:hAnsi="Calibri" w:cs="Calibri"/>
                <w:sz w:val="20"/>
                <w:szCs w:val="20"/>
              </w:rPr>
              <w:t>bez ograniczeń zgodne z ustawą Prawo budowlane oraz posiadająca co najmniej 36-miesięczne doświadczenie w kierowaniu i nadzorowaniu w charakterze Kierownika budowy</w:t>
            </w:r>
            <w:r w:rsidR="00A7441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B96C362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D2708C" w14:textId="77777777" w:rsidR="00B06D98" w:rsidRPr="00B575AD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75AD">
              <w:rPr>
                <w:rFonts w:ascii="Calibri" w:hAnsi="Calibri" w:cs="Calibri"/>
                <w:b/>
                <w:bCs/>
                <w:sz w:val="20"/>
                <w:szCs w:val="20"/>
              </w:rPr>
              <w:t>Nr uprawnień ……………………..</w:t>
            </w:r>
          </w:p>
          <w:p w14:paraId="38166B0A" w14:textId="4E9C8A8C" w:rsidR="0014290E" w:rsidRPr="00457A34" w:rsidRDefault="0014290E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8C47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993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5D1B8" w14:textId="77777777" w:rsidR="00DF4CDD" w:rsidRDefault="00DF4CDD">
      <w:r>
        <w:separator/>
      </w:r>
    </w:p>
  </w:endnote>
  <w:endnote w:type="continuationSeparator" w:id="0">
    <w:p w14:paraId="36BE5E11" w14:textId="77777777" w:rsidR="00DF4CDD" w:rsidRDefault="00DF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13A2E" w:rsidRDefault="00722E12" w:rsidP="00722E12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0" w:name="_Hlk69027743"/>
    <w:r w:rsidRPr="00913A2E">
      <w:rPr>
        <w:rFonts w:ascii="Calibri" w:hAnsi="Calibri" w:cs="Calibri"/>
        <w:b/>
        <w:bCs/>
        <w:sz w:val="20"/>
        <w:szCs w:val="20"/>
      </w:rPr>
      <w:t>Dokument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musi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być podpisana kwalifikowanym podpisem elektronicznym lub podpisem zaufanym lub podpisem osobistym</w:t>
    </w:r>
    <w:r w:rsidRPr="00913A2E">
      <w:rPr>
        <w:rFonts w:ascii="Calibri" w:hAnsi="Calibri" w:cs="Calibri"/>
        <w:sz w:val="20"/>
        <w:szCs w:val="20"/>
      </w:rPr>
      <w:t>.</w:t>
    </w:r>
  </w:p>
  <w:bookmarkEnd w:id="0"/>
  <w:p w14:paraId="177E523B" w14:textId="77777777" w:rsidR="003F0785" w:rsidRPr="00913A2E" w:rsidRDefault="003F0785" w:rsidP="00722E12">
    <w:pPr>
      <w:pStyle w:val="Stopka"/>
      <w:rPr>
        <w:rFonts w:ascii="Calibri" w:hAnsi="Calibri" w:cs="Calibri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42FF" w14:textId="77777777" w:rsidR="00DF4CDD" w:rsidRDefault="00DF4CDD">
      <w:r>
        <w:separator/>
      </w:r>
    </w:p>
  </w:footnote>
  <w:footnote w:type="continuationSeparator" w:id="0">
    <w:p w14:paraId="33752DEA" w14:textId="77777777" w:rsidR="00DF4CDD" w:rsidRDefault="00DF4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286D" w14:textId="6FBE2D04" w:rsidR="00697514" w:rsidRPr="00697514" w:rsidRDefault="00697514" w:rsidP="00697514">
    <w:pPr>
      <w:pStyle w:val="Nagwek"/>
      <w:jc w:val="center"/>
      <w:rPr>
        <w:noProof/>
      </w:rPr>
    </w:pPr>
    <w:r w:rsidRPr="00697514">
      <w:rPr>
        <w:noProof/>
      </w:rPr>
      <w:drawing>
        <wp:inline distT="0" distB="0" distL="0" distR="0" wp14:anchorId="034C5D88" wp14:editId="76C49CBE">
          <wp:extent cx="4895850" cy="447675"/>
          <wp:effectExtent l="0" t="0" r="0" b="9525"/>
          <wp:docPr id="126424890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7514">
      <w:rPr>
        <w:noProof/>
      </w:rPr>
      <w:drawing>
        <wp:inline distT="0" distB="0" distL="0" distR="0" wp14:anchorId="23ACD4D1" wp14:editId="090560FA">
          <wp:extent cx="495300" cy="495300"/>
          <wp:effectExtent l="0" t="0" r="0" b="0"/>
          <wp:docPr id="35652785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02E2EA" w14:textId="77777777" w:rsidR="009B0046" w:rsidRDefault="009B0046" w:rsidP="009B0046">
    <w:pPr>
      <w:pStyle w:val="Nagwek"/>
      <w:rPr>
        <w:rFonts w:asciiTheme="minorHAnsi" w:hAnsiTheme="minorHAnsi" w:cstheme="minorHAnsi"/>
        <w:sz w:val="18"/>
        <w:szCs w:val="18"/>
      </w:rPr>
    </w:pPr>
  </w:p>
  <w:p w14:paraId="26C8012D" w14:textId="77777777" w:rsidR="009B0046" w:rsidRDefault="009B0046" w:rsidP="009B004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  <w:p w14:paraId="30C784E6" w14:textId="77777777" w:rsidR="003F0785" w:rsidRPr="009B0046" w:rsidRDefault="003F0785" w:rsidP="009B00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16968977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3B20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2CEB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1B0"/>
    <w:rsid w:val="002814D4"/>
    <w:rsid w:val="002837ED"/>
    <w:rsid w:val="0028785C"/>
    <w:rsid w:val="00290306"/>
    <w:rsid w:val="002923EB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6E83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1AEE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6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020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204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514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55FE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556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401"/>
    <w:rsid w:val="008674E4"/>
    <w:rsid w:val="00870445"/>
    <w:rsid w:val="00872C40"/>
    <w:rsid w:val="00872D84"/>
    <w:rsid w:val="0087454E"/>
    <w:rsid w:val="00876906"/>
    <w:rsid w:val="00877DED"/>
    <w:rsid w:val="008800EF"/>
    <w:rsid w:val="008875A2"/>
    <w:rsid w:val="00892186"/>
    <w:rsid w:val="00896895"/>
    <w:rsid w:val="00896C0F"/>
    <w:rsid w:val="008A024D"/>
    <w:rsid w:val="008A0763"/>
    <w:rsid w:val="008A0F4F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3A2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48AA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0046"/>
    <w:rsid w:val="009B4E9E"/>
    <w:rsid w:val="009B55A4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61A0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1D02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5AD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086F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D01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4CDD"/>
    <w:rsid w:val="00DF5D0D"/>
    <w:rsid w:val="00DF68C8"/>
    <w:rsid w:val="00DF733B"/>
    <w:rsid w:val="00E00090"/>
    <w:rsid w:val="00E01CAB"/>
    <w:rsid w:val="00E026B6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B4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1E6"/>
    <w:rsid w:val="00FD5CB9"/>
    <w:rsid w:val="00FD77B3"/>
    <w:rsid w:val="00FE39AD"/>
    <w:rsid w:val="00FE3D47"/>
    <w:rsid w:val="00FE4CFE"/>
    <w:rsid w:val="00FE7256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57</cp:revision>
  <cp:lastPrinted>2020-12-21T07:11:00Z</cp:lastPrinted>
  <dcterms:created xsi:type="dcterms:W3CDTF">2022-03-21T09:55:00Z</dcterms:created>
  <dcterms:modified xsi:type="dcterms:W3CDTF">2026-08-12T09:57:00Z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