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6337D588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E376BD">
        <w:rPr>
          <w:rFonts w:ascii="Calibri" w:hAnsi="Calibri" w:cs="Calibri"/>
          <w:sz w:val="20"/>
          <w:szCs w:val="20"/>
        </w:rPr>
        <w:t xml:space="preserve">6 </w:t>
      </w:r>
      <w:r w:rsidRPr="005D580D">
        <w:rPr>
          <w:rFonts w:ascii="Calibri" w:hAnsi="Calibri" w:cs="Calibri"/>
          <w:sz w:val="20"/>
          <w:szCs w:val="20"/>
        </w:rPr>
        <w:t>r.</w:t>
      </w:r>
    </w:p>
    <w:p w14:paraId="1D52BCBE" w14:textId="77777777" w:rsidR="009E1C8A" w:rsidRPr="00E376B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</w:t>
      </w:r>
      <w:r w:rsidR="009E1C8A" w:rsidRPr="00E376BD">
        <w:rPr>
          <w:rFonts w:ascii="Calibri" w:eastAsia="Batang" w:hAnsi="Calibri" w:cs="Calibri"/>
          <w:i/>
          <w:sz w:val="18"/>
          <w:szCs w:val="18"/>
        </w:rPr>
        <w:t>Wykonawcy)</w:t>
      </w:r>
    </w:p>
    <w:p w14:paraId="0A1F7522" w14:textId="77777777" w:rsidR="00DA509A" w:rsidRPr="00E376BD" w:rsidRDefault="00DA509A" w:rsidP="00DA509A">
      <w:pPr>
        <w:rPr>
          <w:rFonts w:ascii="Calibri" w:hAnsi="Calibri" w:cs="Calibri"/>
          <w:sz w:val="20"/>
          <w:szCs w:val="20"/>
        </w:rPr>
      </w:pPr>
    </w:p>
    <w:p w14:paraId="73DD3DFD" w14:textId="434C5601" w:rsidR="00EC6B7B" w:rsidRPr="00E376BD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E376BD">
        <w:rPr>
          <w:rFonts w:ascii="Calibri" w:hAnsi="Calibri" w:cs="Calibri"/>
          <w:b/>
          <w:sz w:val="20"/>
          <w:szCs w:val="20"/>
        </w:rPr>
        <w:t xml:space="preserve">WYKAZ WYKONANYCH  ROBÓT BUDOWLANYCH W CIĄGU OSTATNICH </w:t>
      </w:r>
      <w:r w:rsidR="00E376BD" w:rsidRPr="00E376BD">
        <w:rPr>
          <w:rFonts w:ascii="Calibri" w:hAnsi="Calibri" w:cs="Calibri"/>
          <w:b/>
          <w:sz w:val="20"/>
          <w:szCs w:val="20"/>
        </w:rPr>
        <w:t>5</w:t>
      </w:r>
      <w:r w:rsidRPr="00E376BD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7777777" w:rsidR="00CB6878" w:rsidRPr="00E376BD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E376B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03852EA2" w:rsidR="0078061D" w:rsidRPr="005D580D" w:rsidRDefault="00E71170" w:rsidP="008F618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DF1B9F" w:rsidRPr="00DF1B9F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Pr="00B22DC0">
        <w:rPr>
          <w:rFonts w:ascii="Calibri" w:hAnsi="Calibri" w:cs="Calibri"/>
          <w:b/>
          <w:sz w:val="20"/>
          <w:szCs w:val="20"/>
        </w:rPr>
        <w:t>”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Pr="005D580D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AF364B">
        <w:trPr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F618A" w:rsidRPr="005D580D" w14:paraId="795877F4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E635C3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7A0731" w14:textId="77777777" w:rsid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4ED90B3" w14:textId="73AA6F3A" w:rsidR="008F618A" w:rsidRP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4D1270C6" w:rsidR="000D647F" w:rsidRPr="005D580D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</w:t>
            </w:r>
            <w:r w:rsidR="006F2AD0" w:rsidRPr="006F2AD0">
              <w:rPr>
                <w:rFonts w:ascii="Calibri" w:hAnsi="Calibri" w:cs="Calibri"/>
                <w:bCs/>
                <w:sz w:val="20"/>
                <w:szCs w:val="20"/>
              </w:rPr>
              <w:t>której zakresem było wykonanie lub budowa lub przebudowa lub montaż fontanny wraz z niezbędną infrastrukturą techniczną</w:t>
            </w:r>
            <w:r w:rsidR="00905168"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644C7BEC" w14:textId="77777777" w:rsidR="00905168" w:rsidRDefault="00905168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E736E0" w14:textId="61285B89" w:rsidR="00645321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 w:rsidR="00905168"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E215A5F" w14:textId="76804D17" w:rsidR="00AF364B" w:rsidRPr="007E057F" w:rsidRDefault="00AF364B" w:rsidP="00045217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375BA443" w14:textId="77777777" w:rsidR="004256FC" w:rsidRDefault="004256FC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252FD719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9C3C8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47" w:right="1134" w:bottom="851" w:left="1134" w:header="99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5A21E" w14:textId="77777777" w:rsidR="00A94EA2" w:rsidRDefault="00A94EA2">
      <w:r>
        <w:separator/>
      </w:r>
    </w:p>
  </w:endnote>
  <w:endnote w:type="continuationSeparator" w:id="0">
    <w:p w14:paraId="6380F435" w14:textId="77777777" w:rsidR="00A94EA2" w:rsidRDefault="00A9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  <w:lang w:val="pl-PL" w:eastAsia="pl-PL"/>
      </w:rPr>
      <w:id w:val="-1290672318"/>
      <w:docPartObj>
        <w:docPartGallery w:val="Page Numbers (Bottom of Page)"/>
        <w:docPartUnique/>
      </w:docPartObj>
    </w:sdtPr>
    <w:sdtEndPr/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109A1A81" w14:textId="4D3345D3" w:rsidR="00645321" w:rsidRPr="00FD1495" w:rsidRDefault="00645321" w:rsidP="009C3C8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EndPr/>
    <w:sdtContent>
      <w:p w14:paraId="3296E90B" w14:textId="3F0BF38E" w:rsidR="00263C86" w:rsidRDefault="00263C86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9BEBDAA" w14:textId="085B534A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0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A94EA2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AD459" w14:textId="77777777" w:rsidR="00A94EA2" w:rsidRDefault="00A94EA2">
      <w:r>
        <w:separator/>
      </w:r>
    </w:p>
  </w:footnote>
  <w:footnote w:type="continuationSeparator" w:id="0">
    <w:p w14:paraId="11987831" w14:textId="77777777" w:rsidR="00A94EA2" w:rsidRDefault="00A94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60CF1" w14:textId="04E3A112" w:rsidR="00D524DF" w:rsidRPr="00D524DF" w:rsidRDefault="00D524DF" w:rsidP="00D524DF">
    <w:pPr>
      <w:pStyle w:val="Nagwek"/>
      <w:jc w:val="center"/>
      <w:rPr>
        <w:rFonts w:asciiTheme="minorHAnsi" w:hAnsiTheme="minorHAnsi" w:cstheme="minorHAnsi"/>
        <w:sz w:val="18"/>
        <w:szCs w:val="18"/>
        <w:lang w:val="pl-PL"/>
      </w:rPr>
    </w:pPr>
    <w:r w:rsidRPr="00D524DF">
      <w:rPr>
        <w:rFonts w:asciiTheme="minorHAnsi" w:hAnsiTheme="minorHAnsi" w:cstheme="minorHAnsi"/>
        <w:sz w:val="18"/>
        <w:szCs w:val="18"/>
        <w:lang w:val="pl-PL"/>
      </w:rPr>
      <w:drawing>
        <wp:inline distT="0" distB="0" distL="0" distR="0" wp14:anchorId="0EA7F00E" wp14:editId="39B58CB4">
          <wp:extent cx="4895850" cy="447675"/>
          <wp:effectExtent l="0" t="0" r="0" b="9525"/>
          <wp:docPr id="5262889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524DF">
      <w:rPr>
        <w:rFonts w:asciiTheme="minorHAnsi" w:hAnsiTheme="minorHAnsi" w:cstheme="minorHAnsi"/>
        <w:sz w:val="18"/>
        <w:szCs w:val="18"/>
        <w:lang w:val="pl-PL"/>
      </w:rPr>
      <w:drawing>
        <wp:inline distT="0" distB="0" distL="0" distR="0" wp14:anchorId="5BB0FF7C" wp14:editId="55D6B720">
          <wp:extent cx="495300" cy="495300"/>
          <wp:effectExtent l="0" t="0" r="0" b="0"/>
          <wp:docPr id="111872401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F0E69" w14:textId="77777777" w:rsidR="002C2F07" w:rsidRDefault="002C2F07" w:rsidP="002C2F07">
    <w:pPr>
      <w:pStyle w:val="Nagwek"/>
      <w:rPr>
        <w:rFonts w:asciiTheme="minorHAnsi" w:hAnsiTheme="minorHAnsi" w:cstheme="minorHAnsi"/>
        <w:sz w:val="18"/>
        <w:szCs w:val="18"/>
      </w:rPr>
    </w:pPr>
  </w:p>
  <w:p w14:paraId="4B98CB01" w14:textId="77777777" w:rsidR="002C2F07" w:rsidRDefault="002C2F07" w:rsidP="002C2F07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  <w:p w14:paraId="6D67538D" w14:textId="77777777" w:rsidR="000C6D2A" w:rsidRPr="002C2F07" w:rsidRDefault="000C6D2A" w:rsidP="002C2F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14A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279B92B" wp14:editId="2A83C053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1635300652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245FBD" w14:textId="77777777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63AE5AEA" w14:textId="77777777" w:rsidR="00C02626" w:rsidRPr="006E1765" w:rsidRDefault="00C02626" w:rsidP="006E17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5217"/>
    <w:rsid w:val="000452FB"/>
    <w:rsid w:val="00047EF2"/>
    <w:rsid w:val="00050A0D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4730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27DFE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2CEB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54E"/>
    <w:rsid w:val="002248A3"/>
    <w:rsid w:val="00224A8F"/>
    <w:rsid w:val="00224C77"/>
    <w:rsid w:val="00225324"/>
    <w:rsid w:val="002257AB"/>
    <w:rsid w:val="00226CA0"/>
    <w:rsid w:val="00227E39"/>
    <w:rsid w:val="00233770"/>
    <w:rsid w:val="002374CF"/>
    <w:rsid w:val="00241C6C"/>
    <w:rsid w:val="00242A92"/>
    <w:rsid w:val="002447F6"/>
    <w:rsid w:val="00246A11"/>
    <w:rsid w:val="00252051"/>
    <w:rsid w:val="00254603"/>
    <w:rsid w:val="00255734"/>
    <w:rsid w:val="00256EDD"/>
    <w:rsid w:val="00257369"/>
    <w:rsid w:val="00257594"/>
    <w:rsid w:val="0026141D"/>
    <w:rsid w:val="00261B89"/>
    <w:rsid w:val="00261D3E"/>
    <w:rsid w:val="00263C86"/>
    <w:rsid w:val="0026568F"/>
    <w:rsid w:val="0026706B"/>
    <w:rsid w:val="002678AB"/>
    <w:rsid w:val="00271D38"/>
    <w:rsid w:val="00272E2B"/>
    <w:rsid w:val="00273503"/>
    <w:rsid w:val="00276EDC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2F07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5CB1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20A5"/>
    <w:rsid w:val="0041331B"/>
    <w:rsid w:val="00414CF9"/>
    <w:rsid w:val="00420580"/>
    <w:rsid w:val="00420644"/>
    <w:rsid w:val="00422FC5"/>
    <w:rsid w:val="00423457"/>
    <w:rsid w:val="004245B7"/>
    <w:rsid w:val="004256FC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5C"/>
    <w:rsid w:val="004501D1"/>
    <w:rsid w:val="00450BF3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97C66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58B"/>
    <w:rsid w:val="004D17C9"/>
    <w:rsid w:val="004D4CCE"/>
    <w:rsid w:val="004D63E9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4AC8"/>
    <w:rsid w:val="004F69EE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3E69"/>
    <w:rsid w:val="00545BD7"/>
    <w:rsid w:val="00546BDE"/>
    <w:rsid w:val="00546FE9"/>
    <w:rsid w:val="0055188B"/>
    <w:rsid w:val="005522C9"/>
    <w:rsid w:val="00552CB7"/>
    <w:rsid w:val="0055564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3865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E7E16"/>
    <w:rsid w:val="005F248D"/>
    <w:rsid w:val="005F250D"/>
    <w:rsid w:val="005F3C52"/>
    <w:rsid w:val="005F51FC"/>
    <w:rsid w:val="005F53FF"/>
    <w:rsid w:val="005F73BE"/>
    <w:rsid w:val="00601FA4"/>
    <w:rsid w:val="0060403B"/>
    <w:rsid w:val="006042A2"/>
    <w:rsid w:val="006067E7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76D7F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9B2"/>
    <w:rsid w:val="00694955"/>
    <w:rsid w:val="006952AC"/>
    <w:rsid w:val="00696298"/>
    <w:rsid w:val="00697CEE"/>
    <w:rsid w:val="006A38F2"/>
    <w:rsid w:val="006A54E0"/>
    <w:rsid w:val="006B004E"/>
    <w:rsid w:val="006B1B9B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1765"/>
    <w:rsid w:val="006E2914"/>
    <w:rsid w:val="006E3411"/>
    <w:rsid w:val="006E500A"/>
    <w:rsid w:val="006E7876"/>
    <w:rsid w:val="006E797B"/>
    <w:rsid w:val="006E7E6C"/>
    <w:rsid w:val="006F02D0"/>
    <w:rsid w:val="006F2A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941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2A56"/>
    <w:rsid w:val="007C4815"/>
    <w:rsid w:val="007C5677"/>
    <w:rsid w:val="007C62EE"/>
    <w:rsid w:val="007C73C6"/>
    <w:rsid w:val="007D29F5"/>
    <w:rsid w:val="007D2EDC"/>
    <w:rsid w:val="007D5D10"/>
    <w:rsid w:val="007E057F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B76AB"/>
    <w:rsid w:val="008C0DDD"/>
    <w:rsid w:val="008C31E3"/>
    <w:rsid w:val="008C4D9D"/>
    <w:rsid w:val="008C5A0B"/>
    <w:rsid w:val="008C5EBB"/>
    <w:rsid w:val="008C6142"/>
    <w:rsid w:val="008C7516"/>
    <w:rsid w:val="008D1ABD"/>
    <w:rsid w:val="008D1FD5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5168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40EC"/>
    <w:rsid w:val="009660DD"/>
    <w:rsid w:val="0096618C"/>
    <w:rsid w:val="009669EB"/>
    <w:rsid w:val="00966BB2"/>
    <w:rsid w:val="00966DD6"/>
    <w:rsid w:val="009829D9"/>
    <w:rsid w:val="00983423"/>
    <w:rsid w:val="00983D87"/>
    <w:rsid w:val="0098603A"/>
    <w:rsid w:val="009863C6"/>
    <w:rsid w:val="00990BF1"/>
    <w:rsid w:val="00990D72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3C81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33CD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76A94"/>
    <w:rsid w:val="00A8102D"/>
    <w:rsid w:val="00A81BE2"/>
    <w:rsid w:val="00A82D18"/>
    <w:rsid w:val="00A840BC"/>
    <w:rsid w:val="00A85586"/>
    <w:rsid w:val="00A9175F"/>
    <w:rsid w:val="00A91FE0"/>
    <w:rsid w:val="00A94EA2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364B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086F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D01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4DF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6B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495A"/>
    <w:rsid w:val="00DB6B37"/>
    <w:rsid w:val="00DB72DA"/>
    <w:rsid w:val="00DB73AB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1B9F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376BD"/>
    <w:rsid w:val="00E40BB6"/>
    <w:rsid w:val="00E449A6"/>
    <w:rsid w:val="00E44E6C"/>
    <w:rsid w:val="00E45537"/>
    <w:rsid w:val="00E46519"/>
    <w:rsid w:val="00E47CE8"/>
    <w:rsid w:val="00E51A55"/>
    <w:rsid w:val="00E55C88"/>
    <w:rsid w:val="00E5600C"/>
    <w:rsid w:val="00E6178E"/>
    <w:rsid w:val="00E61DB6"/>
    <w:rsid w:val="00E61F45"/>
    <w:rsid w:val="00E6447A"/>
    <w:rsid w:val="00E65591"/>
    <w:rsid w:val="00E70BF5"/>
    <w:rsid w:val="00E7117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75C2"/>
    <w:rsid w:val="00F60EA4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C0A58"/>
    <w:rsid w:val="00FC1440"/>
    <w:rsid w:val="00FC51CC"/>
    <w:rsid w:val="00FC7FCD"/>
    <w:rsid w:val="00FD0595"/>
    <w:rsid w:val="00FD14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263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AB9325-A1C5-45BD-B65F-C7196B12E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28</cp:revision>
  <cp:lastPrinted>2020-12-21T07:19:00Z</cp:lastPrinted>
  <dcterms:created xsi:type="dcterms:W3CDTF">2025-07-31T08:11:00Z</dcterms:created>
  <dcterms:modified xsi:type="dcterms:W3CDTF">2026-08-11T12:01:00Z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