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2B1184D1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CC224E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0802B075" w:rsidR="00F141E3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</w:p>
    <w:p w14:paraId="0FF8A375" w14:textId="77777777" w:rsidR="00D3759E" w:rsidRDefault="00D3759E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bookmarkStart w:id="0" w:name="_Hlk210208398"/>
      <w:bookmarkStart w:id="1" w:name="_Hlk92794999"/>
    </w:p>
    <w:bookmarkEnd w:id="0"/>
    <w:p w14:paraId="351E64D6" w14:textId="2920145E" w:rsidR="00CC224E" w:rsidRPr="0083018F" w:rsidRDefault="00B358BD" w:rsidP="000E03A8">
      <w:pPr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 w:rsidRPr="00B358BD">
        <w:rPr>
          <w:rFonts w:ascii="Cambria" w:hAnsi="Cambria"/>
          <w:b/>
          <w:sz w:val="20"/>
          <w:szCs w:val="20"/>
        </w:rPr>
        <w:t xml:space="preserve">„Termomodernizacja przedszkola gminnego wraz z budynkiem mieszkalnym w Pełczyskach w systemie zaprojektuj i wybuduj, oraz adaptacja części przedszkola na funkcję </w:t>
      </w:r>
      <w:proofErr w:type="gramStart"/>
      <w:r w:rsidRPr="00B358BD">
        <w:rPr>
          <w:rFonts w:ascii="Cambria" w:hAnsi="Cambria"/>
          <w:b/>
          <w:sz w:val="20"/>
          <w:szCs w:val="20"/>
        </w:rPr>
        <w:t>gastronomii”</w:t>
      </w:r>
      <w:r w:rsidR="00055712">
        <w:rPr>
          <w:rFonts w:ascii="Cambria" w:hAnsi="Cambria"/>
          <w:b/>
          <w:sz w:val="20"/>
          <w:szCs w:val="20"/>
        </w:rPr>
        <w:t>-</w:t>
      </w:r>
      <w:proofErr w:type="spellStart"/>
      <w:proofErr w:type="gramEnd"/>
      <w:r w:rsidR="00055712">
        <w:rPr>
          <w:rFonts w:ascii="Cambria" w:hAnsi="Cambria"/>
          <w:b/>
          <w:sz w:val="20"/>
          <w:szCs w:val="20"/>
        </w:rPr>
        <w:t>powt</w:t>
      </w:r>
      <w:proofErr w:type="spellEnd"/>
      <w:r w:rsidR="00055712">
        <w:rPr>
          <w:rFonts w:ascii="Cambria" w:hAnsi="Cambria"/>
          <w:b/>
          <w:sz w:val="20"/>
          <w:szCs w:val="20"/>
        </w:rPr>
        <w:t>.</w:t>
      </w:r>
    </w:p>
    <w:p w14:paraId="4FADEA3D" w14:textId="77777777" w:rsidR="00D3759E" w:rsidRPr="0083018F" w:rsidRDefault="00D3759E" w:rsidP="00CC224E">
      <w:pPr>
        <w:shd w:val="clear" w:color="auto" w:fill="D9D9D9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</w:p>
    <w:bookmarkEnd w:id="1"/>
    <w:p w14:paraId="0A2F7483" w14:textId="77777777" w:rsidR="00F05A21" w:rsidRPr="0017113D" w:rsidRDefault="00F05A21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400"/>
      </w:tblGrid>
      <w:tr w:rsidR="0032655D" w:rsidRPr="00940ADF" w14:paraId="1C6CE486" w14:textId="77777777" w:rsidTr="00D3759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D3759E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7A1AFB28" w:rsidR="00CD1626" w:rsidRPr="00834AD9" w:rsidRDefault="00CD162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B47CAB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</w:t>
            </w:r>
            <w:r w:rsidR="004E1A63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w </w:t>
            </w:r>
            <w:r w:rsidR="004E1A63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>specjalności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konstrukcyjno-budowlanej</w:t>
            </w:r>
            <w:r w:rsidR="00834AD9"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oraz 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>doświadczenie</w:t>
            </w:r>
            <w:r w:rsidR="00834AD9"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jako kierownik budowy lub kierownik robót</w:t>
            </w:r>
            <w:r w:rsidR="00834AD9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834AD9"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na co najmniej jednej inwestycji </w:t>
            </w:r>
            <w:r w:rsidR="00834AD9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(od rozpoczęcia do zakończenia inwestycji) </w:t>
            </w:r>
            <w:r w:rsidR="000E03A8" w:rsidRPr="000E03A8">
              <w:rPr>
                <w:rFonts w:ascii="Cambria" w:eastAsia="Calibri" w:hAnsi="Cambria"/>
                <w:bCs/>
                <w:sz w:val="18"/>
                <w:szCs w:val="18"/>
              </w:rPr>
              <w:t xml:space="preserve">związaną </w:t>
            </w:r>
            <w:r w:rsidR="000E03A8" w:rsidRPr="000E03A8">
              <w:rPr>
                <w:rFonts w:ascii="Cambria" w:eastAsia="Calibri" w:hAnsi="Cambria"/>
                <w:b/>
                <w:bCs/>
                <w:sz w:val="18"/>
                <w:szCs w:val="18"/>
              </w:rPr>
              <w:t>z budową lub przebudową lub rozbudową lub modernizacją lub termomodernizacją budynku/ów</w:t>
            </w:r>
            <w:r w:rsidR="000E03A8" w:rsidRPr="000E03A8">
              <w:rPr>
                <w:rFonts w:ascii="Cambria" w:eastAsia="Calibri" w:hAnsi="Cambria"/>
                <w:bCs/>
                <w:sz w:val="18"/>
                <w:szCs w:val="18"/>
              </w:rPr>
              <w:t xml:space="preserve"> zrealizowaną w formule „zaprojektuj i wybuduj” lub „wybuduj”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o </w:t>
            </w:r>
            <w:r w:rsidR="00834AD9" w:rsidRPr="00834AD9">
              <w:rPr>
                <w:rFonts w:ascii="Cambria" w:hAnsi="Cambria" w:cs="Arial"/>
                <w:bCs/>
                <w:sz w:val="18"/>
                <w:szCs w:val="18"/>
              </w:rPr>
              <w:t xml:space="preserve">wartości robót minimum </w:t>
            </w:r>
            <w:r w:rsidR="004E1A63">
              <w:rPr>
                <w:rFonts w:ascii="Cambria" w:hAnsi="Cambria" w:cs="Arial"/>
                <w:b/>
                <w:bCs/>
                <w:sz w:val="18"/>
                <w:szCs w:val="18"/>
              </w:rPr>
              <w:t>8</w:t>
            </w:r>
            <w:r w:rsidR="00CC224E">
              <w:rPr>
                <w:rFonts w:ascii="Cambria" w:hAnsi="Cambria" w:cs="Arial"/>
                <w:b/>
                <w:bCs/>
                <w:sz w:val="18"/>
                <w:szCs w:val="18"/>
              </w:rPr>
              <w:t>00</w:t>
            </w:r>
            <w:r w:rsidR="00834AD9" w:rsidRPr="00AF3CB5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000,00 zł brutto</w:t>
            </w:r>
            <w:r w:rsidR="00834AD9" w:rsidRPr="00AF3CB5">
              <w:rPr>
                <w:rFonts w:ascii="Cambria" w:eastAsia="Calibri" w:hAnsi="Cambria"/>
                <w:b/>
                <w:bCs/>
                <w:sz w:val="18"/>
                <w:szCs w:val="18"/>
              </w:rPr>
              <w:t>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</w:t>
            </w:r>
            <w:proofErr w:type="gramStart"/>
            <w:r w:rsidRPr="00091FCF">
              <w:rPr>
                <w:rFonts w:ascii="Cambria" w:hAnsi="Cambria"/>
                <w:b/>
                <w:sz w:val="18"/>
                <w:szCs w:val="18"/>
              </w:rPr>
              <w:t>…….</w:t>
            </w:r>
            <w:proofErr w:type="gramEnd"/>
            <w:r w:rsidRPr="00091FCF">
              <w:rPr>
                <w:rFonts w:ascii="Cambria" w:hAnsi="Cambria"/>
                <w:b/>
                <w:sz w:val="18"/>
                <w:szCs w:val="18"/>
              </w:rPr>
              <w:t>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77777777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7AB3A251" w14:textId="476A8936" w:rsidR="00CD1626" w:rsidRPr="00572AEA" w:rsidRDefault="00CD1626" w:rsidP="000E03A8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 xml:space="preserve">Nazwa </w:t>
            </w:r>
            <w:proofErr w:type="gramStart"/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</w:t>
            </w:r>
            <w:proofErr w:type="gramEnd"/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 xml:space="preserve">Data zakończenia </w:t>
            </w:r>
            <w:proofErr w:type="gramStart"/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inwestycji:…</w:t>
            </w:r>
            <w:proofErr w:type="gramEnd"/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</w:t>
            </w:r>
            <w:proofErr w:type="gramStart"/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…….</w:t>
            </w:r>
            <w:proofErr w:type="gramEnd"/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proofErr w:type="gramStart"/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</w:t>
            </w:r>
            <w:proofErr w:type="gramEnd"/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</w:t>
            </w:r>
          </w:p>
          <w:p w14:paraId="01F10737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Wartość inwestycji: …………………… zł</w:t>
            </w:r>
          </w:p>
          <w:p w14:paraId="40D54C2B" w14:textId="77777777" w:rsidR="00CD1626" w:rsidRPr="000179C9" w:rsidRDefault="00CD1626" w:rsidP="00240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 xml:space="preserve">, będzie uczestniczyć w wykonywaniu zamówienia i </w:t>
      </w:r>
      <w:proofErr w:type="gramStart"/>
      <w:r w:rsidRPr="001B3B08">
        <w:rPr>
          <w:rFonts w:ascii="Cambria" w:hAnsi="Cambria" w:cs="Arial"/>
          <w:sz w:val="18"/>
          <w:szCs w:val="18"/>
        </w:rPr>
        <w:t>posiada  niezbędne</w:t>
      </w:r>
      <w:proofErr w:type="gramEnd"/>
      <w:r w:rsidRPr="001B3B08">
        <w:rPr>
          <w:rFonts w:ascii="Cambria" w:hAnsi="Cambria" w:cs="Arial"/>
          <w:sz w:val="18"/>
          <w:szCs w:val="18"/>
        </w:rPr>
        <w:t xml:space="preserve">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</w:t>
      </w:r>
      <w:proofErr w:type="gramStart"/>
      <w:r w:rsidRPr="00905E0F">
        <w:rPr>
          <w:rFonts w:ascii="Cambria" w:hAnsi="Cambria"/>
          <w:sz w:val="16"/>
          <w:szCs w:val="16"/>
        </w:rPr>
        <w:t>( jeżeli</w:t>
      </w:r>
      <w:proofErr w:type="gramEnd"/>
      <w:r w:rsidRPr="00905E0F">
        <w:rPr>
          <w:rFonts w:ascii="Cambria" w:hAnsi="Cambria"/>
          <w:sz w:val="16"/>
          <w:szCs w:val="16"/>
        </w:rPr>
        <w:t xml:space="preserve">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DADB7" w14:textId="77777777" w:rsidR="00581739" w:rsidRDefault="00581739">
      <w:r>
        <w:separator/>
      </w:r>
    </w:p>
  </w:endnote>
  <w:endnote w:type="continuationSeparator" w:id="0">
    <w:p w14:paraId="78050C7F" w14:textId="77777777" w:rsidR="00581739" w:rsidRDefault="0058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0D827" w14:textId="77777777" w:rsidR="00581739" w:rsidRDefault="00581739">
      <w:r>
        <w:separator/>
      </w:r>
    </w:p>
  </w:footnote>
  <w:footnote w:type="continuationSeparator" w:id="0">
    <w:p w14:paraId="2762A7CA" w14:textId="77777777" w:rsidR="00581739" w:rsidRDefault="0058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538F7" w14:textId="77777777" w:rsidR="000E03A8" w:rsidRDefault="000E03A8" w:rsidP="000E03A8">
    <w:pPr>
      <w:pStyle w:val="Nagwek"/>
    </w:pPr>
  </w:p>
  <w:p w14:paraId="639A8CF1" w14:textId="77777777" w:rsidR="000E03A8" w:rsidRDefault="000E03A8" w:rsidP="000E03A8">
    <w:pPr>
      <w:pStyle w:val="Nagwek"/>
      <w:rPr>
        <w:rFonts w:ascii="Cambria" w:hAnsi="Cambria"/>
        <w:b/>
        <w:sz w:val="20"/>
        <w:szCs w:val="20"/>
        <w:lang w:val="pl-PL"/>
      </w:rPr>
    </w:pPr>
  </w:p>
  <w:p w14:paraId="30B284C5" w14:textId="77777777" w:rsidR="003E5EFF" w:rsidRPr="003E5EFF" w:rsidRDefault="003E5EFF" w:rsidP="003E5EFF">
    <w:pPr>
      <w:pStyle w:val="Nagwek"/>
      <w:tabs>
        <w:tab w:val="clear" w:pos="4536"/>
        <w:tab w:val="clear" w:pos="9072"/>
        <w:tab w:val="left" w:pos="1440"/>
      </w:tabs>
      <w:rPr>
        <w:rFonts w:ascii="Cambria" w:hAnsi="Cambria"/>
        <w:b/>
        <w:sz w:val="20"/>
        <w:szCs w:val="20"/>
        <w:lang w:val="pl-PL"/>
      </w:rPr>
    </w:pPr>
    <w:r w:rsidRPr="003E5EFF">
      <w:rPr>
        <w:rFonts w:ascii="Cambria" w:hAnsi="Cambria"/>
        <w:b/>
        <w:sz w:val="20"/>
        <w:szCs w:val="20"/>
        <w:lang w:val="pl-PL"/>
      </w:rPr>
      <w:t>Numer referencyjny:</w:t>
    </w:r>
    <w:r w:rsidRPr="003E5EFF">
      <w:rPr>
        <w:rFonts w:ascii="Cambria" w:hAnsi="Cambria"/>
        <w:b/>
        <w:sz w:val="20"/>
        <w:szCs w:val="20"/>
      </w:rPr>
      <w:t xml:space="preserve"> </w:t>
    </w:r>
    <w:r w:rsidRPr="003E5EFF">
      <w:rPr>
        <w:rFonts w:ascii="Cambria" w:hAnsi="Cambria"/>
        <w:b/>
        <w:sz w:val="20"/>
        <w:szCs w:val="20"/>
        <w:lang w:val="pl-PL"/>
      </w:rPr>
      <w:t>ZP.271.14.2026</w:t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E1155D2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2" w15:restartNumberingAfterBreak="0">
    <w:nsid w:val="478B5AC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4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2106803959">
    <w:abstractNumId w:val="11"/>
  </w:num>
  <w:num w:numId="2" w16cid:durableId="658071886">
    <w:abstractNumId w:val="10"/>
  </w:num>
  <w:num w:numId="3" w16cid:durableId="1870025375">
    <w:abstractNumId w:val="14"/>
  </w:num>
  <w:num w:numId="4" w16cid:durableId="597906053">
    <w:abstractNumId w:val="12"/>
  </w:num>
  <w:num w:numId="5" w16cid:durableId="195667545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49A3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712"/>
    <w:rsid w:val="00055851"/>
    <w:rsid w:val="00061F88"/>
    <w:rsid w:val="00063849"/>
    <w:rsid w:val="00066926"/>
    <w:rsid w:val="000675E7"/>
    <w:rsid w:val="00070743"/>
    <w:rsid w:val="000726CE"/>
    <w:rsid w:val="00075847"/>
    <w:rsid w:val="00076414"/>
    <w:rsid w:val="00080D85"/>
    <w:rsid w:val="00081A64"/>
    <w:rsid w:val="00082AD5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3A8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43"/>
    <w:rsid w:val="001054D9"/>
    <w:rsid w:val="00111D83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4D8D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5C05"/>
    <w:rsid w:val="002C6B65"/>
    <w:rsid w:val="002C75A5"/>
    <w:rsid w:val="002D0A1C"/>
    <w:rsid w:val="002D3C83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7FD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5EFF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682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2F1A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1A63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739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96E70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AD9"/>
    <w:rsid w:val="008375EC"/>
    <w:rsid w:val="0083780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86736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1602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3CB5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58BD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6917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3B2B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12D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5965"/>
    <w:rsid w:val="00C96FBB"/>
    <w:rsid w:val="00C97C1D"/>
    <w:rsid w:val="00CA152F"/>
    <w:rsid w:val="00CA4619"/>
    <w:rsid w:val="00CB49E0"/>
    <w:rsid w:val="00CB6C60"/>
    <w:rsid w:val="00CC224E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CF7C06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59E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4F17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C5968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A2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6F7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3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17</cp:revision>
  <cp:lastPrinted>2013-04-03T06:33:00Z</cp:lastPrinted>
  <dcterms:created xsi:type="dcterms:W3CDTF">2025-10-24T13:22:00Z</dcterms:created>
  <dcterms:modified xsi:type="dcterms:W3CDTF">2026-08-27T05:20:00Z</dcterms:modified>
</cp:coreProperties>
</file>