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Załącznik nr 7B do SWZ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………………………………………………………………………………, dnia ……………………… 2026 r.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/>
          <w:sz w:val="20"/>
          <w:u w:val="none"/>
        </w:rPr>
        <w:t>(Nazwa i adres Wykonawcy)</w:t>
      </w:r>
    </w:p>
    <w:p>
      <w:pPr>
        <w:keepNext w:val="0"/>
        <w:spacing w:before="12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4"/>
          <w:u w:val="none"/>
        </w:rPr>
        <w:t>WYKAZ OSÓB SKIEROWANYCH DO REALIZACJI ZAMÓWIENIA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„Przebudowa części pomieszczeń Miejsko-Gminnego Ośrodka Kultury w Osieku w ramach zadania „Nowa Infrastruktura, Nowa Kultura M-GOK w Osieku”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single"/>
        </w:rPr>
        <w:t>CZĘŚĆ NR 2</w:t>
      </w:r>
    </w:p>
    <w:tbl>
      <w:tblPr>
        <w:tblStyle w:val="Tabela-Siatka"/>
        <w:tblW w:type="auto" w:w="0"/>
        <w:jc w:val="center"/>
        <w:tblLook w:firstColumn="1" w:firstRow="1" w:lastColumn="0" w:lastRow="0" w:noHBand="0" w:noVBand="1" w:val="04A0"/>
      </w:tblPr>
      <w:tblGrid>
        <w:gridCol w:w="2542"/>
        <w:gridCol w:w="2542"/>
        <w:gridCol w:w="2542"/>
        <w:gridCol w:w="2542"/>
        <w:gridCol w:w="2542"/>
        <w:gridCol w:w="2542"/>
      </w:tblGrid>
      <w:tr>
        <w:trPr>
          <w:tblHeader w:val="true"/>
        </w:trP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Lp.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Imię i nazwisko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Funkcja / zakres czynności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Kwalifikacje i nr uprawnień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Doświadczenie wymagane w SWZ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Podstawa dysponowania</w:t>
            </w:r>
          </w:p>
        </w:tc>
      </w:tr>
      <w:t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1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Koordynator usługi technologii scenicznej i wyposażenia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Doświadczenie zawodowe w koordynacji usług instalacyjnych/wyposażeniowych.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Jedna zakończona usługa spełniająca warunek dla Części nr 2. Nazwa/termin/wartość/zamawiający i zakres: ……………………………………………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własna / udostępniona*</w:t>
              <w:br/>
              <w:t>rodzaj stosunku: ……………</w:t>
            </w:r>
          </w:p>
        </w:tc>
      </w:tr>
      <w:t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2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Projektant / sprawdzający konstrukcji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Uprawnienia do projektowania w specjalności konstrukcyjno-budowlanej, odpowiednie do obliczeń i weryfikacji mocowań. Nr: 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Doświadczenie w projektowaniu lub sprawdzaniu konstrukcji/mocowań: ……………………………………………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własna / udostępniona*</w:t>
              <w:br/>
              <w:t>rodzaj stosunku: ……………</w:t>
            </w:r>
          </w:p>
        </w:tc>
      </w:tr>
    </w:tbl>
    <w:p>
      <w:pPr>
        <w:keepNext w:val="0"/>
        <w:spacing w:before="12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Oświadczam(y), że wskazane osoby będą uczestniczyć w realizacji zamówienia i posiadają kwalifikacje wymagane w SWZ. * Niepotrzebne skreślić.</w:t>
      </w:r>
    </w:p>
    <w:sectPr w:rsidR="00461FBB" w:rsidRPr="006B653A" w:rsidSect="001615FA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20" w:right="794" w:bottom="964" w:left="794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7127A" w14:textId="77777777" w:rsidR="00B726A9" w:rsidRDefault="00B726A9">
      <w:r>
        <w:separator/>
      </w:r>
    </w:p>
  </w:endnote>
  <w:endnote w:type="continuationSeparator" w:id="0">
    <w:p w14:paraId="4B886D65" w14:textId="77777777" w:rsidR="00B726A9" w:rsidRDefault="00B7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bookmarkStart w:id="1" w:name="_Hlk67762173"/>
    <w:bookmarkStart w:id="2" w:name="_Hlk67762143"/>
    <w:bookmarkEnd w:id="1"/>
    <w:bookmarkEnd w:id="2"/>
    <w:r>
      <w:fldChar w:fldCharType="begin"/>
      <w:instrText xml:space="preserve"> PAGE </w:instrText>
      <w:fldChar w:fldCharType="end"/>
    </w:r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6545" w14:textId="77777777" w:rsidR="00B726A9" w:rsidRDefault="00B726A9">
      <w:r>
        <w:separator/>
      </w:r>
    </w:p>
  </w:footnote>
  <w:footnote w:type="continuationSeparator" w:id="0">
    <w:p w14:paraId="4253DEDA" w14:textId="77777777" w:rsidR="00B726A9" w:rsidRDefault="00B7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E90D" w14:textId="77777777" w:rsidR="00DA24CB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  <w:bookmarkStart w:id="3" w:name="_Hlk97202670"/>
    <w:bookmarkStart w:id="4" w:name="_Hlk97202671"/>
    <w:bookmarkStart w:id="5" w:name="_Hlk97202698"/>
    <w:bookmarkStart w:id="6" w:name="_Hlk97202699"/>
  </w:p>
  <w:p w14:paraId="747B506B" w14:textId="688C5DFE" w:rsidR="00DA24CB" w:rsidRPr="00EB5368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bookmarkEnd w:id="3"/>
    <w:bookmarkEnd w:id="4"/>
    <w:bookmarkEnd w:id="5"/>
    <w:bookmarkEnd w:id="6"/>
    <w:r w:rsidR="00EB3406" w:rsidRPr="00EB3406">
      <w:rPr>
        <w:rFonts w:ascii="Cambria" w:hAnsi="Cambria" w:cs="Arial"/>
        <w:sz w:val="20"/>
        <w:szCs w:val="20"/>
      </w:rPr>
      <w:t>referencyjny:</w:t>
    </w:r>
    <w:r w:rsidR="00F92779" w:rsidRPr="00F92779">
      <w:t xml:space="preserve"> </w:t>
    </w:r>
    <w:r w:rsidR="00BA493C">
      <w:rPr>
        <w:rFonts w:ascii="Cambria" w:hAnsi="Cambria" w:cs="Arial"/>
        <w:sz w:val="20"/>
        <w:szCs w:val="20"/>
      </w:rPr>
      <w:t xml:space="preserve"> </w:t>
    </w:r>
    <w:r w:rsidR="00FE147A" w:rsidRPr="00FE147A">
      <w:rPr>
        <w:rFonts w:ascii="Cambria" w:hAnsi="Cambria" w:cs="Arial"/>
        <w:sz w:val="20"/>
        <w:szCs w:val="20"/>
      </w:rPr>
      <w:t>MGOK.271.1.2026</w:t>
    </w:r>
    <w:r w:rsidR="00EB3406" w:rsidRPr="00EB3406">
      <w:rPr>
        <w:rFonts w:ascii="Cambria" w:hAnsi="Cambria" w:cs="Arial"/>
        <w:sz w:val="20"/>
        <w:szCs w:val="20"/>
      </w:rPr>
      <w:t xml:space="preserve"> </w:t>
    </w:r>
    <w:r w:rsidR="005F2720">
      <w:rPr>
        <w:rFonts w:ascii="Cambria" w:hAnsi="Cambria" w:cs="Arial"/>
        <w:sz w:val="20"/>
        <w:szCs w:val="20"/>
      </w:rPr>
      <w:t xml:space="preserve"> 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75857382">
    <w:abstractNumId w:val="38"/>
  </w:num>
  <w:num w:numId="2" w16cid:durableId="1314871316">
    <w:abstractNumId w:val="44"/>
  </w:num>
  <w:num w:numId="3" w16cid:durableId="1473596289">
    <w:abstractNumId w:val="32"/>
  </w:num>
  <w:num w:numId="4" w16cid:durableId="280764542">
    <w:abstractNumId w:val="27"/>
  </w:num>
  <w:num w:numId="5" w16cid:durableId="2045210497">
    <w:abstractNumId w:val="20"/>
  </w:num>
  <w:num w:numId="6" w16cid:durableId="1293364668">
    <w:abstractNumId w:val="35"/>
  </w:num>
  <w:num w:numId="7" w16cid:durableId="1538739888">
    <w:abstractNumId w:val="39"/>
  </w:num>
  <w:num w:numId="8" w16cid:durableId="815801185">
    <w:abstractNumId w:val="24"/>
  </w:num>
  <w:num w:numId="9" w16cid:durableId="207038726">
    <w:abstractNumId w:val="53"/>
  </w:num>
  <w:num w:numId="10" w16cid:durableId="879632362">
    <w:abstractNumId w:val="59"/>
  </w:num>
  <w:num w:numId="11" w16cid:durableId="1886286767">
    <w:abstractNumId w:val="21"/>
  </w:num>
  <w:num w:numId="12" w16cid:durableId="886649824">
    <w:abstractNumId w:val="56"/>
  </w:num>
  <w:num w:numId="13" w16cid:durableId="1855876366">
    <w:abstractNumId w:val="57"/>
  </w:num>
  <w:num w:numId="14" w16cid:durableId="1769158465">
    <w:abstractNumId w:val="13"/>
  </w:num>
  <w:num w:numId="15" w16cid:durableId="151289304">
    <w:abstractNumId w:val="29"/>
  </w:num>
  <w:num w:numId="16" w16cid:durableId="1808086314">
    <w:abstractNumId w:val="34"/>
  </w:num>
  <w:num w:numId="17" w16cid:durableId="1147281018">
    <w:abstractNumId w:val="52"/>
  </w:num>
  <w:num w:numId="18" w16cid:durableId="1908150270">
    <w:abstractNumId w:val="23"/>
  </w:num>
  <w:num w:numId="19" w16cid:durableId="1380202862">
    <w:abstractNumId w:val="14"/>
  </w:num>
  <w:num w:numId="20" w16cid:durableId="506017126">
    <w:abstractNumId w:val="17"/>
  </w:num>
  <w:num w:numId="21" w16cid:durableId="659583770">
    <w:abstractNumId w:val="45"/>
  </w:num>
  <w:num w:numId="22" w16cid:durableId="2107537458">
    <w:abstractNumId w:val="18"/>
  </w:num>
  <w:num w:numId="23" w16cid:durableId="1391610750">
    <w:abstractNumId w:val="51"/>
  </w:num>
  <w:num w:numId="24" w16cid:durableId="861434994">
    <w:abstractNumId w:val="47"/>
  </w:num>
  <w:num w:numId="25" w16cid:durableId="1375078523">
    <w:abstractNumId w:val="22"/>
  </w:num>
  <w:num w:numId="26" w16cid:durableId="19446394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7089743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37670887">
    <w:abstractNumId w:val="3"/>
  </w:num>
  <w:num w:numId="29" w16cid:durableId="1285695959">
    <w:abstractNumId w:val="8"/>
  </w:num>
  <w:num w:numId="30" w16cid:durableId="2052147362">
    <w:abstractNumId w:val="2"/>
  </w:num>
  <w:num w:numId="31" w16cid:durableId="1648893315">
    <w:abstractNumId w:val="43"/>
  </w:num>
  <w:num w:numId="32" w16cid:durableId="113597647">
    <w:abstractNumId w:val="11"/>
  </w:num>
  <w:num w:numId="33" w16cid:durableId="409237866">
    <w:abstractNumId w:val="31"/>
  </w:num>
  <w:num w:numId="34" w16cid:durableId="1744839120">
    <w:abstractNumId w:val="46"/>
  </w:num>
  <w:num w:numId="35" w16cid:durableId="341081037">
    <w:abstractNumId w:val="16"/>
  </w:num>
  <w:num w:numId="36" w16cid:durableId="1570264829">
    <w:abstractNumId w:val="55"/>
  </w:num>
  <w:num w:numId="37" w16cid:durableId="936904732">
    <w:abstractNumId w:val="15"/>
  </w:num>
  <w:num w:numId="38" w16cid:durableId="697658971">
    <w:abstractNumId w:val="9"/>
  </w:num>
  <w:num w:numId="39" w16cid:durableId="161705320">
    <w:abstractNumId w:val="25"/>
  </w:num>
  <w:num w:numId="40" w16cid:durableId="1185292663">
    <w:abstractNumId w:val="40"/>
  </w:num>
  <w:num w:numId="41" w16cid:durableId="1522890500">
    <w:abstractNumId w:val="36"/>
  </w:num>
  <w:num w:numId="42" w16cid:durableId="76206516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03675257">
    <w:abstractNumId w:val="30"/>
  </w:num>
  <w:num w:numId="44" w16cid:durableId="1107969672">
    <w:abstractNumId w:val="26"/>
  </w:num>
  <w:num w:numId="45" w16cid:durableId="252709200">
    <w:abstractNumId w:val="12"/>
  </w:num>
  <w:num w:numId="46" w16cid:durableId="808204577">
    <w:abstractNumId w:val="19"/>
  </w:num>
  <w:num w:numId="47" w16cid:durableId="1161115787">
    <w:abstractNumId w:val="58"/>
  </w:num>
  <w:num w:numId="48" w16cid:durableId="1260485320">
    <w:abstractNumId w:val="49"/>
  </w:num>
  <w:num w:numId="49" w16cid:durableId="776145364">
    <w:abstractNumId w:val="42"/>
  </w:num>
  <w:num w:numId="50" w16cid:durableId="1716544310">
    <w:abstractNumId w:val="10"/>
  </w:num>
  <w:num w:numId="51" w16cid:durableId="28532371">
    <w:abstractNumId w:val="50"/>
  </w:num>
  <w:num w:numId="52" w16cid:durableId="1075126549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347E"/>
    <w:rsid w:val="00005154"/>
    <w:rsid w:val="000065EB"/>
    <w:rsid w:val="000066DD"/>
    <w:rsid w:val="00006898"/>
    <w:rsid w:val="00006A7A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15FA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96225"/>
    <w:rsid w:val="002A2237"/>
    <w:rsid w:val="002A2640"/>
    <w:rsid w:val="002A4CEF"/>
    <w:rsid w:val="002A5798"/>
    <w:rsid w:val="002A5876"/>
    <w:rsid w:val="002A7F4E"/>
    <w:rsid w:val="002B14BE"/>
    <w:rsid w:val="002B17BD"/>
    <w:rsid w:val="002B557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0613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4C55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530B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1027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2CD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421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3BF4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2720"/>
    <w:rsid w:val="005F3C52"/>
    <w:rsid w:val="005F51FC"/>
    <w:rsid w:val="005F53FF"/>
    <w:rsid w:val="00601FA4"/>
    <w:rsid w:val="006042A2"/>
    <w:rsid w:val="00606915"/>
    <w:rsid w:val="00607441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4A4A"/>
    <w:rsid w:val="006952AC"/>
    <w:rsid w:val="00696298"/>
    <w:rsid w:val="006963C8"/>
    <w:rsid w:val="00697CEE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CD4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2AA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40"/>
    <w:rsid w:val="008079C8"/>
    <w:rsid w:val="00807F68"/>
    <w:rsid w:val="008102DB"/>
    <w:rsid w:val="00810A21"/>
    <w:rsid w:val="008115F9"/>
    <w:rsid w:val="00812831"/>
    <w:rsid w:val="008215CC"/>
    <w:rsid w:val="00822AD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283"/>
    <w:rsid w:val="0096046C"/>
    <w:rsid w:val="00960760"/>
    <w:rsid w:val="0096108A"/>
    <w:rsid w:val="0096263A"/>
    <w:rsid w:val="00963663"/>
    <w:rsid w:val="009660DD"/>
    <w:rsid w:val="00966BB2"/>
    <w:rsid w:val="00971882"/>
    <w:rsid w:val="009829D9"/>
    <w:rsid w:val="00982A0C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62A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A54E9"/>
    <w:rsid w:val="00AB2527"/>
    <w:rsid w:val="00AC2D83"/>
    <w:rsid w:val="00AC4555"/>
    <w:rsid w:val="00AC4C9D"/>
    <w:rsid w:val="00AC5669"/>
    <w:rsid w:val="00AC754C"/>
    <w:rsid w:val="00AC780F"/>
    <w:rsid w:val="00AD11D6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E702A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6A9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323"/>
    <w:rsid w:val="00BA493C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3B2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59AB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3D02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43F6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250"/>
    <w:rsid w:val="00E449A6"/>
    <w:rsid w:val="00E44E6C"/>
    <w:rsid w:val="00E45537"/>
    <w:rsid w:val="00E46519"/>
    <w:rsid w:val="00E51A55"/>
    <w:rsid w:val="00E54763"/>
    <w:rsid w:val="00E54A28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3219"/>
    <w:rsid w:val="00E73A59"/>
    <w:rsid w:val="00E73DDD"/>
    <w:rsid w:val="00E74A10"/>
    <w:rsid w:val="00E74F5C"/>
    <w:rsid w:val="00E74FB5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2F7A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779"/>
    <w:rsid w:val="00F92B36"/>
    <w:rsid w:val="00F92BD6"/>
    <w:rsid w:val="00F93F5F"/>
    <w:rsid w:val="00FA12D9"/>
    <w:rsid w:val="00FA1C7E"/>
    <w:rsid w:val="00FA49A1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147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mbria" w:hAnsi="Cambria" w:eastAsia="Cambria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F7871-661D-480E-A511-C545397C2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AB5A4AB-0D7B-4A72-97E1-68139958E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„Przebudowa części pomieszczeń Miejsko-Gminnego Ośrodka Kultury w Osieku w ramach zadania „Nowa Infrastruktura, Nowa Kultura M-GOK w Osieku”</dc:subject>
  <dc:creator>Miejsko-Gminny Ośrodek Kultury w Osieku</dc:creator>
  <cp:keywords/>
  <cp:lastModifiedBy>Wojciech Pargieła</cp:lastModifiedBy>
  <cp:revision>2</cp:revision>
  <cp:lastPrinted>2020-12-21T07:11:00Z</cp:lastPrinted>
  <dcterms:created xsi:type="dcterms:W3CDTF">2026-08-25T14:51:00Z</dcterms:created>
  <dcterms:modified xsi:type="dcterms:W3CDTF">2026-08-25T14:51:00Z</dcterms:modified>
  <dc:title>Załącznik nr 7B – Wykaz osób</dc:title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