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keepNext w:val="0"/>
        <w:spacing w:before="0" w:after="60" w:line="252" w:lineRule="auto"/>
        <w:ind w:left="0" w:firstLine="0"/>
        <w:jc w:val="right"/>
      </w:pPr>
      <w:r>
        <w:rPr>
          <w:rFonts w:ascii="Cambria" w:hAnsi="Cambria" w:eastAsia="Cambria"/>
          <w:b w:val="0"/>
          <w:i w:val="0"/>
          <w:sz w:val="20"/>
          <w:u w:val="none"/>
        </w:rPr>
        <w:t>Załącznik nr 9A do SWZ</w:t>
      </w:r>
    </w:p>
    <w:p>
      <w:pPr>
        <w:keepNext w:val="0"/>
        <w:spacing w:before="0" w:after="60" w:line="252" w:lineRule="auto"/>
        <w:ind w:left="0" w:firstLine="0"/>
        <w:jc w:val="right"/>
      </w:pPr>
      <w:r>
        <w:rPr>
          <w:rFonts w:ascii="Cambria" w:hAnsi="Cambria" w:eastAsia="Cambria"/>
          <w:b w:val="0"/>
          <w:i w:val="0"/>
          <w:sz w:val="20"/>
          <w:u w:val="none"/>
        </w:rPr>
        <w:t>………………………………………………………………………………, dnia ……………………… 2026 r.</w:t>
      </w:r>
    </w:p>
    <w:p>
      <w:pPr>
        <w:keepNext w:val="0"/>
        <w:spacing w:before="0" w:after="60" w:line="252" w:lineRule="auto"/>
        <w:ind w:left="0" w:firstLine="0"/>
        <w:jc w:val="right"/>
      </w:pPr>
      <w:r>
        <w:rPr>
          <w:rFonts w:ascii="Cambria" w:hAnsi="Cambria" w:eastAsia="Cambria"/>
          <w:b w:val="0"/>
          <w:i/>
          <w:sz w:val="20"/>
          <w:u w:val="none"/>
        </w:rPr>
        <w:t>(Nazwa i adres Wykonawcy)</w:t>
      </w:r>
    </w:p>
    <w:p>
      <w:pPr>
        <w:keepNext w:val="0"/>
        <w:spacing w:before="120" w:after="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4"/>
          <w:u w:val="none"/>
        </w:rPr>
        <w:t>WYKAZ ROBÓT BUDOWLANYCH</w:t>
      </w:r>
    </w:p>
    <w:p>
      <w:pPr>
        <w:keepNext w:val="0"/>
        <w:spacing w:before="0" w:after="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0"/>
          <w:u w:val="none"/>
        </w:rPr>
        <w:t>„Przebudowa części pomieszczeń Miejsko-Gminnego Ośrodka Kultury w Osieku w ramach zadania „Nowa Infrastruktura, Nowa Kultura M-GOK w Osieku”</w:t>
      </w:r>
    </w:p>
    <w:p>
      <w:pPr>
        <w:keepNext w:val="0"/>
        <w:spacing w:before="0" w:after="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0"/>
          <w:u w:val="none"/>
        </w:rPr>
        <w:t>Część nr 1 – okres ostatnich 5 lat</w:t>
      </w:r>
    </w:p>
    <w:p>
      <w:pPr>
        <w:keepNext w:val="0"/>
        <w:spacing w:before="100" w:after="60" w:line="252" w:lineRule="auto"/>
        <w:ind w:left="0" w:firstLine="0"/>
      </w:pPr>
      <w:r>
        <w:rPr>
          <w:rFonts w:ascii="Cambria" w:hAnsi="Cambria" w:eastAsia="Cambria"/>
          <w:b w:val="0"/>
          <w:i w:val="0"/>
          <w:sz w:val="20"/>
          <w:u w:val="none"/>
        </w:rPr>
        <w:t>Wymaganie: co najmniej jedna zakończona robota budowlana dotycząca budowy, przebudowy, modernizacji lub adaptacji budynku, obejmująca roboty ogólnobudowlane i instalacyjne, o wartości min. 500 000 zł brutto.</w:t>
      </w:r>
    </w:p>
    <w:tbl>
      <w:tblPr>
        <w:tblStyle w:val="Tabela-Siatka"/>
        <w:tblW w:type="auto" w:w="0"/>
        <w:jc w:val="center"/>
        <w:tblLook w:firstColumn="1" w:firstRow="1" w:lastColumn="0" w:lastRow="0" w:noHBand="0" w:noVBand="1" w:val="04A0"/>
      </w:tblPr>
      <w:tblGrid>
        <w:gridCol w:w="2179"/>
        <w:gridCol w:w="2179"/>
        <w:gridCol w:w="2179"/>
        <w:gridCol w:w="2179"/>
        <w:gridCol w:w="2179"/>
        <w:gridCol w:w="2179"/>
        <w:gridCol w:w="2179"/>
      </w:tblGrid>
      <w:tr>
        <w:trPr>
          <w:tblHeader w:val="true"/>
        </w:trPr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Lp.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Przedmiot i zakres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Miejsce wykonania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Wartość brutto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Daty od–do / status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Odbiorca (nazwa, adres)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Doświadczenie własne / udostępnione</w:t>
            </w:r>
          </w:p>
        </w:tc>
      </w:tr>
      <w:tr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1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………………………………………………………………</w:t>
              <w:br/>
              <w:t>Zakres potwierdzający warunek: ……………………………………………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 zł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od ………… do …………</w:t>
              <w:br/>
              <w:t>zakończone / w toku*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własne / udostępnione*</w:t>
            </w:r>
          </w:p>
        </w:tc>
      </w:tr>
      <w:tr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2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………………………………………………………………</w:t>
              <w:br/>
              <w:t>Zakres potwierdzający warunek: ……………………………………………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 zł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od ………… do …………</w:t>
              <w:br/>
              <w:t>zakończone / w toku*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własne / udostępnione*</w:t>
            </w:r>
          </w:p>
        </w:tc>
      </w:tr>
      <w:tr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3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………………………………………………………………</w:t>
              <w:br/>
              <w:t>Zakres potwierdzający warunek: ……………………………………………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 zł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od ………… do …………</w:t>
              <w:br/>
              <w:t>zakończone / w toku*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</w:t>
            </w:r>
          </w:p>
        </w:tc>
        <w:tc>
          <w:tcPr>
            <w:tcW w:type="dxa" w:w="2179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własne / udostępnione*</w:t>
            </w:r>
          </w:p>
        </w:tc>
      </w:tr>
    </w:tbl>
    <w:p>
      <w:pPr>
        <w:keepNext w:val="0"/>
        <w:spacing w:before="12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Do wykazu należy dołączyć dowody określające, czy wskazane roboty/usługi zostały wykonane lub są wykonywane należycie. * Niepotrzebne skreślić.</w:t>
      </w:r>
    </w:p>
    <w:sectPr w:rsidR="00DA509A" w:rsidRPr="007E14E8" w:rsidSect="00C0262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020" w:right="794" w:bottom="964" w:left="794" w:header="28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7AD83" w14:textId="77777777" w:rsidR="00777AB6" w:rsidRDefault="00777AB6">
      <w:r>
        <w:separator/>
      </w:r>
    </w:p>
  </w:endnote>
  <w:endnote w:type="continuationSeparator" w:id="0">
    <w:p w14:paraId="7B1D8715" w14:textId="77777777" w:rsidR="00777AB6" w:rsidRDefault="00777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E7BE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jc w:val="center"/>
      <w:rPr>
        <w:rFonts w:ascii="Cambria" w:hAnsi="Cambria" w:cs="Arial"/>
        <w:sz w:val="20"/>
        <w:szCs w:val="20"/>
      </w:rPr>
    </w:pPr>
    <w:r>
      <w:fldChar w:fldCharType="begin"/>
      <w:instrText xml:space="preserve"> PAGE </w:instrText>
      <w:fldChar w:fldCharType="end"/>
    </w:r>
  </w:p>
  <w:p w14:paraId="0A1D2EE1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1C9C32D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2F568E4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  <w:r w:rsidRPr="00454238">
      <w:rPr>
        <w:rFonts w:ascii="Cambria" w:hAnsi="Cambria" w:cs="Arial"/>
        <w:sz w:val="20"/>
        <w:szCs w:val="20"/>
      </w:rPr>
      <w:t>....................................................................</w:t>
    </w:r>
    <w:r w:rsidRPr="00454238">
      <w:rPr>
        <w:rFonts w:ascii="Cambria" w:hAnsi="Cambria" w:cs="Arial"/>
        <w:sz w:val="20"/>
        <w:szCs w:val="20"/>
      </w:rPr>
      <w:br/>
      <w:t xml:space="preserve"> (podpis osoby uprawnionej do reprezentacji)</w:t>
    </w:r>
  </w:p>
  <w:p w14:paraId="269C705D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6DD0" w14:textId="77777777" w:rsidR="00BE4CF5" w:rsidRDefault="00BE4CF5" w:rsidP="00BE4CF5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5DE7608C" w14:textId="77777777" w:rsidR="00B44CA4" w:rsidRPr="00BE4CF5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F5962" w14:textId="77777777" w:rsidR="00777AB6" w:rsidRDefault="00777AB6">
      <w:r>
        <w:separator/>
      </w:r>
    </w:p>
  </w:footnote>
  <w:footnote w:type="continuationSeparator" w:id="0">
    <w:p w14:paraId="49862495" w14:textId="77777777" w:rsidR="00777AB6" w:rsidRDefault="00777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F62A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6F276F3D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6D67538D" w14:textId="77777777" w:rsidR="000C6D2A" w:rsidRPr="003250C8" w:rsidRDefault="000C6D2A" w:rsidP="003250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19E05" w14:textId="385F6AD0" w:rsidR="002A3CFC" w:rsidRPr="002A3CFC" w:rsidRDefault="00D95484" w:rsidP="00984A41">
    <w:pPr>
      <w:pStyle w:val="Nagwek"/>
      <w:rPr>
        <w:rFonts w:ascii="Cambria" w:hAnsi="Cambria" w:cs="Arial"/>
        <w:sz w:val="20"/>
        <w:szCs w:val="20"/>
        <w:lang w:val="pl-PL" w:eastAsia="pl-PL"/>
      </w:rPr>
    </w:pPr>
    <w:r w:rsidRPr="00D95484">
      <w:rPr>
        <w:rFonts w:ascii="Cambria" w:hAnsi="Cambria" w:cs="Arial"/>
        <w:sz w:val="20"/>
        <w:szCs w:val="20"/>
        <w:lang w:val="pl-PL" w:eastAsia="pl-PL"/>
      </w:rPr>
      <w:t xml:space="preserve">Nr referencyjny: </w:t>
    </w:r>
    <w:r w:rsidR="003E037E">
      <w:rPr>
        <w:rFonts w:ascii="Cambria" w:hAnsi="Cambria" w:cs="Arial"/>
        <w:sz w:val="20"/>
        <w:szCs w:val="20"/>
        <w:lang w:val="pl-PL" w:eastAsia="pl-PL"/>
      </w:rPr>
      <w:t xml:space="preserve"> </w:t>
    </w:r>
    <w:r w:rsidR="00EC6606" w:rsidRPr="00EC6606">
      <w:rPr>
        <w:rFonts w:ascii="Cambria" w:hAnsi="Cambria" w:cs="Arial"/>
        <w:sz w:val="20"/>
        <w:szCs w:val="20"/>
        <w:lang w:val="pl-PL" w:eastAsia="pl-PL"/>
      </w:rPr>
      <w:t>MGOK.271.1.2026</w:t>
    </w:r>
    <w:r w:rsidR="00BF3B54">
      <w:rPr>
        <w:rFonts w:ascii="Cambria" w:hAnsi="Cambria" w:cs="Arial"/>
        <w:sz w:val="20"/>
        <w:szCs w:val="20"/>
        <w:lang w:val="pl-PL"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48979599">
    <w:abstractNumId w:val="33"/>
  </w:num>
  <w:num w:numId="2" w16cid:durableId="1203980454">
    <w:abstractNumId w:val="38"/>
  </w:num>
  <w:num w:numId="3" w16cid:durableId="396822435">
    <w:abstractNumId w:val="27"/>
  </w:num>
  <w:num w:numId="4" w16cid:durableId="1407217803">
    <w:abstractNumId w:val="24"/>
  </w:num>
  <w:num w:numId="5" w16cid:durableId="549726882">
    <w:abstractNumId w:val="18"/>
  </w:num>
  <w:num w:numId="6" w16cid:durableId="1563518316">
    <w:abstractNumId w:val="30"/>
  </w:num>
  <w:num w:numId="7" w16cid:durableId="1998999616">
    <w:abstractNumId w:val="34"/>
  </w:num>
  <w:num w:numId="8" w16cid:durableId="512571562">
    <w:abstractNumId w:val="22"/>
  </w:num>
  <w:num w:numId="9" w16cid:durableId="1725635536">
    <w:abstractNumId w:val="45"/>
  </w:num>
  <w:num w:numId="10" w16cid:durableId="1844930958">
    <w:abstractNumId w:val="50"/>
  </w:num>
  <w:num w:numId="11" w16cid:durableId="2065252606">
    <w:abstractNumId w:val="19"/>
  </w:num>
  <w:num w:numId="12" w16cid:durableId="93744812">
    <w:abstractNumId w:val="48"/>
  </w:num>
  <w:num w:numId="13" w16cid:durableId="1500344950">
    <w:abstractNumId w:val="49"/>
  </w:num>
  <w:num w:numId="14" w16cid:durableId="1532262679">
    <w:abstractNumId w:val="12"/>
  </w:num>
  <w:num w:numId="15" w16cid:durableId="641348729">
    <w:abstractNumId w:val="25"/>
  </w:num>
  <w:num w:numId="16" w16cid:durableId="1884637388">
    <w:abstractNumId w:val="29"/>
  </w:num>
  <w:num w:numId="17" w16cid:durableId="1046951152">
    <w:abstractNumId w:val="44"/>
  </w:num>
  <w:num w:numId="18" w16cid:durableId="338313797">
    <w:abstractNumId w:val="21"/>
  </w:num>
  <w:num w:numId="19" w16cid:durableId="724794986">
    <w:abstractNumId w:val="13"/>
  </w:num>
  <w:num w:numId="20" w16cid:durableId="949434267">
    <w:abstractNumId w:val="16"/>
  </w:num>
  <w:num w:numId="21" w16cid:durableId="719983417">
    <w:abstractNumId w:val="39"/>
  </w:num>
  <w:num w:numId="22" w16cid:durableId="2106340877">
    <w:abstractNumId w:val="17"/>
  </w:num>
  <w:num w:numId="23" w16cid:durableId="1065683249">
    <w:abstractNumId w:val="43"/>
  </w:num>
  <w:num w:numId="24" w16cid:durableId="700206816">
    <w:abstractNumId w:val="41"/>
  </w:num>
  <w:num w:numId="25" w16cid:durableId="747725873">
    <w:abstractNumId w:val="20"/>
  </w:num>
  <w:num w:numId="26" w16cid:durableId="1972437064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59406481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94063846">
    <w:abstractNumId w:val="3"/>
  </w:num>
  <w:num w:numId="29" w16cid:durableId="1669551319">
    <w:abstractNumId w:val="8"/>
  </w:num>
  <w:num w:numId="30" w16cid:durableId="1256327362">
    <w:abstractNumId w:val="2"/>
  </w:num>
  <w:num w:numId="31" w16cid:durableId="494152795">
    <w:abstractNumId w:val="37"/>
  </w:num>
  <w:num w:numId="32" w16cid:durableId="632365200">
    <w:abstractNumId w:val="11"/>
  </w:num>
  <w:num w:numId="33" w16cid:durableId="951592702">
    <w:abstractNumId w:val="26"/>
  </w:num>
  <w:num w:numId="34" w16cid:durableId="868177612">
    <w:abstractNumId w:val="40"/>
  </w:num>
  <w:num w:numId="35" w16cid:durableId="1816872203">
    <w:abstractNumId w:val="15"/>
  </w:num>
  <w:num w:numId="36" w16cid:durableId="1865635636">
    <w:abstractNumId w:val="47"/>
  </w:num>
  <w:num w:numId="37" w16cid:durableId="2093776617">
    <w:abstractNumId w:val="14"/>
  </w:num>
  <w:num w:numId="38" w16cid:durableId="1818953562">
    <w:abstractNumId w:val="10"/>
  </w:num>
  <w:num w:numId="39" w16cid:durableId="2123916979">
    <w:abstractNumId w:val="23"/>
  </w:num>
  <w:num w:numId="40" w16cid:durableId="1049650810">
    <w:abstractNumId w:val="35"/>
  </w:num>
  <w:num w:numId="41" w16cid:durableId="1933464226">
    <w:abstractNumId w:val="31"/>
  </w:num>
  <w:num w:numId="42" w16cid:durableId="51927215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98015149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1734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9C4"/>
    <w:rsid w:val="00047EF2"/>
    <w:rsid w:val="00054BF5"/>
    <w:rsid w:val="00055851"/>
    <w:rsid w:val="00061F88"/>
    <w:rsid w:val="000627A9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6E65"/>
    <w:rsid w:val="00131262"/>
    <w:rsid w:val="001323DB"/>
    <w:rsid w:val="00134702"/>
    <w:rsid w:val="001357B0"/>
    <w:rsid w:val="00135BB5"/>
    <w:rsid w:val="00136D09"/>
    <w:rsid w:val="00137870"/>
    <w:rsid w:val="001405D1"/>
    <w:rsid w:val="00140B9F"/>
    <w:rsid w:val="00140DF0"/>
    <w:rsid w:val="00143594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B7FD0"/>
    <w:rsid w:val="001C12C8"/>
    <w:rsid w:val="001C256F"/>
    <w:rsid w:val="001C33AC"/>
    <w:rsid w:val="001C3C1E"/>
    <w:rsid w:val="001C4E52"/>
    <w:rsid w:val="001C67DA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3CFC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5936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3983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0B8E"/>
    <w:rsid w:val="00392B0F"/>
    <w:rsid w:val="00392B43"/>
    <w:rsid w:val="00392F4F"/>
    <w:rsid w:val="00394CB7"/>
    <w:rsid w:val="00396936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0E83"/>
    <w:rsid w:val="003B13A9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037E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003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85E"/>
    <w:rsid w:val="004A1963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141E"/>
    <w:rsid w:val="004D17C9"/>
    <w:rsid w:val="004D4CCE"/>
    <w:rsid w:val="004D63E9"/>
    <w:rsid w:val="004E014A"/>
    <w:rsid w:val="004E14D2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1804"/>
    <w:rsid w:val="005327E3"/>
    <w:rsid w:val="00532D41"/>
    <w:rsid w:val="00532DC9"/>
    <w:rsid w:val="005334ED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3BF4"/>
    <w:rsid w:val="005748ED"/>
    <w:rsid w:val="00580642"/>
    <w:rsid w:val="00581CA3"/>
    <w:rsid w:val="005824BD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42664"/>
    <w:rsid w:val="006427E6"/>
    <w:rsid w:val="00644938"/>
    <w:rsid w:val="00645158"/>
    <w:rsid w:val="0064532E"/>
    <w:rsid w:val="00650452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05A2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90A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3105"/>
    <w:rsid w:val="00725372"/>
    <w:rsid w:val="0072685B"/>
    <w:rsid w:val="007274E5"/>
    <w:rsid w:val="00727E97"/>
    <w:rsid w:val="0073005E"/>
    <w:rsid w:val="007308DE"/>
    <w:rsid w:val="00730CDE"/>
    <w:rsid w:val="0073327C"/>
    <w:rsid w:val="00733CAF"/>
    <w:rsid w:val="00734D6E"/>
    <w:rsid w:val="007358E6"/>
    <w:rsid w:val="00737587"/>
    <w:rsid w:val="00744FF5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77AB6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62EE"/>
    <w:rsid w:val="007C73C6"/>
    <w:rsid w:val="007D29F5"/>
    <w:rsid w:val="007D2EDC"/>
    <w:rsid w:val="007D5D10"/>
    <w:rsid w:val="007E08D6"/>
    <w:rsid w:val="007E14E8"/>
    <w:rsid w:val="007E1650"/>
    <w:rsid w:val="007E388B"/>
    <w:rsid w:val="007E6310"/>
    <w:rsid w:val="007F34EC"/>
    <w:rsid w:val="007F3A71"/>
    <w:rsid w:val="007F3FE7"/>
    <w:rsid w:val="007F4967"/>
    <w:rsid w:val="007F4F59"/>
    <w:rsid w:val="007F4FAE"/>
    <w:rsid w:val="007F76A1"/>
    <w:rsid w:val="007F7A95"/>
    <w:rsid w:val="00801BB2"/>
    <w:rsid w:val="00802C0B"/>
    <w:rsid w:val="00803828"/>
    <w:rsid w:val="00806FC2"/>
    <w:rsid w:val="008079C8"/>
    <w:rsid w:val="00807F68"/>
    <w:rsid w:val="00810A21"/>
    <w:rsid w:val="008115F9"/>
    <w:rsid w:val="00812831"/>
    <w:rsid w:val="0081334F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3A77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A94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4A41"/>
    <w:rsid w:val="0098603A"/>
    <w:rsid w:val="009863C6"/>
    <w:rsid w:val="00990BF1"/>
    <w:rsid w:val="009952C7"/>
    <w:rsid w:val="009970AA"/>
    <w:rsid w:val="009A0530"/>
    <w:rsid w:val="009A410D"/>
    <w:rsid w:val="009A4C9A"/>
    <w:rsid w:val="009A5616"/>
    <w:rsid w:val="009A63E0"/>
    <w:rsid w:val="009A72D7"/>
    <w:rsid w:val="009B10C5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5F83"/>
    <w:rsid w:val="009D6C0A"/>
    <w:rsid w:val="009E13F4"/>
    <w:rsid w:val="009E1C8A"/>
    <w:rsid w:val="009E3C0C"/>
    <w:rsid w:val="009E622B"/>
    <w:rsid w:val="009E68BC"/>
    <w:rsid w:val="009E6B1D"/>
    <w:rsid w:val="009F2310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A5D71"/>
    <w:rsid w:val="00AA6511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47A88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A6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0D5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4CF5"/>
    <w:rsid w:val="00BE6058"/>
    <w:rsid w:val="00BF15F1"/>
    <w:rsid w:val="00BF1BAE"/>
    <w:rsid w:val="00BF287F"/>
    <w:rsid w:val="00BF3244"/>
    <w:rsid w:val="00BF353D"/>
    <w:rsid w:val="00BF3B54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52B5"/>
    <w:rsid w:val="00C67A0F"/>
    <w:rsid w:val="00C67F59"/>
    <w:rsid w:val="00C70026"/>
    <w:rsid w:val="00C7042E"/>
    <w:rsid w:val="00C71407"/>
    <w:rsid w:val="00C71DB7"/>
    <w:rsid w:val="00C73364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D7718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4A9A"/>
    <w:rsid w:val="00CF54DA"/>
    <w:rsid w:val="00D0269F"/>
    <w:rsid w:val="00D03942"/>
    <w:rsid w:val="00D04517"/>
    <w:rsid w:val="00D04818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5484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53D1"/>
    <w:rsid w:val="00E176CD"/>
    <w:rsid w:val="00E21C70"/>
    <w:rsid w:val="00E2384B"/>
    <w:rsid w:val="00E23DFE"/>
    <w:rsid w:val="00E274B5"/>
    <w:rsid w:val="00E27D50"/>
    <w:rsid w:val="00E306A1"/>
    <w:rsid w:val="00E306CF"/>
    <w:rsid w:val="00E30724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671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4D7F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393A"/>
    <w:rsid w:val="00EA4C1A"/>
    <w:rsid w:val="00EA5BEF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606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327F"/>
    <w:rsid w:val="00F34A77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1756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C0A58"/>
    <w:rsid w:val="00FC1440"/>
    <w:rsid w:val="00FC51CC"/>
    <w:rsid w:val="00FC7FCD"/>
    <w:rsid w:val="00FD05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ambria" w:hAnsi="Cambria" w:eastAsia="Cambria"/>
      <w:sz w:val="20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8B5D74-B721-44FA-9921-11763609F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C8A90B-70C9-4ABC-ABD7-70E5AED0BCF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DB125A4A-3D8D-4B0D-BFBB-59320A8DAF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„Przebudowa części pomieszczeń Miejsko-Gminnego Ośrodka Kultury w Osieku w ramach zadania „Nowa Infrastruktura, Nowa Kultura M-GOK w Osieku”</dc:subject>
  <dc:creator>Miejsko-Gminny Ośrodek Kultury w Osieku</dc:creator>
  <cp:keywords/>
  <cp:lastModifiedBy>Wojciech Pargieła</cp:lastModifiedBy>
  <cp:revision>4</cp:revision>
  <cp:lastPrinted>2020-12-21T07:19:00Z</cp:lastPrinted>
  <dcterms:created xsi:type="dcterms:W3CDTF">2026-08-25T14:54:00Z</dcterms:created>
  <dcterms:modified xsi:type="dcterms:W3CDTF">2026-08-26T10:24:00Z</dcterms:modified>
  <dc:title>Załącznik nr 9A – Wykaz robót</dc:title>
  <dc:description>Dokument opracowany na bazie wzorów przekazanych przez Zamawiającego.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