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1F717" w14:textId="79423AEA" w:rsidR="00DC63BB" w:rsidRPr="00175E8B" w:rsidRDefault="00DC63BB" w:rsidP="00DC63BB">
      <w:pPr>
        <w:rPr>
          <w:b/>
          <w:sz w:val="19"/>
          <w:lang w:val="pl-PL"/>
        </w:rPr>
      </w:pPr>
      <w:r w:rsidRPr="00175E8B">
        <w:rPr>
          <w:b/>
          <w:sz w:val="19"/>
          <w:lang w:val="pl-PL"/>
        </w:rPr>
        <w:t xml:space="preserve">Znak sprawy: </w:t>
      </w:r>
      <w:r w:rsidR="00BB3BE2" w:rsidRPr="00175E8B">
        <w:rPr>
          <w:b/>
          <w:sz w:val="19"/>
          <w:lang w:val="pl-PL"/>
        </w:rPr>
        <w:t>ZPF.I.271.3.2026</w:t>
      </w:r>
    </w:p>
    <w:p w14:paraId="0CAEE973" w14:textId="09DFA38C" w:rsidR="00DC63BB" w:rsidRPr="00175E8B" w:rsidRDefault="00DC63BB" w:rsidP="00DC63BB">
      <w:pPr>
        <w:jc w:val="right"/>
        <w:rPr>
          <w:b/>
          <w:sz w:val="19"/>
          <w:lang w:val="pl-PL"/>
        </w:rPr>
      </w:pPr>
      <w:r w:rsidRPr="00175E8B">
        <w:rPr>
          <w:b/>
          <w:sz w:val="19"/>
          <w:lang w:val="pl-PL"/>
        </w:rPr>
        <w:t>Załącznik nr 2 do SWZ</w:t>
      </w:r>
    </w:p>
    <w:p w14:paraId="5EBCEA18" w14:textId="77777777" w:rsidR="00DC63BB" w:rsidRPr="00175E8B" w:rsidRDefault="00DC63BB">
      <w:pPr>
        <w:jc w:val="right"/>
        <w:rPr>
          <w:b/>
          <w:sz w:val="19"/>
          <w:lang w:val="pl-PL"/>
        </w:rPr>
      </w:pPr>
    </w:p>
    <w:p w14:paraId="654C90F5" w14:textId="77777777" w:rsidR="000F0294" w:rsidRPr="00175E8B" w:rsidRDefault="00000000">
      <w:pPr>
        <w:pStyle w:val="Tytu"/>
        <w:jc w:val="center"/>
        <w:rPr>
          <w:lang w:val="pl-PL"/>
        </w:rPr>
      </w:pPr>
      <w:r w:rsidRPr="00175E8B">
        <w:rPr>
          <w:lang w:val="pl-PL"/>
        </w:rPr>
        <w:t>OŚWIADCZENIE WYKONAWCY</w:t>
      </w:r>
    </w:p>
    <w:p w14:paraId="4561E351" w14:textId="77777777" w:rsidR="000F0294" w:rsidRPr="00175E8B" w:rsidRDefault="00000000">
      <w:pPr>
        <w:jc w:val="center"/>
        <w:rPr>
          <w:lang w:val="pl-PL"/>
        </w:rPr>
      </w:pPr>
      <w:r w:rsidRPr="00175E8B">
        <w:rPr>
          <w:sz w:val="19"/>
          <w:lang w:val="pl-PL"/>
        </w:rPr>
        <w:t>składane na podstawie art. 125 ust. 1 w związku z art. 273 ust. 2 ustawy z dnia 11 września 2019 r. – Prawo zamówień publicznych</w:t>
      </w:r>
    </w:p>
    <w:p w14:paraId="575A6BDF" w14:textId="77777777" w:rsidR="000F0294" w:rsidRPr="00175E8B" w:rsidRDefault="00000000">
      <w:pPr>
        <w:jc w:val="center"/>
        <w:rPr>
          <w:lang w:val="pl-PL"/>
        </w:rPr>
      </w:pPr>
      <w:r w:rsidRPr="00175E8B">
        <w:rPr>
          <w:sz w:val="19"/>
          <w:lang w:val="pl-PL"/>
        </w:rPr>
        <w:t>dotyczące postępowania o udzielenie zamówienia publicznego pn.:</w:t>
      </w:r>
    </w:p>
    <w:p w14:paraId="42E934DC" w14:textId="1DCFBA62" w:rsidR="000F0294" w:rsidRPr="00175E8B" w:rsidRDefault="00000000" w:rsidP="00DC63BB">
      <w:pPr>
        <w:jc w:val="center"/>
        <w:rPr>
          <w:lang w:val="pl-PL"/>
        </w:rPr>
      </w:pPr>
      <w:r w:rsidRPr="00175E8B">
        <w:rPr>
          <w:b/>
          <w:lang w:val="pl-PL"/>
        </w:rPr>
        <w:t>„</w:t>
      </w:r>
      <w:r w:rsidR="00DC63BB" w:rsidRPr="00175E8B">
        <w:rPr>
          <w:b/>
          <w:lang w:val="pl-PL"/>
        </w:rPr>
        <w:t>Zakup autobusu przystosowanego do przewozu osób niepełnosprawnych, w tym poruszających się na wózkach, w szczególności dzieci i młodzieży z terenu Gminy Żurawica</w:t>
      </w:r>
      <w:r w:rsidRPr="00175E8B">
        <w:rPr>
          <w:b/>
          <w:lang w:val="pl-PL"/>
        </w:rPr>
        <w:t>”</w:t>
      </w:r>
    </w:p>
    <w:p w14:paraId="079DB684" w14:textId="6FAA71DA" w:rsidR="000F0294" w:rsidRPr="00175E8B" w:rsidRDefault="00000000">
      <w:pPr>
        <w:jc w:val="center"/>
        <w:rPr>
          <w:lang w:val="pl-PL"/>
        </w:rPr>
      </w:pPr>
      <w:r w:rsidRPr="00175E8B">
        <w:rPr>
          <w:sz w:val="19"/>
          <w:lang w:val="pl-PL"/>
        </w:rPr>
        <w:t xml:space="preserve">prowadzonego w trybie podstawowym na podstawie art. 275 pkt </w:t>
      </w:r>
      <w:r w:rsidR="00DC63BB" w:rsidRPr="00175E8B">
        <w:rPr>
          <w:sz w:val="19"/>
          <w:lang w:val="pl-PL"/>
        </w:rPr>
        <w:t>1</w:t>
      </w:r>
      <w:r w:rsidRPr="00175E8B">
        <w:rPr>
          <w:sz w:val="19"/>
          <w:lang w:val="pl-PL"/>
        </w:rPr>
        <w:t xml:space="preserve"> ustawy </w:t>
      </w:r>
      <w:proofErr w:type="spellStart"/>
      <w:r w:rsidRPr="00175E8B">
        <w:rPr>
          <w:sz w:val="19"/>
          <w:lang w:val="pl-PL"/>
        </w:rPr>
        <w:t>Pzp</w:t>
      </w:r>
      <w:proofErr w:type="spellEnd"/>
      <w:r w:rsidRPr="00175E8B">
        <w:rPr>
          <w:sz w:val="19"/>
          <w:lang w:val="pl-PL"/>
        </w:rPr>
        <w:t>.</w:t>
      </w:r>
    </w:p>
    <w:p w14:paraId="486F8A38" w14:textId="77777777" w:rsidR="000F0294" w:rsidRPr="00175E8B" w:rsidRDefault="00000000" w:rsidP="00DC63BB">
      <w:pPr>
        <w:pStyle w:val="pkt"/>
        <w:pBdr>
          <w:bottom w:val="double" w:sz="4" w:space="1" w:color="auto"/>
        </w:pBdr>
        <w:shd w:val="clear" w:color="auto" w:fill="DAEEF3"/>
        <w:spacing w:before="360" w:after="40" w:line="276" w:lineRule="auto"/>
        <w:ind w:left="426" w:hanging="426"/>
        <w:rPr>
          <w:rFonts w:ascii="Arial" w:hAnsi="Arial" w:cs="Arial"/>
          <w:b/>
          <w:sz w:val="20"/>
        </w:rPr>
      </w:pPr>
      <w:r w:rsidRPr="00175E8B">
        <w:rPr>
          <w:rFonts w:ascii="Arial" w:hAnsi="Arial" w:cs="Arial"/>
          <w:b/>
          <w:sz w:val="20"/>
        </w:rPr>
        <w:t>I. DANE WYKONAWCY</w:t>
      </w:r>
    </w:p>
    <w:tbl>
      <w:tblPr>
        <w:tblStyle w:val="Tabela-Siatka"/>
        <w:tblW w:w="0" w:type="auto"/>
        <w:jc w:val="center"/>
        <w:tblLook w:val="04A0" w:firstRow="1" w:lastRow="0" w:firstColumn="1" w:lastColumn="0" w:noHBand="0" w:noVBand="1"/>
      </w:tblPr>
      <w:tblGrid>
        <w:gridCol w:w="4006"/>
        <w:gridCol w:w="5730"/>
      </w:tblGrid>
      <w:tr w:rsidR="000F0294" w:rsidRPr="00175E8B" w14:paraId="705F91BC" w14:textId="77777777">
        <w:trPr>
          <w:jc w:val="center"/>
        </w:trPr>
        <w:tc>
          <w:tcPr>
            <w:tcW w:w="4873" w:type="dxa"/>
            <w:shd w:val="clear" w:color="auto" w:fill="EDEDED"/>
            <w:tcMar>
              <w:top w:w="100" w:type="dxa"/>
              <w:left w:w="120" w:type="dxa"/>
              <w:bottom w:w="100" w:type="dxa"/>
              <w:right w:w="120" w:type="dxa"/>
            </w:tcMar>
            <w:vAlign w:val="center"/>
          </w:tcPr>
          <w:p w14:paraId="7A165CE2" w14:textId="77777777" w:rsidR="000F0294" w:rsidRPr="00175E8B" w:rsidRDefault="00000000">
            <w:pPr>
              <w:spacing w:after="0"/>
              <w:rPr>
                <w:lang w:val="pl-PL"/>
              </w:rPr>
            </w:pPr>
            <w:r w:rsidRPr="00175E8B">
              <w:rPr>
                <w:b/>
                <w:sz w:val="19"/>
                <w:lang w:val="pl-PL"/>
              </w:rPr>
              <w:t>Nazwa / firma Wykonawcy</w:t>
            </w:r>
          </w:p>
        </w:tc>
        <w:tc>
          <w:tcPr>
            <w:tcW w:w="4873" w:type="dxa"/>
            <w:tcMar>
              <w:top w:w="100" w:type="dxa"/>
              <w:left w:w="120" w:type="dxa"/>
              <w:bottom w:w="100" w:type="dxa"/>
              <w:right w:w="120" w:type="dxa"/>
            </w:tcMar>
            <w:vAlign w:val="center"/>
          </w:tcPr>
          <w:p w14:paraId="46F64270" w14:textId="77777777" w:rsidR="000F0294" w:rsidRPr="00175E8B" w:rsidRDefault="00000000">
            <w:pPr>
              <w:spacing w:after="0"/>
              <w:rPr>
                <w:lang w:val="pl-PL"/>
              </w:rPr>
            </w:pPr>
            <w:r w:rsidRPr="00175E8B">
              <w:rPr>
                <w:sz w:val="19"/>
                <w:lang w:val="pl-PL"/>
              </w:rPr>
              <w:t>........................................................................................................</w:t>
            </w:r>
          </w:p>
        </w:tc>
      </w:tr>
      <w:tr w:rsidR="000F0294" w:rsidRPr="00175E8B" w14:paraId="36B264C8" w14:textId="77777777">
        <w:trPr>
          <w:jc w:val="center"/>
        </w:trPr>
        <w:tc>
          <w:tcPr>
            <w:tcW w:w="4873" w:type="dxa"/>
            <w:shd w:val="clear" w:color="auto" w:fill="EDEDED"/>
            <w:tcMar>
              <w:top w:w="100" w:type="dxa"/>
              <w:left w:w="120" w:type="dxa"/>
              <w:bottom w:w="100" w:type="dxa"/>
              <w:right w:w="120" w:type="dxa"/>
            </w:tcMar>
            <w:vAlign w:val="center"/>
          </w:tcPr>
          <w:p w14:paraId="1D66CB57" w14:textId="77777777" w:rsidR="000F0294" w:rsidRPr="00175E8B" w:rsidRDefault="00000000">
            <w:pPr>
              <w:spacing w:after="0"/>
              <w:rPr>
                <w:lang w:val="pl-PL"/>
              </w:rPr>
            </w:pPr>
            <w:r w:rsidRPr="00175E8B">
              <w:rPr>
                <w:b/>
                <w:sz w:val="19"/>
                <w:lang w:val="pl-PL"/>
              </w:rPr>
              <w:t>Adres siedziby</w:t>
            </w:r>
          </w:p>
        </w:tc>
        <w:tc>
          <w:tcPr>
            <w:tcW w:w="4873" w:type="dxa"/>
            <w:tcMar>
              <w:top w:w="100" w:type="dxa"/>
              <w:left w:w="120" w:type="dxa"/>
              <w:bottom w:w="100" w:type="dxa"/>
              <w:right w:w="120" w:type="dxa"/>
            </w:tcMar>
            <w:vAlign w:val="center"/>
          </w:tcPr>
          <w:p w14:paraId="0B938DC5" w14:textId="77777777" w:rsidR="000F0294" w:rsidRPr="00175E8B" w:rsidRDefault="00000000">
            <w:pPr>
              <w:spacing w:after="0"/>
              <w:rPr>
                <w:lang w:val="pl-PL"/>
              </w:rPr>
            </w:pPr>
            <w:r w:rsidRPr="00175E8B">
              <w:rPr>
                <w:sz w:val="19"/>
                <w:lang w:val="pl-PL"/>
              </w:rPr>
              <w:t>........................................................................................................</w:t>
            </w:r>
          </w:p>
        </w:tc>
      </w:tr>
      <w:tr w:rsidR="000F0294" w:rsidRPr="00175E8B" w14:paraId="0C0F99EE" w14:textId="77777777">
        <w:trPr>
          <w:jc w:val="center"/>
        </w:trPr>
        <w:tc>
          <w:tcPr>
            <w:tcW w:w="4873" w:type="dxa"/>
            <w:shd w:val="clear" w:color="auto" w:fill="EDEDED"/>
            <w:tcMar>
              <w:top w:w="100" w:type="dxa"/>
              <w:left w:w="120" w:type="dxa"/>
              <w:bottom w:w="100" w:type="dxa"/>
              <w:right w:w="120" w:type="dxa"/>
            </w:tcMar>
            <w:vAlign w:val="center"/>
          </w:tcPr>
          <w:p w14:paraId="74D1188E" w14:textId="77777777" w:rsidR="000F0294" w:rsidRPr="00175E8B" w:rsidRDefault="00000000">
            <w:pPr>
              <w:spacing w:after="0"/>
              <w:rPr>
                <w:lang w:val="pl-PL"/>
              </w:rPr>
            </w:pPr>
            <w:r w:rsidRPr="00175E8B">
              <w:rPr>
                <w:b/>
                <w:sz w:val="19"/>
                <w:lang w:val="pl-PL"/>
              </w:rPr>
              <w:t>NIP</w:t>
            </w:r>
          </w:p>
        </w:tc>
        <w:tc>
          <w:tcPr>
            <w:tcW w:w="4873" w:type="dxa"/>
            <w:tcMar>
              <w:top w:w="100" w:type="dxa"/>
              <w:left w:w="120" w:type="dxa"/>
              <w:bottom w:w="100" w:type="dxa"/>
              <w:right w:w="120" w:type="dxa"/>
            </w:tcMar>
            <w:vAlign w:val="center"/>
          </w:tcPr>
          <w:p w14:paraId="14A7FFDE" w14:textId="77777777" w:rsidR="000F0294" w:rsidRPr="00175E8B" w:rsidRDefault="00000000">
            <w:pPr>
              <w:spacing w:after="0"/>
              <w:rPr>
                <w:lang w:val="pl-PL"/>
              </w:rPr>
            </w:pPr>
            <w:r w:rsidRPr="00175E8B">
              <w:rPr>
                <w:sz w:val="19"/>
                <w:lang w:val="pl-PL"/>
              </w:rPr>
              <w:t>........................................................................................................</w:t>
            </w:r>
          </w:p>
        </w:tc>
      </w:tr>
      <w:tr w:rsidR="000F0294" w:rsidRPr="00175E8B" w14:paraId="6A473FFB" w14:textId="77777777">
        <w:trPr>
          <w:jc w:val="center"/>
        </w:trPr>
        <w:tc>
          <w:tcPr>
            <w:tcW w:w="4873" w:type="dxa"/>
            <w:shd w:val="clear" w:color="auto" w:fill="EDEDED"/>
            <w:tcMar>
              <w:top w:w="100" w:type="dxa"/>
              <w:left w:w="120" w:type="dxa"/>
              <w:bottom w:w="100" w:type="dxa"/>
              <w:right w:w="120" w:type="dxa"/>
            </w:tcMar>
            <w:vAlign w:val="center"/>
          </w:tcPr>
          <w:p w14:paraId="4D90EE5E" w14:textId="77777777" w:rsidR="000F0294" w:rsidRPr="00175E8B" w:rsidRDefault="00000000">
            <w:pPr>
              <w:spacing w:after="0"/>
              <w:rPr>
                <w:lang w:val="pl-PL"/>
              </w:rPr>
            </w:pPr>
            <w:r w:rsidRPr="00175E8B">
              <w:rPr>
                <w:b/>
                <w:sz w:val="19"/>
                <w:lang w:val="pl-PL"/>
              </w:rPr>
              <w:t>REGON</w:t>
            </w:r>
          </w:p>
        </w:tc>
        <w:tc>
          <w:tcPr>
            <w:tcW w:w="4873" w:type="dxa"/>
            <w:tcMar>
              <w:top w:w="100" w:type="dxa"/>
              <w:left w:w="120" w:type="dxa"/>
              <w:bottom w:w="100" w:type="dxa"/>
              <w:right w:w="120" w:type="dxa"/>
            </w:tcMar>
            <w:vAlign w:val="center"/>
          </w:tcPr>
          <w:p w14:paraId="4C155ABF" w14:textId="77777777" w:rsidR="000F0294" w:rsidRPr="00175E8B" w:rsidRDefault="00000000">
            <w:pPr>
              <w:spacing w:after="0"/>
              <w:rPr>
                <w:lang w:val="pl-PL"/>
              </w:rPr>
            </w:pPr>
            <w:r w:rsidRPr="00175E8B">
              <w:rPr>
                <w:sz w:val="19"/>
                <w:lang w:val="pl-PL"/>
              </w:rPr>
              <w:t>........................................................................................................</w:t>
            </w:r>
          </w:p>
        </w:tc>
      </w:tr>
      <w:tr w:rsidR="000F0294" w:rsidRPr="00175E8B" w14:paraId="6DB72BE6" w14:textId="77777777">
        <w:trPr>
          <w:jc w:val="center"/>
        </w:trPr>
        <w:tc>
          <w:tcPr>
            <w:tcW w:w="4873" w:type="dxa"/>
            <w:shd w:val="clear" w:color="auto" w:fill="EDEDED"/>
            <w:tcMar>
              <w:top w:w="100" w:type="dxa"/>
              <w:left w:w="120" w:type="dxa"/>
              <w:bottom w:w="100" w:type="dxa"/>
              <w:right w:w="120" w:type="dxa"/>
            </w:tcMar>
            <w:vAlign w:val="center"/>
          </w:tcPr>
          <w:p w14:paraId="4A6E5DEB" w14:textId="77777777" w:rsidR="000F0294" w:rsidRPr="00175E8B" w:rsidRDefault="00000000">
            <w:pPr>
              <w:spacing w:after="0"/>
              <w:rPr>
                <w:lang w:val="pl-PL"/>
              </w:rPr>
            </w:pPr>
            <w:r w:rsidRPr="00175E8B">
              <w:rPr>
                <w:b/>
                <w:sz w:val="19"/>
                <w:lang w:val="pl-PL"/>
              </w:rPr>
              <w:t>KRS / CEIDG</w:t>
            </w:r>
          </w:p>
        </w:tc>
        <w:tc>
          <w:tcPr>
            <w:tcW w:w="4873" w:type="dxa"/>
            <w:tcMar>
              <w:top w:w="100" w:type="dxa"/>
              <w:left w:w="120" w:type="dxa"/>
              <w:bottom w:w="100" w:type="dxa"/>
              <w:right w:w="120" w:type="dxa"/>
            </w:tcMar>
            <w:vAlign w:val="center"/>
          </w:tcPr>
          <w:p w14:paraId="0715E321" w14:textId="77777777" w:rsidR="000F0294" w:rsidRPr="00175E8B" w:rsidRDefault="00000000">
            <w:pPr>
              <w:spacing w:after="0"/>
              <w:rPr>
                <w:lang w:val="pl-PL"/>
              </w:rPr>
            </w:pPr>
            <w:r w:rsidRPr="00175E8B">
              <w:rPr>
                <w:sz w:val="19"/>
                <w:lang w:val="pl-PL"/>
              </w:rPr>
              <w:t>........................................................................................................</w:t>
            </w:r>
          </w:p>
        </w:tc>
      </w:tr>
      <w:tr w:rsidR="000F0294" w:rsidRPr="00175E8B" w14:paraId="3A7B4BB2" w14:textId="77777777">
        <w:trPr>
          <w:jc w:val="center"/>
        </w:trPr>
        <w:tc>
          <w:tcPr>
            <w:tcW w:w="4873" w:type="dxa"/>
            <w:shd w:val="clear" w:color="auto" w:fill="EDEDED"/>
            <w:tcMar>
              <w:top w:w="100" w:type="dxa"/>
              <w:left w:w="120" w:type="dxa"/>
              <w:bottom w:w="100" w:type="dxa"/>
              <w:right w:w="120" w:type="dxa"/>
            </w:tcMar>
            <w:vAlign w:val="center"/>
          </w:tcPr>
          <w:p w14:paraId="271BF843" w14:textId="77777777" w:rsidR="000F0294" w:rsidRPr="00175E8B" w:rsidRDefault="00000000">
            <w:pPr>
              <w:spacing w:after="0"/>
              <w:rPr>
                <w:lang w:val="pl-PL"/>
              </w:rPr>
            </w:pPr>
            <w:r w:rsidRPr="00175E8B">
              <w:rPr>
                <w:b/>
                <w:sz w:val="19"/>
                <w:lang w:val="pl-PL"/>
              </w:rPr>
              <w:t>Osoba / osoby uprawnione do reprezentacji</w:t>
            </w:r>
          </w:p>
        </w:tc>
        <w:tc>
          <w:tcPr>
            <w:tcW w:w="4873" w:type="dxa"/>
            <w:tcMar>
              <w:top w:w="100" w:type="dxa"/>
              <w:left w:w="120" w:type="dxa"/>
              <w:bottom w:w="100" w:type="dxa"/>
              <w:right w:w="120" w:type="dxa"/>
            </w:tcMar>
            <w:vAlign w:val="center"/>
          </w:tcPr>
          <w:p w14:paraId="770FF6C8" w14:textId="77777777" w:rsidR="000F0294" w:rsidRPr="00175E8B" w:rsidRDefault="00000000">
            <w:pPr>
              <w:spacing w:after="0"/>
              <w:rPr>
                <w:lang w:val="pl-PL"/>
              </w:rPr>
            </w:pPr>
            <w:r w:rsidRPr="00175E8B">
              <w:rPr>
                <w:sz w:val="19"/>
                <w:lang w:val="pl-PL"/>
              </w:rPr>
              <w:t>........................................................................................................</w:t>
            </w:r>
          </w:p>
        </w:tc>
      </w:tr>
    </w:tbl>
    <w:p w14:paraId="2713BB04" w14:textId="77777777" w:rsidR="000F0294" w:rsidRPr="00175E8B" w:rsidRDefault="00000000" w:rsidP="00DC63BB">
      <w:pPr>
        <w:pStyle w:val="pkt"/>
        <w:pBdr>
          <w:bottom w:val="double" w:sz="4" w:space="1" w:color="auto"/>
        </w:pBdr>
        <w:shd w:val="clear" w:color="auto" w:fill="DAEEF3"/>
        <w:spacing w:before="360" w:after="40" w:line="276" w:lineRule="auto"/>
        <w:ind w:left="426" w:hanging="426"/>
        <w:rPr>
          <w:rFonts w:ascii="Arial" w:hAnsi="Arial" w:cs="Arial"/>
          <w:b/>
          <w:sz w:val="20"/>
        </w:rPr>
      </w:pPr>
      <w:r w:rsidRPr="00175E8B">
        <w:rPr>
          <w:rFonts w:ascii="Arial" w:hAnsi="Arial" w:cs="Arial"/>
          <w:b/>
          <w:sz w:val="20"/>
        </w:rPr>
        <w:t>II. OŚWIADCZENIE DOTYCZĄCE PODSTAW WYKLUCZENIA</w:t>
      </w:r>
    </w:p>
    <w:p w14:paraId="3AFA49A4" w14:textId="77777777" w:rsidR="000F0294" w:rsidRPr="00175E8B" w:rsidRDefault="00000000">
      <w:pPr>
        <w:rPr>
          <w:lang w:val="pl-PL"/>
        </w:rPr>
      </w:pPr>
      <w:r w:rsidRPr="00175E8B">
        <w:rPr>
          <w:b/>
          <w:lang w:val="pl-PL"/>
        </w:rPr>
        <w:t>Oświadczam, że na dzień składania ofert nie podlegam wykluczeniu z postępowania na podstawie:</w:t>
      </w:r>
    </w:p>
    <w:p w14:paraId="2EE7F378" w14:textId="77777777" w:rsidR="000F0294" w:rsidRPr="00175E8B" w:rsidRDefault="00000000">
      <w:pPr>
        <w:pStyle w:val="Listanumerowana"/>
        <w:rPr>
          <w:lang w:val="pl-PL"/>
        </w:rPr>
      </w:pPr>
      <w:r w:rsidRPr="00175E8B">
        <w:rPr>
          <w:lang w:val="pl-PL"/>
        </w:rPr>
        <w:t xml:space="preserve">art. 108 ust. 1 ustawy </w:t>
      </w:r>
      <w:proofErr w:type="spellStart"/>
      <w:r w:rsidRPr="00175E8B">
        <w:rPr>
          <w:lang w:val="pl-PL"/>
        </w:rPr>
        <w:t>Pzp</w:t>
      </w:r>
      <w:proofErr w:type="spellEnd"/>
      <w:r w:rsidRPr="00175E8B">
        <w:rPr>
          <w:lang w:val="pl-PL"/>
        </w:rPr>
        <w:t>;</w:t>
      </w:r>
    </w:p>
    <w:p w14:paraId="137402BC" w14:textId="77777777" w:rsidR="000F0294" w:rsidRPr="00175E8B" w:rsidRDefault="00000000">
      <w:pPr>
        <w:pStyle w:val="Listanumerowana"/>
        <w:rPr>
          <w:lang w:val="pl-PL"/>
        </w:rPr>
      </w:pPr>
      <w:r w:rsidRPr="00175E8B">
        <w:rPr>
          <w:lang w:val="pl-PL"/>
        </w:rPr>
        <w:t>art. 7 ust. 1 ustawy z dnia 13 kwietnia 2022 r. o szczególnych rozwiązaniach w zakresie przeciwdziałania wspieraniu agresji na Ukrainę oraz służących ochronie bezpieczeństwa narodowego;</w:t>
      </w:r>
    </w:p>
    <w:p w14:paraId="6499AC5A" w14:textId="77777777" w:rsidR="000F0294" w:rsidRPr="00175E8B" w:rsidRDefault="00000000">
      <w:pPr>
        <w:pStyle w:val="Listanumerowana"/>
        <w:rPr>
          <w:strike/>
          <w:lang w:val="pl-PL"/>
        </w:rPr>
      </w:pPr>
      <w:r w:rsidRPr="00175E8B">
        <w:rPr>
          <w:strike/>
          <w:lang w:val="pl-PL"/>
        </w:rPr>
        <w:t xml:space="preserve">art. 109 ust. 1 pkt ........................................ ustawy </w:t>
      </w:r>
      <w:proofErr w:type="spellStart"/>
      <w:r w:rsidRPr="00175E8B">
        <w:rPr>
          <w:strike/>
          <w:lang w:val="pl-PL"/>
        </w:rPr>
        <w:t>Pzp</w:t>
      </w:r>
      <w:proofErr w:type="spellEnd"/>
      <w:r w:rsidRPr="00175E8B">
        <w:rPr>
          <w:strike/>
          <w:lang w:val="pl-PL"/>
        </w:rPr>
        <w:t xml:space="preserve"> – jeżeli Zamawiający przewidział w SWZ fakultatywne podstawy wykluczenia.</w:t>
      </w:r>
    </w:p>
    <w:p w14:paraId="7675F287" w14:textId="77777777" w:rsidR="000F0294" w:rsidRPr="00175E8B" w:rsidRDefault="00000000" w:rsidP="00DC63BB">
      <w:pPr>
        <w:pStyle w:val="pkt"/>
        <w:pBdr>
          <w:bottom w:val="double" w:sz="4" w:space="1" w:color="auto"/>
        </w:pBdr>
        <w:shd w:val="clear" w:color="auto" w:fill="DAEEF3"/>
        <w:spacing w:before="360" w:after="40" w:line="276" w:lineRule="auto"/>
        <w:ind w:left="426" w:hanging="426"/>
        <w:rPr>
          <w:rFonts w:ascii="Arial" w:hAnsi="Arial" w:cs="Arial"/>
          <w:b/>
          <w:sz w:val="20"/>
        </w:rPr>
      </w:pPr>
      <w:r w:rsidRPr="00175E8B">
        <w:rPr>
          <w:rFonts w:ascii="Arial" w:hAnsi="Arial" w:cs="Arial"/>
          <w:b/>
          <w:sz w:val="20"/>
        </w:rPr>
        <w:t>Samooczyszczenie – jeżeli dotyczy</w:t>
      </w:r>
    </w:p>
    <w:p w14:paraId="25E60C39" w14:textId="77777777" w:rsidR="000F0294" w:rsidRPr="00175E8B" w:rsidRDefault="00000000">
      <w:pPr>
        <w:rPr>
          <w:lang w:val="pl-PL"/>
        </w:rPr>
      </w:pPr>
      <w:r w:rsidRPr="00175E8B">
        <w:rPr>
          <w:lang w:val="pl-PL"/>
        </w:rPr>
        <w:t>Oświadczam, że zachodzą wobec mnie następujące podstawy wykluczenia:</w:t>
      </w:r>
    </w:p>
    <w:p w14:paraId="056F9ED5" w14:textId="77777777" w:rsidR="000F0294" w:rsidRPr="00175E8B" w:rsidRDefault="00000000">
      <w:pPr>
        <w:rPr>
          <w:lang w:val="pl-PL"/>
        </w:rPr>
      </w:pPr>
      <w:r w:rsidRPr="00175E8B">
        <w:rPr>
          <w:lang w:val="pl-PL"/>
        </w:rPr>
        <w:t>...............................................................................................................................................</w:t>
      </w:r>
    </w:p>
    <w:p w14:paraId="262D06BB" w14:textId="77777777" w:rsidR="000F0294" w:rsidRPr="00175E8B" w:rsidRDefault="00000000">
      <w:pPr>
        <w:rPr>
          <w:lang w:val="pl-PL"/>
        </w:rPr>
      </w:pPr>
      <w:r w:rsidRPr="00175E8B">
        <w:rPr>
          <w:lang w:val="pl-PL"/>
        </w:rPr>
        <w:t xml:space="preserve">Jednocześnie oświadczam, że podjąłem środki naprawcze, o których mowa w art. 110 ust. 2 ustawy </w:t>
      </w:r>
      <w:proofErr w:type="spellStart"/>
      <w:r w:rsidRPr="00175E8B">
        <w:rPr>
          <w:lang w:val="pl-PL"/>
        </w:rPr>
        <w:t>Pzp</w:t>
      </w:r>
      <w:proofErr w:type="spellEnd"/>
      <w:r w:rsidRPr="00175E8B">
        <w:rPr>
          <w:lang w:val="pl-PL"/>
        </w:rPr>
        <w:t>, polegające na:</w:t>
      </w:r>
    </w:p>
    <w:p w14:paraId="2867F400" w14:textId="77777777" w:rsidR="000F0294" w:rsidRPr="00175E8B" w:rsidRDefault="00000000">
      <w:pPr>
        <w:rPr>
          <w:lang w:val="pl-PL"/>
        </w:rPr>
      </w:pPr>
      <w:r w:rsidRPr="00175E8B">
        <w:rPr>
          <w:lang w:val="pl-PL"/>
        </w:rPr>
        <w:t>...............................................................................................................................................</w:t>
      </w:r>
    </w:p>
    <w:p w14:paraId="37086317" w14:textId="77777777" w:rsidR="000F0294" w:rsidRPr="00175E8B" w:rsidRDefault="00000000">
      <w:pPr>
        <w:rPr>
          <w:lang w:val="pl-PL"/>
        </w:rPr>
      </w:pPr>
      <w:r w:rsidRPr="00175E8B">
        <w:rPr>
          <w:lang w:val="pl-PL"/>
        </w:rPr>
        <w:t>...............................................................................................................................................</w:t>
      </w:r>
    </w:p>
    <w:p w14:paraId="57CE40F2" w14:textId="77777777" w:rsidR="000F0294" w:rsidRPr="00175E8B" w:rsidRDefault="00000000">
      <w:pPr>
        <w:rPr>
          <w:lang w:val="pl-PL"/>
        </w:rPr>
      </w:pPr>
      <w:r w:rsidRPr="00175E8B">
        <w:rPr>
          <w:lang w:val="pl-PL"/>
        </w:rPr>
        <w:t>Na potwierdzenie powyższego przedstawiam następujące informacje / dokumenty:</w:t>
      </w:r>
    </w:p>
    <w:p w14:paraId="1E9E6AB8" w14:textId="77777777" w:rsidR="000F0294" w:rsidRPr="00175E8B" w:rsidRDefault="00000000">
      <w:pPr>
        <w:rPr>
          <w:lang w:val="pl-PL"/>
        </w:rPr>
      </w:pPr>
      <w:r w:rsidRPr="00175E8B">
        <w:rPr>
          <w:lang w:val="pl-PL"/>
        </w:rPr>
        <w:lastRenderedPageBreak/>
        <w:t>...............................................................................................................................................</w:t>
      </w:r>
    </w:p>
    <w:p w14:paraId="3E70D06A" w14:textId="77777777" w:rsidR="000F0294" w:rsidRPr="00175E8B" w:rsidRDefault="00000000" w:rsidP="00DC63BB">
      <w:pPr>
        <w:pStyle w:val="pkt"/>
        <w:pBdr>
          <w:bottom w:val="double" w:sz="4" w:space="1" w:color="auto"/>
        </w:pBdr>
        <w:shd w:val="clear" w:color="auto" w:fill="DAEEF3"/>
        <w:spacing w:before="360" w:after="40" w:line="276" w:lineRule="auto"/>
        <w:ind w:left="426" w:hanging="426"/>
        <w:rPr>
          <w:rFonts w:ascii="Arial" w:hAnsi="Arial" w:cs="Arial"/>
          <w:b/>
          <w:sz w:val="20"/>
        </w:rPr>
      </w:pPr>
      <w:r w:rsidRPr="00175E8B">
        <w:rPr>
          <w:rFonts w:ascii="Arial" w:hAnsi="Arial" w:cs="Arial"/>
          <w:b/>
          <w:sz w:val="20"/>
        </w:rPr>
        <w:t>III. OŚWIADCZENIE DOTYCZĄCE SPEŁNIANIA WARUNKÓW UDZIAŁU W POSTĘPOWANIU</w:t>
      </w:r>
    </w:p>
    <w:p w14:paraId="08F8357F" w14:textId="77777777" w:rsidR="000F0294" w:rsidRPr="00175E8B" w:rsidRDefault="00000000">
      <w:pPr>
        <w:rPr>
          <w:lang w:val="pl-PL"/>
        </w:rPr>
      </w:pPr>
      <w:r w:rsidRPr="00175E8B">
        <w:rPr>
          <w:b/>
          <w:lang w:val="pl-PL"/>
        </w:rPr>
        <w:t>Oświadczam, że na dzień składania ofert spełniam warunki udziału w postępowaniu określone przez Zamawiającego w SWZ, w tym warunek dotyczący zdolności technicznej lub zawodowej.</w:t>
      </w:r>
    </w:p>
    <w:p w14:paraId="35290B73" w14:textId="77777777" w:rsidR="000F0294" w:rsidRPr="00175E8B" w:rsidRDefault="00000000">
      <w:pPr>
        <w:rPr>
          <w:lang w:val="pl-PL"/>
        </w:rPr>
      </w:pPr>
      <w:r w:rsidRPr="00175E8B">
        <w:rPr>
          <w:b/>
          <w:lang w:val="pl-PL"/>
        </w:rPr>
        <w:t xml:space="preserve">Warunek dotyczący doświadczenia: </w:t>
      </w:r>
      <w:r w:rsidRPr="00175E8B">
        <w:rPr>
          <w:lang w:val="pl-PL"/>
        </w:rPr>
        <w:t>Wykonawca wykaże, że w okresie ostatnich 3 lat przed upływem terminu składania ofert, a jeżeli okres prowadzenia działalności jest krótszy – w tym okresie, wykonał należycie co najmniej jedną dostawę obejmującą dostawę pojazdu posiadającego co najmniej 19 miejsc siedzących dla pasażerów, jedno miejsce siedzące dla kierowcy oraz jedno miejsce siedzące dla opiekuna, przystosowanego do przewozu co najmniej dwóch osób poruszających się na wózkach inwalidzkich.</w:t>
      </w:r>
    </w:p>
    <w:p w14:paraId="02A90B1B" w14:textId="77777777" w:rsidR="000F0294" w:rsidRPr="00175E8B" w:rsidRDefault="00000000">
      <w:pPr>
        <w:rPr>
          <w:lang w:val="pl-PL"/>
        </w:rPr>
      </w:pPr>
      <w:r w:rsidRPr="00175E8B">
        <w:rPr>
          <w:lang w:val="pl-PL"/>
        </w:rPr>
        <w:t>Powyższy warunek spełniam:</w:t>
      </w:r>
    </w:p>
    <w:p w14:paraId="2A1BB37F" w14:textId="6A6BCD5B" w:rsidR="000F0294" w:rsidRPr="00175E8B" w:rsidRDefault="00175E8B">
      <w:pPr>
        <w:ind w:left="283"/>
        <w:rPr>
          <w:lang w:val="pl-PL"/>
        </w:rPr>
      </w:pPr>
      <w:sdt>
        <w:sdtPr>
          <w:rPr>
            <w:lang w:val="pl-PL"/>
          </w:rPr>
          <w:id w:val="714005175"/>
          <w14:checkbox>
            <w14:checked w14:val="0"/>
            <w14:checkedState w14:val="2612" w14:font="MS Gothic"/>
            <w14:uncheckedState w14:val="2610" w14:font="MS Gothic"/>
          </w14:checkbox>
        </w:sdtPr>
        <w:sdtContent>
          <w:r w:rsidRPr="00175E8B">
            <w:rPr>
              <w:rFonts w:ascii="MS Gothic" w:eastAsia="MS Gothic" w:hAnsi="MS Gothic"/>
              <w:lang w:val="pl-PL"/>
            </w:rPr>
            <w:t>☐</w:t>
          </w:r>
        </w:sdtContent>
      </w:sdt>
      <w:r w:rsidR="00000000" w:rsidRPr="00175E8B">
        <w:rPr>
          <w:lang w:val="pl-PL"/>
        </w:rPr>
        <w:t xml:space="preserve"> samodzielnie</w:t>
      </w:r>
    </w:p>
    <w:p w14:paraId="03C1DAD2" w14:textId="00466444" w:rsidR="000F0294" w:rsidRPr="00175E8B" w:rsidRDefault="00175E8B">
      <w:pPr>
        <w:ind w:left="283"/>
        <w:rPr>
          <w:lang w:val="pl-PL"/>
        </w:rPr>
      </w:pPr>
      <w:sdt>
        <w:sdtPr>
          <w:rPr>
            <w:lang w:val="pl-PL"/>
          </w:rPr>
          <w:id w:val="1002401550"/>
          <w14:checkbox>
            <w14:checked w14:val="0"/>
            <w14:checkedState w14:val="2612" w14:font="MS Gothic"/>
            <w14:uncheckedState w14:val="2610" w14:font="MS Gothic"/>
          </w14:checkbox>
        </w:sdtPr>
        <w:sdtContent>
          <w:r w:rsidRPr="00175E8B">
            <w:rPr>
              <w:rFonts w:ascii="MS Gothic" w:eastAsia="MS Gothic" w:hAnsi="MS Gothic"/>
              <w:lang w:val="pl-PL"/>
            </w:rPr>
            <w:t>☐</w:t>
          </w:r>
        </w:sdtContent>
      </w:sdt>
      <w:r w:rsidR="00000000" w:rsidRPr="00175E8B">
        <w:rPr>
          <w:lang w:val="pl-PL"/>
        </w:rPr>
        <w:t xml:space="preserve"> polegając na zdolnościach podmiotu udostępniającego zasoby</w:t>
      </w:r>
    </w:p>
    <w:p w14:paraId="3EF45FF0" w14:textId="229A36CB" w:rsidR="000F0294" w:rsidRPr="00175E8B" w:rsidRDefault="00175E8B">
      <w:pPr>
        <w:ind w:left="283"/>
        <w:rPr>
          <w:lang w:val="pl-PL"/>
        </w:rPr>
      </w:pPr>
      <w:sdt>
        <w:sdtPr>
          <w:rPr>
            <w:lang w:val="pl-PL"/>
          </w:rPr>
          <w:id w:val="-749726053"/>
          <w14:checkbox>
            <w14:checked w14:val="0"/>
            <w14:checkedState w14:val="2612" w14:font="MS Gothic"/>
            <w14:uncheckedState w14:val="2610" w14:font="MS Gothic"/>
          </w14:checkbox>
        </w:sdtPr>
        <w:sdtContent>
          <w:r w:rsidRPr="00175E8B">
            <w:rPr>
              <w:rFonts w:ascii="MS Gothic" w:eastAsia="MS Gothic" w:hAnsi="MS Gothic"/>
              <w:lang w:val="pl-PL"/>
            </w:rPr>
            <w:t>☐</w:t>
          </w:r>
        </w:sdtContent>
      </w:sdt>
      <w:r w:rsidR="00000000" w:rsidRPr="00175E8B">
        <w:rPr>
          <w:lang w:val="pl-PL"/>
        </w:rPr>
        <w:t xml:space="preserve"> wspólnie z innym wykonawcą / wykonawcami ubiegającymi się wspólnie o udzielenie zamówienia</w:t>
      </w:r>
    </w:p>
    <w:p w14:paraId="40115620" w14:textId="77777777" w:rsidR="000F0294" w:rsidRPr="00175E8B" w:rsidRDefault="00000000">
      <w:pPr>
        <w:rPr>
          <w:lang w:val="pl-PL"/>
        </w:rPr>
      </w:pPr>
      <w:r w:rsidRPr="00175E8B">
        <w:rPr>
          <w:lang w:val="pl-PL"/>
        </w:rPr>
        <w:t>W przypadku polegania na zasobach innych podmiotów lub wspólnego ubiegania się o zamówienie zakres spełniania warunku przedstawia się następująco:</w:t>
      </w:r>
    </w:p>
    <w:p w14:paraId="7421DE97" w14:textId="77777777" w:rsidR="000F0294" w:rsidRPr="00175E8B" w:rsidRDefault="00000000">
      <w:pPr>
        <w:rPr>
          <w:lang w:val="pl-PL"/>
        </w:rPr>
      </w:pPr>
      <w:r w:rsidRPr="00175E8B">
        <w:rPr>
          <w:lang w:val="pl-PL"/>
        </w:rPr>
        <w:t>...............................................................................................................................................</w:t>
      </w:r>
    </w:p>
    <w:p w14:paraId="5265464F" w14:textId="77777777" w:rsidR="000F0294" w:rsidRPr="00175E8B" w:rsidRDefault="00000000">
      <w:pPr>
        <w:rPr>
          <w:lang w:val="pl-PL"/>
        </w:rPr>
      </w:pPr>
      <w:r w:rsidRPr="00175E8B">
        <w:rPr>
          <w:lang w:val="pl-PL"/>
        </w:rPr>
        <w:t>...............................................................................................................................................</w:t>
      </w:r>
    </w:p>
    <w:p w14:paraId="12471D7E" w14:textId="77777777" w:rsidR="000F0294" w:rsidRPr="00175E8B" w:rsidRDefault="00000000" w:rsidP="00DC63BB">
      <w:pPr>
        <w:pStyle w:val="pkt"/>
        <w:pBdr>
          <w:bottom w:val="double" w:sz="4" w:space="1" w:color="auto"/>
        </w:pBdr>
        <w:shd w:val="clear" w:color="auto" w:fill="DAEEF3"/>
        <w:spacing w:before="360" w:after="40" w:line="276" w:lineRule="auto"/>
        <w:ind w:left="426" w:hanging="426"/>
        <w:rPr>
          <w:rFonts w:ascii="Arial" w:hAnsi="Arial" w:cs="Arial"/>
          <w:b/>
          <w:sz w:val="20"/>
        </w:rPr>
      </w:pPr>
      <w:r w:rsidRPr="00175E8B">
        <w:rPr>
          <w:rFonts w:ascii="Arial" w:hAnsi="Arial" w:cs="Arial"/>
          <w:b/>
          <w:sz w:val="20"/>
        </w:rPr>
        <w:t>IV. INFORMACJA DOTYCZĄCA CERTYFIKACJI WYKONAWCY</w:t>
      </w:r>
    </w:p>
    <w:p w14:paraId="4D43279D" w14:textId="77777777" w:rsidR="000F0294" w:rsidRPr="00175E8B" w:rsidRDefault="00000000">
      <w:pPr>
        <w:rPr>
          <w:lang w:val="pl-PL"/>
        </w:rPr>
      </w:pPr>
      <w:r w:rsidRPr="00175E8B">
        <w:rPr>
          <w:b/>
          <w:lang w:val="pl-PL"/>
        </w:rPr>
        <w:t xml:space="preserve">Zgodnie z art. 273 ust. 2 ustawy </w:t>
      </w:r>
      <w:proofErr w:type="spellStart"/>
      <w:r w:rsidRPr="00175E8B">
        <w:rPr>
          <w:b/>
          <w:lang w:val="pl-PL"/>
        </w:rPr>
        <w:t>Pzp</w:t>
      </w:r>
      <w:proofErr w:type="spellEnd"/>
      <w:r w:rsidRPr="00175E8B">
        <w:rPr>
          <w:b/>
          <w:lang w:val="pl-PL"/>
        </w:rPr>
        <w:t xml:space="preserve"> oświadczam, że w niniejszym postępowaniu:</w:t>
      </w:r>
    </w:p>
    <w:p w14:paraId="24539EC2" w14:textId="1ED45C0A" w:rsidR="000F0294" w:rsidRPr="00175E8B" w:rsidRDefault="00175E8B">
      <w:pPr>
        <w:ind w:left="283"/>
        <w:rPr>
          <w:lang w:val="pl-PL"/>
        </w:rPr>
      </w:pPr>
      <w:sdt>
        <w:sdtPr>
          <w:rPr>
            <w:lang w:val="pl-PL"/>
          </w:rPr>
          <w:id w:val="1653711436"/>
          <w14:checkbox>
            <w14:checked w14:val="0"/>
            <w14:checkedState w14:val="2612" w14:font="MS Gothic"/>
            <w14:uncheckedState w14:val="2610" w14:font="MS Gothic"/>
          </w14:checkbox>
        </w:sdtPr>
        <w:sdtContent>
          <w:r w:rsidRPr="00175E8B">
            <w:rPr>
              <w:rFonts w:ascii="MS Gothic" w:eastAsia="MS Gothic" w:hAnsi="MS Gothic"/>
              <w:lang w:val="pl-PL"/>
            </w:rPr>
            <w:t>☐</w:t>
          </w:r>
        </w:sdtContent>
      </w:sdt>
      <w:r w:rsidR="00000000" w:rsidRPr="00175E8B">
        <w:rPr>
          <w:b/>
          <w:lang w:val="pl-PL"/>
        </w:rPr>
        <w:t xml:space="preserve"> BĘDĘ posługiwał się certyfikatem, o którym mowa w art. 124 ust. 2 ustawy </w:t>
      </w:r>
      <w:proofErr w:type="spellStart"/>
      <w:r w:rsidR="00000000" w:rsidRPr="00175E8B">
        <w:rPr>
          <w:b/>
          <w:lang w:val="pl-PL"/>
        </w:rPr>
        <w:t>Pzp</w:t>
      </w:r>
      <w:proofErr w:type="spellEnd"/>
    </w:p>
    <w:p w14:paraId="36FE4175" w14:textId="2C6AFBB9" w:rsidR="000F0294" w:rsidRPr="00175E8B" w:rsidRDefault="00175E8B">
      <w:pPr>
        <w:ind w:left="283"/>
        <w:rPr>
          <w:lang w:val="pl-PL"/>
        </w:rPr>
      </w:pPr>
      <w:sdt>
        <w:sdtPr>
          <w:rPr>
            <w:lang w:val="pl-PL"/>
          </w:rPr>
          <w:id w:val="-468132730"/>
          <w14:checkbox>
            <w14:checked w14:val="0"/>
            <w14:checkedState w14:val="2612" w14:font="MS Gothic"/>
            <w14:uncheckedState w14:val="2610" w14:font="MS Gothic"/>
          </w14:checkbox>
        </w:sdtPr>
        <w:sdtContent>
          <w:r w:rsidRPr="00175E8B">
            <w:rPr>
              <w:rFonts w:ascii="MS Gothic" w:eastAsia="MS Gothic" w:hAnsi="MS Gothic"/>
              <w:lang w:val="pl-PL"/>
            </w:rPr>
            <w:t>☐</w:t>
          </w:r>
        </w:sdtContent>
      </w:sdt>
      <w:r w:rsidR="00000000" w:rsidRPr="00175E8B">
        <w:rPr>
          <w:b/>
          <w:lang w:val="pl-PL"/>
        </w:rPr>
        <w:t xml:space="preserve"> NIE BĘDĘ posługiwał się certyfikatem, o którym mowa w art. 124 ust. 2 ustawy </w:t>
      </w:r>
      <w:proofErr w:type="spellStart"/>
      <w:r w:rsidR="00000000" w:rsidRPr="00175E8B">
        <w:rPr>
          <w:b/>
          <w:lang w:val="pl-PL"/>
        </w:rPr>
        <w:t>Pzp</w:t>
      </w:r>
      <w:proofErr w:type="spellEnd"/>
    </w:p>
    <w:p w14:paraId="5321FC32" w14:textId="77777777" w:rsidR="000F0294" w:rsidRPr="00175E8B" w:rsidRDefault="00000000">
      <w:pPr>
        <w:rPr>
          <w:lang w:val="pl-PL"/>
        </w:rPr>
      </w:pPr>
      <w:r w:rsidRPr="00175E8B">
        <w:rPr>
          <w:b/>
          <w:lang w:val="pl-PL"/>
        </w:rPr>
        <w:t>W przypadku zaznaczenia „BĘDĘ” podaję następujące informacje:</w:t>
      </w:r>
    </w:p>
    <w:tbl>
      <w:tblPr>
        <w:tblStyle w:val="Tabela-Siatka"/>
        <w:tblW w:w="0" w:type="auto"/>
        <w:jc w:val="center"/>
        <w:tblLook w:val="04A0" w:firstRow="1" w:lastRow="0" w:firstColumn="1" w:lastColumn="0" w:noHBand="0" w:noVBand="1"/>
      </w:tblPr>
      <w:tblGrid>
        <w:gridCol w:w="4006"/>
        <w:gridCol w:w="5730"/>
      </w:tblGrid>
      <w:tr w:rsidR="000F0294" w:rsidRPr="00175E8B" w14:paraId="1056CFCE" w14:textId="77777777">
        <w:trPr>
          <w:jc w:val="center"/>
        </w:trPr>
        <w:tc>
          <w:tcPr>
            <w:tcW w:w="4873" w:type="dxa"/>
            <w:shd w:val="clear" w:color="auto" w:fill="EDEDED"/>
            <w:tcMar>
              <w:top w:w="100" w:type="dxa"/>
              <w:left w:w="120" w:type="dxa"/>
              <w:bottom w:w="100" w:type="dxa"/>
              <w:right w:w="120" w:type="dxa"/>
            </w:tcMar>
          </w:tcPr>
          <w:p w14:paraId="59D4EA12" w14:textId="77777777" w:rsidR="000F0294" w:rsidRPr="00175E8B" w:rsidRDefault="00000000">
            <w:pPr>
              <w:spacing w:after="0"/>
              <w:rPr>
                <w:lang w:val="pl-PL"/>
              </w:rPr>
            </w:pPr>
            <w:r w:rsidRPr="00175E8B">
              <w:rPr>
                <w:b/>
                <w:sz w:val="19"/>
                <w:lang w:val="pl-PL"/>
              </w:rPr>
              <w:t>1. Numer i oznaczenie certyfikatu</w:t>
            </w:r>
          </w:p>
        </w:tc>
        <w:tc>
          <w:tcPr>
            <w:tcW w:w="4873" w:type="dxa"/>
            <w:tcMar>
              <w:top w:w="100" w:type="dxa"/>
              <w:left w:w="120" w:type="dxa"/>
              <w:bottom w:w="100" w:type="dxa"/>
              <w:right w:w="120" w:type="dxa"/>
            </w:tcMar>
          </w:tcPr>
          <w:p w14:paraId="5824A18F" w14:textId="77777777" w:rsidR="000F0294" w:rsidRPr="00175E8B" w:rsidRDefault="00000000">
            <w:pPr>
              <w:spacing w:after="0"/>
              <w:rPr>
                <w:lang w:val="pl-PL"/>
              </w:rPr>
            </w:pPr>
            <w:r w:rsidRPr="00175E8B">
              <w:rPr>
                <w:sz w:val="19"/>
                <w:lang w:val="pl-PL"/>
              </w:rPr>
              <w:t>........................................................................................................</w:t>
            </w:r>
          </w:p>
        </w:tc>
      </w:tr>
      <w:tr w:rsidR="000F0294" w:rsidRPr="00175E8B" w14:paraId="00ECF15B" w14:textId="77777777">
        <w:trPr>
          <w:jc w:val="center"/>
        </w:trPr>
        <w:tc>
          <w:tcPr>
            <w:tcW w:w="4873" w:type="dxa"/>
            <w:shd w:val="clear" w:color="auto" w:fill="EDEDED"/>
            <w:tcMar>
              <w:top w:w="100" w:type="dxa"/>
              <w:left w:w="120" w:type="dxa"/>
              <w:bottom w:w="100" w:type="dxa"/>
              <w:right w:w="120" w:type="dxa"/>
            </w:tcMar>
          </w:tcPr>
          <w:p w14:paraId="6D6ED80B" w14:textId="77777777" w:rsidR="000F0294" w:rsidRPr="00175E8B" w:rsidRDefault="00000000">
            <w:pPr>
              <w:spacing w:after="0"/>
              <w:rPr>
                <w:lang w:val="pl-PL"/>
              </w:rPr>
            </w:pPr>
            <w:r w:rsidRPr="00175E8B">
              <w:rPr>
                <w:b/>
                <w:sz w:val="19"/>
                <w:lang w:val="pl-PL"/>
              </w:rPr>
              <w:t>2. Nazwa podmiotu certyfikującego</w:t>
            </w:r>
          </w:p>
        </w:tc>
        <w:tc>
          <w:tcPr>
            <w:tcW w:w="4873" w:type="dxa"/>
            <w:tcMar>
              <w:top w:w="100" w:type="dxa"/>
              <w:left w:w="120" w:type="dxa"/>
              <w:bottom w:w="100" w:type="dxa"/>
              <w:right w:w="120" w:type="dxa"/>
            </w:tcMar>
          </w:tcPr>
          <w:p w14:paraId="5062FF67" w14:textId="77777777" w:rsidR="000F0294" w:rsidRPr="00175E8B" w:rsidRDefault="00000000">
            <w:pPr>
              <w:spacing w:after="0"/>
              <w:rPr>
                <w:lang w:val="pl-PL"/>
              </w:rPr>
            </w:pPr>
            <w:r w:rsidRPr="00175E8B">
              <w:rPr>
                <w:sz w:val="19"/>
                <w:lang w:val="pl-PL"/>
              </w:rPr>
              <w:t>........................................................................................................</w:t>
            </w:r>
          </w:p>
        </w:tc>
      </w:tr>
      <w:tr w:rsidR="000F0294" w:rsidRPr="00175E8B" w14:paraId="260CC22E" w14:textId="77777777">
        <w:trPr>
          <w:jc w:val="center"/>
        </w:trPr>
        <w:tc>
          <w:tcPr>
            <w:tcW w:w="4873" w:type="dxa"/>
            <w:shd w:val="clear" w:color="auto" w:fill="EDEDED"/>
            <w:tcMar>
              <w:top w:w="100" w:type="dxa"/>
              <w:left w:w="120" w:type="dxa"/>
              <w:bottom w:w="100" w:type="dxa"/>
              <w:right w:w="120" w:type="dxa"/>
            </w:tcMar>
          </w:tcPr>
          <w:p w14:paraId="1CF3E8DB" w14:textId="77777777" w:rsidR="000F0294" w:rsidRPr="00175E8B" w:rsidRDefault="00000000">
            <w:pPr>
              <w:spacing w:after="0"/>
              <w:rPr>
                <w:lang w:val="pl-PL"/>
              </w:rPr>
            </w:pPr>
            <w:r w:rsidRPr="00175E8B">
              <w:rPr>
                <w:b/>
                <w:sz w:val="19"/>
                <w:lang w:val="pl-PL"/>
              </w:rPr>
              <w:t>3. Okres ważności certyfikacji</w:t>
            </w:r>
          </w:p>
        </w:tc>
        <w:tc>
          <w:tcPr>
            <w:tcW w:w="4873" w:type="dxa"/>
            <w:tcMar>
              <w:top w:w="100" w:type="dxa"/>
              <w:left w:w="120" w:type="dxa"/>
              <w:bottom w:w="100" w:type="dxa"/>
              <w:right w:w="120" w:type="dxa"/>
            </w:tcMar>
          </w:tcPr>
          <w:p w14:paraId="5438E742" w14:textId="77777777" w:rsidR="000F0294" w:rsidRPr="00175E8B" w:rsidRDefault="00000000">
            <w:pPr>
              <w:spacing w:after="0"/>
              <w:rPr>
                <w:lang w:val="pl-PL"/>
              </w:rPr>
            </w:pPr>
            <w:r w:rsidRPr="00175E8B">
              <w:rPr>
                <w:sz w:val="19"/>
                <w:lang w:val="pl-PL"/>
              </w:rPr>
              <w:t>od ........................................ do ........................................</w:t>
            </w:r>
          </w:p>
        </w:tc>
      </w:tr>
      <w:tr w:rsidR="000F0294" w:rsidRPr="00175E8B" w14:paraId="4DD7A75F" w14:textId="77777777">
        <w:trPr>
          <w:jc w:val="center"/>
        </w:trPr>
        <w:tc>
          <w:tcPr>
            <w:tcW w:w="4873" w:type="dxa"/>
            <w:shd w:val="clear" w:color="auto" w:fill="EDEDED"/>
            <w:tcMar>
              <w:top w:w="100" w:type="dxa"/>
              <w:left w:w="120" w:type="dxa"/>
              <w:bottom w:w="100" w:type="dxa"/>
              <w:right w:w="120" w:type="dxa"/>
            </w:tcMar>
          </w:tcPr>
          <w:p w14:paraId="52822FC8" w14:textId="77777777" w:rsidR="000F0294" w:rsidRPr="00175E8B" w:rsidRDefault="00000000">
            <w:pPr>
              <w:spacing w:after="0"/>
              <w:rPr>
                <w:lang w:val="pl-PL"/>
              </w:rPr>
            </w:pPr>
            <w:r w:rsidRPr="00175E8B">
              <w:rPr>
                <w:b/>
                <w:sz w:val="19"/>
                <w:lang w:val="pl-PL"/>
              </w:rPr>
              <w:t>4. Zakres wykorzystania certyfikatu</w:t>
            </w:r>
          </w:p>
        </w:tc>
        <w:tc>
          <w:tcPr>
            <w:tcW w:w="4873" w:type="dxa"/>
            <w:tcMar>
              <w:top w:w="100" w:type="dxa"/>
              <w:left w:w="120" w:type="dxa"/>
              <w:bottom w:w="100" w:type="dxa"/>
              <w:right w:w="120" w:type="dxa"/>
            </w:tcMar>
          </w:tcPr>
          <w:p w14:paraId="676FFA06" w14:textId="77777777" w:rsidR="000F0294" w:rsidRPr="00175E8B" w:rsidRDefault="00000000">
            <w:pPr>
              <w:spacing w:after="0"/>
              <w:rPr>
                <w:lang w:val="pl-PL"/>
              </w:rPr>
            </w:pPr>
            <w:r w:rsidRPr="00175E8B">
              <w:rPr>
                <w:sz w:val="19"/>
                <w:lang w:val="pl-PL"/>
              </w:rPr>
              <w:t>wypełnić poniżej</w:t>
            </w:r>
          </w:p>
        </w:tc>
      </w:tr>
    </w:tbl>
    <w:p w14:paraId="653CD6A1" w14:textId="77777777" w:rsidR="000F0294" w:rsidRPr="00175E8B" w:rsidRDefault="00000000" w:rsidP="00DC63BB">
      <w:pPr>
        <w:pStyle w:val="pkt"/>
        <w:pBdr>
          <w:bottom w:val="double" w:sz="4" w:space="1" w:color="auto"/>
        </w:pBdr>
        <w:shd w:val="clear" w:color="auto" w:fill="DAEEF3"/>
        <w:spacing w:before="360" w:after="40" w:line="276" w:lineRule="auto"/>
        <w:ind w:left="426" w:hanging="426"/>
        <w:rPr>
          <w:rFonts w:ascii="Arial" w:hAnsi="Arial" w:cs="Arial"/>
          <w:b/>
          <w:sz w:val="20"/>
        </w:rPr>
      </w:pPr>
      <w:r w:rsidRPr="00175E8B">
        <w:rPr>
          <w:rFonts w:ascii="Arial" w:hAnsi="Arial" w:cs="Arial"/>
          <w:b/>
          <w:sz w:val="20"/>
        </w:rPr>
        <w:t>A. Brak podstaw wykluczenia</w:t>
      </w:r>
    </w:p>
    <w:p w14:paraId="6A02C6A3" w14:textId="77777777" w:rsidR="000F0294" w:rsidRPr="00175E8B" w:rsidRDefault="00000000">
      <w:pPr>
        <w:rPr>
          <w:lang w:val="pl-PL"/>
        </w:rPr>
      </w:pPr>
      <w:r w:rsidRPr="00175E8B">
        <w:rPr>
          <w:lang w:val="pl-PL"/>
        </w:rPr>
        <w:t>Certyfikat będzie wykorzystywany w zakresie następujących podstaw wykluczenia:</w:t>
      </w:r>
    </w:p>
    <w:p w14:paraId="078B477D" w14:textId="77777777" w:rsidR="000F0294" w:rsidRPr="00175E8B" w:rsidRDefault="00000000">
      <w:pPr>
        <w:rPr>
          <w:lang w:val="pl-PL"/>
        </w:rPr>
      </w:pPr>
      <w:r w:rsidRPr="00175E8B">
        <w:rPr>
          <w:lang w:val="pl-PL"/>
        </w:rPr>
        <w:t>...............................................................................................................................................</w:t>
      </w:r>
    </w:p>
    <w:p w14:paraId="05424BF3" w14:textId="77777777" w:rsidR="000F0294" w:rsidRPr="00175E8B" w:rsidRDefault="00000000">
      <w:pPr>
        <w:rPr>
          <w:lang w:val="pl-PL"/>
        </w:rPr>
      </w:pPr>
      <w:r w:rsidRPr="00175E8B">
        <w:rPr>
          <w:lang w:val="pl-PL"/>
        </w:rPr>
        <w:t>...............................................................................................................................................</w:t>
      </w:r>
    </w:p>
    <w:p w14:paraId="5B684BF8" w14:textId="77777777" w:rsidR="000F0294" w:rsidRPr="00175E8B" w:rsidRDefault="00000000" w:rsidP="00DC63BB">
      <w:pPr>
        <w:pStyle w:val="pkt"/>
        <w:pBdr>
          <w:bottom w:val="double" w:sz="4" w:space="1" w:color="auto"/>
        </w:pBdr>
        <w:shd w:val="clear" w:color="auto" w:fill="DAEEF3"/>
        <w:spacing w:before="360" w:after="40" w:line="276" w:lineRule="auto"/>
        <w:ind w:left="426" w:hanging="426"/>
        <w:rPr>
          <w:rFonts w:ascii="Arial" w:hAnsi="Arial" w:cs="Arial"/>
          <w:b/>
          <w:sz w:val="20"/>
        </w:rPr>
      </w:pPr>
      <w:r w:rsidRPr="00175E8B">
        <w:rPr>
          <w:rFonts w:ascii="Arial" w:hAnsi="Arial" w:cs="Arial"/>
          <w:b/>
          <w:sz w:val="20"/>
        </w:rPr>
        <w:t>B. Spełnianie warunków udziału w postępowaniu</w:t>
      </w:r>
    </w:p>
    <w:p w14:paraId="4B3746C1" w14:textId="77777777" w:rsidR="000F0294" w:rsidRPr="00175E8B" w:rsidRDefault="00000000">
      <w:pPr>
        <w:rPr>
          <w:lang w:val="pl-PL"/>
        </w:rPr>
      </w:pPr>
      <w:r w:rsidRPr="00175E8B">
        <w:rPr>
          <w:lang w:val="pl-PL"/>
        </w:rPr>
        <w:t>Certyfikat będzie wykorzystywany na potwierdzenie spełniania następującego warunku / warunków udziału w postępowaniu:</w:t>
      </w:r>
    </w:p>
    <w:p w14:paraId="22A235E7" w14:textId="77777777" w:rsidR="000F0294" w:rsidRPr="00175E8B" w:rsidRDefault="00000000">
      <w:pPr>
        <w:rPr>
          <w:lang w:val="pl-PL"/>
        </w:rPr>
      </w:pPr>
      <w:r w:rsidRPr="00175E8B">
        <w:rPr>
          <w:lang w:val="pl-PL"/>
        </w:rPr>
        <w:lastRenderedPageBreak/>
        <w:t>...............................................................................................................................................</w:t>
      </w:r>
    </w:p>
    <w:p w14:paraId="43FAA5F3" w14:textId="77777777" w:rsidR="000F0294" w:rsidRPr="00175E8B" w:rsidRDefault="00000000">
      <w:pPr>
        <w:rPr>
          <w:lang w:val="pl-PL"/>
        </w:rPr>
      </w:pPr>
      <w:r w:rsidRPr="00175E8B">
        <w:rPr>
          <w:lang w:val="pl-PL"/>
        </w:rPr>
        <w:t>...............................................................................................................................................</w:t>
      </w:r>
    </w:p>
    <w:p w14:paraId="01BD3C9D" w14:textId="77777777" w:rsidR="000F0294" w:rsidRPr="00175E8B" w:rsidRDefault="00000000">
      <w:pPr>
        <w:rPr>
          <w:lang w:val="pl-PL"/>
        </w:rPr>
      </w:pPr>
      <w:r w:rsidRPr="00175E8B">
        <w:rPr>
          <w:b/>
          <w:lang w:val="pl-PL"/>
        </w:rPr>
        <w:t xml:space="preserve">Uwaga: </w:t>
      </w:r>
      <w:r w:rsidRPr="00175E8B">
        <w:rPr>
          <w:lang w:val="pl-PL"/>
        </w:rPr>
        <w:t xml:space="preserve">w przypadku niewskazania, czy Wykonawca będzie posługiwał się certyfikatem, Zamawiający oceni kompletność oświadczenia zgodnie z przepisami ustawy </w:t>
      </w:r>
      <w:proofErr w:type="spellStart"/>
      <w:r w:rsidRPr="00175E8B">
        <w:rPr>
          <w:lang w:val="pl-PL"/>
        </w:rPr>
        <w:t>Pzp</w:t>
      </w:r>
      <w:proofErr w:type="spellEnd"/>
      <w:r w:rsidRPr="00175E8B">
        <w:rPr>
          <w:lang w:val="pl-PL"/>
        </w:rPr>
        <w:t>, w szczególności art. 128 ust. 1.</w:t>
      </w:r>
    </w:p>
    <w:p w14:paraId="53CB04A3" w14:textId="77777777" w:rsidR="000F0294" w:rsidRPr="00175E8B" w:rsidRDefault="00000000" w:rsidP="00DC63BB">
      <w:pPr>
        <w:pStyle w:val="pkt"/>
        <w:pBdr>
          <w:bottom w:val="double" w:sz="4" w:space="1" w:color="auto"/>
        </w:pBdr>
        <w:shd w:val="clear" w:color="auto" w:fill="DAEEF3"/>
        <w:spacing w:before="360" w:after="40" w:line="276" w:lineRule="auto"/>
        <w:ind w:left="426" w:hanging="426"/>
        <w:rPr>
          <w:rFonts w:ascii="Arial" w:hAnsi="Arial" w:cs="Arial"/>
          <w:b/>
          <w:sz w:val="20"/>
        </w:rPr>
      </w:pPr>
      <w:r w:rsidRPr="00175E8B">
        <w:rPr>
          <w:rFonts w:ascii="Arial" w:hAnsi="Arial" w:cs="Arial"/>
          <w:b/>
          <w:sz w:val="20"/>
        </w:rPr>
        <w:t>V. INFORMACJA O DOKUMENTACH DOSTĘPNYCH W BEZPŁATNYCH I OGÓLNODOSTĘPNYCH BAZACH DANYCH</w:t>
      </w:r>
    </w:p>
    <w:p w14:paraId="2E7DC480" w14:textId="77777777" w:rsidR="000F0294" w:rsidRPr="00175E8B" w:rsidRDefault="00000000">
      <w:pPr>
        <w:rPr>
          <w:lang w:val="pl-PL"/>
        </w:rPr>
      </w:pPr>
      <w:r w:rsidRPr="00175E8B">
        <w:rPr>
          <w:lang w:val="pl-PL"/>
        </w:rPr>
        <w:t>Wskazuję następujące dane umożliwiające Zamawiającemu dostęp do podmiotowych środków dowodowych znajdujących się w bezpłatnych i ogólnodostępnych bazach danych – jeżeli dotyczy:</w:t>
      </w:r>
    </w:p>
    <w:tbl>
      <w:tblPr>
        <w:tblStyle w:val="Tabela-Siatka"/>
        <w:tblW w:w="0" w:type="auto"/>
        <w:jc w:val="center"/>
        <w:tblLook w:val="04A0" w:firstRow="1" w:lastRow="0" w:firstColumn="1" w:lastColumn="0" w:noHBand="0" w:noVBand="1"/>
      </w:tblPr>
      <w:tblGrid>
        <w:gridCol w:w="4006"/>
        <w:gridCol w:w="5730"/>
      </w:tblGrid>
      <w:tr w:rsidR="000F0294" w:rsidRPr="00175E8B" w14:paraId="2B4F48DB" w14:textId="77777777">
        <w:trPr>
          <w:jc w:val="center"/>
        </w:trPr>
        <w:tc>
          <w:tcPr>
            <w:tcW w:w="4873" w:type="dxa"/>
            <w:shd w:val="clear" w:color="auto" w:fill="EDEDED"/>
            <w:tcMar>
              <w:top w:w="100" w:type="dxa"/>
              <w:left w:w="120" w:type="dxa"/>
              <w:bottom w:w="100" w:type="dxa"/>
              <w:right w:w="120" w:type="dxa"/>
            </w:tcMar>
          </w:tcPr>
          <w:p w14:paraId="29E82078" w14:textId="77777777" w:rsidR="000F0294" w:rsidRPr="00175E8B" w:rsidRDefault="00000000">
            <w:pPr>
              <w:spacing w:after="0"/>
              <w:rPr>
                <w:lang w:val="pl-PL"/>
              </w:rPr>
            </w:pPr>
            <w:r w:rsidRPr="00175E8B">
              <w:rPr>
                <w:b/>
                <w:sz w:val="19"/>
                <w:lang w:val="pl-PL"/>
              </w:rPr>
              <w:t>Nazwa rejestru / bazy</w:t>
            </w:r>
          </w:p>
        </w:tc>
        <w:tc>
          <w:tcPr>
            <w:tcW w:w="4873" w:type="dxa"/>
            <w:tcMar>
              <w:top w:w="100" w:type="dxa"/>
              <w:left w:w="120" w:type="dxa"/>
              <w:bottom w:w="100" w:type="dxa"/>
              <w:right w:w="120" w:type="dxa"/>
            </w:tcMar>
          </w:tcPr>
          <w:p w14:paraId="49325763" w14:textId="77777777" w:rsidR="000F0294" w:rsidRPr="00175E8B" w:rsidRDefault="00000000">
            <w:pPr>
              <w:spacing w:after="0"/>
              <w:rPr>
                <w:lang w:val="pl-PL"/>
              </w:rPr>
            </w:pPr>
            <w:r w:rsidRPr="00175E8B">
              <w:rPr>
                <w:sz w:val="19"/>
                <w:lang w:val="pl-PL"/>
              </w:rPr>
              <w:t>........................................................................................................</w:t>
            </w:r>
          </w:p>
        </w:tc>
      </w:tr>
      <w:tr w:rsidR="000F0294" w:rsidRPr="00175E8B" w14:paraId="1B347C5B" w14:textId="77777777">
        <w:trPr>
          <w:jc w:val="center"/>
        </w:trPr>
        <w:tc>
          <w:tcPr>
            <w:tcW w:w="4873" w:type="dxa"/>
            <w:shd w:val="clear" w:color="auto" w:fill="EDEDED"/>
            <w:tcMar>
              <w:top w:w="100" w:type="dxa"/>
              <w:left w:w="120" w:type="dxa"/>
              <w:bottom w:w="100" w:type="dxa"/>
              <w:right w:w="120" w:type="dxa"/>
            </w:tcMar>
          </w:tcPr>
          <w:p w14:paraId="1BAAD5DF" w14:textId="77777777" w:rsidR="000F0294" w:rsidRPr="00175E8B" w:rsidRDefault="00000000">
            <w:pPr>
              <w:spacing w:after="0"/>
              <w:rPr>
                <w:lang w:val="pl-PL"/>
              </w:rPr>
            </w:pPr>
            <w:r w:rsidRPr="00175E8B">
              <w:rPr>
                <w:b/>
                <w:sz w:val="19"/>
                <w:lang w:val="pl-PL"/>
              </w:rPr>
              <w:t>Adres internetowy</w:t>
            </w:r>
          </w:p>
        </w:tc>
        <w:tc>
          <w:tcPr>
            <w:tcW w:w="4873" w:type="dxa"/>
            <w:tcMar>
              <w:top w:w="100" w:type="dxa"/>
              <w:left w:w="120" w:type="dxa"/>
              <w:bottom w:w="100" w:type="dxa"/>
              <w:right w:w="120" w:type="dxa"/>
            </w:tcMar>
          </w:tcPr>
          <w:p w14:paraId="03DB9D76" w14:textId="77777777" w:rsidR="000F0294" w:rsidRPr="00175E8B" w:rsidRDefault="00000000">
            <w:pPr>
              <w:spacing w:after="0"/>
              <w:rPr>
                <w:lang w:val="pl-PL"/>
              </w:rPr>
            </w:pPr>
            <w:r w:rsidRPr="00175E8B">
              <w:rPr>
                <w:sz w:val="19"/>
                <w:lang w:val="pl-PL"/>
              </w:rPr>
              <w:t>........................................................................................................</w:t>
            </w:r>
          </w:p>
        </w:tc>
      </w:tr>
      <w:tr w:rsidR="000F0294" w:rsidRPr="00175E8B" w14:paraId="58433259" w14:textId="77777777">
        <w:trPr>
          <w:jc w:val="center"/>
        </w:trPr>
        <w:tc>
          <w:tcPr>
            <w:tcW w:w="4873" w:type="dxa"/>
            <w:shd w:val="clear" w:color="auto" w:fill="EDEDED"/>
            <w:tcMar>
              <w:top w:w="100" w:type="dxa"/>
              <w:left w:w="120" w:type="dxa"/>
              <w:bottom w:w="100" w:type="dxa"/>
              <w:right w:w="120" w:type="dxa"/>
            </w:tcMar>
          </w:tcPr>
          <w:p w14:paraId="47936349" w14:textId="77777777" w:rsidR="000F0294" w:rsidRPr="00175E8B" w:rsidRDefault="00000000">
            <w:pPr>
              <w:spacing w:after="0"/>
              <w:rPr>
                <w:lang w:val="pl-PL"/>
              </w:rPr>
            </w:pPr>
            <w:r w:rsidRPr="00175E8B">
              <w:rPr>
                <w:b/>
                <w:sz w:val="19"/>
                <w:lang w:val="pl-PL"/>
              </w:rPr>
              <w:t>Dane umożliwiające wyszukanie Wykonawcy</w:t>
            </w:r>
          </w:p>
        </w:tc>
        <w:tc>
          <w:tcPr>
            <w:tcW w:w="4873" w:type="dxa"/>
            <w:tcMar>
              <w:top w:w="100" w:type="dxa"/>
              <w:left w:w="120" w:type="dxa"/>
              <w:bottom w:w="100" w:type="dxa"/>
              <w:right w:w="120" w:type="dxa"/>
            </w:tcMar>
          </w:tcPr>
          <w:p w14:paraId="7C54B225" w14:textId="77777777" w:rsidR="000F0294" w:rsidRPr="00175E8B" w:rsidRDefault="00000000">
            <w:pPr>
              <w:spacing w:after="0"/>
              <w:rPr>
                <w:lang w:val="pl-PL"/>
              </w:rPr>
            </w:pPr>
            <w:r w:rsidRPr="00175E8B">
              <w:rPr>
                <w:sz w:val="19"/>
                <w:lang w:val="pl-PL"/>
              </w:rPr>
              <w:t>........................................................................................................</w:t>
            </w:r>
          </w:p>
        </w:tc>
      </w:tr>
    </w:tbl>
    <w:p w14:paraId="24EF5261" w14:textId="77777777" w:rsidR="000F0294" w:rsidRPr="00175E8B" w:rsidRDefault="00000000" w:rsidP="00DC63BB">
      <w:pPr>
        <w:pStyle w:val="pkt"/>
        <w:pBdr>
          <w:bottom w:val="double" w:sz="4" w:space="1" w:color="auto"/>
        </w:pBdr>
        <w:shd w:val="clear" w:color="auto" w:fill="DAEEF3"/>
        <w:spacing w:before="360" w:after="40" w:line="276" w:lineRule="auto"/>
        <w:ind w:left="426" w:hanging="426"/>
        <w:rPr>
          <w:rFonts w:ascii="Arial" w:hAnsi="Arial" w:cs="Arial"/>
          <w:b/>
          <w:sz w:val="20"/>
        </w:rPr>
      </w:pPr>
      <w:r w:rsidRPr="00175E8B">
        <w:rPr>
          <w:rFonts w:ascii="Arial" w:hAnsi="Arial" w:cs="Arial"/>
          <w:b/>
          <w:sz w:val="20"/>
        </w:rPr>
        <w:t>VI. OŚWIADCZENIE KOŃCOWE</w:t>
      </w:r>
    </w:p>
    <w:p w14:paraId="0C38291C" w14:textId="77777777" w:rsidR="000F0294" w:rsidRPr="00175E8B" w:rsidRDefault="00000000">
      <w:pPr>
        <w:rPr>
          <w:lang w:val="pl-PL"/>
        </w:rPr>
      </w:pPr>
      <w:r w:rsidRPr="00175E8B">
        <w:rPr>
          <w:b/>
          <w:lang w:val="pl-PL"/>
        </w:rPr>
        <w:t>Oświadczam, że wszystkie informacje podane w niniejszym oświadczeniu są aktualne i zgodne z prawdą oraz zostały przedstawione z pełną świadomością konsekwencji wprowadzenia Zamawiającego w błąd przy przedstawianiu informacji.</w:t>
      </w:r>
    </w:p>
    <w:p w14:paraId="3A464C65" w14:textId="77777777" w:rsidR="00DC63BB" w:rsidRPr="00175E8B" w:rsidRDefault="00DC63BB">
      <w:pPr>
        <w:rPr>
          <w:i/>
          <w:lang w:val="pl-PL"/>
        </w:rPr>
      </w:pPr>
    </w:p>
    <w:p w14:paraId="78041F70" w14:textId="77777777" w:rsidR="00DC63BB" w:rsidRPr="00175E8B" w:rsidRDefault="00DC63BB">
      <w:pPr>
        <w:rPr>
          <w:i/>
          <w:lang w:val="pl-PL"/>
        </w:rPr>
      </w:pPr>
    </w:p>
    <w:p w14:paraId="43E7A895" w14:textId="77777777" w:rsidR="00DC63BB" w:rsidRPr="00175E8B" w:rsidRDefault="00DC63BB">
      <w:pPr>
        <w:rPr>
          <w:i/>
          <w:lang w:val="pl-PL"/>
        </w:rPr>
      </w:pPr>
    </w:p>
    <w:p w14:paraId="5CFFFA61" w14:textId="77777777" w:rsidR="00DC63BB" w:rsidRPr="00175E8B" w:rsidRDefault="00DC63BB">
      <w:pPr>
        <w:rPr>
          <w:i/>
          <w:lang w:val="pl-PL"/>
        </w:rPr>
      </w:pPr>
    </w:p>
    <w:p w14:paraId="618DD0CA" w14:textId="293B24D0" w:rsidR="000F0294" w:rsidRPr="00175E8B" w:rsidRDefault="00000000">
      <w:pPr>
        <w:rPr>
          <w:lang w:val="pl-PL"/>
        </w:rPr>
      </w:pPr>
      <w:r w:rsidRPr="00175E8B">
        <w:rPr>
          <w:i/>
          <w:lang w:val="pl-PL"/>
        </w:rPr>
        <w:t xml:space="preserve">Oświadczenie należy złożyć w formie i postaci wymaganej przepisami ustawy </w:t>
      </w:r>
      <w:proofErr w:type="spellStart"/>
      <w:r w:rsidRPr="00175E8B">
        <w:rPr>
          <w:i/>
          <w:lang w:val="pl-PL"/>
        </w:rPr>
        <w:t>Pzp</w:t>
      </w:r>
      <w:proofErr w:type="spellEnd"/>
      <w:r w:rsidRPr="00175E8B">
        <w:rPr>
          <w:i/>
          <w:lang w:val="pl-PL"/>
        </w:rPr>
        <w:t xml:space="preserve"> oraz SWZ.</w:t>
      </w:r>
    </w:p>
    <w:p w14:paraId="188FC960" w14:textId="77777777" w:rsidR="000F0294" w:rsidRPr="00175E8B" w:rsidRDefault="00000000">
      <w:pPr>
        <w:spacing w:before="360"/>
        <w:rPr>
          <w:lang w:val="pl-PL"/>
        </w:rPr>
      </w:pPr>
      <w:r w:rsidRPr="00175E8B">
        <w:rPr>
          <w:i/>
          <w:lang w:val="pl-PL"/>
        </w:rPr>
        <w:t>Dokument podpisuje osoba / osoby uprawnione do reprezentacji Wykonawcy.</w:t>
      </w:r>
    </w:p>
    <w:sectPr w:rsidR="000F0294" w:rsidRPr="00175E8B" w:rsidSect="00034616">
      <w:headerReference w:type="default" r:id="rId8"/>
      <w:footerReference w:type="default" r:id="rId9"/>
      <w:pgSz w:w="12240" w:h="15840"/>
      <w:pgMar w:top="1020" w:right="1247" w:bottom="1020" w:left="12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72139" w14:textId="77777777" w:rsidR="00B95DE3" w:rsidRDefault="00B95DE3">
      <w:pPr>
        <w:spacing w:after="0" w:line="240" w:lineRule="auto"/>
      </w:pPr>
      <w:r>
        <w:separator/>
      </w:r>
    </w:p>
  </w:endnote>
  <w:endnote w:type="continuationSeparator" w:id="0">
    <w:p w14:paraId="23011C1A" w14:textId="77777777" w:rsidR="00B95DE3" w:rsidRDefault="00B95D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887988110"/>
      <w:docPartObj>
        <w:docPartGallery w:val="Page Numbers (Bottom of Page)"/>
        <w:docPartUnique/>
      </w:docPartObj>
    </w:sdtPr>
    <w:sdtContent>
      <w:sdt>
        <w:sdtPr>
          <w:rPr>
            <w:sz w:val="16"/>
            <w:szCs w:val="16"/>
          </w:rPr>
          <w:id w:val="-1769616900"/>
          <w:docPartObj>
            <w:docPartGallery w:val="Page Numbers (Top of Page)"/>
            <w:docPartUnique/>
          </w:docPartObj>
        </w:sdtPr>
        <w:sdtContent>
          <w:p w14:paraId="675797A0" w14:textId="261D0C31" w:rsidR="00DC63BB" w:rsidRPr="00DC63BB" w:rsidRDefault="00DC63BB">
            <w:pPr>
              <w:pStyle w:val="Stopka"/>
              <w:jc w:val="right"/>
              <w:rPr>
                <w:sz w:val="16"/>
                <w:szCs w:val="16"/>
              </w:rPr>
            </w:pPr>
            <w:r w:rsidRPr="00DC63BB">
              <w:rPr>
                <w:sz w:val="16"/>
                <w:szCs w:val="16"/>
                <w:lang w:val="pl-PL"/>
              </w:rPr>
              <w:t xml:space="preserve">Strona </w:t>
            </w:r>
            <w:r w:rsidRPr="00DC63BB">
              <w:rPr>
                <w:b/>
                <w:bCs/>
                <w:sz w:val="16"/>
                <w:szCs w:val="16"/>
              </w:rPr>
              <w:fldChar w:fldCharType="begin"/>
            </w:r>
            <w:r w:rsidRPr="00DC63BB">
              <w:rPr>
                <w:b/>
                <w:bCs/>
                <w:sz w:val="16"/>
                <w:szCs w:val="16"/>
              </w:rPr>
              <w:instrText>PAGE</w:instrText>
            </w:r>
            <w:r w:rsidRPr="00DC63BB">
              <w:rPr>
                <w:b/>
                <w:bCs/>
                <w:sz w:val="16"/>
                <w:szCs w:val="16"/>
              </w:rPr>
              <w:fldChar w:fldCharType="separate"/>
            </w:r>
            <w:r w:rsidRPr="00DC63BB">
              <w:rPr>
                <w:b/>
                <w:bCs/>
                <w:sz w:val="16"/>
                <w:szCs w:val="16"/>
                <w:lang w:val="pl-PL"/>
              </w:rPr>
              <w:t>2</w:t>
            </w:r>
            <w:r w:rsidRPr="00DC63BB">
              <w:rPr>
                <w:b/>
                <w:bCs/>
                <w:sz w:val="16"/>
                <w:szCs w:val="16"/>
              </w:rPr>
              <w:fldChar w:fldCharType="end"/>
            </w:r>
            <w:r w:rsidRPr="00DC63BB">
              <w:rPr>
                <w:sz w:val="16"/>
                <w:szCs w:val="16"/>
                <w:lang w:val="pl-PL"/>
              </w:rPr>
              <w:t xml:space="preserve"> z </w:t>
            </w:r>
            <w:r w:rsidRPr="00DC63BB">
              <w:rPr>
                <w:b/>
                <w:bCs/>
                <w:sz w:val="16"/>
                <w:szCs w:val="16"/>
              </w:rPr>
              <w:fldChar w:fldCharType="begin"/>
            </w:r>
            <w:r w:rsidRPr="00DC63BB">
              <w:rPr>
                <w:b/>
                <w:bCs/>
                <w:sz w:val="16"/>
                <w:szCs w:val="16"/>
              </w:rPr>
              <w:instrText>NUMPAGES</w:instrText>
            </w:r>
            <w:r w:rsidRPr="00DC63BB">
              <w:rPr>
                <w:b/>
                <w:bCs/>
                <w:sz w:val="16"/>
                <w:szCs w:val="16"/>
              </w:rPr>
              <w:fldChar w:fldCharType="separate"/>
            </w:r>
            <w:r w:rsidRPr="00DC63BB">
              <w:rPr>
                <w:b/>
                <w:bCs/>
                <w:sz w:val="16"/>
                <w:szCs w:val="16"/>
                <w:lang w:val="pl-PL"/>
              </w:rPr>
              <w:t>2</w:t>
            </w:r>
            <w:r w:rsidRPr="00DC63BB">
              <w:rPr>
                <w:b/>
                <w:bCs/>
                <w:sz w:val="16"/>
                <w:szCs w:val="16"/>
              </w:rPr>
              <w:fldChar w:fldCharType="end"/>
            </w:r>
          </w:p>
        </w:sdtContent>
      </w:sdt>
    </w:sdtContent>
  </w:sdt>
  <w:p w14:paraId="0CBD9B5D" w14:textId="65BB8E86" w:rsidR="000F0294" w:rsidRPr="00DC63BB" w:rsidRDefault="000F0294" w:rsidP="00DC63BB">
    <w:pPr>
      <w:pStyle w:val="Stopka"/>
      <w:jc w:val="center"/>
      <w:rPr>
        <w:lang w:val="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05BFC" w14:textId="77777777" w:rsidR="00B95DE3" w:rsidRDefault="00B95DE3">
      <w:pPr>
        <w:spacing w:after="0" w:line="240" w:lineRule="auto"/>
      </w:pPr>
      <w:r>
        <w:separator/>
      </w:r>
    </w:p>
  </w:footnote>
  <w:footnote w:type="continuationSeparator" w:id="0">
    <w:p w14:paraId="489DC111" w14:textId="77777777" w:rsidR="00B95DE3" w:rsidRDefault="00B95D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3A5CE" w14:textId="31FEA88C" w:rsidR="00DC63BB" w:rsidRPr="00DC63BB" w:rsidRDefault="00DC63BB" w:rsidP="00DC63BB">
    <w:pPr>
      <w:pStyle w:val="Nagwek"/>
    </w:pPr>
    <w:r>
      <w:rPr>
        <w:noProof/>
      </w:rPr>
      <w:drawing>
        <wp:inline distT="0" distB="0" distL="0" distR="0" wp14:anchorId="1194C613" wp14:editId="137F77C2">
          <wp:extent cx="1471930" cy="828040"/>
          <wp:effectExtent l="0" t="0" r="0" b="0"/>
          <wp:docPr id="2" name="Obraz 1" descr="Sygnet przedstawia kwiat, który jest „osłabiony”. Dzięki podporze rozkwita. Kwiat symbolizuje osobę niepełnosprawną, podpora zaś - wsparcie ze strony Państwowego Funduszu Rehabilitacji Osób Niepełnosprawnych."/>
          <wp:cNvGraphicFramePr/>
          <a:graphic xmlns:a="http://schemas.openxmlformats.org/drawingml/2006/main">
            <a:graphicData uri="http://schemas.openxmlformats.org/drawingml/2006/picture">
              <pic:pic xmlns:pic="http://schemas.openxmlformats.org/drawingml/2006/picture">
                <pic:nvPicPr>
                  <pic:cNvPr id="2" name="Obraz 2" descr="Sygnet przedstawia kwiat, który jest „osłabiony”. Dzięki podporze rozkwita. Kwiat symbolizuje osobę niepełnosprawną, podpora zaś - wsparcie ze strony Państwowego Funduszu Rehabilitacji Osób Niepełnosprawnych."/>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71930" cy="8280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punktowana"/>
      <w:lvlText w:val=""/>
      <w:lvlJc w:val="left"/>
      <w:pPr>
        <w:tabs>
          <w:tab w:val="num" w:pos="360"/>
        </w:tabs>
        <w:ind w:left="360" w:hanging="360"/>
      </w:pPr>
      <w:rPr>
        <w:rFonts w:ascii="Symbol" w:hAnsi="Symbol" w:hint="default"/>
      </w:rPr>
    </w:lvl>
  </w:abstractNum>
  <w:num w:numId="1" w16cid:durableId="542255124">
    <w:abstractNumId w:val="8"/>
  </w:num>
  <w:num w:numId="2" w16cid:durableId="1224098281">
    <w:abstractNumId w:val="6"/>
  </w:num>
  <w:num w:numId="3" w16cid:durableId="955478995">
    <w:abstractNumId w:val="5"/>
  </w:num>
  <w:num w:numId="4" w16cid:durableId="74673177">
    <w:abstractNumId w:val="4"/>
  </w:num>
  <w:num w:numId="5" w16cid:durableId="1535381163">
    <w:abstractNumId w:val="7"/>
  </w:num>
  <w:num w:numId="6" w16cid:durableId="792528329">
    <w:abstractNumId w:val="3"/>
  </w:num>
  <w:num w:numId="7" w16cid:durableId="340861024">
    <w:abstractNumId w:val="2"/>
  </w:num>
  <w:num w:numId="8" w16cid:durableId="547498692">
    <w:abstractNumId w:val="1"/>
  </w:num>
  <w:num w:numId="9" w16cid:durableId="11455825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F0294"/>
    <w:rsid w:val="0015074B"/>
    <w:rsid w:val="00175E8B"/>
    <w:rsid w:val="0029639D"/>
    <w:rsid w:val="00326F90"/>
    <w:rsid w:val="004953C1"/>
    <w:rsid w:val="004B1BC8"/>
    <w:rsid w:val="00AA1D8D"/>
    <w:rsid w:val="00AA4645"/>
    <w:rsid w:val="00B47730"/>
    <w:rsid w:val="00B95DE3"/>
    <w:rsid w:val="00BB3BE2"/>
    <w:rsid w:val="00CB0664"/>
    <w:rsid w:val="00D95FEC"/>
    <w:rsid w:val="00DC63BB"/>
    <w:rsid w:val="00E96C19"/>
    <w:rsid w:val="00F92745"/>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95CBE7E"/>
  <w14:defaultImageDpi w14:val="300"/>
  <w15:docId w15:val="{06B4FB02-53A8-45C5-BF3A-9F3A4AF8D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693F"/>
    <w:pPr>
      <w:spacing w:after="80" w:line="252" w:lineRule="auto"/>
    </w:pPr>
    <w:rPr>
      <w:rFonts w:ascii="Arial" w:eastAsia="Arial" w:hAnsi="Arial"/>
      <w:sz w:val="21"/>
    </w:rPr>
  </w:style>
  <w:style w:type="paragraph" w:styleId="Nagwek1">
    <w:name w:val="heading 1"/>
    <w:basedOn w:val="Normalny"/>
    <w:next w:val="Normalny"/>
    <w:link w:val="Nagwek1Znak"/>
    <w:uiPriority w:val="9"/>
    <w:qFormat/>
    <w:rsid w:val="00FC693F"/>
    <w:pPr>
      <w:keepNext/>
      <w:keepLines/>
      <w:spacing w:before="180"/>
      <w:outlineLvl w:val="0"/>
    </w:pPr>
    <w:rPr>
      <w:rFonts w:asciiTheme="majorHAnsi" w:eastAsiaTheme="majorEastAsia" w:hAnsiTheme="majorHAnsi" w:cstheme="majorBidi"/>
      <w:b/>
      <w:bCs/>
      <w:color w:val="365F91" w:themeColor="accent1" w:themeShade="BF"/>
      <w:sz w:val="23"/>
      <w:szCs w:val="28"/>
    </w:rPr>
  </w:style>
  <w:style w:type="paragraph" w:styleId="Nagwek2">
    <w:name w:val="heading 2"/>
    <w:basedOn w:val="Normalny"/>
    <w:next w:val="Normalny"/>
    <w:link w:val="Nagwek2Znak"/>
    <w:uiPriority w:val="9"/>
    <w:unhideWhenUsed/>
    <w:qFormat/>
    <w:rsid w:val="00FC693F"/>
    <w:pPr>
      <w:keepNext/>
      <w:keepLines/>
      <w:spacing w:before="100" w:after="60"/>
      <w:outlineLvl w:val="1"/>
    </w:pPr>
    <w:rPr>
      <w:rFonts w:asciiTheme="majorHAnsi" w:eastAsiaTheme="majorEastAsia" w:hAnsiTheme="majorHAnsi" w:cstheme="majorBidi"/>
      <w:b/>
      <w:bCs/>
      <w:color w:val="4F81BD" w:themeColor="accent1"/>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7365D" w:themeColor="text2" w:themeShade="BF"/>
      <w:spacing w:val="5"/>
      <w:kern w:val="28"/>
      <w:sz w:val="28"/>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basedOn w:val="Normalny"/>
    <w:uiPriority w:val="34"/>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5"/>
      </w:numPr>
      <w:contextualSpacing/>
    </w:pPr>
  </w:style>
  <w:style w:type="paragraph" w:styleId="Listanumerowana2">
    <w:name w:val="List Number 2"/>
    <w:basedOn w:val="Normalny"/>
    <w:uiPriority w:val="99"/>
    <w:unhideWhenUsed/>
    <w:rsid w:val="0029639D"/>
    <w:pPr>
      <w:numPr>
        <w:numId w:val="6"/>
      </w:numPr>
      <w:contextualSpacing/>
    </w:pPr>
  </w:style>
  <w:style w:type="paragraph" w:styleId="Listanumerowana3">
    <w:name w:val="List Number 3"/>
    <w:basedOn w:val="Normalny"/>
    <w:uiPriority w:val="99"/>
    <w:unhideWhenUsed/>
    <w:rsid w:val="0029639D"/>
    <w:pPr>
      <w:numPr>
        <w:numId w:val="7"/>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kt">
    <w:name w:val="pkt"/>
    <w:basedOn w:val="Normalny"/>
    <w:link w:val="pktZnak"/>
    <w:rsid w:val="00DC63BB"/>
    <w:pPr>
      <w:spacing w:before="60" w:after="60" w:line="240" w:lineRule="auto"/>
      <w:ind w:left="851" w:hanging="295"/>
      <w:jc w:val="both"/>
    </w:pPr>
    <w:rPr>
      <w:rFonts w:ascii="Times New Roman" w:eastAsia="Times New Roman" w:hAnsi="Times New Roman" w:cs="Times New Roman"/>
      <w:sz w:val="24"/>
      <w:szCs w:val="20"/>
      <w:lang w:val="pl-PL" w:eastAsia="pl-PL"/>
    </w:rPr>
  </w:style>
  <w:style w:type="character" w:customStyle="1" w:styleId="pktZnak">
    <w:name w:val="pkt Znak"/>
    <w:link w:val="pkt"/>
    <w:locked/>
    <w:rsid w:val="00DC63BB"/>
    <w:rPr>
      <w:rFonts w:ascii="Times New Roman" w:eastAsia="Times New Roman" w:hAnsi="Times New Roman" w:cs="Times New Roman"/>
      <w:sz w:val="24"/>
      <w:szCs w:val="20"/>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991</Words>
  <Characters>5950</Characters>
  <Application>Microsoft Office Word</Application>
  <DocSecurity>0</DocSecurity>
  <Lines>49</Lines>
  <Paragraphs>13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Oświadczenie wykonawcy – art. 125 ust. 1 Pzp</vt:lpstr>
      <vt:lpstr/>
    </vt:vector>
  </TitlesOfParts>
  <Manager/>
  <Company/>
  <LinksUpToDate>false</LinksUpToDate>
  <CharactersWithSpaces>6928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 wykonawcy – art. 125 ust. 1 Pzp</dc:title>
  <dc:subject>Oświadczenie dotyczące podstaw wykluczenia, warunków udziału i certyfikacji wykonawcy</dc:subject>
  <dc:creator>UG Żurawica</dc:creator>
  <cp:keywords>Pzp, art. 125, art. 124, certyfikacja wykonawców</cp:keywords>
  <dc:description>generated by python-docx</dc:description>
  <cp:lastModifiedBy>UG Żurawica</cp:lastModifiedBy>
  <cp:revision>2</cp:revision>
  <dcterms:created xsi:type="dcterms:W3CDTF">2026-08-27T11:36:00Z</dcterms:created>
  <dcterms:modified xsi:type="dcterms:W3CDTF">2026-08-27T11:36:00Z</dcterms:modified>
  <cp:category/>
</cp:coreProperties>
</file>