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55A25" w14:textId="77777777" w:rsidR="00216B6D" w:rsidRDefault="00000000">
      <w:pPr>
        <w:spacing w:after="40"/>
      </w:pPr>
      <w:r>
        <w:rPr>
          <w:b/>
          <w:sz w:val="19"/>
        </w:rPr>
        <w:t>Znak sprawy: ZPF.I.271.3.2026</w:t>
      </w:r>
    </w:p>
    <w:p w14:paraId="362FE1EF" w14:textId="77777777" w:rsidR="00A91749" w:rsidRDefault="00000000">
      <w:pPr>
        <w:spacing w:after="40" w:line="252" w:lineRule="auto"/>
        <w:jc w:val="right"/>
      </w:pPr>
      <w:r>
        <w:rPr>
          <w:b/>
          <w:sz w:val="19"/>
        </w:rPr>
        <w:t>Załącznik nr 3 do SWZ</w:t>
      </w:r>
    </w:p>
    <w:p w14:paraId="65FB52E8" w14:textId="77777777" w:rsidR="00A91749" w:rsidRDefault="00000000">
      <w:pPr>
        <w:pBdr>
          <w:bottom w:val="single" w:sz="8" w:space="4" w:color="4F81BD"/>
        </w:pBdr>
        <w:spacing w:after="300" w:line="240" w:lineRule="auto"/>
        <w:jc w:val="center"/>
      </w:pPr>
      <w:r>
        <w:rPr>
          <w:b/>
          <w:color w:val="17365D"/>
          <w:sz w:val="28"/>
        </w:rPr>
        <w:t>ZOBOWIĄZANIE PODMIOTU TRZECIEGO*</w:t>
      </w:r>
    </w:p>
    <w:p w14:paraId="75A87A40" w14:textId="77777777" w:rsidR="00A91749" w:rsidRDefault="00000000">
      <w:pPr>
        <w:spacing w:after="80" w:line="252" w:lineRule="auto"/>
        <w:jc w:val="center"/>
      </w:pPr>
      <w:r>
        <w:rPr>
          <w:b/>
          <w:sz w:val="21"/>
        </w:rPr>
        <w:t>(podmiotu udostępniającego zasoby)</w:t>
      </w:r>
      <w:r>
        <w:rPr>
          <w:b/>
          <w:sz w:val="21"/>
        </w:rPr>
        <w:br/>
        <w:t>do oddania do dyspozycji Wykonawcy niezbędnych zasobów</w:t>
      </w:r>
      <w:r>
        <w:rPr>
          <w:b/>
          <w:sz w:val="21"/>
        </w:rPr>
        <w:br/>
        <w:t>na potrzeby realizacji zamówienia</w:t>
      </w:r>
    </w:p>
    <w:p w14:paraId="1A34CC81" w14:textId="77777777" w:rsidR="00B129A3" w:rsidRDefault="00B129A3">
      <w:pPr>
        <w:spacing w:after="80" w:line="252" w:lineRule="auto"/>
        <w:jc w:val="center"/>
        <w:rPr>
          <w:sz w:val="21"/>
        </w:rPr>
      </w:pPr>
    </w:p>
    <w:p w14:paraId="149E49C2" w14:textId="00DF866E" w:rsidR="00A91749" w:rsidRDefault="00000000">
      <w:pPr>
        <w:spacing w:after="80" w:line="252" w:lineRule="auto"/>
        <w:jc w:val="center"/>
      </w:pPr>
      <w:r>
        <w:rPr>
          <w:sz w:val="21"/>
        </w:rPr>
        <w:t>„</w:t>
      </w:r>
      <w:proofErr w:type="spellStart"/>
      <w:r>
        <w:rPr>
          <w:sz w:val="21"/>
        </w:rPr>
        <w:t>Zakup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autobusu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przystosowanego</w:t>
      </w:r>
      <w:proofErr w:type="spellEnd"/>
      <w:r>
        <w:rPr>
          <w:sz w:val="21"/>
        </w:rPr>
        <w:t xml:space="preserve"> do </w:t>
      </w:r>
      <w:proofErr w:type="spellStart"/>
      <w:r>
        <w:rPr>
          <w:sz w:val="21"/>
        </w:rPr>
        <w:t>przewozu</w:t>
      </w:r>
      <w:proofErr w:type="spellEnd"/>
      <w:r>
        <w:rPr>
          <w:sz w:val="21"/>
        </w:rPr>
        <w:t xml:space="preserve"> osób niepełnosprawnych, w tym poruszających się na wózkach, w szczególności dzieci i młodzieży z terenu Gminy Żurawica”</w:t>
      </w:r>
    </w:p>
    <w:p w14:paraId="17804D47" w14:textId="77777777" w:rsidR="00A91749" w:rsidRDefault="00A91749">
      <w:pPr>
        <w:spacing w:after="80" w:line="252" w:lineRule="auto"/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5669"/>
      </w:tblGrid>
      <w:tr w:rsidR="00A91749" w14:paraId="239708A7" w14:textId="77777777">
        <w:trPr>
          <w:jc w:val="center"/>
        </w:trPr>
        <w:tc>
          <w:tcPr>
            <w:tcW w:w="3402" w:type="dxa"/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21604E" w14:textId="77777777" w:rsidR="00A91749" w:rsidRDefault="00000000">
            <w:r>
              <w:rPr>
                <w:b/>
                <w:sz w:val="19"/>
              </w:rPr>
              <w:t>Podmiot udostępniający zasoby:</w:t>
            </w:r>
          </w:p>
        </w:tc>
        <w:tc>
          <w:tcPr>
            <w:tcW w:w="566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785D11" w14:textId="77777777" w:rsidR="00A91749" w:rsidRDefault="00000000">
            <w:r>
              <w:rPr>
                <w:sz w:val="19"/>
              </w:rPr>
              <w:t>........................................................................................................................</w:t>
            </w:r>
          </w:p>
        </w:tc>
      </w:tr>
      <w:tr w:rsidR="00A91749" w14:paraId="7C87DEEF" w14:textId="77777777">
        <w:trPr>
          <w:jc w:val="center"/>
        </w:trPr>
        <w:tc>
          <w:tcPr>
            <w:tcW w:w="3402" w:type="dxa"/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33C056" w14:textId="77777777" w:rsidR="00A91749" w:rsidRDefault="00000000">
            <w:r>
              <w:rPr>
                <w:b/>
                <w:sz w:val="19"/>
              </w:rPr>
              <w:t>Adres / siedziba:</w:t>
            </w:r>
          </w:p>
        </w:tc>
        <w:tc>
          <w:tcPr>
            <w:tcW w:w="566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66A300" w14:textId="77777777" w:rsidR="00A91749" w:rsidRDefault="00000000">
            <w:r>
              <w:rPr>
                <w:sz w:val="19"/>
              </w:rPr>
              <w:t>........................................................................................................................</w:t>
            </w:r>
          </w:p>
        </w:tc>
      </w:tr>
      <w:tr w:rsidR="00A91749" w14:paraId="74D1C7EC" w14:textId="77777777">
        <w:trPr>
          <w:jc w:val="center"/>
        </w:trPr>
        <w:tc>
          <w:tcPr>
            <w:tcW w:w="3402" w:type="dxa"/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3806FEA" w14:textId="77777777" w:rsidR="00A91749" w:rsidRDefault="00000000">
            <w:r>
              <w:rPr>
                <w:b/>
                <w:sz w:val="19"/>
              </w:rPr>
              <w:t>NIP / REGON / KRS / CEIDG:</w:t>
            </w:r>
          </w:p>
        </w:tc>
        <w:tc>
          <w:tcPr>
            <w:tcW w:w="566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5213E2" w14:textId="77777777" w:rsidR="00A91749" w:rsidRDefault="00000000">
            <w:r>
              <w:rPr>
                <w:sz w:val="19"/>
              </w:rPr>
              <w:t>........................................................................................................................</w:t>
            </w:r>
          </w:p>
        </w:tc>
      </w:tr>
      <w:tr w:rsidR="00A91749" w14:paraId="17B3B0E0" w14:textId="77777777">
        <w:trPr>
          <w:jc w:val="center"/>
        </w:trPr>
        <w:tc>
          <w:tcPr>
            <w:tcW w:w="3402" w:type="dxa"/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EFAEA2" w14:textId="77777777" w:rsidR="00A91749" w:rsidRDefault="00000000">
            <w:r>
              <w:rPr>
                <w:b/>
                <w:sz w:val="19"/>
              </w:rPr>
              <w:t>Osoba uprawniona do reprezentacji:</w:t>
            </w:r>
          </w:p>
        </w:tc>
        <w:tc>
          <w:tcPr>
            <w:tcW w:w="566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0B471B" w14:textId="77777777" w:rsidR="00A91749" w:rsidRDefault="00000000">
            <w:r>
              <w:rPr>
                <w:sz w:val="19"/>
              </w:rPr>
              <w:t>........................................................................................................................</w:t>
            </w:r>
          </w:p>
        </w:tc>
      </w:tr>
      <w:tr w:rsidR="00A91749" w14:paraId="19684F74" w14:textId="77777777">
        <w:trPr>
          <w:jc w:val="center"/>
        </w:trPr>
        <w:tc>
          <w:tcPr>
            <w:tcW w:w="3402" w:type="dxa"/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954196" w14:textId="77777777" w:rsidR="00A91749" w:rsidRDefault="00000000">
            <w:r>
              <w:rPr>
                <w:b/>
                <w:sz w:val="19"/>
              </w:rPr>
              <w:t>Wykonawca, któremu udostępniane są zasoby:</w:t>
            </w:r>
          </w:p>
        </w:tc>
        <w:tc>
          <w:tcPr>
            <w:tcW w:w="566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020AE1" w14:textId="77777777" w:rsidR="00A91749" w:rsidRDefault="00000000">
            <w:r>
              <w:rPr>
                <w:sz w:val="19"/>
              </w:rPr>
              <w:t>........................................................................................................................</w:t>
            </w:r>
          </w:p>
        </w:tc>
      </w:tr>
    </w:tbl>
    <w:p w14:paraId="51BCD667" w14:textId="77777777" w:rsidR="00A91749" w:rsidRDefault="00A91749">
      <w:pPr>
        <w:spacing w:after="80" w:line="252" w:lineRule="auto"/>
      </w:pPr>
    </w:p>
    <w:p w14:paraId="547A0F46" w14:textId="77777777" w:rsidR="00A91749" w:rsidRDefault="00000000">
      <w:pPr>
        <w:spacing w:after="80" w:line="252" w:lineRule="auto"/>
        <w:jc w:val="both"/>
      </w:pPr>
      <w:r>
        <w:rPr>
          <w:sz w:val="21"/>
        </w:rPr>
        <w:t>Działając w imieniu wskazanego wyżej podmiotu, na podstawie art. 118 ust. 3 i 4 ustawy z dnia 11 września 2019 r. – Prawo zamówień publicznych, zobowiązuję się do oddania Wykonawcy do dyspozycji niezbędnych zasobów na potrzeby realizacji wskazanego wyżej zamówienia, w zakresie i na zasadach określonych poniżej.</w:t>
      </w:r>
    </w:p>
    <w:p w14:paraId="69A8D2CF" w14:textId="77777777" w:rsidR="00A91749" w:rsidRDefault="00000000">
      <w:pPr>
        <w:pBdr>
          <w:bottom w:val="double" w:sz="4" w:space="1" w:color="auto"/>
        </w:pBdr>
        <w:shd w:val="clear" w:color="auto" w:fill="DAEEF3"/>
        <w:spacing w:before="240" w:after="40" w:line="252" w:lineRule="auto"/>
      </w:pPr>
      <w:r>
        <w:rPr>
          <w:b/>
        </w:rPr>
        <w:t>1. Zakres zasobów udostępnianych Wykonawcy</w:t>
      </w:r>
    </w:p>
    <w:p w14:paraId="0CAC3C00" w14:textId="77777777" w:rsidR="00A91749" w:rsidRDefault="00000000">
      <w:pPr>
        <w:spacing w:after="80" w:line="252" w:lineRule="auto"/>
        <w:jc w:val="both"/>
      </w:pPr>
      <w:r>
        <w:rPr>
          <w:i/>
          <w:sz w:val="19"/>
        </w:rPr>
        <w:t>Należy wskazać konkretny zasób udostępniany Wykonawcy, w szczególności zdolność techniczną lub zawodową / doświadczenie, na które Wykonawca będzie się powoływał w celu wykazania spełniania warunku udziału w postępowaniu.</w:t>
      </w:r>
    </w:p>
    <w:p w14:paraId="46867596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2F59CE11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23431C19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6099AE37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02BD6A99" w14:textId="77777777" w:rsidR="00A91749" w:rsidRDefault="00000000">
      <w:pPr>
        <w:pBdr>
          <w:bottom w:val="double" w:sz="4" w:space="1" w:color="auto"/>
        </w:pBdr>
        <w:shd w:val="clear" w:color="auto" w:fill="DAEEF3"/>
        <w:spacing w:before="240" w:after="40" w:line="252" w:lineRule="auto"/>
      </w:pPr>
      <w:r>
        <w:rPr>
          <w:b/>
        </w:rPr>
        <w:t>2. Sposób udostępnienia i wykorzystania zasobów przez Wykonawcę przy wykonywaniu zamówienia</w:t>
      </w:r>
    </w:p>
    <w:p w14:paraId="37AF114D" w14:textId="77777777" w:rsidR="00A91749" w:rsidRDefault="00000000">
      <w:pPr>
        <w:spacing w:after="80" w:line="252" w:lineRule="auto"/>
        <w:jc w:val="both"/>
      </w:pPr>
      <w:r>
        <w:rPr>
          <w:i/>
          <w:sz w:val="19"/>
        </w:rPr>
        <w:t>Należy opisać sposób, w jaki Wykonawca będzie rzeczywiście korzystał z udostępnionego zasobu przy realizacji zamówienia, np. poprzez udział podmiotu w realizacji określonych czynności, zapewnienie wiedzy, doświadczenia, wsparcia technicznego, organizacyjnego lub innych zasobów niezbędnych do prawidłowego wykonania zamówienia.</w:t>
      </w:r>
    </w:p>
    <w:p w14:paraId="523786C6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373A3591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4F25DB22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7A5490EC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1948AB51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13E10664" w14:textId="77777777" w:rsidR="00A91749" w:rsidRDefault="00000000">
      <w:pPr>
        <w:pBdr>
          <w:bottom w:val="double" w:sz="4" w:space="1" w:color="auto"/>
        </w:pBdr>
        <w:shd w:val="clear" w:color="auto" w:fill="DAEEF3"/>
        <w:spacing w:before="240" w:after="40" w:line="252" w:lineRule="auto"/>
      </w:pPr>
      <w:r>
        <w:rPr>
          <w:b/>
        </w:rPr>
        <w:t>3. Okres udostępnienia zasobów</w:t>
      </w:r>
    </w:p>
    <w:p w14:paraId="3ABED424" w14:textId="77777777" w:rsidR="00A91749" w:rsidRDefault="00000000">
      <w:pPr>
        <w:spacing w:after="80" w:line="252" w:lineRule="auto"/>
        <w:jc w:val="both"/>
      </w:pPr>
      <w:r>
        <w:rPr>
          <w:i/>
          <w:sz w:val="19"/>
        </w:rPr>
        <w:lastRenderedPageBreak/>
        <w:t>Należy wskazać okres, w którym zasób będzie pozostawał do rzeczywistej dyspozycji Wykonawcy, z uwzględnieniem okresu niezbędnego do prawidłowego wykonania zamówienia.</w:t>
      </w:r>
    </w:p>
    <w:p w14:paraId="45DD2A31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50A86DB8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68861677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7B18BF46" w14:textId="77777777" w:rsidR="00A91749" w:rsidRDefault="00000000">
      <w:pPr>
        <w:pBdr>
          <w:bottom w:val="double" w:sz="4" w:space="1" w:color="auto"/>
        </w:pBdr>
        <w:shd w:val="clear" w:color="auto" w:fill="DAEEF3"/>
        <w:spacing w:before="240" w:after="40" w:line="252" w:lineRule="auto"/>
      </w:pPr>
      <w:r>
        <w:rPr>
          <w:b/>
        </w:rPr>
        <w:t>4. Zakres udziału podmiotu udostępniającego zasoby w realizacji zamówienia</w:t>
      </w:r>
    </w:p>
    <w:p w14:paraId="7F6EDDC8" w14:textId="77777777" w:rsidR="00A91749" w:rsidRDefault="00000000">
      <w:pPr>
        <w:spacing w:after="80" w:line="252" w:lineRule="auto"/>
        <w:jc w:val="both"/>
      </w:pPr>
      <w:r>
        <w:rPr>
          <w:i/>
          <w:sz w:val="19"/>
        </w:rPr>
        <w:t>Należy wskazać, czy podmiot udostępniający zasoby będzie bezpośrednio uczestniczył w realizacji zamówienia, a jeżeli tak – określić zakres i charakter wykonywanych przez niego czynności.</w:t>
      </w:r>
    </w:p>
    <w:p w14:paraId="5B3F3D83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2427AE2C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215190D3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512DA307" w14:textId="77777777" w:rsidR="00A91749" w:rsidRDefault="00000000">
      <w:pPr>
        <w:spacing w:after="0" w:line="252" w:lineRule="auto"/>
      </w:pPr>
      <w:r>
        <w:rPr>
          <w:sz w:val="18"/>
        </w:rPr>
        <w:t>............................................................................................</w:t>
      </w:r>
    </w:p>
    <w:p w14:paraId="5ED41C1B" w14:textId="77777777" w:rsidR="00A91749" w:rsidRDefault="00000000">
      <w:pPr>
        <w:spacing w:before="120" w:after="80" w:line="252" w:lineRule="auto"/>
        <w:jc w:val="both"/>
      </w:pPr>
      <w:r>
        <w:rPr>
          <w:sz w:val="21"/>
        </w:rPr>
        <w:t>Oświadczam, że stosunek łączący podmiot udostępniający zasoby z Wykonawcą gwarantuje Wykonawcy rzeczywisty dostęp do wskazanych wyżej zasobów oraz możliwość ich faktycznego wykorzystania przy wykonywaniu niniejszego zamówienia.</w:t>
      </w:r>
    </w:p>
    <w:p w14:paraId="0A472C7A" w14:textId="77777777" w:rsidR="00A91749" w:rsidRDefault="00000000">
      <w:pPr>
        <w:spacing w:after="80" w:line="252" w:lineRule="auto"/>
        <w:jc w:val="both"/>
      </w:pPr>
      <w:r>
        <w:rPr>
          <w:sz w:val="21"/>
        </w:rPr>
        <w:t>Oświadczam, że informacje zawarte w niniejszym zobowiązaniu są aktualne i zgodne ze stanem faktycznym, a osoba podpisująca dokument jest uprawniona do reprezentowania podmiotu udostępniającego zasoby.</w:t>
      </w:r>
    </w:p>
    <w:p w14:paraId="07BE6CC9" w14:textId="77777777" w:rsidR="008A6025" w:rsidRDefault="008A6025">
      <w:pPr>
        <w:spacing w:before="240" w:after="80" w:line="252" w:lineRule="auto"/>
        <w:jc w:val="right"/>
        <w:rPr>
          <w:sz w:val="21"/>
        </w:rPr>
      </w:pPr>
    </w:p>
    <w:p w14:paraId="15521634" w14:textId="77777777" w:rsidR="008A6025" w:rsidRDefault="008A6025">
      <w:pPr>
        <w:spacing w:before="240" w:after="80" w:line="252" w:lineRule="auto"/>
        <w:jc w:val="right"/>
        <w:rPr>
          <w:sz w:val="21"/>
        </w:rPr>
      </w:pPr>
    </w:p>
    <w:p w14:paraId="4213C43B" w14:textId="77777777" w:rsidR="008A6025" w:rsidRDefault="008A6025">
      <w:pPr>
        <w:spacing w:before="240" w:after="80" w:line="252" w:lineRule="auto"/>
        <w:jc w:val="right"/>
        <w:rPr>
          <w:sz w:val="21"/>
        </w:rPr>
      </w:pPr>
    </w:p>
    <w:p w14:paraId="15ADF73C" w14:textId="77777777" w:rsidR="00B129A3" w:rsidRPr="00B129A3" w:rsidRDefault="00B129A3" w:rsidP="00B129A3">
      <w:pPr>
        <w:spacing w:after="80" w:line="252" w:lineRule="auto"/>
        <w:rPr>
          <w:iCs/>
          <w:sz w:val="21"/>
          <w:lang w:val="pl-PL"/>
        </w:rPr>
      </w:pPr>
      <w:r w:rsidRPr="00B129A3">
        <w:rPr>
          <w:iCs/>
          <w:sz w:val="21"/>
          <w:lang w:val="pl-PL"/>
        </w:rPr>
        <w:t xml:space="preserve">Oświadczenie należy złożyć w formie i postaci wymaganej przepisami ustawy </w:t>
      </w:r>
      <w:proofErr w:type="spellStart"/>
      <w:r w:rsidRPr="00B129A3">
        <w:rPr>
          <w:iCs/>
          <w:sz w:val="21"/>
          <w:lang w:val="pl-PL"/>
        </w:rPr>
        <w:t>Pzp</w:t>
      </w:r>
      <w:proofErr w:type="spellEnd"/>
      <w:r w:rsidRPr="00B129A3">
        <w:rPr>
          <w:iCs/>
          <w:sz w:val="21"/>
          <w:lang w:val="pl-PL"/>
        </w:rPr>
        <w:t xml:space="preserve"> oraz SWZ.</w:t>
      </w:r>
      <w:r w:rsidRPr="00B129A3">
        <w:rPr>
          <w:iCs/>
          <w:sz w:val="21"/>
          <w:lang w:val="pl-PL"/>
        </w:rPr>
        <w:t xml:space="preserve"> </w:t>
      </w:r>
    </w:p>
    <w:p w14:paraId="41D54E54" w14:textId="59831AF4" w:rsidR="00B129A3" w:rsidRPr="00B129A3" w:rsidRDefault="00B129A3" w:rsidP="00B129A3">
      <w:pPr>
        <w:spacing w:after="80" w:line="252" w:lineRule="auto"/>
        <w:rPr>
          <w:iCs/>
          <w:sz w:val="21"/>
          <w:lang w:val="pl-PL"/>
        </w:rPr>
      </w:pPr>
      <w:r w:rsidRPr="00B129A3">
        <w:rPr>
          <w:iCs/>
          <w:sz w:val="21"/>
          <w:lang w:val="pl-PL"/>
        </w:rPr>
        <w:t>Dokument podpisuje osoba / osoby uprawnione do reprezentacji Wykonawcy.</w:t>
      </w:r>
    </w:p>
    <w:p w14:paraId="5C58640D" w14:textId="77777777" w:rsidR="008A6025" w:rsidRPr="00407AD8" w:rsidRDefault="008A6025">
      <w:pPr>
        <w:spacing w:before="240" w:after="80" w:line="252" w:lineRule="auto"/>
        <w:jc w:val="right"/>
        <w:rPr>
          <w:sz w:val="21"/>
          <w:lang w:val="pl-PL"/>
        </w:rPr>
      </w:pPr>
    </w:p>
    <w:p w14:paraId="05EA4D9A" w14:textId="77777777" w:rsidR="008A6025" w:rsidRPr="00407AD8" w:rsidRDefault="008A6025">
      <w:pPr>
        <w:spacing w:before="240" w:after="80" w:line="252" w:lineRule="auto"/>
        <w:jc w:val="right"/>
        <w:rPr>
          <w:lang w:val="pl-PL"/>
        </w:rPr>
      </w:pPr>
    </w:p>
    <w:p w14:paraId="7EFB0B10" w14:textId="77777777" w:rsidR="00A91749" w:rsidRPr="00407AD8" w:rsidRDefault="00000000" w:rsidP="00407AD8">
      <w:pPr>
        <w:spacing w:before="160" w:after="80" w:line="252" w:lineRule="auto"/>
        <w:jc w:val="both"/>
        <w:rPr>
          <w:lang w:val="pl-PL"/>
        </w:rPr>
      </w:pPr>
      <w:r w:rsidRPr="00407AD8">
        <w:rPr>
          <w:i/>
          <w:sz w:val="21"/>
          <w:lang w:val="pl-PL"/>
        </w:rPr>
        <w:t>* Dokument składa Wykonawca, który w celu potwierdzenia spełniania warunków udziału w postępowaniu polega na zdolnościach technicznych lub zawodowych albo sytuacji finansowej lub ekonomicznej podmiotu udostępniającego zasoby.</w:t>
      </w:r>
    </w:p>
    <w:p w14:paraId="22556241" w14:textId="77777777" w:rsidR="008A6025" w:rsidRPr="00407AD8" w:rsidRDefault="008A6025">
      <w:pPr>
        <w:spacing w:before="40" w:after="80" w:line="252" w:lineRule="auto"/>
        <w:rPr>
          <w:sz w:val="21"/>
          <w:lang w:val="pl-PL"/>
        </w:rPr>
      </w:pPr>
    </w:p>
    <w:p w14:paraId="68CAC4B1" w14:textId="77777777" w:rsidR="008A6025" w:rsidRPr="00407AD8" w:rsidRDefault="008A6025">
      <w:pPr>
        <w:spacing w:before="40" w:after="80" w:line="252" w:lineRule="auto"/>
        <w:rPr>
          <w:sz w:val="21"/>
          <w:lang w:val="pl-PL"/>
        </w:rPr>
      </w:pPr>
    </w:p>
    <w:p w14:paraId="7FE46C6E" w14:textId="40A72F34" w:rsidR="00A91749" w:rsidRPr="00407AD8" w:rsidRDefault="00000000" w:rsidP="00407AD8">
      <w:pPr>
        <w:spacing w:before="40" w:after="80" w:line="252" w:lineRule="auto"/>
        <w:jc w:val="both"/>
        <w:rPr>
          <w:lang w:val="pl-PL"/>
        </w:rPr>
      </w:pPr>
      <w:r w:rsidRPr="00407AD8">
        <w:rPr>
          <w:sz w:val="21"/>
          <w:lang w:val="pl-PL"/>
        </w:rPr>
        <w:t>Uwaga: zobowiązanie powinno określać udostępnienie zasobów w sposób konkretny i rzeczywisty. Samo ogólne oświadczenie o udostępnieniu doświadczenia bez wskazania sposobu jego wykorzystania może być niewystarczające do wykazania realnego dostępu do zasobu.</w:t>
      </w:r>
    </w:p>
    <w:sectPr w:rsidR="00A91749" w:rsidRPr="00407AD8" w:rsidSect="00034616">
      <w:headerReference w:type="default" r:id="rId8"/>
      <w:footerReference w:type="default" r:id="rId9"/>
      <w:pgSz w:w="12240" w:h="15840"/>
      <w:pgMar w:top="1020" w:right="1247" w:bottom="1020" w:left="1247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310B1" w14:textId="77777777" w:rsidR="00182324" w:rsidRDefault="00182324">
      <w:pPr>
        <w:spacing w:after="0" w:line="240" w:lineRule="auto"/>
      </w:pPr>
      <w:r>
        <w:separator/>
      </w:r>
    </w:p>
  </w:endnote>
  <w:endnote w:type="continuationSeparator" w:id="0">
    <w:p w14:paraId="44319734" w14:textId="77777777" w:rsidR="00182324" w:rsidRDefault="00182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1A234" w14:textId="77777777" w:rsidR="00216B6D" w:rsidRDefault="00000000">
    <w:pPr>
      <w:jc w:val="right"/>
    </w:pPr>
    <w:r>
      <w:rPr>
        <w:sz w:val="16"/>
      </w:rPr>
      <w:t xml:space="preserve">Strona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8A6025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z </w:t>
    </w:r>
    <w:r>
      <w:rPr>
        <w:sz w:val="16"/>
      </w:rPr>
      <w:fldChar w:fldCharType="begin"/>
    </w:r>
    <w:r>
      <w:rPr>
        <w:sz w:val="16"/>
      </w:rPr>
      <w:instrText xml:space="preserve"> NUMPAGES </w:instrText>
    </w:r>
    <w:r>
      <w:rPr>
        <w:sz w:val="16"/>
      </w:rPr>
      <w:fldChar w:fldCharType="separate"/>
    </w:r>
    <w:r w:rsidR="008A6025">
      <w:rPr>
        <w:noProof/>
        <w:sz w:val="16"/>
      </w:rPr>
      <w:t>2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B5819" w14:textId="77777777" w:rsidR="00182324" w:rsidRDefault="00182324">
      <w:pPr>
        <w:spacing w:after="0" w:line="240" w:lineRule="auto"/>
      </w:pPr>
      <w:r>
        <w:separator/>
      </w:r>
    </w:p>
  </w:footnote>
  <w:footnote w:type="continuationSeparator" w:id="0">
    <w:p w14:paraId="4D599648" w14:textId="77777777" w:rsidR="00182324" w:rsidRDefault="00182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98BA6" w14:textId="77777777" w:rsidR="00216B6D" w:rsidRDefault="00000000">
    <w:r>
      <w:rPr>
        <w:noProof/>
      </w:rPr>
      <w:drawing>
        <wp:inline distT="0" distB="0" distL="0" distR="0" wp14:anchorId="6DB7534A" wp14:editId="2D032DC1">
          <wp:extent cx="1475999" cy="77981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fron_logo_from_annex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5999" cy="7798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34812195">
    <w:abstractNumId w:val="8"/>
  </w:num>
  <w:num w:numId="2" w16cid:durableId="379522744">
    <w:abstractNumId w:val="6"/>
  </w:num>
  <w:num w:numId="3" w16cid:durableId="550070789">
    <w:abstractNumId w:val="5"/>
  </w:num>
  <w:num w:numId="4" w16cid:durableId="1003582286">
    <w:abstractNumId w:val="4"/>
  </w:num>
  <w:num w:numId="5" w16cid:durableId="347176715">
    <w:abstractNumId w:val="7"/>
  </w:num>
  <w:num w:numId="6" w16cid:durableId="578946701">
    <w:abstractNumId w:val="3"/>
  </w:num>
  <w:num w:numId="7" w16cid:durableId="713887632">
    <w:abstractNumId w:val="2"/>
  </w:num>
  <w:num w:numId="8" w16cid:durableId="600456193">
    <w:abstractNumId w:val="1"/>
  </w:num>
  <w:num w:numId="9" w16cid:durableId="813303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2324"/>
    <w:rsid w:val="00216B6D"/>
    <w:rsid w:val="00265E47"/>
    <w:rsid w:val="0029639D"/>
    <w:rsid w:val="00326F90"/>
    <w:rsid w:val="00407AD8"/>
    <w:rsid w:val="004953C1"/>
    <w:rsid w:val="008A6025"/>
    <w:rsid w:val="009B7F28"/>
    <w:rsid w:val="00A91749"/>
    <w:rsid w:val="00AA1D8D"/>
    <w:rsid w:val="00B129A3"/>
    <w:rsid w:val="00B47730"/>
    <w:rsid w:val="00CB0664"/>
    <w:rsid w:val="00F24D0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09C26B"/>
  <w14:defaultImageDpi w14:val="300"/>
  <w15:docId w15:val="{C63CF4A6-A3C3-4833-961A-87AF2325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737</Words>
  <Characters>4427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5154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UG Żurawica</cp:lastModifiedBy>
  <cp:revision>4</cp:revision>
  <dcterms:created xsi:type="dcterms:W3CDTF">2026-08-27T07:04:00Z</dcterms:created>
  <dcterms:modified xsi:type="dcterms:W3CDTF">2026-08-27T11:44:00Z</dcterms:modified>
  <cp:category/>
</cp:coreProperties>
</file>