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9657C" w14:textId="77777777" w:rsidR="008A7D7C" w:rsidRDefault="00000000">
      <w:pPr>
        <w:spacing w:after="40"/>
      </w:pPr>
      <w:r>
        <w:rPr>
          <w:b/>
          <w:sz w:val="19"/>
        </w:rPr>
        <w:t>Znak sprawy: ZPF.I.271.3.2026</w:t>
      </w:r>
    </w:p>
    <w:p w14:paraId="61370FDA" w14:textId="77777777" w:rsidR="006B4715" w:rsidRDefault="00000000">
      <w:pPr>
        <w:spacing w:after="40" w:line="252" w:lineRule="auto"/>
        <w:jc w:val="right"/>
      </w:pPr>
      <w:r>
        <w:rPr>
          <w:b/>
          <w:sz w:val="19"/>
        </w:rPr>
        <w:t>Załącznik nr 4 do SWZ</w:t>
      </w:r>
    </w:p>
    <w:p w14:paraId="18680051" w14:textId="77777777" w:rsidR="006B4715" w:rsidRDefault="00000000">
      <w:pPr>
        <w:pBdr>
          <w:bottom w:val="single" w:sz="8" w:space="4" w:color="4F81BD"/>
        </w:pBdr>
        <w:spacing w:after="300" w:line="240" w:lineRule="auto"/>
        <w:jc w:val="center"/>
      </w:pPr>
      <w:r>
        <w:rPr>
          <w:b/>
          <w:color w:val="17365D"/>
          <w:sz w:val="28"/>
        </w:rPr>
        <w:t>OŚWIADCZENIE</w:t>
      </w:r>
    </w:p>
    <w:p w14:paraId="68E0E49C" w14:textId="77777777" w:rsidR="006B4715" w:rsidRDefault="00000000">
      <w:pPr>
        <w:spacing w:after="80" w:line="252" w:lineRule="auto"/>
        <w:jc w:val="center"/>
      </w:pPr>
      <w:r>
        <w:rPr>
          <w:b/>
          <w:sz w:val="21"/>
        </w:rPr>
        <w:t>O BRAKU PODSTAW DO WYKLUCZENIA I O SPEŁNIANIU WARUNKÓW UDZIAŁU</w:t>
      </w:r>
    </w:p>
    <w:p w14:paraId="16AF35ED" w14:textId="77777777" w:rsidR="006B4715" w:rsidRDefault="00000000">
      <w:pPr>
        <w:spacing w:after="80" w:line="252" w:lineRule="auto"/>
        <w:jc w:val="center"/>
      </w:pPr>
      <w:r>
        <w:rPr>
          <w:b/>
          <w:sz w:val="21"/>
        </w:rPr>
        <w:t>W POSTĘPOWANIU PODMIOTU UDOSTĘPNIAJĄCEGO ZASOBY</w:t>
      </w:r>
    </w:p>
    <w:p w14:paraId="5AB4853C" w14:textId="77777777" w:rsidR="006B4715" w:rsidRDefault="00000000">
      <w:pPr>
        <w:spacing w:after="80" w:line="252" w:lineRule="auto"/>
        <w:jc w:val="center"/>
      </w:pPr>
      <w:r>
        <w:rPr>
          <w:i/>
          <w:sz w:val="21"/>
        </w:rPr>
        <w:t>składane na podstawie art. 125 ust. 5 ustawy Prawo zamówień publicznych</w:t>
      </w:r>
    </w:p>
    <w:p w14:paraId="45930C5F" w14:textId="77777777" w:rsidR="008F6AE9" w:rsidRDefault="008F6AE9">
      <w:pPr>
        <w:spacing w:after="80" w:line="252" w:lineRule="auto"/>
        <w:jc w:val="center"/>
        <w:rPr>
          <w:sz w:val="21"/>
        </w:rPr>
      </w:pPr>
    </w:p>
    <w:p w14:paraId="6BB4A6D0" w14:textId="41BE88CE" w:rsidR="006B4715" w:rsidRDefault="00000000">
      <w:pPr>
        <w:spacing w:after="80" w:line="252" w:lineRule="auto"/>
        <w:jc w:val="center"/>
      </w:pPr>
      <w:r>
        <w:rPr>
          <w:sz w:val="21"/>
        </w:rPr>
        <w:t>„</w:t>
      </w:r>
      <w:proofErr w:type="spellStart"/>
      <w:r>
        <w:rPr>
          <w:sz w:val="21"/>
        </w:rPr>
        <w:t>Zakup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autobusu</w:t>
      </w:r>
      <w:proofErr w:type="spellEnd"/>
      <w:r>
        <w:rPr>
          <w:sz w:val="21"/>
        </w:rPr>
        <w:t xml:space="preserve"> </w:t>
      </w:r>
      <w:proofErr w:type="spellStart"/>
      <w:r>
        <w:rPr>
          <w:sz w:val="21"/>
        </w:rPr>
        <w:t>przystosowanego</w:t>
      </w:r>
      <w:proofErr w:type="spellEnd"/>
      <w:r>
        <w:rPr>
          <w:sz w:val="21"/>
        </w:rPr>
        <w:t xml:space="preserve"> do </w:t>
      </w:r>
      <w:proofErr w:type="spellStart"/>
      <w:r>
        <w:rPr>
          <w:sz w:val="21"/>
        </w:rPr>
        <w:t>przewozu</w:t>
      </w:r>
      <w:proofErr w:type="spellEnd"/>
      <w:r>
        <w:rPr>
          <w:sz w:val="21"/>
        </w:rPr>
        <w:t xml:space="preserve"> osób niepełnosprawnych, w tym poruszających się na wózkach, w szczególności dzieci i młodzieży z terenu Gminy Żurawica”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402"/>
        <w:gridCol w:w="5669"/>
      </w:tblGrid>
      <w:tr w:rsidR="006B4715" w14:paraId="716A9427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C7060BE" w14:textId="77777777" w:rsidR="006B4715" w:rsidRDefault="00000000">
            <w:r>
              <w:rPr>
                <w:b/>
                <w:sz w:val="19"/>
              </w:rPr>
              <w:t>Podmiot udostępniający zasoby: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E3C1125" w14:textId="77777777" w:rsidR="006B4715" w:rsidRDefault="00000000">
            <w:r>
              <w:rPr>
                <w:sz w:val="19"/>
              </w:rPr>
              <w:t>.............................................................................................................</w:t>
            </w:r>
          </w:p>
        </w:tc>
      </w:tr>
      <w:tr w:rsidR="006B4715" w14:paraId="13590BF3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20C28299" w14:textId="77777777" w:rsidR="006B4715" w:rsidRDefault="00000000">
            <w:r>
              <w:rPr>
                <w:b/>
                <w:sz w:val="19"/>
              </w:rPr>
              <w:t>Adres / siedziba: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118E6BF" w14:textId="77777777" w:rsidR="006B4715" w:rsidRDefault="00000000">
            <w:r>
              <w:rPr>
                <w:sz w:val="19"/>
              </w:rPr>
              <w:t>.............................................................................................................</w:t>
            </w:r>
          </w:p>
        </w:tc>
      </w:tr>
      <w:tr w:rsidR="006B4715" w14:paraId="41256C82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A2C2598" w14:textId="77777777" w:rsidR="006B4715" w:rsidRDefault="00000000">
            <w:r>
              <w:rPr>
                <w:b/>
                <w:sz w:val="19"/>
              </w:rPr>
              <w:t>NIP / REGON / KRS / CEIDG: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AB1A86" w14:textId="77777777" w:rsidR="006B4715" w:rsidRDefault="00000000">
            <w:r>
              <w:rPr>
                <w:sz w:val="19"/>
              </w:rPr>
              <w:t>.............................................................................................................</w:t>
            </w:r>
          </w:p>
        </w:tc>
      </w:tr>
      <w:tr w:rsidR="006B4715" w14:paraId="28A126A4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3C08B4C" w14:textId="77777777" w:rsidR="006B4715" w:rsidRDefault="00000000">
            <w:r>
              <w:rPr>
                <w:b/>
                <w:sz w:val="19"/>
              </w:rPr>
              <w:t>Osoba uprawniona do reprezentacji: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CACB4CF" w14:textId="77777777" w:rsidR="006B4715" w:rsidRDefault="00000000">
            <w:r>
              <w:rPr>
                <w:sz w:val="19"/>
              </w:rPr>
              <w:t>.............................................................................................................</w:t>
            </w:r>
          </w:p>
        </w:tc>
      </w:tr>
      <w:tr w:rsidR="006B4715" w14:paraId="74F69DF2" w14:textId="77777777">
        <w:trPr>
          <w:jc w:val="center"/>
        </w:trPr>
        <w:tc>
          <w:tcPr>
            <w:tcW w:w="3402" w:type="dxa"/>
            <w:shd w:val="clear" w:color="auto" w:fill="EDEDED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9543952" w14:textId="77777777" w:rsidR="006B4715" w:rsidRDefault="00000000">
            <w:r>
              <w:rPr>
                <w:b/>
                <w:sz w:val="19"/>
              </w:rPr>
              <w:t>Wykonawca, któremu udostępniane są zasoby:</w:t>
            </w:r>
          </w:p>
        </w:tc>
        <w:tc>
          <w:tcPr>
            <w:tcW w:w="5669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F27CD2A" w14:textId="77777777" w:rsidR="006B4715" w:rsidRDefault="00000000">
            <w:r>
              <w:rPr>
                <w:sz w:val="19"/>
              </w:rPr>
              <w:t>.............................................................................................................</w:t>
            </w:r>
          </w:p>
        </w:tc>
      </w:tr>
    </w:tbl>
    <w:p w14:paraId="34163703" w14:textId="77777777" w:rsidR="006B4715" w:rsidRDefault="00000000">
      <w:pPr>
        <w:spacing w:before="120" w:after="80" w:line="252" w:lineRule="auto"/>
        <w:jc w:val="both"/>
      </w:pPr>
      <w:r>
        <w:rPr>
          <w:sz w:val="21"/>
        </w:rPr>
        <w:t>Działając w imieniu podmiotu wskazanego powyżej, w związku z udostępnieniem Wykonawcy zasobów na potrzeby wykazania spełniania warunków udziału w postępowaniu, oświadczam, co następuje:</w:t>
      </w:r>
    </w:p>
    <w:p w14:paraId="53494FB8" w14:textId="77777777" w:rsidR="00551FC5" w:rsidRDefault="00551FC5">
      <w:pPr>
        <w:spacing w:after="80" w:line="252" w:lineRule="auto"/>
        <w:rPr>
          <w:b/>
        </w:rPr>
      </w:pPr>
    </w:p>
    <w:p w14:paraId="3E8439AF" w14:textId="77777777" w:rsidR="006B4715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</w:pPr>
      <w:r>
        <w:rPr>
          <w:b/>
        </w:rPr>
        <w:t>I. OŚWIADCZENIE DOTYCZĄCE BRAKU PODSTAW DO WYKLUCZENIA</w:t>
      </w:r>
    </w:p>
    <w:p w14:paraId="71A5C15E" w14:textId="77777777" w:rsidR="006B4715" w:rsidRDefault="00000000">
      <w:pPr>
        <w:spacing w:after="80" w:line="252" w:lineRule="auto"/>
        <w:jc w:val="both"/>
      </w:pPr>
      <w:r>
        <w:rPr>
          <w:sz w:val="21"/>
        </w:rPr>
        <w:t>1. Oświadczam, że wobec podmiotu udostępniającego zasoby nie zachodzą podstawy wykluczenia z postępowania określone w art. 108 ust. 1 ustawy z dnia 11 września 2019 r. – Prawo zamówień publicznych.</w:t>
      </w:r>
    </w:p>
    <w:p w14:paraId="7EF82855" w14:textId="77777777" w:rsidR="006B4715" w:rsidRDefault="00000000">
      <w:pPr>
        <w:spacing w:after="80" w:line="252" w:lineRule="auto"/>
        <w:jc w:val="both"/>
      </w:pPr>
      <w:r>
        <w:rPr>
          <w:sz w:val="21"/>
        </w:rPr>
        <w:t>2. Oświadczam, że wobec podmiotu udostępniającego zasoby nie zachodzą podstawy wykluczenia określone w art. 7 ust. 1 ustawy z dnia 13 kwietnia 2022 r. o szczególnych rozwiązaniach w zakresie przeciwdziałania wspieraniu agresji na Ukrainę oraz służących ochronie bezpieczeństwa narodowego.</w:t>
      </w:r>
    </w:p>
    <w:p w14:paraId="11304862" w14:textId="77777777" w:rsidR="006B4715" w:rsidRDefault="00000000">
      <w:pPr>
        <w:spacing w:after="80" w:line="252" w:lineRule="auto"/>
        <w:jc w:val="both"/>
      </w:pPr>
      <w:r>
        <w:rPr>
          <w:sz w:val="21"/>
        </w:rPr>
        <w:t>3. Oświadczam, że wszystkie informacje podane w niniejszym oświadczeniu są aktualne i zgodne z prawdą oraz zostały przedstawione z pełną świadomością konsekwencji wprowadzenia Zamawiającego w błąd.</w:t>
      </w:r>
    </w:p>
    <w:p w14:paraId="045582B0" w14:textId="77777777" w:rsidR="00551FC5" w:rsidRDefault="00551FC5">
      <w:pPr>
        <w:spacing w:after="80" w:line="252" w:lineRule="auto"/>
        <w:rPr>
          <w:b/>
        </w:rPr>
      </w:pPr>
    </w:p>
    <w:p w14:paraId="5F835E6C" w14:textId="77777777" w:rsidR="006B4715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</w:pPr>
      <w:r>
        <w:rPr>
          <w:b/>
        </w:rPr>
        <w:t>II. INFORMACJA DOTYCZĄCA EWENTUALNEGO SAMOOCZYSZCZENIA (SELF-CLEANING)</w:t>
      </w:r>
    </w:p>
    <w:p w14:paraId="4DCA2FD2" w14:textId="77777777" w:rsidR="006B4715" w:rsidRDefault="00000000">
      <w:pPr>
        <w:spacing w:after="80" w:line="252" w:lineRule="auto"/>
      </w:pPr>
      <w:r>
        <w:rPr>
          <w:i/>
          <w:sz w:val="19"/>
        </w:rPr>
        <w:t>Należy zaznaczyć właściwe:</w:t>
      </w:r>
    </w:p>
    <w:p w14:paraId="60997C47" w14:textId="4FC822BE" w:rsidR="006B4715" w:rsidRPr="006E5AFF" w:rsidRDefault="00000000">
      <w:pPr>
        <w:spacing w:after="80" w:line="252" w:lineRule="auto"/>
        <w:rPr>
          <w:lang w:val="pl-PL"/>
        </w:rPr>
      </w:pPr>
      <w:sdt>
        <w:sdtPr>
          <w:rPr>
            <w:lang w:val="pl-PL"/>
          </w:rPr>
          <w:id w:val="7140051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5AFF">
            <w:rPr>
              <w:rFonts w:ascii="MS Gothic" w:eastAsia="MS Gothic" w:hAnsi="MS Gothic" w:hint="eastAsia"/>
              <w:lang w:val="pl-PL"/>
            </w:rPr>
            <w:t>☐</w:t>
          </w:r>
        </w:sdtContent>
      </w:sdt>
      <w:r w:rsidR="000343D5" w:rsidRPr="006E5AFF">
        <w:rPr>
          <w:sz w:val="21"/>
          <w:lang w:val="pl-PL"/>
        </w:rPr>
        <w:t xml:space="preserve"> Nie zachodzą wobec podmiotu okoliczności wymagające zastosowania procedury samooczyszczenia.</w:t>
      </w:r>
    </w:p>
    <w:p w14:paraId="7B41ACB2" w14:textId="4A1AED3A" w:rsidR="006B4715" w:rsidRPr="006E5AFF" w:rsidRDefault="00000000">
      <w:pPr>
        <w:spacing w:after="80" w:line="252" w:lineRule="auto"/>
        <w:rPr>
          <w:lang w:val="pl-PL"/>
        </w:rPr>
      </w:pPr>
      <w:sdt>
        <w:sdtPr>
          <w:rPr>
            <w:lang w:val="pl-PL"/>
          </w:rPr>
          <w:id w:val="-1168481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5AFF">
            <w:rPr>
              <w:rFonts w:ascii="MS Gothic" w:eastAsia="MS Gothic" w:hAnsi="MS Gothic" w:hint="eastAsia"/>
              <w:lang w:val="pl-PL"/>
            </w:rPr>
            <w:t>☐</w:t>
          </w:r>
        </w:sdtContent>
      </w:sdt>
      <w:r w:rsidR="000343D5" w:rsidRPr="006E5AFF">
        <w:rPr>
          <w:sz w:val="21"/>
          <w:lang w:val="pl-PL"/>
        </w:rPr>
        <w:t xml:space="preserve"> Zachodzą wobec podmiotu okoliczności, o których mowa w art. 110 ust. 2 ustawy </w:t>
      </w:r>
      <w:proofErr w:type="spellStart"/>
      <w:r w:rsidR="000343D5" w:rsidRPr="006E5AFF">
        <w:rPr>
          <w:sz w:val="21"/>
          <w:lang w:val="pl-PL"/>
        </w:rPr>
        <w:t>Pzp</w:t>
      </w:r>
      <w:proofErr w:type="spellEnd"/>
      <w:r w:rsidR="000343D5" w:rsidRPr="006E5AFF">
        <w:rPr>
          <w:sz w:val="21"/>
          <w:lang w:val="pl-PL"/>
        </w:rPr>
        <w:t>; w związku z tym podmiot podjął następujące środki naprawcze:</w:t>
      </w:r>
    </w:p>
    <w:p w14:paraId="218B2100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</w:t>
      </w:r>
    </w:p>
    <w:p w14:paraId="717DCC0C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</w:t>
      </w:r>
    </w:p>
    <w:p w14:paraId="0209DA68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</w:t>
      </w:r>
    </w:p>
    <w:p w14:paraId="4F0C6694" w14:textId="77777777" w:rsidR="00551FC5" w:rsidRPr="006E5AFF" w:rsidRDefault="00551FC5">
      <w:pPr>
        <w:spacing w:before="120" w:after="80" w:line="252" w:lineRule="auto"/>
        <w:rPr>
          <w:b/>
          <w:lang w:val="pl-PL"/>
        </w:rPr>
      </w:pPr>
    </w:p>
    <w:p w14:paraId="29C80859" w14:textId="77777777" w:rsidR="006B4715" w:rsidRPr="006E5AFF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lang w:val="pl-PL"/>
        </w:rPr>
      </w:pPr>
      <w:r w:rsidRPr="006E5AFF">
        <w:rPr>
          <w:b/>
          <w:lang w:val="pl-PL"/>
        </w:rPr>
        <w:t>III. OŚWIADCZENIE DOTYCZĄCE SPEŁNIANIA WARUNKÓW UDZIAŁU W POSTĘPOWANIU</w:t>
      </w:r>
    </w:p>
    <w:p w14:paraId="79F4FADF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>Oświadczam, że podmiot udostępniający zasoby spełnia warunki udziału w postępowaniu w zakresie, w jakim Wykonawca powołuje się na zasoby tego podmiotu, tj. w zakresie:</w:t>
      </w:r>
    </w:p>
    <w:p w14:paraId="46493439" w14:textId="5096F7B6" w:rsidR="006B4715" w:rsidRPr="006E5AFF" w:rsidRDefault="00000000">
      <w:pPr>
        <w:spacing w:after="80" w:line="252" w:lineRule="auto"/>
        <w:rPr>
          <w:lang w:val="pl-PL"/>
        </w:rPr>
      </w:pPr>
      <w:sdt>
        <w:sdtPr>
          <w:rPr>
            <w:lang w:val="pl-PL"/>
          </w:rPr>
          <w:id w:val="-406761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5AFF" w:rsidRPr="006E5AFF">
            <w:rPr>
              <w:rFonts w:ascii="MS Gothic" w:eastAsia="MS Gothic" w:hAnsi="MS Gothic"/>
              <w:lang w:val="pl-PL"/>
            </w:rPr>
            <w:t>☐</w:t>
          </w:r>
        </w:sdtContent>
      </w:sdt>
      <w:r w:rsidR="000343D5" w:rsidRPr="006E5AFF">
        <w:rPr>
          <w:sz w:val="21"/>
          <w:lang w:val="pl-PL"/>
        </w:rPr>
        <w:t xml:space="preserve"> zdolności technicznej lub zawodowej – doświadczenia wymaganego przez Zamawiającego w Rozdziale VIII SWZ;</w:t>
      </w:r>
    </w:p>
    <w:p w14:paraId="01654840" w14:textId="00FA423F" w:rsidR="006B4715" w:rsidRPr="006E5AFF" w:rsidRDefault="00000000">
      <w:pPr>
        <w:spacing w:after="80" w:line="252" w:lineRule="auto"/>
        <w:rPr>
          <w:lang w:val="pl-PL"/>
        </w:rPr>
      </w:pPr>
      <w:sdt>
        <w:sdtPr>
          <w:rPr>
            <w:lang w:val="pl-PL"/>
          </w:rPr>
          <w:id w:val="-18625825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5AFF" w:rsidRPr="006E5AFF">
            <w:rPr>
              <w:rFonts w:ascii="MS Gothic" w:eastAsia="MS Gothic" w:hAnsi="MS Gothic"/>
              <w:lang w:val="pl-PL"/>
            </w:rPr>
            <w:t>☐</w:t>
          </w:r>
        </w:sdtContent>
      </w:sdt>
      <w:r w:rsidR="000343D5" w:rsidRPr="006E5AFF">
        <w:rPr>
          <w:sz w:val="21"/>
          <w:lang w:val="pl-PL"/>
        </w:rPr>
        <w:t xml:space="preserve"> innych zasobów, jeżeli dotyczą warunków udziału określonych przez Zamawiającego:</w:t>
      </w:r>
    </w:p>
    <w:p w14:paraId="2591750D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</w:t>
      </w:r>
    </w:p>
    <w:p w14:paraId="5844373C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</w:t>
      </w:r>
    </w:p>
    <w:p w14:paraId="4C07D106" w14:textId="77777777" w:rsidR="006B4715" w:rsidRPr="006E5AFF" w:rsidRDefault="00000000">
      <w:pPr>
        <w:spacing w:before="60"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>Zakres udostępnianych zasobów oraz sposób i okres ich udostępnienia określa zobowiązanie podmiotu udostępniającego zasoby składane wraz z ofertą.</w:t>
      </w:r>
    </w:p>
    <w:p w14:paraId="62EABBA1" w14:textId="77777777" w:rsidR="00551FC5" w:rsidRPr="006E5AFF" w:rsidRDefault="00551FC5">
      <w:pPr>
        <w:spacing w:before="60" w:after="80" w:line="252" w:lineRule="auto"/>
        <w:jc w:val="both"/>
        <w:rPr>
          <w:lang w:val="pl-PL"/>
        </w:rPr>
      </w:pPr>
    </w:p>
    <w:p w14:paraId="622CF145" w14:textId="77777777" w:rsidR="006B4715" w:rsidRPr="006E5AFF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lang w:val="pl-PL"/>
        </w:rPr>
      </w:pPr>
      <w:r w:rsidRPr="006E5AFF">
        <w:rPr>
          <w:b/>
          <w:lang w:val="pl-PL"/>
        </w:rPr>
        <w:t>IV. INFORMACJA DOTYCZĄCA CERTYFIKACJI PODMIOTU UDOSTĘPNIAJĄCEGO ZASOBY</w:t>
      </w:r>
    </w:p>
    <w:p w14:paraId="7130BF7A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 xml:space="preserve">W związku z art. 124 ust. 2 oraz art. 273 ust. 2 ustawy </w:t>
      </w:r>
      <w:proofErr w:type="spellStart"/>
      <w:r w:rsidRPr="006E5AFF">
        <w:rPr>
          <w:sz w:val="21"/>
          <w:lang w:val="pl-PL"/>
        </w:rPr>
        <w:t>Pzp</w:t>
      </w:r>
      <w:proofErr w:type="spellEnd"/>
      <w:r w:rsidRPr="006E5AFF">
        <w:rPr>
          <w:sz w:val="21"/>
          <w:lang w:val="pl-PL"/>
        </w:rPr>
        <w:t xml:space="preserve"> oświadczam, że podmiot udostępniający zasoby w niniejszym postępowaniu:</w:t>
      </w:r>
    </w:p>
    <w:p w14:paraId="762E9C3C" w14:textId="6603267C" w:rsidR="006B4715" w:rsidRPr="006E5AFF" w:rsidRDefault="00000000">
      <w:pPr>
        <w:spacing w:after="80" w:line="252" w:lineRule="auto"/>
        <w:rPr>
          <w:lang w:val="pl-PL"/>
        </w:rPr>
      </w:pPr>
      <w:sdt>
        <w:sdtPr>
          <w:rPr>
            <w:lang w:val="pl-PL"/>
          </w:rPr>
          <w:id w:val="-161474377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5AFF" w:rsidRPr="006E5AFF">
            <w:rPr>
              <w:rFonts w:ascii="MS Gothic" w:eastAsia="MS Gothic" w:hAnsi="MS Gothic"/>
              <w:lang w:val="pl-PL"/>
            </w:rPr>
            <w:t>☐</w:t>
          </w:r>
        </w:sdtContent>
      </w:sdt>
      <w:r w:rsidR="000343D5" w:rsidRPr="006E5AFF">
        <w:rPr>
          <w:sz w:val="21"/>
          <w:lang w:val="pl-PL"/>
        </w:rPr>
        <w:t xml:space="preserve"> BĘDZIE posługiwał się certyfikatem, o którym mowa w art. 124 ust. 2 ustawy </w:t>
      </w:r>
      <w:proofErr w:type="spellStart"/>
      <w:r w:rsidR="000343D5" w:rsidRPr="006E5AFF">
        <w:rPr>
          <w:sz w:val="21"/>
          <w:lang w:val="pl-PL"/>
        </w:rPr>
        <w:t>Pzp</w:t>
      </w:r>
      <w:proofErr w:type="spellEnd"/>
    </w:p>
    <w:p w14:paraId="752C9FCE" w14:textId="66ADF40A" w:rsidR="006B4715" w:rsidRPr="006E5AFF" w:rsidRDefault="00000000">
      <w:pPr>
        <w:spacing w:after="80" w:line="252" w:lineRule="auto"/>
        <w:rPr>
          <w:lang w:val="pl-PL"/>
        </w:rPr>
      </w:pPr>
      <w:sdt>
        <w:sdtPr>
          <w:rPr>
            <w:lang w:val="pl-PL"/>
          </w:rPr>
          <w:id w:val="-13151825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E5AFF" w:rsidRPr="006E5AFF">
            <w:rPr>
              <w:rFonts w:ascii="MS Gothic" w:eastAsia="MS Gothic" w:hAnsi="MS Gothic"/>
              <w:lang w:val="pl-PL"/>
            </w:rPr>
            <w:t>☐</w:t>
          </w:r>
        </w:sdtContent>
      </w:sdt>
      <w:r w:rsidR="006E5AFF" w:rsidRPr="006E5AFF">
        <w:rPr>
          <w:sz w:val="21"/>
          <w:lang w:val="pl-PL"/>
        </w:rPr>
        <w:t xml:space="preserve"> NIE BĘDZIE posługiwał się certyfikatem, o którym mowa w art. 124 ust. 2 ustawy </w:t>
      </w:r>
      <w:proofErr w:type="spellStart"/>
      <w:r w:rsidR="006E5AFF" w:rsidRPr="006E5AFF">
        <w:rPr>
          <w:sz w:val="21"/>
          <w:lang w:val="pl-PL"/>
        </w:rPr>
        <w:t>Pzp</w:t>
      </w:r>
      <w:proofErr w:type="spellEnd"/>
    </w:p>
    <w:p w14:paraId="4BFBA556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>W przypadku zaznaczenia „BĘDZIE” należy podać następujące informacje: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006"/>
        <w:gridCol w:w="5730"/>
      </w:tblGrid>
      <w:tr w:rsidR="000F0294" w:rsidRPr="006E5AFF" w14:paraId="6E51689B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002A5B1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b/>
                <w:sz w:val="19"/>
                <w:lang w:val="pl-PL"/>
              </w:rPr>
              <w:t>1. Numer i oznaczenie certyfikatu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509B3BC9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6E5AFF" w14:paraId="223744ED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4426F34D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b/>
                <w:sz w:val="19"/>
                <w:lang w:val="pl-PL"/>
              </w:rPr>
              <w:t>2. Nazwa podmiotu certyfikującego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2550A784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sz w:val="19"/>
                <w:lang w:val="pl-PL"/>
              </w:rPr>
              <w:t>........................................................................................................</w:t>
            </w:r>
          </w:p>
        </w:tc>
      </w:tr>
      <w:tr w:rsidR="000F0294" w:rsidRPr="006E5AFF" w14:paraId="2A446E47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D5C06FF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b/>
                <w:sz w:val="19"/>
                <w:lang w:val="pl-PL"/>
              </w:rPr>
              <w:t>3. Okres ważności certyfikacji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0E8548BF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sz w:val="19"/>
                <w:lang w:val="pl-PL"/>
              </w:rPr>
              <w:t>od ........................................ do ........................................</w:t>
            </w:r>
          </w:p>
        </w:tc>
      </w:tr>
      <w:tr w:rsidR="000F0294" w:rsidRPr="006E5AFF" w14:paraId="1F92A7DB" w14:textId="77777777">
        <w:trPr>
          <w:jc w:val="center"/>
        </w:trPr>
        <w:tc>
          <w:tcPr>
            <w:tcW w:w="4873" w:type="dxa"/>
            <w:shd w:val="clear" w:color="auto" w:fill="EDEDED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1E4757B0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b/>
                <w:sz w:val="19"/>
                <w:lang w:val="pl-PL"/>
              </w:rPr>
              <w:t>4. Zakres wykorzystania certyfikatu</w:t>
            </w:r>
          </w:p>
        </w:tc>
        <w:tc>
          <w:tcPr>
            <w:tcW w:w="4873" w:type="dxa"/>
            <w:tcMar>
              <w:top w:w="100" w:type="dxa"/>
              <w:left w:w="120" w:type="dxa"/>
              <w:bottom w:w="100" w:type="dxa"/>
              <w:right w:w="120" w:type="dxa"/>
            </w:tcMar>
          </w:tcPr>
          <w:p w14:paraId="31FBAFC3" w14:textId="77777777" w:rsidR="00CA682D" w:rsidRPr="006E5AFF" w:rsidRDefault="00000000">
            <w:pPr>
              <w:rPr>
                <w:lang w:val="pl-PL"/>
              </w:rPr>
            </w:pPr>
            <w:r w:rsidRPr="006E5AFF">
              <w:rPr>
                <w:sz w:val="19"/>
                <w:lang w:val="pl-PL"/>
              </w:rPr>
              <w:t>wypełnić poniżej</w:t>
            </w:r>
          </w:p>
        </w:tc>
      </w:tr>
    </w:tbl>
    <w:p w14:paraId="583E3222" w14:textId="77777777" w:rsidR="006B4715" w:rsidRPr="006E5AFF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lang w:val="pl-PL"/>
        </w:rPr>
      </w:pPr>
      <w:r w:rsidRPr="006E5AFF">
        <w:rPr>
          <w:b/>
          <w:lang w:val="pl-PL"/>
        </w:rPr>
        <w:t>A. Brak podstaw wykluczenia</w:t>
      </w:r>
    </w:p>
    <w:p w14:paraId="65161751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>Certyfikat będzie wykorzystywany w zakresie następujących podstaw wykluczenia:</w:t>
      </w:r>
    </w:p>
    <w:p w14:paraId="1B897DE2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...............................................................................................................................................</w:t>
      </w:r>
    </w:p>
    <w:p w14:paraId="04AEF975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...............................................................................................................................................</w:t>
      </w:r>
    </w:p>
    <w:p w14:paraId="47A4B361" w14:textId="77777777" w:rsidR="006B4715" w:rsidRPr="006E5AFF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lang w:val="pl-PL"/>
        </w:rPr>
      </w:pPr>
      <w:r w:rsidRPr="006E5AFF">
        <w:rPr>
          <w:b/>
          <w:lang w:val="pl-PL"/>
        </w:rPr>
        <w:t>B. Spełnianie warunków udziału w postępowaniu</w:t>
      </w:r>
    </w:p>
    <w:p w14:paraId="14825AB8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>Certyfikat będzie wykorzystywany na potwierdzenie spełniania następującego warunku / warunków udziału w postępowaniu, w zakresie, w jakim Wykonawca powołuje się na zasoby podmiotu udostępniającego:</w:t>
      </w:r>
    </w:p>
    <w:p w14:paraId="67DF0D72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...............................................................................................................................................</w:t>
      </w:r>
    </w:p>
    <w:p w14:paraId="7313CEFD" w14:textId="77777777" w:rsidR="006B4715" w:rsidRPr="006E5AFF" w:rsidRDefault="00000000">
      <w:pPr>
        <w:spacing w:after="0" w:line="252" w:lineRule="auto"/>
        <w:rPr>
          <w:lang w:val="pl-PL"/>
        </w:rPr>
      </w:pPr>
      <w:r w:rsidRPr="006E5AFF">
        <w:rPr>
          <w:sz w:val="18"/>
          <w:lang w:val="pl-PL"/>
        </w:rPr>
        <w:t>...............................................................................................................................................</w:t>
      </w:r>
    </w:p>
    <w:p w14:paraId="59F8B46C" w14:textId="77777777" w:rsidR="006B4715" w:rsidRPr="006E5AFF" w:rsidRDefault="00000000">
      <w:pPr>
        <w:spacing w:before="120" w:after="80" w:line="252" w:lineRule="auto"/>
        <w:rPr>
          <w:lang w:val="pl-PL"/>
        </w:rPr>
      </w:pPr>
      <w:r w:rsidRPr="006E5AFF">
        <w:rPr>
          <w:i/>
          <w:sz w:val="21"/>
          <w:lang w:val="pl-PL"/>
        </w:rPr>
        <w:t xml:space="preserve">Uwaga: w przypadku </w:t>
      </w:r>
      <w:proofErr w:type="gramStart"/>
      <w:r w:rsidRPr="006E5AFF">
        <w:rPr>
          <w:i/>
          <w:sz w:val="21"/>
          <w:lang w:val="pl-PL"/>
        </w:rPr>
        <w:t>niewskazania,</w:t>
      </w:r>
      <w:proofErr w:type="gramEnd"/>
      <w:r w:rsidRPr="006E5AFF">
        <w:rPr>
          <w:i/>
          <w:sz w:val="21"/>
          <w:lang w:val="pl-PL"/>
        </w:rPr>
        <w:t xml:space="preserve"> czy podmiot udostępniający zasoby będzie posługiwał się certyfikatem, Zamawiający oceni kompletność oświadczenia zgodnie z przepisami ustawy </w:t>
      </w:r>
      <w:proofErr w:type="spellStart"/>
      <w:r w:rsidRPr="006E5AFF">
        <w:rPr>
          <w:i/>
          <w:sz w:val="21"/>
          <w:lang w:val="pl-PL"/>
        </w:rPr>
        <w:t>Pzp</w:t>
      </w:r>
      <w:proofErr w:type="spellEnd"/>
      <w:r w:rsidRPr="006E5AFF">
        <w:rPr>
          <w:i/>
          <w:sz w:val="21"/>
          <w:lang w:val="pl-PL"/>
        </w:rPr>
        <w:t>, w szczególności art. 128 ust. 1.</w:t>
      </w:r>
    </w:p>
    <w:p w14:paraId="352E7E75" w14:textId="77777777" w:rsidR="006B4715" w:rsidRPr="006E5AFF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lang w:val="pl-PL"/>
        </w:rPr>
      </w:pPr>
      <w:r w:rsidRPr="006E5AFF">
        <w:rPr>
          <w:b/>
          <w:lang w:val="pl-PL"/>
        </w:rPr>
        <w:t>V. INFORMACJA O DOKUMENTACH DOSTĘPNYCH W BEZPŁATNYCH I OGÓLNODOSTĘPNYCH BAZACH DANYCH</w:t>
      </w:r>
    </w:p>
    <w:p w14:paraId="53B62592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lastRenderedPageBreak/>
        <w:t>Wskazuję następujące dane umożliwiające Zamawiającemu dostęp do podmiotowych środków dowodowych dotyczących podmiotu udostępniającego zasoby, znajdujących się w bezpłatnych i ogólnodostępnych bazach danych – jeżeli dotyczy:</w:t>
      </w:r>
    </w:p>
    <w:p w14:paraId="0DCC2E6E" w14:textId="77777777" w:rsidR="006B4715" w:rsidRPr="006E5AFF" w:rsidRDefault="00000000">
      <w:pPr>
        <w:spacing w:after="80" w:line="252" w:lineRule="auto"/>
        <w:rPr>
          <w:lang w:val="pl-PL"/>
        </w:rPr>
      </w:pPr>
      <w:r w:rsidRPr="006E5AFF">
        <w:rPr>
          <w:b/>
          <w:sz w:val="21"/>
          <w:lang w:val="pl-PL"/>
        </w:rPr>
        <w:t xml:space="preserve">Nazwa rejestru / bazy: </w:t>
      </w:r>
      <w:r w:rsidRPr="006E5AFF">
        <w:rPr>
          <w:sz w:val="21"/>
          <w:lang w:val="pl-PL"/>
        </w:rPr>
        <w:t>................................................................................................................</w:t>
      </w:r>
    </w:p>
    <w:p w14:paraId="6D1DE403" w14:textId="77777777" w:rsidR="006B4715" w:rsidRPr="006E5AFF" w:rsidRDefault="00000000">
      <w:pPr>
        <w:spacing w:after="80" w:line="252" w:lineRule="auto"/>
        <w:rPr>
          <w:lang w:val="pl-PL"/>
        </w:rPr>
      </w:pPr>
      <w:r w:rsidRPr="006E5AFF">
        <w:rPr>
          <w:b/>
          <w:sz w:val="21"/>
          <w:lang w:val="pl-PL"/>
        </w:rPr>
        <w:t xml:space="preserve">Adres internetowy: </w:t>
      </w:r>
      <w:r w:rsidRPr="006E5AFF">
        <w:rPr>
          <w:sz w:val="21"/>
          <w:lang w:val="pl-PL"/>
        </w:rPr>
        <w:t>................................................................................................................</w:t>
      </w:r>
    </w:p>
    <w:p w14:paraId="2EC12DD1" w14:textId="77777777" w:rsidR="006B4715" w:rsidRPr="006E5AFF" w:rsidRDefault="00000000">
      <w:pPr>
        <w:spacing w:after="80" w:line="252" w:lineRule="auto"/>
        <w:rPr>
          <w:lang w:val="pl-PL"/>
        </w:rPr>
      </w:pPr>
      <w:r w:rsidRPr="006E5AFF">
        <w:rPr>
          <w:b/>
          <w:sz w:val="21"/>
          <w:lang w:val="pl-PL"/>
        </w:rPr>
        <w:t xml:space="preserve">Dane identyfikujące podmiot / dokument: </w:t>
      </w:r>
      <w:r w:rsidRPr="006E5AFF">
        <w:rPr>
          <w:sz w:val="21"/>
          <w:lang w:val="pl-PL"/>
        </w:rPr>
        <w:t>................................................................................................................</w:t>
      </w:r>
    </w:p>
    <w:p w14:paraId="440785F7" w14:textId="77777777" w:rsidR="006B4715" w:rsidRPr="006E5AFF" w:rsidRDefault="00000000">
      <w:pPr>
        <w:pBdr>
          <w:bottom w:val="double" w:sz="4" w:space="1" w:color="auto"/>
        </w:pBdr>
        <w:shd w:val="clear" w:color="auto" w:fill="DAEEF3"/>
        <w:spacing w:before="240" w:after="40" w:line="252" w:lineRule="auto"/>
        <w:rPr>
          <w:lang w:val="pl-PL"/>
        </w:rPr>
      </w:pPr>
      <w:r w:rsidRPr="006E5AFF">
        <w:rPr>
          <w:b/>
          <w:lang w:val="pl-PL"/>
        </w:rPr>
        <w:t>VI. OŚWIADCZENIE KOŃCOWE</w:t>
      </w:r>
    </w:p>
    <w:p w14:paraId="6FAB22CE" w14:textId="77777777" w:rsidR="006B4715" w:rsidRPr="006E5AFF" w:rsidRDefault="00000000">
      <w:pPr>
        <w:spacing w:after="80" w:line="252" w:lineRule="auto"/>
        <w:jc w:val="both"/>
        <w:rPr>
          <w:lang w:val="pl-PL"/>
        </w:rPr>
      </w:pPr>
      <w:r w:rsidRPr="006E5AFF">
        <w:rPr>
          <w:sz w:val="21"/>
          <w:lang w:val="pl-PL"/>
        </w:rPr>
        <w:t>Oświadczam, że wszystkie informacje podane w niniejszym oświadczeniu są aktualne i zgodne z prawdą oraz zostały przedstawione z pełną świadomością konsekwencji wprowadzenia Zamawiającego w błąd przy przedstawianiu informacji.</w:t>
      </w:r>
    </w:p>
    <w:p w14:paraId="29DEEA23" w14:textId="77777777" w:rsidR="006E5AFF" w:rsidRPr="006E5AFF" w:rsidRDefault="006E5AFF">
      <w:pPr>
        <w:spacing w:before="120" w:after="80" w:line="252" w:lineRule="auto"/>
        <w:rPr>
          <w:i/>
          <w:sz w:val="21"/>
          <w:lang w:val="pl-PL"/>
        </w:rPr>
      </w:pPr>
    </w:p>
    <w:p w14:paraId="2EB10D36" w14:textId="77777777" w:rsidR="006E5AFF" w:rsidRDefault="006E5AFF">
      <w:pPr>
        <w:spacing w:before="120" w:after="80" w:line="252" w:lineRule="auto"/>
        <w:rPr>
          <w:i/>
          <w:sz w:val="21"/>
          <w:lang w:val="pl-PL"/>
        </w:rPr>
      </w:pPr>
    </w:p>
    <w:p w14:paraId="13631D05" w14:textId="21FAD459" w:rsidR="006B4715" w:rsidRPr="008F6AE9" w:rsidRDefault="00000000">
      <w:pPr>
        <w:spacing w:before="120" w:after="80" w:line="252" w:lineRule="auto"/>
        <w:rPr>
          <w:iCs/>
          <w:lang w:val="pl-PL"/>
        </w:rPr>
      </w:pPr>
      <w:r w:rsidRPr="008F6AE9">
        <w:rPr>
          <w:iCs/>
          <w:sz w:val="21"/>
          <w:lang w:val="pl-PL"/>
        </w:rPr>
        <w:t xml:space="preserve">Oświadczenie należy złożyć w formie i postaci wymaganej przepisami ustawy </w:t>
      </w:r>
      <w:proofErr w:type="spellStart"/>
      <w:r w:rsidRPr="008F6AE9">
        <w:rPr>
          <w:iCs/>
          <w:sz w:val="21"/>
          <w:lang w:val="pl-PL"/>
        </w:rPr>
        <w:t>Pzp</w:t>
      </w:r>
      <w:proofErr w:type="spellEnd"/>
      <w:r w:rsidRPr="008F6AE9">
        <w:rPr>
          <w:iCs/>
          <w:sz w:val="21"/>
          <w:lang w:val="pl-PL"/>
        </w:rPr>
        <w:t xml:space="preserve"> oraz SWZ.</w:t>
      </w:r>
    </w:p>
    <w:p w14:paraId="5C5CF6BF" w14:textId="77777777" w:rsidR="006B4715" w:rsidRPr="008F6AE9" w:rsidRDefault="00000000">
      <w:pPr>
        <w:spacing w:before="120" w:after="80" w:line="252" w:lineRule="auto"/>
        <w:rPr>
          <w:iCs/>
          <w:lang w:val="pl-PL"/>
        </w:rPr>
      </w:pPr>
      <w:r w:rsidRPr="008F6AE9">
        <w:rPr>
          <w:iCs/>
          <w:sz w:val="21"/>
          <w:lang w:val="pl-PL"/>
        </w:rPr>
        <w:t>Dokument podpisuje osoba / osoby uprawnione do reprezentacji podmiotu udostępniającego zasoby.</w:t>
      </w:r>
    </w:p>
    <w:sectPr w:rsidR="006B4715" w:rsidRPr="008F6AE9" w:rsidSect="00034616">
      <w:headerReference w:type="default" r:id="rId8"/>
      <w:footerReference w:type="default" r:id="rId9"/>
      <w:pgSz w:w="12240" w:h="15840"/>
      <w:pgMar w:top="1020" w:right="1247" w:bottom="1020" w:left="124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48A80" w14:textId="77777777" w:rsidR="00590803" w:rsidRDefault="00590803">
      <w:pPr>
        <w:spacing w:after="0" w:line="240" w:lineRule="auto"/>
      </w:pPr>
      <w:r>
        <w:separator/>
      </w:r>
    </w:p>
  </w:endnote>
  <w:endnote w:type="continuationSeparator" w:id="0">
    <w:p w14:paraId="3A9746AA" w14:textId="77777777" w:rsidR="00590803" w:rsidRDefault="00590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D5AA9" w14:textId="77777777" w:rsidR="008A7D7C" w:rsidRDefault="00000000">
    <w:pPr>
      <w:jc w:val="right"/>
    </w:pPr>
    <w:r>
      <w:rPr>
        <w:sz w:val="16"/>
      </w:rPr>
      <w:t xml:space="preserve">Strona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343D5">
      <w:rPr>
        <w:noProof/>
        <w:sz w:val="16"/>
      </w:rPr>
      <w:t>1</w:t>
    </w:r>
    <w:r>
      <w:rPr>
        <w:sz w:val="16"/>
      </w:rPr>
      <w:fldChar w:fldCharType="end"/>
    </w:r>
    <w:r>
      <w:rPr>
        <w:sz w:val="16"/>
      </w:rPr>
      <w:t xml:space="preserve"> z </w:t>
    </w:r>
    <w:r>
      <w:rPr>
        <w:sz w:val="16"/>
      </w:rPr>
      <w:fldChar w:fldCharType="begin"/>
    </w:r>
    <w:r>
      <w:rPr>
        <w:sz w:val="16"/>
      </w:rPr>
      <w:instrText xml:space="preserve"> NUMPAGES </w:instrText>
    </w:r>
    <w:r>
      <w:rPr>
        <w:sz w:val="16"/>
      </w:rPr>
      <w:fldChar w:fldCharType="separate"/>
    </w:r>
    <w:r w:rsidR="000343D5">
      <w:rPr>
        <w:noProof/>
        <w:sz w:val="16"/>
      </w:rPr>
      <w:t>2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8EC04" w14:textId="77777777" w:rsidR="00590803" w:rsidRDefault="00590803">
      <w:pPr>
        <w:spacing w:after="0" w:line="240" w:lineRule="auto"/>
      </w:pPr>
      <w:r>
        <w:separator/>
      </w:r>
    </w:p>
  </w:footnote>
  <w:footnote w:type="continuationSeparator" w:id="0">
    <w:p w14:paraId="229D187F" w14:textId="77777777" w:rsidR="00590803" w:rsidRDefault="00590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E911" w14:textId="77777777" w:rsidR="008A7D7C" w:rsidRDefault="00000000">
    <w:r>
      <w:rPr>
        <w:noProof/>
      </w:rPr>
      <w:drawing>
        <wp:inline distT="0" distB="0" distL="0" distR="0" wp14:anchorId="7C30F325" wp14:editId="7CECBC76">
          <wp:extent cx="1475999" cy="77981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fron_logo_from_annex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75999" cy="7798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4604001">
    <w:abstractNumId w:val="8"/>
  </w:num>
  <w:num w:numId="2" w16cid:durableId="247812944">
    <w:abstractNumId w:val="6"/>
  </w:num>
  <w:num w:numId="3" w16cid:durableId="1976450838">
    <w:abstractNumId w:val="5"/>
  </w:num>
  <w:num w:numId="4" w16cid:durableId="1326275659">
    <w:abstractNumId w:val="4"/>
  </w:num>
  <w:num w:numId="5" w16cid:durableId="1639530841">
    <w:abstractNumId w:val="7"/>
  </w:num>
  <w:num w:numId="6" w16cid:durableId="786922990">
    <w:abstractNumId w:val="3"/>
  </w:num>
  <w:num w:numId="7" w16cid:durableId="1109933764">
    <w:abstractNumId w:val="2"/>
  </w:num>
  <w:num w:numId="8" w16cid:durableId="670834573">
    <w:abstractNumId w:val="1"/>
  </w:num>
  <w:num w:numId="9" w16cid:durableId="17625297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3D5"/>
    <w:rsid w:val="00034616"/>
    <w:rsid w:val="0006063C"/>
    <w:rsid w:val="0015074B"/>
    <w:rsid w:val="0029639D"/>
    <w:rsid w:val="00326F90"/>
    <w:rsid w:val="00434D2B"/>
    <w:rsid w:val="004953C1"/>
    <w:rsid w:val="00551FC5"/>
    <w:rsid w:val="00590803"/>
    <w:rsid w:val="006B4715"/>
    <w:rsid w:val="006E5AFF"/>
    <w:rsid w:val="008A7D7C"/>
    <w:rsid w:val="008F6AE9"/>
    <w:rsid w:val="00AA1D8D"/>
    <w:rsid w:val="00B47730"/>
    <w:rsid w:val="00CA682D"/>
    <w:rsid w:val="00CB0664"/>
    <w:rsid w:val="00E8564B"/>
    <w:rsid w:val="00F24D0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65F46"/>
  <w14:defaultImageDpi w14:val="300"/>
  <w15:docId w15:val="{C63CF4A6-A3C3-4833-961A-87AF2325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rial" w:eastAsia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948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UG Żurawica</cp:lastModifiedBy>
  <cp:revision>3</cp:revision>
  <dcterms:created xsi:type="dcterms:W3CDTF">2026-08-27T11:32:00Z</dcterms:created>
  <dcterms:modified xsi:type="dcterms:W3CDTF">2026-08-27T11:44:00Z</dcterms:modified>
  <cp:category/>
</cp:coreProperties>
</file>