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57B5" w14:textId="77777777" w:rsidR="006912F2" w:rsidRPr="00875D84" w:rsidRDefault="00000000">
      <w:pPr>
        <w:spacing w:after="40"/>
        <w:rPr>
          <w:lang w:val="pl-PL"/>
        </w:rPr>
      </w:pPr>
      <w:r w:rsidRPr="00875D84">
        <w:rPr>
          <w:b/>
          <w:lang w:val="pl-PL"/>
        </w:rPr>
        <w:t>Znak sprawy: ZPF.I.271.3.2026</w:t>
      </w:r>
    </w:p>
    <w:p w14:paraId="762D9291" w14:textId="77777777" w:rsidR="0098437A" w:rsidRPr="00875D84" w:rsidRDefault="00000000" w:rsidP="00CD7CC1">
      <w:pPr>
        <w:spacing w:after="40" w:line="252" w:lineRule="auto"/>
        <w:jc w:val="right"/>
        <w:rPr>
          <w:lang w:val="pl-PL"/>
        </w:rPr>
      </w:pPr>
      <w:r w:rsidRPr="00875D84">
        <w:rPr>
          <w:b/>
          <w:lang w:val="pl-PL"/>
        </w:rPr>
        <w:t>ZAŁĄCZNIK NR 5 DO SWZ</w:t>
      </w:r>
    </w:p>
    <w:p w14:paraId="4D5CC062" w14:textId="77777777" w:rsidR="00CD7CC1" w:rsidRPr="00875D84" w:rsidRDefault="00CD7CC1">
      <w:pPr>
        <w:spacing w:after="80" w:line="252" w:lineRule="auto"/>
        <w:jc w:val="center"/>
        <w:rPr>
          <w:b/>
          <w:sz w:val="30"/>
          <w:lang w:val="pl-PL"/>
        </w:rPr>
      </w:pPr>
    </w:p>
    <w:p w14:paraId="7A4D453E" w14:textId="77777777" w:rsidR="0098437A" w:rsidRPr="00875D84" w:rsidRDefault="00000000">
      <w:pPr>
        <w:pBdr>
          <w:bottom w:val="single" w:sz="8" w:space="4" w:color="4F81BD"/>
        </w:pBdr>
        <w:spacing w:after="300" w:line="240" w:lineRule="auto"/>
        <w:jc w:val="center"/>
        <w:rPr>
          <w:b/>
          <w:sz w:val="30"/>
          <w:lang w:val="pl-PL"/>
        </w:rPr>
      </w:pPr>
      <w:r w:rsidRPr="00875D84">
        <w:rPr>
          <w:b/>
          <w:color w:val="17365D"/>
          <w:sz w:val="28"/>
          <w:lang w:val="pl-PL"/>
        </w:rPr>
        <w:t>WYKAZ WYKONANYCH DOSTAW</w:t>
      </w:r>
    </w:p>
    <w:p w14:paraId="01664CF8" w14:textId="77777777" w:rsidR="00CD7CC1" w:rsidRPr="00875D84" w:rsidRDefault="00CD7CC1">
      <w:pPr>
        <w:spacing w:after="80" w:line="252" w:lineRule="auto"/>
        <w:jc w:val="center"/>
        <w:rPr>
          <w:lang w:val="pl-PL"/>
        </w:rPr>
      </w:pPr>
    </w:p>
    <w:p w14:paraId="4CA379DE" w14:textId="77777777" w:rsidR="0098437A" w:rsidRPr="00875D84" w:rsidRDefault="00000000">
      <w:pPr>
        <w:spacing w:after="80" w:line="252" w:lineRule="auto"/>
        <w:jc w:val="center"/>
        <w:rPr>
          <w:lang w:val="pl-PL"/>
        </w:rPr>
      </w:pPr>
      <w:r w:rsidRPr="00875D84">
        <w:rPr>
          <w:sz w:val="21"/>
          <w:lang w:val="pl-PL"/>
        </w:rPr>
        <w:t xml:space="preserve">dla zadania: „Zakup autobusu przystosowanego do przewozu osób niepełnosprawnych, </w:t>
      </w:r>
      <w:r w:rsidR="00CD7CC1" w:rsidRPr="00875D84">
        <w:rPr>
          <w:sz w:val="21"/>
          <w:lang w:val="pl-PL"/>
        </w:rPr>
        <w:br/>
      </w:r>
      <w:r w:rsidRPr="00875D84">
        <w:rPr>
          <w:sz w:val="21"/>
          <w:lang w:val="pl-PL"/>
        </w:rPr>
        <w:t>w tym poruszających się na wózkach, w szczególności dzieci i młodzieży z terenu Gminy Żurawica”</w:t>
      </w:r>
    </w:p>
    <w:p w14:paraId="36872732" w14:textId="77777777" w:rsidR="00CD7CC1" w:rsidRPr="00875D84" w:rsidRDefault="00CD7CC1">
      <w:pPr>
        <w:spacing w:after="80" w:line="252" w:lineRule="auto"/>
        <w:jc w:val="center"/>
        <w:rPr>
          <w:lang w:val="pl-PL"/>
        </w:rPr>
      </w:pPr>
    </w:p>
    <w:p w14:paraId="2697B87A" w14:textId="77777777" w:rsidR="00CD7CC1" w:rsidRPr="00875D84" w:rsidRDefault="00CD7CC1">
      <w:pPr>
        <w:spacing w:after="80" w:line="252" w:lineRule="auto"/>
        <w:jc w:val="center"/>
        <w:rPr>
          <w:lang w:val="pl-PL"/>
        </w:rPr>
      </w:pPr>
    </w:p>
    <w:p w14:paraId="258CF3B8" w14:textId="77777777" w:rsidR="00CD7CC1" w:rsidRPr="00875D84" w:rsidRDefault="00CD7CC1">
      <w:pPr>
        <w:spacing w:after="80" w:line="252" w:lineRule="auto"/>
        <w:jc w:val="center"/>
        <w:rPr>
          <w:lang w:val="pl-PL"/>
        </w:rPr>
      </w:pPr>
    </w:p>
    <w:p w14:paraId="2B6E93B1" w14:textId="77777777" w:rsidR="0098437A" w:rsidRPr="00875D84" w:rsidRDefault="00000000" w:rsidP="00875D84">
      <w:pPr>
        <w:spacing w:after="80" w:line="252" w:lineRule="auto"/>
        <w:jc w:val="both"/>
        <w:rPr>
          <w:lang w:val="pl-PL"/>
        </w:rPr>
      </w:pPr>
      <w:r w:rsidRPr="00875D84">
        <w:rPr>
          <w:b/>
          <w:lang w:val="pl-PL"/>
        </w:rPr>
        <w:t xml:space="preserve">Instrukcja wypełnienia: </w:t>
      </w:r>
      <w:r w:rsidRPr="00875D84">
        <w:rPr>
          <w:lang w:val="pl-PL"/>
        </w:rPr>
        <w:t>Wykaz składa Wykonawca na wezwanie Zamawiającego, w celu potwierdzenia spełniania warunku udziału w postępowaniu dotyczącego zdolności technicznej lub zawodowej. Należy podać konkretne informacje pozwalające Zamawiającemu zweryfikować spełnianie warunku. Nie należy ograniczać się do wpisania „zgodnie z SWZ” ani do przepisania treści warunku bez wskazania danych dotyczących faktycznie wykonanej dostawy.</w:t>
      </w:r>
    </w:p>
    <w:p w14:paraId="4C24A978" w14:textId="77777777" w:rsidR="00CD7CC1" w:rsidRPr="00875D84" w:rsidRDefault="00CD7CC1">
      <w:pPr>
        <w:spacing w:after="80" w:line="252" w:lineRule="auto"/>
        <w:rPr>
          <w:lang w:val="pl-PL"/>
        </w:rPr>
      </w:pPr>
    </w:p>
    <w:tbl>
      <w:tblPr>
        <w:tblStyle w:val="Tabela-Siatka"/>
        <w:tblW w:w="14124" w:type="dxa"/>
        <w:jc w:val="center"/>
        <w:tblLayout w:type="fixed"/>
        <w:tblLook w:val="04A0" w:firstRow="1" w:lastRow="0" w:firstColumn="1" w:lastColumn="0" w:noHBand="0" w:noVBand="1"/>
      </w:tblPr>
      <w:tblGrid>
        <w:gridCol w:w="4397"/>
        <w:gridCol w:w="9727"/>
      </w:tblGrid>
      <w:tr w:rsidR="0098437A" w:rsidRPr="00875D84" w14:paraId="47192F02" w14:textId="77777777" w:rsidTr="00875D84">
        <w:trPr>
          <w:trHeight w:val="284"/>
          <w:jc w:val="center"/>
        </w:trPr>
        <w:tc>
          <w:tcPr>
            <w:tcW w:w="4397" w:type="dxa"/>
            <w:shd w:val="clear" w:color="auto" w:fill="EDEDED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8634F7" w14:textId="77777777" w:rsidR="0098437A" w:rsidRPr="00875D84" w:rsidRDefault="00000000">
            <w:pPr>
              <w:rPr>
                <w:lang w:val="pl-PL"/>
              </w:rPr>
            </w:pPr>
            <w:r w:rsidRPr="00875D84">
              <w:rPr>
                <w:b/>
                <w:lang w:val="pl-PL"/>
              </w:rPr>
              <w:t>Nazwa Wykonawcy:</w:t>
            </w:r>
          </w:p>
        </w:tc>
        <w:tc>
          <w:tcPr>
            <w:tcW w:w="972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8AAAF6F" w14:textId="77777777" w:rsidR="0098437A" w:rsidRPr="00875D84" w:rsidRDefault="0098437A">
            <w:pPr>
              <w:rPr>
                <w:lang w:val="pl-PL"/>
              </w:rPr>
            </w:pPr>
          </w:p>
        </w:tc>
      </w:tr>
      <w:tr w:rsidR="0098437A" w:rsidRPr="00875D84" w14:paraId="3ED27D99" w14:textId="77777777" w:rsidTr="00875D84">
        <w:trPr>
          <w:trHeight w:val="284"/>
          <w:jc w:val="center"/>
        </w:trPr>
        <w:tc>
          <w:tcPr>
            <w:tcW w:w="4397" w:type="dxa"/>
            <w:shd w:val="clear" w:color="auto" w:fill="EDEDED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C2D38F8" w14:textId="77777777" w:rsidR="0098437A" w:rsidRPr="00875D84" w:rsidRDefault="00000000">
            <w:pPr>
              <w:rPr>
                <w:lang w:val="pl-PL"/>
              </w:rPr>
            </w:pPr>
            <w:r w:rsidRPr="00875D84">
              <w:rPr>
                <w:b/>
                <w:lang w:val="pl-PL"/>
              </w:rPr>
              <w:t>Adres / siedziba Wykonawcy:</w:t>
            </w:r>
          </w:p>
        </w:tc>
        <w:tc>
          <w:tcPr>
            <w:tcW w:w="972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DEF4261" w14:textId="77777777" w:rsidR="0098437A" w:rsidRPr="00875D84" w:rsidRDefault="0098437A">
            <w:pPr>
              <w:rPr>
                <w:lang w:val="pl-PL"/>
              </w:rPr>
            </w:pPr>
          </w:p>
        </w:tc>
      </w:tr>
    </w:tbl>
    <w:p w14:paraId="2C2921D0" w14:textId="77777777" w:rsidR="00CD7CC1" w:rsidRPr="00875D84" w:rsidRDefault="00CD7CC1">
      <w:pPr>
        <w:spacing w:after="80" w:line="252" w:lineRule="auto"/>
        <w:rPr>
          <w:sz w:val="18"/>
          <w:lang w:val="pl-PL"/>
        </w:rPr>
      </w:pPr>
    </w:p>
    <w:p w14:paraId="4102EA20" w14:textId="77777777" w:rsidR="0098437A" w:rsidRPr="00875D84" w:rsidRDefault="00000000" w:rsidP="00875D84">
      <w:pPr>
        <w:spacing w:after="40" w:line="252" w:lineRule="auto"/>
        <w:jc w:val="both"/>
        <w:rPr>
          <w:sz w:val="18"/>
          <w:lang w:val="pl-PL"/>
        </w:rPr>
      </w:pPr>
      <w:r w:rsidRPr="00875D84">
        <w:rPr>
          <w:sz w:val="18"/>
          <w:lang w:val="pl-PL"/>
        </w:rPr>
        <w:t>Oświadczam/y, że wskazane poniżej dostawy zostały wykonane należycie i potwierdzają spełnianie warunku udziału w postępowaniu określonego w Rozdziale VIII ust. 1 pkt 4 SWZ, zgodnie z którym Wykonawca powinien wykazać, że w okresie ostatnich 3 lat przed upływem terminu składania ofert, a jeżeli okres prowadzenia działalności jest krótszy – w tym okresie, wykonał należycie co najmniej jedną dostawę obejmującą dostawę autobusu lub innego pojazdu przeznaczonego do przewozu osób, posiadającego w konfiguracji podstawowej co najmniej 19 miejsc siedzących łącznie z miejscem kierowcy oraz przystosowanego do jednoczesnego przewozu co najmniej dwóch osób poruszających się na wózkach.</w:t>
      </w:r>
    </w:p>
    <w:p w14:paraId="27DCA4FE" w14:textId="77777777" w:rsidR="00CD7CC1" w:rsidRPr="00875D84" w:rsidRDefault="00CD7CC1">
      <w:pPr>
        <w:spacing w:after="80" w:line="252" w:lineRule="auto"/>
        <w:rPr>
          <w:lang w:val="pl-PL"/>
        </w:rPr>
      </w:pPr>
    </w:p>
    <w:p w14:paraId="56B2762B" w14:textId="77777777" w:rsidR="00CD7CC1" w:rsidRPr="00875D84" w:rsidRDefault="00CD7CC1">
      <w:pPr>
        <w:spacing w:after="80" w:line="252" w:lineRule="auto"/>
        <w:rPr>
          <w:lang w:val="pl-PL"/>
        </w:rPr>
      </w:pPr>
    </w:p>
    <w:p w14:paraId="176C3DEB" w14:textId="77777777" w:rsidR="00CD7CC1" w:rsidRPr="00875D84" w:rsidRDefault="00CD7CC1">
      <w:pPr>
        <w:spacing w:after="80" w:line="252" w:lineRule="auto"/>
        <w:rPr>
          <w:lang w:val="pl-PL"/>
        </w:rPr>
      </w:pPr>
    </w:p>
    <w:p w14:paraId="2E90223C" w14:textId="77777777" w:rsidR="00CD7CC1" w:rsidRPr="00875D84" w:rsidRDefault="00CD7CC1">
      <w:pPr>
        <w:spacing w:after="80" w:line="252" w:lineRule="auto"/>
        <w:rPr>
          <w:lang w:val="pl-PL"/>
        </w:rPr>
      </w:pPr>
    </w:p>
    <w:tbl>
      <w:tblPr>
        <w:tblStyle w:val="Tabela-Siatka"/>
        <w:tblW w:w="14119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5639"/>
        <w:gridCol w:w="1602"/>
        <w:gridCol w:w="1862"/>
        <w:gridCol w:w="2586"/>
        <w:gridCol w:w="1862"/>
      </w:tblGrid>
      <w:tr w:rsidR="0098437A" w:rsidRPr="00875D84" w14:paraId="1B237672" w14:textId="77777777" w:rsidTr="00875D84">
        <w:trPr>
          <w:trHeight w:val="1325"/>
          <w:tblHeader/>
          <w:jc w:val="center"/>
        </w:trPr>
        <w:tc>
          <w:tcPr>
            <w:tcW w:w="568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A7E24AC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lastRenderedPageBreak/>
              <w:t>Lp.</w:t>
            </w:r>
          </w:p>
        </w:tc>
        <w:tc>
          <w:tcPr>
            <w:tcW w:w="5639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451C244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t>Przedmiot dostawy i informacje potwierdzające spełnienie warunku</w:t>
            </w:r>
          </w:p>
        </w:tc>
        <w:tc>
          <w:tcPr>
            <w:tcW w:w="1602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F964DC5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t>Wartość</w:t>
            </w:r>
            <w:r w:rsidRPr="00875D84">
              <w:rPr>
                <w:b/>
                <w:sz w:val="18"/>
                <w:lang w:val="pl-PL"/>
              </w:rPr>
              <w:br/>
              <w:t>brutto w PLN</w:t>
            </w:r>
          </w:p>
        </w:tc>
        <w:tc>
          <w:tcPr>
            <w:tcW w:w="1862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43258B4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t>Data wykonania</w:t>
            </w:r>
            <w:r w:rsidRPr="00875D84">
              <w:rPr>
                <w:b/>
                <w:sz w:val="18"/>
                <w:lang w:val="pl-PL"/>
              </w:rPr>
              <w:br/>
              <w:t>(dzień, miesiąc, rok)</w:t>
            </w:r>
          </w:p>
        </w:tc>
        <w:tc>
          <w:tcPr>
            <w:tcW w:w="2586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A81DEF0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t>Podmiot, na rzecz którego dostawa została wykonana</w:t>
            </w:r>
            <w:r w:rsidRPr="00875D84">
              <w:rPr>
                <w:b/>
                <w:sz w:val="18"/>
                <w:lang w:val="pl-PL"/>
              </w:rPr>
              <w:br/>
              <w:t>(nazwa i adres)</w:t>
            </w:r>
          </w:p>
        </w:tc>
        <w:tc>
          <w:tcPr>
            <w:tcW w:w="1862" w:type="dxa"/>
            <w:shd w:val="clear" w:color="auto" w:fill="DAEEF3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526618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b/>
                <w:sz w:val="18"/>
                <w:lang w:val="pl-PL"/>
              </w:rPr>
              <w:t>Doświadczenie własne Wykonawcy / doświadczenie podmiotu udostępniającego zasoby</w:t>
            </w:r>
          </w:p>
        </w:tc>
      </w:tr>
      <w:tr w:rsidR="0098437A" w:rsidRPr="00875D84" w14:paraId="21C1A985" w14:textId="77777777" w:rsidTr="00875D84">
        <w:trPr>
          <w:trHeight w:val="2605"/>
          <w:jc w:val="center"/>
        </w:trPr>
        <w:tc>
          <w:tcPr>
            <w:tcW w:w="568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A83B115" w14:textId="77777777" w:rsidR="0098437A" w:rsidRPr="00875D84" w:rsidRDefault="00000000">
            <w:pPr>
              <w:jc w:val="center"/>
              <w:rPr>
                <w:lang w:val="pl-PL"/>
              </w:rPr>
            </w:pPr>
            <w:r w:rsidRPr="00875D84">
              <w:rPr>
                <w:lang w:val="pl-PL"/>
              </w:rPr>
              <w:t>1.</w:t>
            </w:r>
          </w:p>
        </w:tc>
        <w:tc>
          <w:tcPr>
            <w:tcW w:w="5639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92D38E9" w14:textId="77777777" w:rsidR="006912F2" w:rsidRPr="00875D84" w:rsidRDefault="00000000">
            <w:pPr>
              <w:rPr>
                <w:lang w:val="pl-PL"/>
              </w:rPr>
            </w:pPr>
            <w:r w:rsidRPr="00875D84">
              <w:rPr>
                <w:sz w:val="17"/>
                <w:lang w:val="pl-PL"/>
              </w:rPr>
              <w:t>Nazwa zamówienia / umowy oraz krótki opis dostawy.</w:t>
            </w:r>
            <w:r w:rsidRPr="00875D84">
              <w:rPr>
                <w:sz w:val="17"/>
                <w:lang w:val="pl-PL"/>
              </w:rPr>
              <w:br/>
              <w:t>Należy wskazać w szczególności:</w:t>
            </w:r>
            <w:r w:rsidRPr="00875D84">
              <w:rPr>
                <w:sz w:val="17"/>
                <w:lang w:val="pl-PL"/>
              </w:rPr>
              <w:br/>
              <w:t>• rodzaj dostarczonego pojazdu,</w:t>
            </w:r>
            <w:r w:rsidRPr="00875D84">
              <w:rPr>
                <w:sz w:val="17"/>
                <w:lang w:val="pl-PL"/>
              </w:rPr>
              <w:br/>
              <w:t>• liczbę miejsc siedzących w konfiguracji podstawowej (łącznie z kierowcą),</w:t>
            </w:r>
            <w:r w:rsidRPr="00875D84">
              <w:rPr>
                <w:sz w:val="17"/>
                <w:lang w:val="pl-PL"/>
              </w:rPr>
              <w:br/>
              <w:t>• liczbę stanowisk dla osób poruszających się na wózkach,</w:t>
            </w:r>
            <w:r w:rsidRPr="00875D84">
              <w:rPr>
                <w:sz w:val="17"/>
                <w:lang w:val="pl-PL"/>
              </w:rPr>
              <w:br/>
              <w:t>• inne informacje pozwalające zidentyfikować dostawę.</w:t>
            </w:r>
            <w:r w:rsidRPr="00875D84">
              <w:rPr>
                <w:sz w:val="17"/>
                <w:lang w:val="pl-PL"/>
              </w:rPr>
              <w:br/>
              <w:t>............................................................................................</w:t>
            </w:r>
            <w:r w:rsidRPr="00875D84">
              <w:rPr>
                <w:sz w:val="17"/>
                <w:lang w:val="pl-PL"/>
              </w:rPr>
              <w:br/>
              <w:t>............................................................................................</w:t>
            </w:r>
            <w:r w:rsidRPr="00875D84">
              <w:rPr>
                <w:sz w:val="17"/>
                <w:lang w:val="pl-PL"/>
              </w:rPr>
              <w:br/>
              <w:t>............................................................................................</w:t>
            </w:r>
          </w:p>
        </w:tc>
        <w:tc>
          <w:tcPr>
            <w:tcW w:w="160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6ED2B06" w14:textId="77777777" w:rsidR="0098437A" w:rsidRPr="00875D84" w:rsidRDefault="0098437A">
            <w:pPr>
              <w:jc w:val="center"/>
              <w:rPr>
                <w:lang w:val="pl-PL"/>
              </w:rPr>
            </w:pPr>
          </w:p>
        </w:tc>
        <w:tc>
          <w:tcPr>
            <w:tcW w:w="186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9839A1" w14:textId="77777777" w:rsidR="0098437A" w:rsidRPr="00875D84" w:rsidRDefault="0098437A">
            <w:pPr>
              <w:jc w:val="center"/>
              <w:rPr>
                <w:lang w:val="pl-PL"/>
              </w:rPr>
            </w:pPr>
          </w:p>
        </w:tc>
        <w:tc>
          <w:tcPr>
            <w:tcW w:w="2586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1E7B506" w14:textId="77777777" w:rsidR="0098437A" w:rsidRPr="00875D84" w:rsidRDefault="0098437A">
            <w:pPr>
              <w:rPr>
                <w:lang w:val="pl-PL"/>
              </w:rPr>
            </w:pPr>
          </w:p>
        </w:tc>
        <w:tc>
          <w:tcPr>
            <w:tcW w:w="1862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118715D" w14:textId="77777777" w:rsidR="0098437A" w:rsidRPr="00875D84" w:rsidRDefault="00000000">
            <w:pPr>
              <w:rPr>
                <w:lang w:val="pl-PL"/>
              </w:rPr>
            </w:pPr>
            <w:r w:rsidRPr="00875D84">
              <w:rPr>
                <w:lang w:val="pl-PL"/>
              </w:rPr>
              <w:t>własne / udostępnione*</w:t>
            </w:r>
            <w:r w:rsidRPr="00875D84">
              <w:rPr>
                <w:lang w:val="pl-PL"/>
              </w:rPr>
              <w:br/>
            </w:r>
            <w:r w:rsidRPr="00875D84">
              <w:rPr>
                <w:lang w:val="pl-PL"/>
              </w:rPr>
              <w:br/>
              <w:t>Nazwa podmiotu (jeżeli dotyczy):</w:t>
            </w:r>
            <w:r w:rsidRPr="00875D84">
              <w:rPr>
                <w:lang w:val="pl-PL"/>
              </w:rPr>
              <w:br/>
              <w:t>................................</w:t>
            </w:r>
          </w:p>
        </w:tc>
      </w:tr>
    </w:tbl>
    <w:p w14:paraId="1D9117A8" w14:textId="77777777" w:rsidR="00CD7CC1" w:rsidRPr="00875D84" w:rsidRDefault="00CD7CC1">
      <w:pPr>
        <w:spacing w:before="40" w:after="80" w:line="252" w:lineRule="auto"/>
        <w:rPr>
          <w:b/>
          <w:sz w:val="20"/>
          <w:lang w:val="pl-PL"/>
        </w:rPr>
      </w:pPr>
    </w:p>
    <w:p w14:paraId="624539D2" w14:textId="77777777" w:rsidR="0098437A" w:rsidRPr="00875D84" w:rsidRDefault="00000000">
      <w:pPr>
        <w:pBdr>
          <w:bottom w:val="double" w:sz="4" w:space="1" w:color="auto"/>
        </w:pBdr>
        <w:shd w:val="clear" w:color="auto" w:fill="DAEEF3"/>
        <w:spacing w:before="100" w:after="40" w:line="252" w:lineRule="auto"/>
        <w:rPr>
          <w:lang w:val="pl-PL"/>
        </w:rPr>
      </w:pPr>
      <w:r w:rsidRPr="00875D84">
        <w:rPr>
          <w:b/>
          <w:sz w:val="20"/>
          <w:lang w:val="pl-PL"/>
        </w:rPr>
        <w:t>DOWODY NALEŻYTEGO WYKONANIA DOSTAW</w:t>
      </w:r>
    </w:p>
    <w:p w14:paraId="14C80ED0" w14:textId="3867F46B" w:rsidR="0098437A" w:rsidRPr="00875D84" w:rsidRDefault="00000000">
      <w:pPr>
        <w:spacing w:after="0" w:line="252" w:lineRule="auto"/>
        <w:rPr>
          <w:lang w:val="pl-PL"/>
        </w:rPr>
      </w:pPr>
      <w:r w:rsidRPr="00875D84">
        <w:rPr>
          <w:sz w:val="17"/>
          <w:lang w:val="pl-PL"/>
        </w:rPr>
        <w:t xml:space="preserve">Do Wykazu należy załączyć dowody </w:t>
      </w:r>
      <w:r w:rsidR="00875D84" w:rsidRPr="00875D84">
        <w:rPr>
          <w:sz w:val="17"/>
          <w:lang w:val="pl-PL"/>
        </w:rPr>
        <w:t>określające</w:t>
      </w:r>
      <w:r w:rsidRPr="00875D84">
        <w:rPr>
          <w:sz w:val="17"/>
          <w:lang w:val="pl-PL"/>
        </w:rPr>
        <w:t xml:space="preserve"> czy wskazane dostawy zostały wykonane należycie. Dowodami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59ECF15E" w14:textId="77777777" w:rsidR="0098437A" w:rsidRPr="00875D84" w:rsidRDefault="00000000">
      <w:pPr>
        <w:spacing w:after="80" w:line="252" w:lineRule="auto"/>
        <w:rPr>
          <w:lang w:val="pl-PL"/>
        </w:rPr>
      </w:pPr>
      <w:r w:rsidRPr="00875D84">
        <w:rPr>
          <w:sz w:val="21"/>
          <w:lang w:val="pl-PL"/>
        </w:rPr>
        <w:t>1) .................................................................................................................................................................................................</w:t>
      </w:r>
    </w:p>
    <w:p w14:paraId="71F478A4" w14:textId="77777777" w:rsidR="00CD7CC1" w:rsidRPr="00875D84" w:rsidRDefault="00CD7CC1">
      <w:pPr>
        <w:spacing w:before="40" w:after="80" w:line="252" w:lineRule="auto"/>
        <w:rPr>
          <w:b/>
          <w:sz w:val="20"/>
          <w:lang w:val="pl-PL"/>
        </w:rPr>
      </w:pPr>
    </w:p>
    <w:p w14:paraId="4AC50F15" w14:textId="77777777" w:rsidR="0098437A" w:rsidRPr="00875D84" w:rsidRDefault="00000000">
      <w:pPr>
        <w:pBdr>
          <w:bottom w:val="double" w:sz="4" w:space="1" w:color="auto"/>
        </w:pBdr>
        <w:shd w:val="clear" w:color="auto" w:fill="DAEEF3"/>
        <w:spacing w:before="100" w:after="40" w:line="252" w:lineRule="auto"/>
        <w:rPr>
          <w:lang w:val="pl-PL"/>
        </w:rPr>
      </w:pPr>
      <w:r w:rsidRPr="00875D84">
        <w:rPr>
          <w:b/>
          <w:sz w:val="20"/>
          <w:lang w:val="pl-PL"/>
        </w:rPr>
        <w:t>UWAGI</w:t>
      </w:r>
    </w:p>
    <w:p w14:paraId="04E07ADD" w14:textId="77777777" w:rsidR="0098437A" w:rsidRPr="00875D84" w:rsidRDefault="00000000">
      <w:pPr>
        <w:spacing w:after="0" w:line="252" w:lineRule="auto"/>
        <w:rPr>
          <w:lang w:val="pl-PL"/>
        </w:rPr>
      </w:pPr>
      <w:r w:rsidRPr="00875D84">
        <w:rPr>
          <w:sz w:val="17"/>
          <w:lang w:val="pl-PL"/>
        </w:rPr>
        <w:t>1. Wykaz składa Wykonawca na wezwanie Zamawiającego – nie wraz z ofertą.</w:t>
      </w:r>
    </w:p>
    <w:p w14:paraId="32D628C8" w14:textId="77777777" w:rsidR="0098437A" w:rsidRPr="00875D84" w:rsidRDefault="00000000">
      <w:pPr>
        <w:spacing w:after="0" w:line="252" w:lineRule="auto"/>
        <w:rPr>
          <w:lang w:val="pl-PL"/>
        </w:rPr>
      </w:pPr>
      <w:r w:rsidRPr="00875D84">
        <w:rPr>
          <w:sz w:val="17"/>
          <w:lang w:val="pl-PL"/>
        </w:rPr>
        <w:t>2. Należy wypełnić wszystkie rubryki. Jeżeli zamówienie obejmowało szerszy zakres, trzeba opisać część dostawy potwierdzającą spełnianie warunku.</w:t>
      </w:r>
    </w:p>
    <w:p w14:paraId="5CE758D8" w14:textId="77777777" w:rsidR="0098437A" w:rsidRPr="00875D84" w:rsidRDefault="00000000">
      <w:pPr>
        <w:spacing w:after="0" w:line="252" w:lineRule="auto"/>
        <w:rPr>
          <w:lang w:val="pl-PL"/>
        </w:rPr>
      </w:pPr>
      <w:r w:rsidRPr="00875D84">
        <w:rPr>
          <w:sz w:val="17"/>
          <w:lang w:val="pl-PL"/>
        </w:rPr>
        <w:t>3. Przy doświadczeniu podmiotu udostępniającego zasoby należy podać jego nazwę i zachować zgodność z zobowiązaniem tego podmiotu.</w:t>
      </w:r>
    </w:p>
    <w:p w14:paraId="32484EA8" w14:textId="77777777" w:rsidR="0098437A" w:rsidRPr="00875D84" w:rsidRDefault="00000000">
      <w:pPr>
        <w:spacing w:after="0" w:line="252" w:lineRule="auto"/>
        <w:rPr>
          <w:i/>
          <w:sz w:val="16"/>
          <w:lang w:val="pl-PL"/>
        </w:rPr>
      </w:pPr>
      <w:r w:rsidRPr="00875D84">
        <w:rPr>
          <w:i/>
          <w:sz w:val="17"/>
          <w:lang w:val="pl-PL"/>
        </w:rPr>
        <w:t>* Niepotrzebne skreślić / zaznaczyć właściwe. Jeżeli doświadczenie pochodzi od podmiotu udostępniającego zasoby, należy podać jego nazwę.</w:t>
      </w:r>
    </w:p>
    <w:p w14:paraId="1AFE43FF" w14:textId="77777777" w:rsidR="00CD7CC1" w:rsidRPr="00875D84" w:rsidRDefault="00CD7CC1">
      <w:pPr>
        <w:spacing w:after="80" w:line="252" w:lineRule="auto"/>
        <w:rPr>
          <w:lang w:val="pl-PL"/>
        </w:rPr>
      </w:pPr>
    </w:p>
    <w:p w14:paraId="7786BF0D" w14:textId="789E7679" w:rsidR="00CF0C04" w:rsidRPr="00CF0C04" w:rsidRDefault="00CF0C04" w:rsidP="00CF0C04">
      <w:pPr>
        <w:spacing w:after="80" w:line="252" w:lineRule="auto"/>
        <w:jc w:val="both"/>
        <w:rPr>
          <w:iCs/>
          <w:sz w:val="21"/>
          <w:lang w:val="pl-PL"/>
        </w:rPr>
      </w:pPr>
      <w:r w:rsidRPr="00CF0C04">
        <w:rPr>
          <w:iCs/>
          <w:sz w:val="21"/>
          <w:lang w:val="pl-PL"/>
        </w:rPr>
        <w:t>Dokument</w:t>
      </w:r>
      <w:r w:rsidRPr="00CF0C04">
        <w:rPr>
          <w:iCs/>
          <w:sz w:val="21"/>
          <w:lang w:val="pl-PL"/>
        </w:rPr>
        <w:t xml:space="preserve"> należy złożyć w formie i postaci wymaganej przepisami ustawy </w:t>
      </w:r>
      <w:proofErr w:type="spellStart"/>
      <w:r w:rsidRPr="00CF0C04">
        <w:rPr>
          <w:iCs/>
          <w:sz w:val="21"/>
          <w:lang w:val="pl-PL"/>
        </w:rPr>
        <w:t>Pzp</w:t>
      </w:r>
      <w:proofErr w:type="spellEnd"/>
      <w:r w:rsidRPr="00CF0C04">
        <w:rPr>
          <w:iCs/>
          <w:sz w:val="21"/>
          <w:lang w:val="pl-PL"/>
        </w:rPr>
        <w:t xml:space="preserve"> oraz SWZ.</w:t>
      </w:r>
      <w:r w:rsidRPr="00CF0C04">
        <w:rPr>
          <w:iCs/>
          <w:sz w:val="21"/>
          <w:lang w:val="pl-PL"/>
        </w:rPr>
        <w:t xml:space="preserve"> </w:t>
      </w:r>
      <w:r w:rsidRPr="00CF0C04">
        <w:rPr>
          <w:iCs/>
          <w:sz w:val="21"/>
          <w:lang w:val="pl-PL"/>
        </w:rPr>
        <w:t>Dokument podpisuje osoba / osoby uprawnione do</w:t>
      </w:r>
      <w:r>
        <w:rPr>
          <w:iCs/>
          <w:sz w:val="21"/>
          <w:lang w:val="pl-PL"/>
        </w:rPr>
        <w:t xml:space="preserve"> </w:t>
      </w:r>
      <w:r w:rsidRPr="00CF0C04">
        <w:rPr>
          <w:iCs/>
          <w:sz w:val="21"/>
          <w:lang w:val="pl-PL"/>
        </w:rPr>
        <w:t>reprezentacji Wykonawcy.</w:t>
      </w:r>
    </w:p>
    <w:p w14:paraId="5DA25A3A" w14:textId="260BDD1C" w:rsidR="0098437A" w:rsidRPr="00875D84" w:rsidRDefault="0098437A" w:rsidP="00CF0C04">
      <w:pPr>
        <w:spacing w:after="0" w:line="252" w:lineRule="auto"/>
        <w:jc w:val="right"/>
        <w:rPr>
          <w:lang w:val="pl-PL"/>
        </w:rPr>
      </w:pPr>
    </w:p>
    <w:sectPr w:rsidR="0098437A" w:rsidRPr="00875D84" w:rsidSect="00034616">
      <w:headerReference w:type="default" r:id="rId8"/>
      <w:footerReference w:type="default" r:id="rId9"/>
      <w:pgSz w:w="16838" w:h="11906"/>
      <w:pgMar w:top="1020" w:right="1247" w:bottom="1020" w:left="124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596FD" w14:textId="77777777" w:rsidR="00555029" w:rsidRDefault="00555029">
      <w:pPr>
        <w:spacing w:after="0" w:line="240" w:lineRule="auto"/>
      </w:pPr>
      <w:r>
        <w:separator/>
      </w:r>
    </w:p>
  </w:endnote>
  <w:endnote w:type="continuationSeparator" w:id="0">
    <w:p w14:paraId="2B9F6827" w14:textId="77777777" w:rsidR="00555029" w:rsidRDefault="0055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1E17" w14:textId="77777777" w:rsidR="00CD7CC1" w:rsidRDefault="00CD7CC1" w:rsidP="00CD7CC1">
    <w:pPr>
      <w:pStyle w:val="Stopka"/>
      <w:jc w:val="right"/>
      <w:rPr>
        <w:rFonts w:cs="Arial"/>
        <w:b/>
        <w:bCs/>
        <w:sz w:val="16"/>
        <w:szCs w:val="16"/>
      </w:rPr>
    </w:pPr>
    <w:r>
      <w:rPr>
        <w:sz w:val="16"/>
      </w:rPr>
      <w:t xml:space="preserve">Strona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875D84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875D84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1DD2C" w14:textId="77777777" w:rsidR="00555029" w:rsidRDefault="00555029">
      <w:pPr>
        <w:spacing w:after="0" w:line="240" w:lineRule="auto"/>
      </w:pPr>
      <w:r>
        <w:separator/>
      </w:r>
    </w:p>
  </w:footnote>
  <w:footnote w:type="continuationSeparator" w:id="0">
    <w:p w14:paraId="429C218D" w14:textId="77777777" w:rsidR="00555029" w:rsidRDefault="00555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8A41" w14:textId="77777777" w:rsidR="00CD7CC1" w:rsidRDefault="00CD7CC1">
    <w:pPr>
      <w:pStyle w:val="Nagwek"/>
    </w:pPr>
    <w:r>
      <w:rPr>
        <w:noProof/>
      </w:rPr>
      <w:drawing>
        <wp:inline distT="0" distB="0" distL="0" distR="0" wp14:anchorId="5FF4A63E" wp14:editId="479A91D5">
          <wp:extent cx="1475999" cy="77981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5999" cy="779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2282967">
    <w:abstractNumId w:val="8"/>
  </w:num>
  <w:num w:numId="2" w16cid:durableId="1521503388">
    <w:abstractNumId w:val="6"/>
  </w:num>
  <w:num w:numId="3" w16cid:durableId="616832497">
    <w:abstractNumId w:val="5"/>
  </w:num>
  <w:num w:numId="4" w16cid:durableId="7219869">
    <w:abstractNumId w:val="4"/>
  </w:num>
  <w:num w:numId="5" w16cid:durableId="173425845">
    <w:abstractNumId w:val="7"/>
  </w:num>
  <w:num w:numId="6" w16cid:durableId="705983843">
    <w:abstractNumId w:val="3"/>
  </w:num>
  <w:num w:numId="7" w16cid:durableId="781001180">
    <w:abstractNumId w:val="2"/>
  </w:num>
  <w:num w:numId="8" w16cid:durableId="2119637830">
    <w:abstractNumId w:val="1"/>
  </w:num>
  <w:num w:numId="9" w16cid:durableId="842938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953C1"/>
    <w:rsid w:val="00555029"/>
    <w:rsid w:val="006643DC"/>
    <w:rsid w:val="006912F2"/>
    <w:rsid w:val="00875D84"/>
    <w:rsid w:val="00980B17"/>
    <w:rsid w:val="0098437A"/>
    <w:rsid w:val="00AA1D8D"/>
    <w:rsid w:val="00B47730"/>
    <w:rsid w:val="00CB0664"/>
    <w:rsid w:val="00CD7CC1"/>
    <w:rsid w:val="00CF0C04"/>
    <w:rsid w:val="00F24D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06E9A"/>
  <w14:defaultImageDpi w14:val="300"/>
  <w15:docId w15:val="{C63CF4A6-A3C3-4833-961A-87AF2325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19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UG Żurawica</cp:lastModifiedBy>
  <cp:revision>4</cp:revision>
  <dcterms:created xsi:type="dcterms:W3CDTF">2013-12-23T23:15:00Z</dcterms:created>
  <dcterms:modified xsi:type="dcterms:W3CDTF">2026-08-27T11:45:00Z</dcterms:modified>
  <cp:category/>
</cp:coreProperties>
</file>