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8D96882" w14:textId="77777777" w:rsidR="006B78FF" w:rsidRDefault="006B78FF">
      <w:pPr>
        <w:spacing w:after="120"/>
        <w:jc w:val="right"/>
        <w:rPr>
          <w:rFonts w:cs="Arial"/>
          <w:b/>
          <w:sz w:val="18"/>
          <w:lang w:val="pl-PL"/>
        </w:rPr>
      </w:pPr>
    </w:p>
    <w:p w14:paraId="37582F14" w14:textId="6187C4BE" w:rsidR="007A5BEA" w:rsidRDefault="007A5BEA">
      <w:pPr>
        <w:spacing w:after="120"/>
        <w:jc w:val="right"/>
        <w:rPr>
          <w:rFonts w:cs="Arial"/>
          <w:b/>
          <w:sz w:val="18"/>
          <w:lang w:val="pl-PL"/>
        </w:rPr>
      </w:pPr>
      <w:r>
        <w:rPr>
          <w:rFonts w:cs="Arial"/>
          <w:b/>
          <w:sz w:val="18"/>
          <w:lang w:val="pl-PL"/>
        </w:rPr>
        <w:t>Załącznik nr 2 do SWZ</w:t>
      </w:r>
    </w:p>
    <w:p w14:paraId="46541D81" w14:textId="77777777" w:rsidR="00334E10" w:rsidRPr="00FD4963" w:rsidRDefault="001F1C85">
      <w:pPr>
        <w:spacing w:after="100"/>
        <w:jc w:val="center"/>
        <w:rPr>
          <w:rFonts w:cs="Arial"/>
          <w:lang w:val="pl-PL"/>
        </w:rPr>
      </w:pPr>
      <w:r w:rsidRPr="00FD4963">
        <w:rPr>
          <w:rFonts w:cs="Arial"/>
          <w:b/>
          <w:sz w:val="28"/>
          <w:lang w:val="pl-PL"/>
        </w:rPr>
        <w:t>OŚWIADCZENIE SKŁADANE NA PODSTAWIE ART. 125 UST. 1 PZP</w:t>
      </w:r>
    </w:p>
    <w:p w14:paraId="23FCBC33" w14:textId="77777777" w:rsidR="00334E10" w:rsidRPr="00FD4963" w:rsidRDefault="001F1C85">
      <w:pPr>
        <w:spacing w:after="120"/>
        <w:jc w:val="center"/>
        <w:rPr>
          <w:rFonts w:cs="Arial"/>
          <w:lang w:val="pl-PL"/>
        </w:rPr>
      </w:pPr>
      <w:r w:rsidRPr="00FD4963">
        <w:rPr>
          <w:rFonts w:cs="Arial"/>
          <w:b/>
          <w:sz w:val="22"/>
          <w:lang w:val="pl-PL"/>
        </w:rPr>
        <w:t>dotyczące braku podstaw wykluczenia i spełniania warunków udziału w postępowaniu</w:t>
      </w:r>
    </w:p>
    <w:p w14:paraId="31CCBE4E" w14:textId="77777777" w:rsidR="00334E10" w:rsidRPr="00FD4963" w:rsidRDefault="001F1C85">
      <w:pPr>
        <w:spacing w:after="40"/>
        <w:jc w:val="center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Postępowanie: Doposażenie Biblioteki Publicznej Miasta i Gminy Oborniki w ramach projektu „Rozwój dziedzictwa kulturowego i infrastruktury kultury w Gminie Oborniki”</w:t>
      </w:r>
    </w:p>
    <w:p w14:paraId="07B9AEC6" w14:textId="77777777" w:rsidR="007A5BEA" w:rsidRPr="00BD412C" w:rsidRDefault="007A5BEA" w:rsidP="007A5BEA">
      <w:pPr>
        <w:spacing w:after="0"/>
        <w:jc w:val="center"/>
        <w:rPr>
          <w:lang w:val="pl-PL"/>
        </w:rPr>
      </w:pPr>
      <w:r w:rsidRPr="00BD412C">
        <w:rPr>
          <w:b/>
          <w:sz w:val="18"/>
          <w:szCs w:val="18"/>
          <w:lang w:val="pl-PL"/>
        </w:rPr>
        <w:t>Nr zamówienia: BPS.271.20.2026</w:t>
      </w:r>
    </w:p>
    <w:p w14:paraId="16AD7EA5" w14:textId="178B0AC9" w:rsidR="00334E10" w:rsidRPr="00FD4963" w:rsidRDefault="00334E10">
      <w:pPr>
        <w:spacing w:after="140"/>
        <w:jc w:val="center"/>
        <w:rPr>
          <w:rFonts w:cs="Arial"/>
          <w:lang w:val="pl-PL"/>
        </w:rPr>
      </w:pPr>
    </w:p>
    <w:tbl>
      <w:tblPr>
        <w:tblW w:w="0" w:type="auto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334E10" w:rsidRPr="00FD4963" w14:paraId="4D89E508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E03E49" w14:textId="77777777" w:rsidR="00334E10" w:rsidRPr="00FD4963" w:rsidRDefault="001F1C85">
            <w:pPr>
              <w:spacing w:after="0"/>
              <w:rPr>
                <w:rFonts w:cs="Arial"/>
                <w:lang w:val="pl-PL"/>
              </w:rPr>
            </w:pPr>
            <w:r w:rsidRPr="00FD4963">
              <w:rPr>
                <w:rFonts w:cs="Arial"/>
                <w:sz w:val="18"/>
                <w:lang w:val="pl-PL"/>
              </w:rPr>
              <w:t>Zamawiający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C22ECA" w14:textId="77777777" w:rsidR="00334E10" w:rsidRPr="00FD4963" w:rsidRDefault="001F1C85">
            <w:pPr>
              <w:spacing w:after="0"/>
              <w:rPr>
                <w:rFonts w:cs="Arial"/>
                <w:lang w:val="pl-PL"/>
              </w:rPr>
            </w:pPr>
            <w:r w:rsidRPr="00FD4963">
              <w:rPr>
                <w:rFonts w:cs="Arial"/>
                <w:sz w:val="18"/>
                <w:lang w:val="pl-PL"/>
              </w:rPr>
              <w:t>Gmina Oborniki, ul. Marszałka Józefa Piłsudskiego 76, 64-600 Oborniki</w:t>
            </w:r>
          </w:p>
        </w:tc>
      </w:tr>
      <w:tr w:rsidR="00334E10" w:rsidRPr="00FD4963" w14:paraId="2A540880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244217" w14:textId="77777777" w:rsidR="00334E10" w:rsidRPr="00FD4963" w:rsidRDefault="001F1C85">
            <w:pPr>
              <w:rPr>
                <w:rFonts w:cs="Arial"/>
                <w:lang w:val="pl-PL"/>
              </w:rPr>
            </w:pPr>
            <w:r w:rsidRPr="00FD4963">
              <w:rPr>
                <w:rFonts w:cs="Arial"/>
                <w:lang w:val="pl-PL"/>
              </w:rPr>
              <w:t>Podmiot składający oświadczenie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085290" w14:textId="77777777" w:rsidR="00334E10" w:rsidRPr="00FD4963" w:rsidRDefault="001F1C85">
            <w:pPr>
              <w:rPr>
                <w:rFonts w:cs="Arial"/>
                <w:lang w:val="pl-PL"/>
              </w:rPr>
            </w:pPr>
            <w:r w:rsidRPr="00FD4963">
              <w:rPr>
                <w:rFonts w:cs="Arial"/>
                <w:lang w:val="pl-PL"/>
              </w:rPr>
              <w:t>....................................................................................................................................</w:t>
            </w:r>
          </w:p>
        </w:tc>
      </w:tr>
    </w:tbl>
    <w:p w14:paraId="74D6D417" w14:textId="77777777" w:rsidR="00334E10" w:rsidRPr="00FD4963" w:rsidRDefault="00334E10">
      <w:pPr>
        <w:spacing w:after="60"/>
        <w:rPr>
          <w:rFonts w:cs="Arial"/>
          <w:lang w:val="pl-PL"/>
        </w:rPr>
      </w:pPr>
    </w:p>
    <w:p w14:paraId="70935C08" w14:textId="77777777" w:rsidR="00334E10" w:rsidRPr="00FD4963" w:rsidRDefault="001F1C85">
      <w:pPr>
        <w:spacing w:after="60"/>
        <w:rPr>
          <w:rFonts w:cs="Arial"/>
          <w:lang w:val="pl-PL"/>
        </w:rPr>
      </w:pPr>
      <w:r w:rsidRPr="00FD4963">
        <w:rPr>
          <w:rFonts w:cs="Arial"/>
          <w:b/>
          <w:sz w:val="18"/>
          <w:lang w:val="pl-PL"/>
        </w:rPr>
        <w:t xml:space="preserve">Status podmiotu składającego </w:t>
      </w:r>
      <w:proofErr w:type="gramStart"/>
      <w:r w:rsidRPr="00FD4963">
        <w:rPr>
          <w:rFonts w:cs="Arial"/>
          <w:b/>
          <w:sz w:val="18"/>
          <w:lang w:val="pl-PL"/>
        </w:rPr>
        <w:t>oświadczenie:  □</w:t>
      </w:r>
      <w:proofErr w:type="gramEnd"/>
      <w:r w:rsidRPr="00FD4963">
        <w:rPr>
          <w:rFonts w:cs="Arial"/>
          <w:b/>
          <w:sz w:val="18"/>
          <w:lang w:val="pl-PL"/>
        </w:rPr>
        <w:t xml:space="preserve"> </w:t>
      </w:r>
      <w:proofErr w:type="gramStart"/>
      <w:r w:rsidRPr="00FD4963">
        <w:rPr>
          <w:rFonts w:cs="Arial"/>
          <w:b/>
          <w:sz w:val="18"/>
          <w:lang w:val="pl-PL"/>
        </w:rPr>
        <w:t>Wykonawca  □</w:t>
      </w:r>
      <w:proofErr w:type="gramEnd"/>
      <w:r w:rsidRPr="00FD4963">
        <w:rPr>
          <w:rFonts w:cs="Arial"/>
          <w:b/>
          <w:sz w:val="18"/>
          <w:lang w:val="pl-PL"/>
        </w:rPr>
        <w:t xml:space="preserve"> Wykonawca wspólnie ubiegający się o </w:t>
      </w:r>
      <w:proofErr w:type="gramStart"/>
      <w:r w:rsidRPr="00FD4963">
        <w:rPr>
          <w:rFonts w:cs="Arial"/>
          <w:b/>
          <w:sz w:val="18"/>
          <w:lang w:val="pl-PL"/>
        </w:rPr>
        <w:t>zamówienie  □</w:t>
      </w:r>
      <w:proofErr w:type="gramEnd"/>
      <w:r w:rsidRPr="00FD4963">
        <w:rPr>
          <w:rFonts w:cs="Arial"/>
          <w:b/>
          <w:sz w:val="18"/>
          <w:lang w:val="pl-PL"/>
        </w:rPr>
        <w:t xml:space="preserve"> Podmiot udostępniający zasoby</w:t>
      </w:r>
    </w:p>
    <w:p w14:paraId="603E8B7A" w14:textId="77777777" w:rsidR="00334E10" w:rsidRPr="00FD4963" w:rsidRDefault="001F1C85">
      <w:pPr>
        <w:spacing w:after="100"/>
        <w:rPr>
          <w:rFonts w:cs="Arial"/>
          <w:lang w:val="pl-PL"/>
        </w:rPr>
      </w:pPr>
      <w:r w:rsidRPr="00FD4963">
        <w:rPr>
          <w:rFonts w:cs="Arial"/>
          <w:sz w:val="18"/>
          <w:lang w:val="pl-PL"/>
        </w:rPr>
        <w:t>Oferowane części / części, których dotyczy udostępnienie zasobów: .........................................................................................................................</w:t>
      </w:r>
    </w:p>
    <w:p w14:paraId="5A79A8CD" w14:textId="77777777" w:rsidR="00334E10" w:rsidRPr="00FD4963" w:rsidRDefault="001F1C85">
      <w:pPr>
        <w:spacing w:before="100" w:after="60"/>
        <w:rPr>
          <w:rFonts w:cs="Arial"/>
          <w:lang w:val="pl-PL"/>
        </w:rPr>
      </w:pPr>
      <w:r w:rsidRPr="00FD4963">
        <w:rPr>
          <w:rFonts w:cs="Arial"/>
          <w:b/>
          <w:sz w:val="21"/>
          <w:lang w:val="pl-PL"/>
        </w:rPr>
        <w:t>I. OŚWIADCZENIE DOTYCZĄCE PODSTAW WYKLUCZENIA</w:t>
      </w:r>
    </w:p>
    <w:p w14:paraId="084DA661" w14:textId="77777777" w:rsidR="00334E10" w:rsidRPr="00FD4963" w:rsidRDefault="001F1C85">
      <w:pPr>
        <w:spacing w:after="6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 xml:space="preserve">Oświadczam, że na dzień składania ofert nie podlegam wykluczeniu z postępowania na podstawie art. 108 ust. 1 </w:t>
      </w:r>
      <w:proofErr w:type="spellStart"/>
      <w:r w:rsidRPr="00FD4963">
        <w:rPr>
          <w:rFonts w:cs="Arial"/>
          <w:sz w:val="19"/>
          <w:lang w:val="pl-PL"/>
        </w:rPr>
        <w:t>Pzp</w:t>
      </w:r>
      <w:proofErr w:type="spellEnd"/>
      <w:r w:rsidRPr="00FD4963">
        <w:rPr>
          <w:rFonts w:cs="Arial"/>
          <w:sz w:val="19"/>
          <w:lang w:val="pl-PL"/>
        </w:rPr>
        <w:t xml:space="preserve"> ani na podstawie art. 109 ust. 1 pkt 4 </w:t>
      </w:r>
      <w:proofErr w:type="spellStart"/>
      <w:r w:rsidRPr="00FD4963">
        <w:rPr>
          <w:rFonts w:cs="Arial"/>
          <w:sz w:val="19"/>
          <w:lang w:val="pl-PL"/>
        </w:rPr>
        <w:t>Pzp</w:t>
      </w:r>
      <w:proofErr w:type="spellEnd"/>
      <w:r w:rsidRPr="00FD4963">
        <w:rPr>
          <w:rFonts w:cs="Arial"/>
          <w:sz w:val="19"/>
          <w:lang w:val="pl-PL"/>
        </w:rPr>
        <w:t>.</w:t>
      </w:r>
    </w:p>
    <w:p w14:paraId="25F48BEA" w14:textId="77777777" w:rsidR="00334E10" w:rsidRPr="00FD4963" w:rsidRDefault="001F1C85">
      <w:pPr>
        <w:spacing w:after="6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Oświadczam, że nie zachodzą wobec mnie przesłanki wykluczenia określone w art. 7 ust. 1 ustawy z dnia 13 kwietnia 2022 r. o szczególnych rozwiązaniach w zakresie przeciwdziałania wspieraniu agresji na Ukrainę oraz służących ochronie bezpieczeństwa narodowego.</w:t>
      </w:r>
    </w:p>
    <w:p w14:paraId="31A85E16" w14:textId="1F002C91" w:rsidR="00334E10" w:rsidRPr="00FD4963" w:rsidRDefault="001F1C85">
      <w:pPr>
        <w:spacing w:after="4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Jeżeli zachodzą wobec mnie okoliczności stanowiące podstawę wykluczenia, wskazuję podstawę prawną</w:t>
      </w:r>
      <w:r w:rsidR="002F4FD7" w:rsidRPr="00FD4963">
        <w:rPr>
          <w:rFonts w:cs="Arial"/>
          <w:sz w:val="19"/>
          <w:lang w:val="pl-PL"/>
        </w:rPr>
        <w:t xml:space="preserve"> wykluczenia</w:t>
      </w:r>
      <w:r w:rsidRPr="00FD4963">
        <w:rPr>
          <w:rFonts w:cs="Arial"/>
          <w:sz w:val="19"/>
          <w:lang w:val="pl-PL"/>
        </w:rPr>
        <w:t xml:space="preserve"> i opisuję środki naprawcze podjęte na podstawie art. 110 ust. 2 </w:t>
      </w:r>
      <w:proofErr w:type="spellStart"/>
      <w:r w:rsidRPr="00FD4963">
        <w:rPr>
          <w:rFonts w:cs="Arial"/>
          <w:sz w:val="19"/>
          <w:lang w:val="pl-PL"/>
        </w:rPr>
        <w:t>Pzp</w:t>
      </w:r>
      <w:proofErr w:type="spellEnd"/>
      <w:r w:rsidRPr="00FD4963">
        <w:rPr>
          <w:rFonts w:cs="Arial"/>
          <w:sz w:val="19"/>
          <w:lang w:val="pl-PL"/>
        </w:rPr>
        <w:t>:</w:t>
      </w:r>
    </w:p>
    <w:p w14:paraId="232E2FCF" w14:textId="77777777" w:rsidR="00334E10" w:rsidRPr="00FD4963" w:rsidRDefault="001F1C85">
      <w:pPr>
        <w:spacing w:after="100"/>
        <w:rPr>
          <w:rFonts w:cs="Arial"/>
          <w:lang w:val="pl-PL"/>
        </w:rPr>
      </w:pPr>
      <w:r w:rsidRPr="00FD4963">
        <w:rPr>
          <w:rFonts w:cs="Arial"/>
          <w:sz w:val="18"/>
          <w:lang w:val="pl-PL"/>
        </w:rPr>
        <w:t>........................................................................................................................................................................................................</w:t>
      </w:r>
      <w:r w:rsidRPr="00FD4963">
        <w:rPr>
          <w:rFonts w:cs="Arial"/>
          <w:sz w:val="18"/>
          <w:lang w:val="pl-PL"/>
        </w:rPr>
        <w:br/>
        <w:t>........................................................................................................................................................................................................</w:t>
      </w:r>
    </w:p>
    <w:p w14:paraId="3DECEC6B" w14:textId="77777777" w:rsidR="00334E10" w:rsidRPr="00FD4963" w:rsidRDefault="001F1C85">
      <w:pPr>
        <w:spacing w:before="100" w:after="60"/>
        <w:rPr>
          <w:rFonts w:cs="Arial"/>
          <w:lang w:val="pl-PL"/>
        </w:rPr>
      </w:pPr>
      <w:r w:rsidRPr="00FD4963">
        <w:rPr>
          <w:rFonts w:cs="Arial"/>
          <w:b/>
          <w:sz w:val="21"/>
          <w:lang w:val="pl-PL"/>
        </w:rPr>
        <w:t>II. OŚWIADCZENIE DOTYCZĄCE SPEŁNIANIA WARUNKÓW UDZIAŁU</w:t>
      </w:r>
    </w:p>
    <w:p w14:paraId="1C4953BB" w14:textId="1A65FA66" w:rsidR="00FD4963" w:rsidRPr="00FD4963" w:rsidRDefault="001F1C85">
      <w:pPr>
        <w:spacing w:after="60"/>
        <w:rPr>
          <w:rFonts w:cs="Arial"/>
          <w:sz w:val="19"/>
          <w:lang w:val="pl-PL"/>
        </w:rPr>
      </w:pPr>
      <w:r w:rsidRPr="00FD4963">
        <w:rPr>
          <w:rFonts w:cs="Arial"/>
          <w:sz w:val="19"/>
          <w:lang w:val="pl-PL"/>
        </w:rPr>
        <w:t xml:space="preserve">Oświadczam, że spełniam warunki udziału w postępowaniu określone przez Zamawiającego w SWZ w zakresie części </w:t>
      </w:r>
      <w:r w:rsidR="00FD4963">
        <w:rPr>
          <w:rFonts w:cs="Arial"/>
          <w:sz w:val="19"/>
          <w:lang w:val="pl-PL"/>
        </w:rPr>
        <w:t>w zakresie których składam ofertę</w:t>
      </w:r>
      <w:r w:rsidRPr="00FD4963">
        <w:rPr>
          <w:rFonts w:cs="Arial"/>
          <w:sz w:val="19"/>
          <w:lang w:val="pl-PL"/>
        </w:rPr>
        <w:t>– samodzielnie albo z wykorzystaniem zasobów podmiotu udostępniającego zasoby:</w:t>
      </w:r>
      <w:r w:rsidR="00FD4963">
        <w:rPr>
          <w:rFonts w:cs="Arial"/>
          <w:sz w:val="19"/>
          <w:lang w:val="pl-PL"/>
        </w:rPr>
        <w:t xml:space="preserve"> samodzielnie / polegając na podmiocie udostępniającym zasoby*</w:t>
      </w:r>
    </w:p>
    <w:p w14:paraId="09724B72" w14:textId="45CA0C1F" w:rsidR="00FD4963" w:rsidRDefault="00FD4963">
      <w:pPr>
        <w:spacing w:before="100" w:after="60"/>
        <w:rPr>
          <w:rFonts w:cs="Arial"/>
          <w:i/>
          <w:sz w:val="17"/>
          <w:lang w:val="pl-PL"/>
        </w:rPr>
      </w:pPr>
      <w:r>
        <w:rPr>
          <w:rFonts w:cs="Arial"/>
          <w:i/>
          <w:sz w:val="17"/>
          <w:lang w:val="pl-PL"/>
        </w:rPr>
        <w:t>*niepotrzebne skreślić</w:t>
      </w:r>
    </w:p>
    <w:p w14:paraId="5ECC4A56" w14:textId="76612FC3" w:rsidR="00334E10" w:rsidRPr="00FD4963" w:rsidRDefault="001F1C85">
      <w:pPr>
        <w:spacing w:before="100" w:after="60"/>
        <w:rPr>
          <w:rFonts w:cs="Arial"/>
          <w:lang w:val="pl-PL"/>
        </w:rPr>
      </w:pPr>
      <w:r w:rsidRPr="00FD4963">
        <w:rPr>
          <w:rFonts w:cs="Arial"/>
          <w:b/>
          <w:sz w:val="21"/>
          <w:lang w:val="pl-PL"/>
        </w:rPr>
        <w:t>III. INFORMACJA O POLEGANIU NA ZASOBACH INNYCH PODMIOTÓW</w:t>
      </w:r>
    </w:p>
    <w:p w14:paraId="3E9B20FE" w14:textId="77777777" w:rsidR="00FD4963" w:rsidRPr="00FD4963" w:rsidRDefault="001F1C85" w:rsidP="00FD4963">
      <w:pPr>
        <w:pStyle w:val="Akapitzlist"/>
        <w:numPr>
          <w:ilvl w:val="0"/>
          <w:numId w:val="10"/>
        </w:numPr>
        <w:spacing w:after="10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nie polegam na zasobach innych podmiotów.</w:t>
      </w:r>
    </w:p>
    <w:p w14:paraId="5E4CA61F" w14:textId="604D8491" w:rsidR="00334E10" w:rsidRPr="00FD4963" w:rsidRDefault="001F1C85" w:rsidP="00FD4963">
      <w:pPr>
        <w:pStyle w:val="Akapitzlist"/>
        <w:numPr>
          <w:ilvl w:val="0"/>
          <w:numId w:val="10"/>
        </w:numPr>
        <w:spacing w:after="10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polegam na zasobach następującego/</w:t>
      </w:r>
      <w:proofErr w:type="spellStart"/>
      <w:r w:rsidRPr="00FD4963">
        <w:rPr>
          <w:rFonts w:cs="Arial"/>
          <w:sz w:val="19"/>
          <w:lang w:val="pl-PL"/>
        </w:rPr>
        <w:t>ych</w:t>
      </w:r>
      <w:proofErr w:type="spellEnd"/>
      <w:r w:rsidRPr="00FD4963">
        <w:rPr>
          <w:rFonts w:cs="Arial"/>
          <w:sz w:val="19"/>
          <w:lang w:val="pl-PL"/>
        </w:rPr>
        <w:t xml:space="preserve"> podmiotu/ów</w:t>
      </w:r>
      <w:r w:rsidR="00FD4963">
        <w:rPr>
          <w:rFonts w:cs="Arial"/>
          <w:sz w:val="19"/>
          <w:lang w:val="pl-PL"/>
        </w:rPr>
        <w:t>*</w:t>
      </w:r>
      <w:r w:rsidRPr="00FD4963">
        <w:rPr>
          <w:rFonts w:cs="Arial"/>
          <w:sz w:val="19"/>
          <w:lang w:val="pl-PL"/>
        </w:rPr>
        <w:t>: ..................................................................................................................</w:t>
      </w:r>
      <w:r w:rsidRPr="00FD4963">
        <w:rPr>
          <w:rFonts w:cs="Arial"/>
          <w:sz w:val="19"/>
          <w:lang w:val="pl-PL"/>
        </w:rPr>
        <w:br/>
        <w:t>Zakres udostępnionych zasobów: ..................................................................................................................................................</w:t>
      </w:r>
    </w:p>
    <w:p w14:paraId="01E0F2F4" w14:textId="77777777" w:rsidR="00FD4963" w:rsidRPr="00FD4963" w:rsidRDefault="00FD4963" w:rsidP="00FD4963">
      <w:pPr>
        <w:spacing w:before="100" w:after="60"/>
        <w:rPr>
          <w:rFonts w:cs="Arial"/>
          <w:i/>
          <w:sz w:val="17"/>
          <w:lang w:val="pl-PL"/>
        </w:rPr>
      </w:pPr>
      <w:r w:rsidRPr="00FD4963">
        <w:rPr>
          <w:rFonts w:cs="Arial"/>
          <w:i/>
          <w:sz w:val="17"/>
          <w:lang w:val="pl-PL"/>
        </w:rPr>
        <w:t>*niepotrzebne skreślić</w:t>
      </w:r>
    </w:p>
    <w:p w14:paraId="6DF5CABB" w14:textId="77777777" w:rsidR="00FD4963" w:rsidRPr="00FD4963" w:rsidRDefault="00FD4963" w:rsidP="00FD4963">
      <w:pPr>
        <w:spacing w:after="100"/>
        <w:rPr>
          <w:rFonts w:cs="Arial"/>
          <w:lang w:val="pl-PL"/>
        </w:rPr>
      </w:pPr>
    </w:p>
    <w:p w14:paraId="3D8DEE25" w14:textId="77777777" w:rsidR="00334E10" w:rsidRPr="00FD4963" w:rsidRDefault="001F1C85">
      <w:pPr>
        <w:spacing w:before="100" w:after="60"/>
        <w:rPr>
          <w:rFonts w:cs="Arial"/>
          <w:lang w:val="pl-PL"/>
        </w:rPr>
      </w:pPr>
      <w:r w:rsidRPr="00FD4963">
        <w:rPr>
          <w:rFonts w:cs="Arial"/>
          <w:b/>
          <w:sz w:val="21"/>
          <w:lang w:val="pl-PL"/>
        </w:rPr>
        <w:t>IV. INFORMACJA O DOSTĘPIE DO PODMIOTOWYCH ŚRODKÓW DOWODOWYCH</w:t>
      </w:r>
    </w:p>
    <w:p w14:paraId="08F5D717" w14:textId="77777777" w:rsidR="00334E10" w:rsidRPr="00FD4963" w:rsidRDefault="001F1C85">
      <w:pPr>
        <w:spacing w:after="40"/>
        <w:rPr>
          <w:rFonts w:cs="Arial"/>
          <w:lang w:val="pl-PL"/>
        </w:rPr>
      </w:pPr>
      <w:r w:rsidRPr="00FD4963">
        <w:rPr>
          <w:rFonts w:cs="Arial"/>
          <w:sz w:val="19"/>
          <w:lang w:val="pl-PL"/>
        </w:rPr>
        <w:t>Wskazuję następujące podmiotowe środki dowodowe dostępne w bezpłatnych i ogólnodostępnych bazach danych oraz dane umożliwiające Zamawiającemu dostęp do nich:</w:t>
      </w:r>
    </w:p>
    <w:tbl>
      <w:tblPr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3213"/>
        <w:gridCol w:w="3213"/>
      </w:tblGrid>
      <w:tr w:rsidR="00FD4963" w:rsidRPr="00FD4963" w14:paraId="36172FD1" w14:textId="77777777">
        <w:trPr>
          <w:jc w:val="center"/>
        </w:trPr>
        <w:tc>
          <w:tcPr>
            <w:tcW w:w="3213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493212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  <w:r w:rsidRPr="00FD4963">
              <w:rPr>
                <w:rFonts w:cs="Arial"/>
                <w:b/>
                <w:sz w:val="17"/>
                <w:lang w:val="pl-PL"/>
              </w:rPr>
              <w:t>Dokument / środek dowodowy</w:t>
            </w:r>
          </w:p>
        </w:tc>
        <w:tc>
          <w:tcPr>
            <w:tcW w:w="3213" w:type="dxa"/>
            <w:shd w:val="clear" w:color="auto" w:fill="E7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12B687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  <w:r w:rsidRPr="00FD4963">
              <w:rPr>
                <w:rFonts w:cs="Arial"/>
                <w:b/>
                <w:sz w:val="17"/>
                <w:lang w:val="pl-PL"/>
              </w:rPr>
              <w:t>Adres internetowy / organ</w:t>
            </w:r>
          </w:p>
        </w:tc>
      </w:tr>
      <w:tr w:rsidR="00FD4963" w:rsidRPr="00FD4963" w14:paraId="24B0783B" w14:textId="77777777">
        <w:trPr>
          <w:jc w:val="center"/>
        </w:trPr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9233FA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E0C980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</w:tr>
      <w:tr w:rsidR="00FD4963" w:rsidRPr="00FD4963" w14:paraId="2E7C8A8F" w14:textId="77777777">
        <w:trPr>
          <w:jc w:val="center"/>
        </w:trPr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014395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8A5DEE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</w:tr>
      <w:tr w:rsidR="00FD4963" w:rsidRPr="00FD4963" w14:paraId="05007412" w14:textId="77777777">
        <w:trPr>
          <w:jc w:val="center"/>
        </w:trPr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DC5ACD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  <w:tc>
          <w:tcPr>
            <w:tcW w:w="3213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9455EB" w14:textId="77777777" w:rsidR="00FD4963" w:rsidRPr="00FD4963" w:rsidRDefault="00FD4963">
            <w:pPr>
              <w:spacing w:after="0"/>
              <w:rPr>
                <w:rFonts w:cs="Arial"/>
                <w:lang w:val="pl-PL"/>
              </w:rPr>
            </w:pPr>
          </w:p>
        </w:tc>
      </w:tr>
    </w:tbl>
    <w:p w14:paraId="7D7190AE" w14:textId="77777777" w:rsidR="00334E10" w:rsidRPr="00FD4963" w:rsidRDefault="001F1C85">
      <w:pPr>
        <w:spacing w:before="120" w:after="60"/>
        <w:rPr>
          <w:rFonts w:cs="Arial"/>
          <w:lang w:val="pl-PL"/>
        </w:rPr>
      </w:pPr>
      <w:r w:rsidRPr="00FD4963">
        <w:rPr>
          <w:rFonts w:cs="Arial"/>
          <w:b/>
          <w:sz w:val="21"/>
          <w:lang w:val="pl-PL"/>
        </w:rPr>
        <w:t>V. OŚWIADCZENIE DOTYCZĄCE PODANYCH INFORMACJI</w:t>
      </w:r>
    </w:p>
    <w:p w14:paraId="08C8619E" w14:textId="77777777" w:rsidR="00334E10" w:rsidRDefault="001F1C85">
      <w:pPr>
        <w:spacing w:after="60"/>
        <w:rPr>
          <w:rFonts w:cs="Arial"/>
          <w:sz w:val="19"/>
          <w:lang w:val="pl-PL"/>
        </w:rPr>
      </w:pPr>
      <w:r w:rsidRPr="00FD4963">
        <w:rPr>
          <w:rFonts w:cs="Arial"/>
          <w:sz w:val="19"/>
          <w:lang w:val="pl-PL"/>
        </w:rPr>
        <w:t>Oświadczam, że wszystkie informacje podane w niniejszym oświadczeniu są aktualne i zgodne z prawdą oraz zostały przedstawione z pełną świadomością konsekwencji wprowadzenia Zamawiającego w błąd przy przedstawianiu informacji.</w:t>
      </w:r>
    </w:p>
    <w:p w14:paraId="567011F5" w14:textId="77777777" w:rsidR="00FD4963" w:rsidRPr="00FD4963" w:rsidRDefault="00FD4963">
      <w:pPr>
        <w:spacing w:after="60"/>
        <w:rPr>
          <w:rFonts w:cs="Arial"/>
          <w:lang w:val="pl-PL"/>
        </w:rPr>
      </w:pPr>
    </w:p>
    <w:p w14:paraId="0A55AE5D" w14:textId="77777777" w:rsidR="00334E10" w:rsidRPr="00FD4963" w:rsidRDefault="00334E10">
      <w:pPr>
        <w:spacing w:after="60"/>
        <w:rPr>
          <w:rFonts w:cs="Arial"/>
          <w:lang w:val="pl-PL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334E10" w:rsidRPr="00FD4963" w14:paraId="62653D95" w14:textId="77777777">
        <w:trPr>
          <w:jc w:val="center"/>
        </w:trPr>
        <w:tc>
          <w:tcPr>
            <w:tcW w:w="4819" w:type="dxa"/>
          </w:tcPr>
          <w:p w14:paraId="140ECF99" w14:textId="77777777" w:rsidR="00334E10" w:rsidRPr="00FD4963" w:rsidRDefault="001F1C85">
            <w:pPr>
              <w:spacing w:after="20"/>
              <w:jc w:val="center"/>
              <w:rPr>
                <w:rFonts w:cs="Arial"/>
                <w:lang w:val="pl-PL"/>
              </w:rPr>
            </w:pPr>
            <w:r w:rsidRPr="00FD4963">
              <w:rPr>
                <w:rFonts w:cs="Arial"/>
                <w:b/>
                <w:sz w:val="17"/>
                <w:lang w:val="pl-PL"/>
              </w:rPr>
              <w:t>Miejscowość i data</w:t>
            </w:r>
          </w:p>
        </w:tc>
        <w:tc>
          <w:tcPr>
            <w:tcW w:w="4819" w:type="dxa"/>
          </w:tcPr>
          <w:p w14:paraId="216F1543" w14:textId="77777777" w:rsidR="00334E10" w:rsidRDefault="001F1C85">
            <w:pPr>
              <w:rPr>
                <w:rFonts w:cs="Arial"/>
                <w:b/>
                <w:sz w:val="17"/>
                <w:lang w:val="pl-PL"/>
              </w:rPr>
            </w:pPr>
            <w:r w:rsidRPr="00FD4963">
              <w:rPr>
                <w:rFonts w:cs="Arial"/>
                <w:b/>
                <w:sz w:val="17"/>
                <w:lang w:val="pl-PL"/>
              </w:rPr>
              <w:t>Podpis podmiotu składającego oświadczenie / osoby uprawnionej</w:t>
            </w:r>
          </w:p>
          <w:p w14:paraId="449C16E7" w14:textId="77777777" w:rsidR="00FD4963" w:rsidRDefault="00FD4963">
            <w:pPr>
              <w:rPr>
                <w:rFonts w:cs="Arial"/>
                <w:b/>
                <w:sz w:val="17"/>
                <w:lang w:val="pl-PL"/>
              </w:rPr>
            </w:pPr>
          </w:p>
          <w:p w14:paraId="173EE1B3" w14:textId="77777777" w:rsidR="00FD4963" w:rsidRPr="00FD4963" w:rsidRDefault="00FD4963">
            <w:pPr>
              <w:rPr>
                <w:rFonts w:cs="Arial"/>
                <w:lang w:val="pl-PL"/>
              </w:rPr>
            </w:pPr>
          </w:p>
        </w:tc>
      </w:tr>
      <w:tr w:rsidR="00334E10" w:rsidRPr="00FD4963" w14:paraId="09AA951B" w14:textId="77777777">
        <w:trPr>
          <w:jc w:val="center"/>
        </w:trPr>
        <w:tc>
          <w:tcPr>
            <w:tcW w:w="4819" w:type="dxa"/>
          </w:tcPr>
          <w:p w14:paraId="60F867C0" w14:textId="77777777" w:rsidR="00334E10" w:rsidRPr="00FD4963" w:rsidRDefault="001F1C85">
            <w:pPr>
              <w:spacing w:after="0"/>
              <w:jc w:val="center"/>
              <w:rPr>
                <w:rFonts w:cs="Arial"/>
                <w:lang w:val="pl-PL"/>
              </w:rPr>
            </w:pPr>
            <w:r w:rsidRPr="00FD4963">
              <w:rPr>
                <w:rFonts w:cs="Arial"/>
                <w:sz w:val="18"/>
                <w:lang w:val="pl-PL"/>
              </w:rPr>
              <w:t>........................................................................</w:t>
            </w:r>
          </w:p>
        </w:tc>
        <w:tc>
          <w:tcPr>
            <w:tcW w:w="4819" w:type="dxa"/>
          </w:tcPr>
          <w:p w14:paraId="34B11CCC" w14:textId="77777777" w:rsidR="00334E10" w:rsidRPr="00FD4963" w:rsidRDefault="001F1C85">
            <w:pPr>
              <w:spacing w:after="0"/>
              <w:jc w:val="center"/>
              <w:rPr>
                <w:rFonts w:cs="Arial"/>
                <w:lang w:val="pl-PL"/>
              </w:rPr>
            </w:pPr>
            <w:r w:rsidRPr="00FD4963">
              <w:rPr>
                <w:rFonts w:cs="Arial"/>
                <w:sz w:val="18"/>
                <w:lang w:val="pl-PL"/>
              </w:rPr>
              <w:t>........................................................................</w:t>
            </w:r>
          </w:p>
        </w:tc>
      </w:tr>
    </w:tbl>
    <w:p w14:paraId="7026DBDC" w14:textId="77777777" w:rsidR="00334E10" w:rsidRPr="00FD4963" w:rsidRDefault="001F1C85">
      <w:pPr>
        <w:spacing w:before="40" w:after="0"/>
        <w:jc w:val="center"/>
        <w:rPr>
          <w:rFonts w:cs="Arial"/>
          <w:lang w:val="pl-PL"/>
        </w:rPr>
      </w:pPr>
      <w:r w:rsidRPr="00FD4963">
        <w:rPr>
          <w:rFonts w:cs="Arial"/>
          <w:i/>
          <w:sz w:val="17"/>
          <w:lang w:val="pl-PL"/>
        </w:rPr>
        <w:t>Dokument należy podpisać kwalifikowanym podpisem elektronicznym, podpisem zaufanym albo podpisem osobistym – zgodnie z wymaganiami SWZ.</w:t>
      </w:r>
    </w:p>
    <w:sectPr w:rsidR="00334E10" w:rsidRPr="00FD4963" w:rsidSect="00034616">
      <w:headerReference w:type="default" r:id="rId8"/>
      <w:footerReference w:type="default" r:id="rId9"/>
      <w:pgSz w:w="11906" w:h="16838"/>
      <w:pgMar w:top="1247" w:right="1134" w:bottom="1134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B4F7252" w14:textId="77777777" w:rsidR="00807332" w:rsidRDefault="00807332">
      <w:pPr>
        <w:spacing w:after="0" w:line="240" w:lineRule="auto"/>
      </w:pPr>
      <w:r>
        <w:separator/>
      </w:r>
    </w:p>
  </w:endnote>
  <w:endnote w:type="continuationSeparator" w:id="0">
    <w:p w14:paraId="4240167A" w14:textId="77777777" w:rsidR="00807332" w:rsidRDefault="008073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82D9851" w14:textId="77777777" w:rsidR="00334E10" w:rsidRPr="00BD412C" w:rsidRDefault="001F1C85">
    <w:pPr>
      <w:jc w:val="center"/>
      <w:rPr>
        <w:lang w:val="pl-PL"/>
      </w:rPr>
    </w:pPr>
    <w:r w:rsidRPr="00BD412C">
      <w:rPr>
        <w:sz w:val="16"/>
        <w:lang w:val="pl-PL"/>
      </w:rPr>
      <w:t xml:space="preserve">Gmina Oborniki | Doposażenie Biblioteki Publicznej Miasta i Gminy Oborniki | Strona </w:t>
    </w:r>
    <w:r w:rsidRPr="00BD412C">
      <w:rPr>
        <w:sz w:val="16"/>
        <w:lang w:val="pl-PL"/>
      </w:rPr>
      <w:fldChar w:fldCharType="begin"/>
    </w:r>
    <w:r w:rsidRPr="00BD412C">
      <w:rPr>
        <w:sz w:val="16"/>
        <w:lang w:val="pl-PL"/>
      </w:rPr>
      <w:instrText xml:space="preserve"> PAGE </w:instrText>
    </w:r>
    <w:r w:rsidRPr="00BD412C">
      <w:rPr>
        <w:sz w:val="16"/>
        <w:lang w:val="pl-PL"/>
      </w:rPr>
      <w:fldChar w:fldCharType="separate"/>
    </w:r>
    <w:r w:rsidR="00666EF5" w:rsidRPr="00BD412C">
      <w:rPr>
        <w:noProof/>
        <w:sz w:val="16"/>
        <w:lang w:val="pl-PL"/>
      </w:rPr>
      <w:t>1</w:t>
    </w:r>
    <w:r w:rsidRPr="00BD412C">
      <w:rPr>
        <w:sz w:val="16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F953B43" w14:textId="77777777" w:rsidR="00807332" w:rsidRDefault="00807332">
      <w:pPr>
        <w:spacing w:after="0" w:line="240" w:lineRule="auto"/>
      </w:pPr>
      <w:r>
        <w:separator/>
      </w:r>
    </w:p>
  </w:footnote>
  <w:footnote w:type="continuationSeparator" w:id="0">
    <w:p w14:paraId="52CC41DA" w14:textId="77777777" w:rsidR="00807332" w:rsidRDefault="008073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5C03931" w14:textId="53008FD5" w:rsidR="00334E10" w:rsidRDefault="00FC128E">
    <w:r>
      <w:rPr>
        <w:noProof/>
        <w:lang w:val="pl-PL" w:eastAsia="pl-PL"/>
      </w:rPr>
      <w:drawing>
        <wp:inline distT="0" distB="0" distL="0" distR="0" wp14:anchorId="579AC7F4" wp14:editId="38B3E7E8">
          <wp:extent cx="6120130" cy="625475"/>
          <wp:effectExtent l="0" t="0" r="1270" b="0"/>
          <wp:docPr id="1124474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447471" name="Obraz 11244747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0130" cy="625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A0" w:firstRow="1" w:lastRow="0" w:firstColumn="1" w:lastColumn="0" w:noHBand="0" w:noVBand="1"/>
    </w:tblPr>
    <w:tblGrid>
      <w:gridCol w:w="4819"/>
    </w:tblGrid>
    <w:tr w:rsidR="007A5BEA" w14:paraId="2A47216C" w14:textId="77777777">
      <w:tc>
        <w:tcPr>
          <w:tcW w:w="4819" w:type="dxa"/>
        </w:tcPr>
        <w:p w14:paraId="6A5F07AE" w14:textId="03C364E8" w:rsidR="007A5BEA" w:rsidRDefault="007A5BEA">
          <w:pPr>
            <w:spacing w:after="0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56B1160E"/>
    <w:multiLevelType w:val="hybridMultilevel"/>
    <w:tmpl w:val="9C9236D2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206845649">
    <w:abstractNumId w:val="8"/>
  </w:num>
  <w:num w:numId="2" w16cid:durableId="2114354192">
    <w:abstractNumId w:val="6"/>
  </w:num>
  <w:num w:numId="3" w16cid:durableId="1874686843">
    <w:abstractNumId w:val="5"/>
  </w:num>
  <w:num w:numId="4" w16cid:durableId="800076945">
    <w:abstractNumId w:val="4"/>
  </w:num>
  <w:num w:numId="5" w16cid:durableId="469441487">
    <w:abstractNumId w:val="7"/>
  </w:num>
  <w:num w:numId="6" w16cid:durableId="896014819">
    <w:abstractNumId w:val="3"/>
  </w:num>
  <w:num w:numId="7" w16cid:durableId="283968145">
    <w:abstractNumId w:val="2"/>
  </w:num>
  <w:num w:numId="8" w16cid:durableId="2023362549">
    <w:abstractNumId w:val="1"/>
  </w:num>
  <w:num w:numId="9" w16cid:durableId="2074348792">
    <w:abstractNumId w:val="0"/>
  </w:num>
  <w:num w:numId="10" w16cid:durableId="726219752">
    <w:abstractNumId w:val="9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B6646"/>
    <w:rsid w:val="000C587C"/>
    <w:rsid w:val="0015074B"/>
    <w:rsid w:val="001F1C85"/>
    <w:rsid w:val="0029639D"/>
    <w:rsid w:val="002F4FD7"/>
    <w:rsid w:val="00316997"/>
    <w:rsid w:val="00326F90"/>
    <w:rsid w:val="00334E10"/>
    <w:rsid w:val="00375F8E"/>
    <w:rsid w:val="003A7712"/>
    <w:rsid w:val="00666EF5"/>
    <w:rsid w:val="006B78FF"/>
    <w:rsid w:val="007A5BEA"/>
    <w:rsid w:val="00807332"/>
    <w:rsid w:val="00AA1D8D"/>
    <w:rsid w:val="00B47730"/>
    <w:rsid w:val="00BD412C"/>
    <w:rsid w:val="00C1230C"/>
    <w:rsid w:val="00C8008A"/>
    <w:rsid w:val="00CB0664"/>
    <w:rsid w:val="00CE4A12"/>
    <w:rsid w:val="00E125A3"/>
    <w:rsid w:val="00FC128E"/>
    <w:rsid w:val="00FC693F"/>
    <w:rsid w:val="00FD4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751E3CF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D4963"/>
    <w:pPr>
      <w:spacing w:after="80" w:line="252" w:lineRule="auto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180"/>
      <w:outlineLvl w:val="0"/>
    </w:pPr>
    <w:rPr>
      <w:rFonts w:asciiTheme="majorHAnsi" w:eastAsiaTheme="majorEastAsia" w:hAnsiTheme="majorHAnsi" w:cstheme="majorBidi"/>
      <w:b/>
      <w:bCs/>
      <w:sz w:val="23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sz w:val="21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Label">
    <w:name w:val="Form Label"/>
    <w:rPr>
      <w:rFonts w:ascii="Arial" w:hAnsi="Arial"/>
      <w:b/>
      <w:sz w:val="18"/>
    </w:rPr>
  </w:style>
  <w:style w:type="paragraph" w:styleId="Poprawka">
    <w:name w:val="Revision"/>
    <w:hidden/>
    <w:uiPriority w:val="99"/>
    <w:semiHidden/>
    <w:rsid w:val="006B78FF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8F1903B-8A0D-40AF-A274-AE8CB0B24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532</Words>
  <Characters>3198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3723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9</cp:revision>
  <dcterms:created xsi:type="dcterms:W3CDTF">2013-12-23T23:15:00Z</dcterms:created>
  <dcterms:modified xsi:type="dcterms:W3CDTF">2026-08-27T19:13:00Z</dcterms:modified>
  <cp:category/>
</cp:coreProperties>
</file>