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747DB4" w14:textId="77777777" w:rsidR="00E729AE" w:rsidRPr="000756A8" w:rsidRDefault="00000000">
      <w:pPr>
        <w:spacing w:after="40"/>
        <w:jc w:val="center"/>
        <w:rPr>
          <w:lang w:val="pl-PL"/>
        </w:rPr>
      </w:pPr>
      <w:r w:rsidRPr="000756A8">
        <w:rPr>
          <w:rFonts w:eastAsia="Arial" w:cs="Arial"/>
          <w:b/>
          <w:sz w:val="26"/>
          <w:lang w:val="pl-PL"/>
        </w:rPr>
        <w:t>FORMULARZ CENOWO-TECHNICZNY</w:t>
      </w:r>
    </w:p>
    <w:p w14:paraId="180736D6" w14:textId="77777777" w:rsidR="00E729AE" w:rsidRPr="000756A8" w:rsidRDefault="00000000">
      <w:pPr>
        <w:spacing w:after="40"/>
        <w:jc w:val="center"/>
        <w:rPr>
          <w:lang w:val="pl-PL"/>
        </w:rPr>
      </w:pPr>
      <w:r w:rsidRPr="000756A8">
        <w:rPr>
          <w:rFonts w:eastAsia="Arial" w:cs="Arial"/>
          <w:b/>
          <w:sz w:val="23"/>
          <w:lang w:val="pl-PL"/>
        </w:rPr>
        <w:t>Część 2 – Sprzęt komputerowy, audiowizualny i peryferyjny</w:t>
      </w:r>
    </w:p>
    <w:p w14:paraId="67CF7E6A" w14:textId="77777777" w:rsidR="00E729AE" w:rsidRPr="000756A8" w:rsidRDefault="00000000">
      <w:pPr>
        <w:spacing w:after="40"/>
        <w:jc w:val="center"/>
        <w:rPr>
          <w:lang w:val="pl-PL"/>
        </w:rPr>
      </w:pPr>
      <w:r w:rsidRPr="000756A8">
        <w:rPr>
          <w:rFonts w:eastAsia="Arial" w:cs="Arial"/>
          <w:b/>
          <w:sz w:val="18"/>
          <w:lang w:val="pl-PL"/>
        </w:rPr>
        <w:t xml:space="preserve">Postępowanie: </w:t>
      </w:r>
      <w:r w:rsidRPr="000756A8">
        <w:rPr>
          <w:rFonts w:eastAsia="Arial" w:cs="Arial"/>
          <w:sz w:val="18"/>
          <w:lang w:val="pl-PL"/>
        </w:rPr>
        <w:t>Doposażenie Biblioteki Publicznej Miasta i Gminy Oborniki w ramach projektu „Rozwój dziedzictwa kulturowego i infrastruktury kultury w Gminie Oborniki”</w:t>
      </w:r>
    </w:p>
    <w:p w14:paraId="1E319E13" w14:textId="799B51C5" w:rsidR="00E729AE" w:rsidRPr="00BE0507" w:rsidRDefault="00BE0507" w:rsidP="00BE0507">
      <w:pPr>
        <w:spacing w:after="0"/>
        <w:jc w:val="center"/>
      </w:pPr>
      <w:r w:rsidRPr="00BF4C1A">
        <w:rPr>
          <w:b/>
          <w:sz w:val="18"/>
          <w:szCs w:val="18"/>
        </w:rPr>
        <w:t xml:space="preserve">Nr </w:t>
      </w:r>
      <w:proofErr w:type="spellStart"/>
      <w:r w:rsidRPr="00BF4C1A">
        <w:rPr>
          <w:b/>
          <w:sz w:val="18"/>
          <w:szCs w:val="18"/>
        </w:rPr>
        <w:t>zamówienia</w:t>
      </w:r>
      <w:proofErr w:type="spellEnd"/>
      <w:r w:rsidRPr="00BF4C1A">
        <w:rPr>
          <w:b/>
          <w:sz w:val="18"/>
          <w:szCs w:val="18"/>
        </w:rPr>
        <w:t>: BPS.271.20.2026</w:t>
      </w:r>
    </w:p>
    <w:p w14:paraId="7089F227" w14:textId="77777777" w:rsidR="00E729AE" w:rsidRPr="000756A8" w:rsidRDefault="00000000">
      <w:pPr>
        <w:spacing w:after="40"/>
        <w:rPr>
          <w:lang w:val="pl-PL"/>
        </w:rPr>
      </w:pPr>
      <w:r w:rsidRPr="000756A8">
        <w:rPr>
          <w:rFonts w:eastAsia="Arial" w:cs="Arial"/>
          <w:b/>
          <w:sz w:val="18"/>
          <w:lang w:val="pl-PL"/>
        </w:rPr>
        <w:t xml:space="preserve">Zamawiający: </w:t>
      </w:r>
      <w:r w:rsidRPr="000756A8">
        <w:rPr>
          <w:rFonts w:eastAsia="Arial" w:cs="Arial"/>
          <w:sz w:val="18"/>
          <w:lang w:val="pl-PL"/>
        </w:rPr>
        <w:t>Gmina Oborniki, ul. Marszałka Józefa Piłsudskiego 76, 64-600 Oborniki</w:t>
      </w:r>
    </w:p>
    <w:p w14:paraId="771BA54C" w14:textId="77777777" w:rsidR="00E729AE" w:rsidRPr="000756A8" w:rsidRDefault="00000000">
      <w:pPr>
        <w:spacing w:after="40"/>
        <w:rPr>
          <w:lang w:val="pl-PL"/>
        </w:rPr>
      </w:pPr>
      <w:r w:rsidRPr="000756A8">
        <w:rPr>
          <w:rFonts w:eastAsia="Arial" w:cs="Arial"/>
          <w:b/>
          <w:sz w:val="18"/>
          <w:lang w:val="pl-PL"/>
        </w:rPr>
        <w:t xml:space="preserve">Wykonawca: </w:t>
      </w:r>
      <w:r w:rsidRPr="000756A8">
        <w:rPr>
          <w:rFonts w:eastAsia="Arial" w:cs="Arial"/>
          <w:sz w:val="18"/>
          <w:lang w:val="pl-PL"/>
        </w:rPr>
        <w:t>........................................................................................................................................................................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4117"/>
      </w:tblGrid>
      <w:tr w:rsidR="00E729AE" w:rsidRPr="000756A8" w14:paraId="1D0C3478" w14:textId="77777777">
        <w:trPr>
          <w:tblHeader/>
          <w:jc w:val="center"/>
        </w:trPr>
        <w:tc>
          <w:tcPr>
            <w:tcW w:w="14117" w:type="dxa"/>
            <w:tcBorders>
              <w:top w:val="single" w:sz="5" w:space="0" w:color="B7B7B7"/>
              <w:left w:val="single" w:sz="5" w:space="0" w:color="B7B7B7"/>
              <w:bottom w:val="single" w:sz="5" w:space="0" w:color="B7B7B7"/>
              <w:right w:val="single" w:sz="5" w:space="0" w:color="B7B7B7"/>
            </w:tcBorders>
            <w:shd w:val="clear" w:color="auto" w:fill="F2F2F2"/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7AA13A6F" w14:textId="77777777" w:rsidR="00E729AE" w:rsidRPr="000756A8" w:rsidRDefault="00000000">
            <w:pPr>
              <w:spacing w:after="0" w:line="228" w:lineRule="auto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>Instrukcja wypełnienia</w:t>
            </w:r>
          </w:p>
          <w:p w14:paraId="164BAED6" w14:textId="77777777" w:rsidR="00E729AE" w:rsidRPr="000756A8" w:rsidRDefault="00000000">
            <w:pPr>
              <w:spacing w:after="0" w:line="228" w:lineRule="auto"/>
              <w:ind w:left="181" w:hanging="181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• Formularz należy złożyć wraz z ofertą dla tej części; stanowi on integralną treść oferty.</w:t>
            </w:r>
          </w:p>
          <w:p w14:paraId="707EFA9E" w14:textId="11DAE8B7" w:rsidR="00E729AE" w:rsidRPr="000756A8" w:rsidRDefault="00000000">
            <w:pPr>
              <w:spacing w:after="0" w:line="228" w:lineRule="auto"/>
              <w:ind w:left="181" w:hanging="181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 xml:space="preserve">• W tabeli A należy jednoznacznie zidentyfikować oferowany produkt/konfigurację przez podanie </w:t>
            </w:r>
            <w:proofErr w:type="spellStart"/>
            <w:r w:rsidR="00710C19" w:rsidRPr="00902490">
              <w:rPr>
                <w:rFonts w:eastAsia="Arial" w:cs="Arial"/>
                <w:sz w:val="16"/>
                <w:lang w:val="pl-PL"/>
              </w:rPr>
              <w:t>podanie</w:t>
            </w:r>
            <w:proofErr w:type="spellEnd"/>
            <w:r w:rsidR="00710C19" w:rsidRPr="00902490">
              <w:rPr>
                <w:rFonts w:eastAsia="Arial" w:cs="Arial"/>
                <w:sz w:val="16"/>
                <w:lang w:val="pl-PL"/>
              </w:rPr>
              <w:t xml:space="preserve"> producenta i dokładnego modelu, </w:t>
            </w:r>
            <w:r w:rsidR="00710C19">
              <w:rPr>
                <w:rFonts w:eastAsia="Arial" w:cs="Arial"/>
                <w:sz w:val="16"/>
                <w:lang w:val="pl-PL"/>
              </w:rPr>
              <w:t>typu, oznaczenia katalogowego</w:t>
            </w:r>
            <w:r w:rsidR="00710C19" w:rsidRPr="00902490">
              <w:rPr>
                <w:rFonts w:eastAsia="Arial" w:cs="Arial"/>
                <w:sz w:val="16"/>
                <w:lang w:val="pl-PL"/>
              </w:rPr>
              <w:t xml:space="preserve"> lub innego oznaczenia</w:t>
            </w:r>
            <w:r w:rsidR="00710C19">
              <w:rPr>
                <w:rFonts w:eastAsia="Arial" w:cs="Arial"/>
                <w:sz w:val="16"/>
                <w:lang w:val="pl-PL"/>
              </w:rPr>
              <w:t xml:space="preserve"> identyfikującego oferowany produkt</w:t>
            </w:r>
            <w:r w:rsidRPr="000756A8">
              <w:rPr>
                <w:rFonts w:eastAsia="Arial" w:cs="Arial"/>
                <w:sz w:val="16"/>
                <w:lang w:val="pl-PL"/>
              </w:rPr>
              <w:t>. Dla wyrobu wykonywanego na zamówienie należy wskazać producenta/wykonawcę oraz oznaczenie własne lub wpisać „wyrób na zamówienie”.</w:t>
            </w:r>
          </w:p>
          <w:p w14:paraId="5261660D" w14:textId="77777777" w:rsidR="00E729AE" w:rsidRPr="000756A8" w:rsidRDefault="00000000">
            <w:pPr>
              <w:spacing w:after="0" w:line="228" w:lineRule="auto"/>
              <w:ind w:left="181" w:hanging="181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• W części B należy podać wyłącznie wskazane kluczowe elementy konfiguracji. Wszystkie pozostałe wymagania OPZ pozostają wiążące; w polach wymagających nazwy/modelu/konfiguracji nie należy wpisywać wyłącznie „zgodnie z OPZ” lub „spełnia”.</w:t>
            </w:r>
          </w:p>
          <w:p w14:paraId="7D94D4B7" w14:textId="77777777" w:rsidR="00E729AE" w:rsidRPr="000756A8" w:rsidRDefault="00000000">
            <w:pPr>
              <w:spacing w:after="0" w:line="228" w:lineRule="auto"/>
              <w:ind w:left="181" w:hanging="181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 xml:space="preserve">• Dla procesorów pozycji 2.6 i 2.7 należy dodatkowo złożyć wymagany w OPZ/SWZ dokument z bazy </w:t>
            </w:r>
            <w:proofErr w:type="spellStart"/>
            <w:r w:rsidRPr="000756A8">
              <w:rPr>
                <w:rFonts w:eastAsia="Arial" w:cs="Arial"/>
                <w:sz w:val="16"/>
                <w:lang w:val="pl-PL"/>
              </w:rPr>
              <w:t>PassMark</w:t>
            </w:r>
            <w:proofErr w:type="spellEnd"/>
            <w:r w:rsidRPr="000756A8">
              <w:rPr>
                <w:rFonts w:eastAsia="Arial" w:cs="Arial"/>
                <w:sz w:val="16"/>
                <w:lang w:val="pl-PL"/>
              </w:rPr>
              <w:t>.</w:t>
            </w:r>
          </w:p>
          <w:p w14:paraId="51B16212" w14:textId="3473803B" w:rsidR="00E729AE" w:rsidRPr="000756A8" w:rsidRDefault="00000000">
            <w:pPr>
              <w:spacing w:after="0" w:line="228" w:lineRule="auto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 xml:space="preserve">Uwaga: </w:t>
            </w:r>
            <w:r w:rsidRPr="000756A8">
              <w:rPr>
                <w:rFonts w:eastAsia="Arial" w:cs="Arial"/>
                <w:sz w:val="16"/>
                <w:lang w:val="pl-PL"/>
              </w:rPr>
              <w:t>Dla pozycji 2.6 i 2.7 wskazanie dokładnej konfiguracji nie zastępuje wymaganego w OPZ/SWZ przedmiotowego środka dowodowego dotyczącego wyniku CPU Mark. Dla pozostałych produktów katalogowych, poza pozycjami wskazanymi poniżej, wystarczająca jest jednoznaczna identyfikacja producenta i modelu w tabeli cenowej.</w:t>
            </w:r>
          </w:p>
        </w:tc>
      </w:tr>
    </w:tbl>
    <w:p w14:paraId="78459098" w14:textId="77777777" w:rsidR="00E729AE" w:rsidRPr="000756A8" w:rsidRDefault="00E729AE">
      <w:pPr>
        <w:spacing w:after="40"/>
        <w:rPr>
          <w:lang w:val="pl-PL"/>
        </w:rPr>
      </w:pPr>
    </w:p>
    <w:p w14:paraId="1FC90F7B" w14:textId="77777777" w:rsidR="00E729AE" w:rsidRPr="000756A8" w:rsidRDefault="00000000">
      <w:pPr>
        <w:keepNext/>
        <w:spacing w:before="60" w:after="40"/>
        <w:rPr>
          <w:lang w:val="pl-PL"/>
        </w:rPr>
      </w:pPr>
      <w:r w:rsidRPr="000756A8">
        <w:rPr>
          <w:rFonts w:eastAsia="Arial" w:cs="Arial"/>
          <w:b/>
          <w:sz w:val="21"/>
          <w:lang w:val="pl-PL"/>
        </w:rPr>
        <w:t>A. ZESTAWIENIE CENOWE I IDENTYFIKACJA PRODUKTÓW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624"/>
        <w:gridCol w:w="3402"/>
        <w:gridCol w:w="680"/>
        <w:gridCol w:w="680"/>
        <w:gridCol w:w="3061"/>
        <w:gridCol w:w="1531"/>
        <w:gridCol w:w="1531"/>
        <w:gridCol w:w="907"/>
        <w:gridCol w:w="1701"/>
      </w:tblGrid>
      <w:tr w:rsidR="00710C19" w:rsidRPr="000756A8" w14:paraId="4C125BF5" w14:textId="77777777">
        <w:trPr>
          <w:tblHeader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F63A9B0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>Lp.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D71B422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>Pozycja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E18451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>Ilość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42004F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>J.m.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B6B1746" w14:textId="2810ED78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902490">
              <w:rPr>
                <w:rFonts w:eastAsia="Arial" w:cs="Arial"/>
                <w:b/>
                <w:sz w:val="16"/>
                <w:lang w:val="pl-PL"/>
              </w:rPr>
              <w:t>Producent / dokładny model</w:t>
            </w:r>
            <w:r>
              <w:rPr>
                <w:rFonts w:eastAsia="Arial" w:cs="Arial"/>
                <w:b/>
                <w:sz w:val="16"/>
                <w:lang w:val="pl-PL"/>
              </w:rPr>
              <w:t xml:space="preserve"> / typ / oznaczenie katalogowe lub inne oznaczenie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668C454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>Cena jedn. netto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C409391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>Wartość netto</w:t>
            </w: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46A25B4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>VAT %</w:t>
            </w: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7351FD0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6"/>
                <w:lang w:val="pl-PL"/>
              </w:rPr>
              <w:t>Wartość brutto</w:t>
            </w:r>
          </w:p>
        </w:tc>
      </w:tr>
      <w:tr w:rsidR="00710C19" w:rsidRPr="000756A8" w14:paraId="005E80B1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75EA755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2.1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5466636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Telewizor 55"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8CBE28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0BE6F19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4B8D6F0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21AB29F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54333C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E267E70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5CD4F0E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7BBF3539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47BA70B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2.2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6C4394C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Telewizor 85"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0D6FAD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261E8F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13323EC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1F5E68F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19ABCE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84E22FD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8A136C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2E1D8ACA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169D01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2.3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3617427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Mobilny stojak do telewizora 85"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CB1B5A3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8921444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7205DAD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FB6A20C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C7364EE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1F3A546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B184BB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40A030EB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E624305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2.4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AB1F646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Autonomiczny zestaw gogli VR/MR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841C500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10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E2F8E95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17DAE17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D8C788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0F8BA84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118543D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D646C6B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6258E221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C817E5D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2.5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ED98B33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Słuchawki nauszne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ABE266E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10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BD50A06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6EE6DA3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3F0B771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4BA50D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ABC9D21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0E4BDF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1C48910E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6E802AE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2.6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DBB815D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Kompletny zestaw komputera stacjonarnego z oprogramowaniem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D5E9071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10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FD84013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proofErr w:type="spellStart"/>
            <w:r w:rsidRPr="000756A8">
              <w:rPr>
                <w:rFonts w:eastAsia="Arial" w:cs="Arial"/>
                <w:sz w:val="16"/>
                <w:lang w:val="pl-PL"/>
              </w:rPr>
              <w:t>zest</w:t>
            </w:r>
            <w:proofErr w:type="spellEnd"/>
            <w:r w:rsidRPr="000756A8">
              <w:rPr>
                <w:rFonts w:eastAsia="Arial" w:cs="Arial"/>
                <w:sz w:val="16"/>
                <w:lang w:val="pl-PL"/>
              </w:rPr>
              <w:t>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61F10DE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0D6C0B4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9ABB219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ADC5AE6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298001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06566A21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6F194FD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2.7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CED82A8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Laptop z oprogramowaniem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EBA2B3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12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718C210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BD9948F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5252D5B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E49DC31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2911F5D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46D0B4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0A0F4EC5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C32247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2.8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AADD713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Projektor multimedialny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A20D8AF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92570D0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C65C117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6AD6DEB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65E8CB0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4481E3E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DBD1659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60113C8E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84D876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2.9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15037DD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Kolorowe atramentowe urządzenie wielofunkcyjne A4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D7BCAA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5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11AAA22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6FDB40A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DF0CDBC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A116092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7B2682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25272F6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7FF1DFF8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04CF0B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2.10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2BBBA94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Monochromatyczna drukarka laserowa A4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6F1A3A6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F1FCFB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270E3CB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FDFB8B0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4BD1EE4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656DA56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D02CFFC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042FBAB9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D2A1CBC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2.11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39D4ADD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Niszczarka dokumentów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44DCFC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8292125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CE95B16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F58423E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7F229E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03E538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217C00F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72EB1DE2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61AF252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2.12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2CF0696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Drukarka etykiet/kodów kreskowych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B3C7752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9BA3B8F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88BD4AE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76B2175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3EF3DED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C277E53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225E5BC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03FFF2DA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0E656F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lastRenderedPageBreak/>
              <w:t>2.13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FA34946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Przewodowy czytnik kodów kreskowych 1D/2D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63EF2D3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5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7F64DD1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F13F124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B16BDFC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283201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B7337B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E2D897B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5BA7429C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D144D65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2.14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EE9D802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Bezprzewodowy czytnik kodów kreskowych 1D/2D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C10A70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5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5E4C3BC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435D75E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0940358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9512AC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9E2C5AD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BC625DC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3B6456B6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AB344C5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2.15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A621B34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Kolorowe laserowe urządzenie wielofunkcyjne A3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0BA4100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45C9629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EF971CB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28F5CDA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70E9E472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7EDCDAB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8F7F44F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  <w:tr w:rsidR="00710C19" w:rsidRPr="000756A8" w14:paraId="324E38DE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35F600F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2.16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CF4CE0E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Skaner płaski do digitalizacji książek i dokumentów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691C82C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1B93F11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AB5250D" w14:textId="77777777" w:rsidR="00710C19" w:rsidRPr="000756A8" w:rsidRDefault="00710C19" w:rsidP="00710C19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25B2E34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F086081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F6ADFA6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212B247" w14:textId="77777777" w:rsidR="00710C19" w:rsidRPr="000756A8" w:rsidRDefault="00710C19" w:rsidP="00710C19">
            <w:pPr>
              <w:spacing w:after="0"/>
              <w:jc w:val="center"/>
              <w:rPr>
                <w:lang w:val="pl-PL"/>
              </w:rPr>
            </w:pPr>
          </w:p>
        </w:tc>
      </w:tr>
    </w:tbl>
    <w:p w14:paraId="7DE865C6" w14:textId="77777777" w:rsidR="00E729AE" w:rsidRPr="000756A8" w:rsidRDefault="00000000">
      <w:pPr>
        <w:spacing w:before="60" w:after="40"/>
        <w:rPr>
          <w:lang w:val="pl-PL"/>
        </w:rPr>
      </w:pPr>
      <w:r w:rsidRPr="000756A8">
        <w:rPr>
          <w:rFonts w:eastAsia="Arial" w:cs="Arial"/>
          <w:b/>
          <w:sz w:val="18"/>
          <w:lang w:val="pl-PL"/>
        </w:rPr>
        <w:t>RAZEM CZĘŚĆ: netto ................................ PLN;  VAT ................................ PLN;  brutto ................................ PLN.</w:t>
      </w:r>
    </w:p>
    <w:p w14:paraId="579567EC" w14:textId="77777777" w:rsidR="00E729AE" w:rsidRPr="000756A8" w:rsidRDefault="00000000">
      <w:pPr>
        <w:keepNext/>
        <w:spacing w:before="60" w:after="40"/>
        <w:rPr>
          <w:lang w:val="pl-PL"/>
        </w:rPr>
      </w:pPr>
      <w:r w:rsidRPr="000756A8">
        <w:rPr>
          <w:rFonts w:eastAsia="Arial" w:cs="Arial"/>
          <w:b/>
          <w:sz w:val="21"/>
          <w:lang w:val="pl-PL"/>
        </w:rPr>
        <w:t>B. KLUCZOWE DANE OFEROWANEJ KONFIGURACJI</w:t>
      </w:r>
    </w:p>
    <w:p w14:paraId="19C0A07A" w14:textId="77777777" w:rsidR="00E729AE" w:rsidRPr="000756A8" w:rsidRDefault="00000000">
      <w:pPr>
        <w:spacing w:after="40"/>
        <w:rPr>
          <w:lang w:val="pl-PL"/>
        </w:rPr>
      </w:pPr>
      <w:r w:rsidRPr="000756A8">
        <w:rPr>
          <w:rFonts w:eastAsia="Arial" w:cs="Arial"/>
          <w:sz w:val="17"/>
          <w:lang w:val="pl-PL"/>
        </w:rPr>
        <w:t>Poniższe dane służą jednoznacznej identyfikacji oferowanej konfiguracji. Nie stanowią powtórzenia pełnego OPZ.</w:t>
      </w:r>
    </w:p>
    <w:tbl>
      <w:tblPr>
        <w:tblW w:w="14116" w:type="dxa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ayout w:type="fixed"/>
        <w:tblCellMar>
          <w:top w:w="25" w:type="dxa"/>
          <w:left w:w="55" w:type="dxa"/>
          <w:bottom w:w="25" w:type="dxa"/>
          <w:right w:w="55" w:type="dxa"/>
        </w:tblCellMar>
        <w:tblLook w:val="04A0" w:firstRow="1" w:lastRow="0" w:firstColumn="1" w:lastColumn="0" w:noHBand="0" w:noVBand="1"/>
      </w:tblPr>
      <w:tblGrid>
        <w:gridCol w:w="907"/>
        <w:gridCol w:w="8050"/>
        <w:gridCol w:w="5159"/>
      </w:tblGrid>
      <w:tr w:rsidR="00E729AE" w:rsidRPr="000756A8" w14:paraId="524A9F60" w14:textId="77777777">
        <w:trPr>
          <w:tblHeader/>
          <w:jc w:val="center"/>
        </w:trPr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DD936B3" w14:textId="77777777" w:rsidR="00E729AE" w:rsidRPr="000756A8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5"/>
                <w:lang w:val="pl-PL"/>
              </w:rPr>
              <w:t>Pozycja</w:t>
            </w:r>
          </w:p>
        </w:tc>
        <w:tc>
          <w:tcPr>
            <w:tcW w:w="805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114245A" w14:textId="77777777" w:rsidR="00E729AE" w:rsidRPr="000756A8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5"/>
                <w:lang w:val="pl-PL"/>
              </w:rPr>
              <w:t>Element konfiguracji / informacja do wskazania</w:t>
            </w:r>
          </w:p>
        </w:tc>
        <w:tc>
          <w:tcPr>
            <w:tcW w:w="5159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CC37ACB" w14:textId="77777777" w:rsidR="00E729AE" w:rsidRPr="000756A8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0756A8">
              <w:rPr>
                <w:rFonts w:eastAsia="Arial" w:cs="Arial"/>
                <w:b/>
                <w:sz w:val="15"/>
                <w:lang w:val="pl-PL"/>
              </w:rPr>
              <w:t>Oferowane rozwiązanie – wypełnia Wykonawca</w:t>
            </w:r>
          </w:p>
        </w:tc>
      </w:tr>
      <w:tr w:rsidR="00E729AE" w:rsidRPr="000756A8" w14:paraId="61BE04BC" w14:textId="77777777">
        <w:trPr>
          <w:cantSplit/>
          <w:jc w:val="center"/>
        </w:trPr>
        <w:tc>
          <w:tcPr>
            <w:tcW w:w="907" w:type="dxa"/>
            <w:vAlign w:val="center"/>
          </w:tcPr>
          <w:p w14:paraId="5B3BA124" w14:textId="77777777" w:rsidR="00E729AE" w:rsidRPr="000756A8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0756A8">
              <w:rPr>
                <w:sz w:val="16"/>
                <w:lang w:val="pl-PL"/>
              </w:rPr>
              <w:t>2.6</w:t>
            </w:r>
          </w:p>
        </w:tc>
        <w:tc>
          <w:tcPr>
            <w:tcW w:w="8050" w:type="dxa"/>
            <w:vAlign w:val="center"/>
          </w:tcPr>
          <w:p w14:paraId="19A1C5F6" w14:textId="1332EECB" w:rsidR="00E729AE" w:rsidRPr="000756A8" w:rsidRDefault="00000000">
            <w:pPr>
              <w:spacing w:after="0" w:line="228" w:lineRule="auto"/>
              <w:rPr>
                <w:lang w:val="pl-PL"/>
              </w:rPr>
            </w:pPr>
            <w:r w:rsidRPr="000756A8">
              <w:rPr>
                <w:sz w:val="16"/>
                <w:lang w:val="pl-PL"/>
              </w:rPr>
              <w:t xml:space="preserve">Komputer: </w:t>
            </w:r>
            <w:r w:rsidR="0043082F">
              <w:rPr>
                <w:sz w:val="16"/>
                <w:lang w:val="pl-PL"/>
              </w:rPr>
              <w:t xml:space="preserve">producent, model, typ, </w:t>
            </w:r>
            <w:r w:rsidRPr="000756A8">
              <w:rPr>
                <w:sz w:val="16"/>
                <w:lang w:val="pl-PL"/>
              </w:rPr>
              <w:t>dokładn</w:t>
            </w:r>
            <w:r w:rsidR="0043082F">
              <w:rPr>
                <w:sz w:val="16"/>
                <w:lang w:val="pl-PL"/>
              </w:rPr>
              <w:t xml:space="preserve">a </w:t>
            </w:r>
            <w:r w:rsidRPr="000756A8">
              <w:rPr>
                <w:sz w:val="16"/>
                <w:lang w:val="pl-PL"/>
              </w:rPr>
              <w:t>konfiguracj</w:t>
            </w:r>
            <w:r w:rsidR="0043082F">
              <w:rPr>
                <w:sz w:val="16"/>
                <w:lang w:val="pl-PL"/>
              </w:rPr>
              <w:t>a w następującym zakresie:</w:t>
            </w:r>
            <w:r w:rsidRPr="000756A8">
              <w:rPr>
                <w:sz w:val="16"/>
                <w:lang w:val="pl-PL"/>
              </w:rPr>
              <w:t xml:space="preserve"> procesor: producent i dokładny model; RAM: pojemność i typ; SSD: typ i pojemność; system operacyjny: nazwa/edycja/wersja i rodzaj licencji; pakiet biurowy: nazwa/edycja/wersja i rodzaj licencji; monitor: producent i dokładny model.</w:t>
            </w:r>
          </w:p>
        </w:tc>
        <w:tc>
          <w:tcPr>
            <w:tcW w:w="5159" w:type="dxa"/>
            <w:vAlign w:val="center"/>
          </w:tcPr>
          <w:p w14:paraId="6E3426B6" w14:textId="77777777" w:rsidR="00E729AE" w:rsidRPr="000756A8" w:rsidRDefault="00E729AE">
            <w:pPr>
              <w:spacing w:after="0" w:line="228" w:lineRule="auto"/>
              <w:rPr>
                <w:lang w:val="pl-PL"/>
              </w:rPr>
            </w:pPr>
          </w:p>
        </w:tc>
      </w:tr>
      <w:tr w:rsidR="00E729AE" w:rsidRPr="000756A8" w14:paraId="6A8D3718" w14:textId="77777777">
        <w:trPr>
          <w:cantSplit/>
          <w:jc w:val="center"/>
        </w:trPr>
        <w:tc>
          <w:tcPr>
            <w:tcW w:w="907" w:type="dxa"/>
            <w:vAlign w:val="center"/>
          </w:tcPr>
          <w:p w14:paraId="51C87A6F" w14:textId="77777777" w:rsidR="00E729AE" w:rsidRPr="000756A8" w:rsidRDefault="00000000">
            <w:pPr>
              <w:spacing w:after="0" w:line="228" w:lineRule="auto"/>
              <w:jc w:val="center"/>
              <w:rPr>
                <w:lang w:val="pl-PL"/>
              </w:rPr>
            </w:pPr>
            <w:r w:rsidRPr="000756A8">
              <w:rPr>
                <w:sz w:val="16"/>
                <w:lang w:val="pl-PL"/>
              </w:rPr>
              <w:t>2.7</w:t>
            </w:r>
          </w:p>
        </w:tc>
        <w:tc>
          <w:tcPr>
            <w:tcW w:w="8050" w:type="dxa"/>
            <w:vAlign w:val="center"/>
          </w:tcPr>
          <w:p w14:paraId="130DE1DF" w14:textId="471E59D3" w:rsidR="00E729AE" w:rsidRPr="000756A8" w:rsidRDefault="00000000">
            <w:pPr>
              <w:spacing w:after="0" w:line="228" w:lineRule="auto"/>
              <w:rPr>
                <w:lang w:val="pl-PL"/>
              </w:rPr>
            </w:pPr>
            <w:r w:rsidRPr="000756A8">
              <w:rPr>
                <w:sz w:val="16"/>
                <w:lang w:val="pl-PL"/>
              </w:rPr>
              <w:t xml:space="preserve">Laptop: </w:t>
            </w:r>
            <w:r w:rsidR="0043082F">
              <w:rPr>
                <w:sz w:val="16"/>
                <w:lang w:val="pl-PL"/>
              </w:rPr>
              <w:t xml:space="preserve">producent, model, typ, </w:t>
            </w:r>
            <w:r w:rsidR="0043082F" w:rsidRPr="000756A8">
              <w:rPr>
                <w:sz w:val="16"/>
                <w:lang w:val="pl-PL"/>
              </w:rPr>
              <w:t>dokładn</w:t>
            </w:r>
            <w:r w:rsidR="0043082F">
              <w:rPr>
                <w:sz w:val="16"/>
                <w:lang w:val="pl-PL"/>
              </w:rPr>
              <w:t xml:space="preserve">a </w:t>
            </w:r>
            <w:r w:rsidR="0043082F" w:rsidRPr="000756A8">
              <w:rPr>
                <w:sz w:val="16"/>
                <w:lang w:val="pl-PL"/>
              </w:rPr>
              <w:t>konfiguracj</w:t>
            </w:r>
            <w:r w:rsidR="0043082F">
              <w:rPr>
                <w:sz w:val="16"/>
                <w:lang w:val="pl-PL"/>
              </w:rPr>
              <w:t>a w następującym zakresie</w:t>
            </w:r>
            <w:r w:rsidRPr="000756A8">
              <w:rPr>
                <w:sz w:val="16"/>
                <w:lang w:val="pl-PL"/>
              </w:rPr>
              <w:t>; RAM: pojemność i typ; SSD: typ i pojemność; system operacyjny: nazwa/edycja/wersja i rodzaj licencji; pakiet biurowy: nazwa/edycja/wersja i rodzaj licencji.</w:t>
            </w:r>
          </w:p>
        </w:tc>
        <w:tc>
          <w:tcPr>
            <w:tcW w:w="5159" w:type="dxa"/>
            <w:vAlign w:val="center"/>
          </w:tcPr>
          <w:p w14:paraId="169EF0EB" w14:textId="77777777" w:rsidR="00E729AE" w:rsidRPr="000756A8" w:rsidRDefault="00E729AE">
            <w:pPr>
              <w:spacing w:after="0" w:line="228" w:lineRule="auto"/>
              <w:rPr>
                <w:lang w:val="pl-PL"/>
              </w:rPr>
            </w:pPr>
          </w:p>
        </w:tc>
      </w:tr>
    </w:tbl>
    <w:p w14:paraId="18CBB3A1" w14:textId="77777777" w:rsidR="00E729AE" w:rsidRPr="000756A8" w:rsidRDefault="00000000">
      <w:pPr>
        <w:keepNext/>
        <w:spacing w:after="0" w:line="228" w:lineRule="auto"/>
        <w:rPr>
          <w:lang w:val="pl-PL"/>
        </w:rPr>
      </w:pPr>
      <w:r w:rsidRPr="000756A8">
        <w:rPr>
          <w:rFonts w:eastAsia="Arial" w:cs="Arial"/>
          <w:b/>
          <w:sz w:val="17"/>
          <w:lang w:val="pl-PL"/>
        </w:rPr>
        <w:t>C. OŚWIADCZENIA WYKONAWCY</w:t>
      </w:r>
    </w:p>
    <w:p w14:paraId="59B6F1AB" w14:textId="77777777" w:rsidR="00E729AE" w:rsidRPr="000756A8" w:rsidRDefault="00000000">
      <w:pPr>
        <w:spacing w:after="0" w:line="228" w:lineRule="auto"/>
        <w:ind w:left="283" w:hanging="283"/>
        <w:rPr>
          <w:lang w:val="pl-PL"/>
        </w:rPr>
      </w:pPr>
      <w:r w:rsidRPr="000756A8">
        <w:rPr>
          <w:rFonts w:eastAsia="Arial" w:cs="Arial"/>
          <w:b/>
          <w:sz w:val="17"/>
          <w:lang w:val="pl-PL"/>
        </w:rPr>
        <w:t xml:space="preserve">1. </w:t>
      </w:r>
      <w:r w:rsidRPr="000756A8">
        <w:rPr>
          <w:rFonts w:eastAsia="Arial" w:cs="Arial"/>
          <w:sz w:val="17"/>
          <w:lang w:val="pl-PL"/>
        </w:rPr>
        <w:t>Oświadczamy, że zaoferowany przedmiot zamówienia jest zgodny z właściwym OPZ oraz obejmuje wszystkie elementy, wyposażenie, oprogramowanie, licencje, akcesoria i świadczenia wymagane dla danej części, także jeżeli nie zostały odrębnie wymienione w niniejszym formularzu.</w:t>
      </w:r>
    </w:p>
    <w:p w14:paraId="5A620037" w14:textId="77777777" w:rsidR="00E729AE" w:rsidRDefault="00000000">
      <w:pPr>
        <w:spacing w:after="0" w:line="228" w:lineRule="auto"/>
        <w:ind w:left="283" w:hanging="283"/>
        <w:rPr>
          <w:rFonts w:eastAsia="Arial" w:cs="Arial"/>
          <w:sz w:val="17"/>
          <w:lang w:val="pl-PL"/>
        </w:rPr>
      </w:pPr>
      <w:r w:rsidRPr="000756A8">
        <w:rPr>
          <w:rFonts w:eastAsia="Arial" w:cs="Arial"/>
          <w:b/>
          <w:sz w:val="17"/>
          <w:lang w:val="pl-PL"/>
        </w:rPr>
        <w:t xml:space="preserve">2. </w:t>
      </w:r>
      <w:r w:rsidRPr="000756A8">
        <w:rPr>
          <w:rFonts w:eastAsia="Arial" w:cs="Arial"/>
          <w:sz w:val="17"/>
          <w:lang w:val="pl-PL"/>
        </w:rPr>
        <w:t>Oświadczamy, że wskazane w formularzu modele, oznaczenia i konfiguracje są tymi, które zostaną dostarczone w przypadku wyboru oferty, z zastrzeżeniem dopuszczalnych zmian przewidzianych w dokumentach zamówienia i umowie.</w:t>
      </w:r>
    </w:p>
    <w:p w14:paraId="3877433C" w14:textId="057814E0" w:rsidR="002E2B27" w:rsidRPr="00000E41" w:rsidRDefault="002E2B27" w:rsidP="002E2B27">
      <w:pPr>
        <w:spacing w:after="120" w:line="276" w:lineRule="auto"/>
        <w:jc w:val="both"/>
        <w:rPr>
          <w:rFonts w:eastAsia="Arial" w:cs="Arial"/>
          <w:sz w:val="17"/>
          <w:szCs w:val="17"/>
          <w:lang w:val="pl-PL"/>
        </w:rPr>
      </w:pPr>
      <w:r w:rsidRPr="002E2B27">
        <w:rPr>
          <w:rFonts w:eastAsia="Arial" w:cs="Arial"/>
          <w:b/>
          <w:bCs/>
          <w:sz w:val="17"/>
          <w:szCs w:val="17"/>
          <w:lang w:val="pl-PL"/>
        </w:rPr>
        <w:t>3.</w:t>
      </w:r>
      <w:r>
        <w:rPr>
          <w:rFonts w:eastAsia="Arial" w:cs="Arial"/>
          <w:sz w:val="17"/>
          <w:szCs w:val="17"/>
          <w:lang w:val="pl-PL"/>
        </w:rPr>
        <w:t xml:space="preserve"> </w:t>
      </w:r>
      <w:r w:rsidRPr="00000E41">
        <w:rPr>
          <w:rFonts w:eastAsia="Arial" w:cs="Arial"/>
          <w:sz w:val="17"/>
          <w:szCs w:val="17"/>
          <w:lang w:val="pl-PL"/>
        </w:rPr>
        <w:t xml:space="preserve">Oświadczam, że wszelkie produkty ICT, usługi ICT oraz procesy ICT, w rozumieniu art. 2 pkt 11k, 11l oraz 11m ustawy z dnia 5 lipca 2018 r. o krajowym systemie </w:t>
      </w:r>
      <w:proofErr w:type="spellStart"/>
      <w:r w:rsidRPr="00000E41">
        <w:rPr>
          <w:rFonts w:eastAsia="Arial" w:cs="Arial"/>
          <w:sz w:val="17"/>
          <w:szCs w:val="17"/>
          <w:lang w:val="pl-PL"/>
        </w:rPr>
        <w:t>cyberbezpieczeństwa</w:t>
      </w:r>
      <w:proofErr w:type="spellEnd"/>
      <w:r w:rsidRPr="00000E41">
        <w:rPr>
          <w:rFonts w:eastAsia="Arial" w:cs="Arial"/>
          <w:sz w:val="17"/>
          <w:szCs w:val="17"/>
          <w:lang w:val="pl-PL"/>
        </w:rPr>
        <w:t>, wykorzystywane do realizacji zamówienia, zarówno jako elementy główne, jak i komponenty towarzyszące:</w:t>
      </w:r>
    </w:p>
    <w:p w14:paraId="525B1B14" w14:textId="77777777" w:rsidR="002E2B27" w:rsidRPr="00000E41" w:rsidRDefault="002E2B27" w:rsidP="002E2B27">
      <w:pPr>
        <w:numPr>
          <w:ilvl w:val="0"/>
          <w:numId w:val="10"/>
        </w:numPr>
        <w:spacing w:after="120" w:line="276" w:lineRule="auto"/>
        <w:jc w:val="both"/>
        <w:rPr>
          <w:rFonts w:eastAsia="Times New Roman" w:cs="Arial"/>
          <w:sz w:val="17"/>
          <w:szCs w:val="17"/>
          <w:lang w:val="pl-PL" w:eastAsia="pl-PL"/>
        </w:rPr>
      </w:pPr>
      <w:r w:rsidRPr="00000E41">
        <w:rPr>
          <w:rFonts w:eastAsia="Times New Roman" w:cs="Arial"/>
          <w:b/>
          <w:bCs/>
          <w:sz w:val="17"/>
          <w:szCs w:val="17"/>
          <w:lang w:val="pl-PL" w:eastAsia="pl-PL"/>
        </w:rPr>
        <w:t>nie są objęte</w:t>
      </w:r>
      <w:r w:rsidRPr="00000E41">
        <w:rPr>
          <w:rFonts w:eastAsia="Times New Roman" w:cs="Arial"/>
          <w:sz w:val="17"/>
          <w:szCs w:val="17"/>
          <w:lang w:val="pl-PL" w:eastAsia="pl-PL"/>
        </w:rPr>
        <w:t xml:space="preserve"> rekomendacją Pełnomocnika Rządu do spraw </w:t>
      </w:r>
      <w:proofErr w:type="spellStart"/>
      <w:r w:rsidRPr="00000E41">
        <w:rPr>
          <w:rFonts w:eastAsia="Times New Roman" w:cs="Arial"/>
          <w:sz w:val="17"/>
          <w:szCs w:val="17"/>
          <w:lang w:val="pl-PL" w:eastAsia="pl-PL"/>
        </w:rPr>
        <w:t>Cyberbezpieczeństwa</w:t>
      </w:r>
      <w:proofErr w:type="spellEnd"/>
      <w:r w:rsidRPr="00000E41">
        <w:rPr>
          <w:rFonts w:eastAsia="Times New Roman" w:cs="Arial"/>
          <w:sz w:val="17"/>
          <w:szCs w:val="17"/>
          <w:lang w:val="pl-PL" w:eastAsia="pl-PL"/>
        </w:rPr>
        <w:t xml:space="preserve">, o której mowa w art. 33 ust. 4 i 4a ustawy z dnia 5 lipca 2018 r. o krajowym systemie </w:t>
      </w:r>
      <w:proofErr w:type="spellStart"/>
      <w:r w:rsidRPr="00000E41">
        <w:rPr>
          <w:rFonts w:eastAsia="Times New Roman" w:cs="Arial"/>
          <w:sz w:val="17"/>
          <w:szCs w:val="17"/>
          <w:lang w:val="pl-PL" w:eastAsia="pl-PL"/>
        </w:rPr>
        <w:t>cyberbezpieczeństwa</w:t>
      </w:r>
      <w:proofErr w:type="spellEnd"/>
      <w:r w:rsidRPr="00000E41">
        <w:rPr>
          <w:rFonts w:eastAsia="Times New Roman" w:cs="Arial"/>
          <w:sz w:val="17"/>
          <w:szCs w:val="17"/>
          <w:lang w:val="pl-PL" w:eastAsia="pl-PL"/>
        </w:rPr>
        <w:t>, stwierdzającą ich negatywny wpływ na podstawowy interes bezpieczeństwa państwa;</w:t>
      </w:r>
    </w:p>
    <w:p w14:paraId="0C2AB6A5" w14:textId="77777777" w:rsidR="002E2B27" w:rsidRPr="00000E41" w:rsidRDefault="002E2B27" w:rsidP="002E2B27">
      <w:pPr>
        <w:numPr>
          <w:ilvl w:val="0"/>
          <w:numId w:val="10"/>
        </w:numPr>
        <w:spacing w:after="120" w:line="276" w:lineRule="auto"/>
        <w:rPr>
          <w:rFonts w:eastAsia="Times New Roman" w:cs="Arial"/>
          <w:sz w:val="17"/>
          <w:szCs w:val="17"/>
          <w:lang w:val="pl-PL" w:eastAsia="pl-PL"/>
        </w:rPr>
      </w:pPr>
      <w:r w:rsidRPr="00000E41">
        <w:rPr>
          <w:rFonts w:eastAsia="Times New Roman" w:cs="Arial"/>
          <w:b/>
          <w:bCs/>
          <w:sz w:val="17"/>
          <w:szCs w:val="17"/>
          <w:lang w:val="pl-PL" w:eastAsia="pl-PL"/>
        </w:rPr>
        <w:t>nie są objęte</w:t>
      </w:r>
      <w:r w:rsidRPr="00000E41">
        <w:rPr>
          <w:rFonts w:eastAsia="Times New Roman" w:cs="Arial"/>
          <w:sz w:val="17"/>
          <w:szCs w:val="17"/>
          <w:lang w:val="pl-PL" w:eastAsia="pl-PL"/>
        </w:rPr>
        <w:t xml:space="preserve"> decyzją ministra właściwego do spraw informatyzacji w sprawie uznania dostawcy za dostawcę wysokiego ryzyka, o której mowa w art. 67b ust. 15 ustawy z dnia 5 lipca 2018 r. o krajowym systemie </w:t>
      </w:r>
      <w:proofErr w:type="spellStart"/>
      <w:r w:rsidRPr="00000E41">
        <w:rPr>
          <w:rFonts w:eastAsia="Times New Roman" w:cs="Arial"/>
          <w:sz w:val="17"/>
          <w:szCs w:val="17"/>
          <w:lang w:val="pl-PL" w:eastAsia="pl-PL"/>
        </w:rPr>
        <w:t>cyberbezpieczeństwa</w:t>
      </w:r>
      <w:proofErr w:type="spellEnd"/>
      <w:r w:rsidRPr="00000E41">
        <w:rPr>
          <w:rFonts w:eastAsia="Times New Roman" w:cs="Arial"/>
          <w:sz w:val="17"/>
          <w:szCs w:val="17"/>
          <w:lang w:val="pl-PL" w:eastAsia="pl-PL"/>
        </w:rPr>
        <w:t>.</w:t>
      </w:r>
    </w:p>
    <w:p w14:paraId="03B100C5" w14:textId="77777777" w:rsidR="002E2B27" w:rsidRPr="000756A8" w:rsidRDefault="002E2B27">
      <w:pPr>
        <w:spacing w:after="0" w:line="228" w:lineRule="auto"/>
        <w:ind w:left="283" w:hanging="283"/>
        <w:rPr>
          <w:lang w:val="pl-PL"/>
        </w:rPr>
      </w:pPr>
    </w:p>
    <w:p w14:paraId="7CAF28AD" w14:textId="77777777" w:rsidR="00E729AE" w:rsidRPr="000756A8" w:rsidRDefault="00000000">
      <w:pPr>
        <w:spacing w:after="0" w:line="228" w:lineRule="auto"/>
        <w:jc w:val="right"/>
        <w:rPr>
          <w:lang w:val="pl-PL"/>
        </w:rPr>
      </w:pPr>
      <w:r w:rsidRPr="000756A8">
        <w:rPr>
          <w:rFonts w:eastAsia="Arial" w:cs="Arial"/>
          <w:sz w:val="17"/>
          <w:lang w:val="pl-PL"/>
        </w:rPr>
        <w:t>Podpis osoby/osób uprawnionych do reprezentowania Wykonawcy:  ........................................................................</w:t>
      </w:r>
    </w:p>
    <w:sectPr w:rsidR="00E729AE" w:rsidRPr="000756A8" w:rsidSect="00034616">
      <w:headerReference w:type="default" r:id="rId8"/>
      <w:footerReference w:type="default" r:id="rId9"/>
      <w:pgSz w:w="16838" w:h="11906" w:orient="landscape"/>
      <w:pgMar w:top="680" w:right="850" w:bottom="709" w:left="850" w:header="312" w:footer="3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39C675" w14:textId="77777777" w:rsidR="001C4E3C" w:rsidRDefault="001C4E3C">
      <w:pPr>
        <w:spacing w:after="0"/>
      </w:pPr>
      <w:r>
        <w:separator/>
      </w:r>
    </w:p>
  </w:endnote>
  <w:endnote w:type="continuationSeparator" w:id="0">
    <w:p w14:paraId="68BD46B4" w14:textId="77777777" w:rsidR="001C4E3C" w:rsidRDefault="001C4E3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837F96" w14:textId="77777777" w:rsidR="00E729AE" w:rsidRPr="003E498E" w:rsidRDefault="00000000">
    <w:pPr>
      <w:pStyle w:val="Stopka"/>
      <w:jc w:val="center"/>
      <w:rPr>
        <w:lang w:val="pl-PL"/>
      </w:rPr>
    </w:pPr>
    <w:r w:rsidRPr="003E498E">
      <w:rPr>
        <w:rFonts w:eastAsia="Arial" w:cs="Arial"/>
        <w:sz w:val="16"/>
        <w:lang w:val="pl-PL"/>
      </w:rPr>
      <w:t xml:space="preserve">Gmina Oborniki | Doposażenie Biblioteki Publicznej Miasta i Gminy Oborniki | Strona </w:t>
    </w:r>
    <w:r w:rsidRPr="003E498E">
      <w:rPr>
        <w:lang w:val="pl-PL"/>
      </w:rPr>
      <w:fldChar w:fldCharType="begin"/>
    </w:r>
    <w:r w:rsidRPr="003E498E">
      <w:rPr>
        <w:lang w:val="pl-PL"/>
      </w:rPr>
      <w:instrText xml:space="preserve"> PAGE </w:instrText>
    </w:r>
    <w:r w:rsidRPr="003E498E">
      <w:rPr>
        <w:lang w:val="pl-PL"/>
      </w:rPr>
      <w:fldChar w:fldCharType="separate"/>
    </w:r>
    <w:r w:rsidRPr="003E498E">
      <w:rPr>
        <w:lang w:val="pl-PL"/>
      </w:rPr>
      <w:t>1</w:t>
    </w:r>
    <w:r w:rsidRPr="003E498E">
      <w:rPr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19C2F2" w14:textId="77777777" w:rsidR="001C4E3C" w:rsidRDefault="001C4E3C">
      <w:pPr>
        <w:spacing w:after="0"/>
      </w:pPr>
      <w:r>
        <w:separator/>
      </w:r>
    </w:p>
  </w:footnote>
  <w:footnote w:type="continuationSeparator" w:id="0">
    <w:p w14:paraId="28E2B9E5" w14:textId="77777777" w:rsidR="001C4E3C" w:rsidRDefault="001C4E3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A4C90E" w14:textId="08CDE2B2" w:rsidR="00E729AE" w:rsidRDefault="00FB0211" w:rsidP="00FB0211">
    <w:pPr>
      <w:pStyle w:val="Nagwek"/>
      <w:jc w:val="center"/>
    </w:pPr>
    <w:r>
      <w:rPr>
        <w:noProof/>
      </w:rPr>
      <w:drawing>
        <wp:inline distT="0" distB="0" distL="0" distR="0" wp14:anchorId="5D7E7292" wp14:editId="3E2C442A">
          <wp:extent cx="5283200" cy="539907"/>
          <wp:effectExtent l="0" t="0" r="0" b="6350"/>
          <wp:docPr id="110023349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0233494" name="Obraz 110023349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23554" cy="5542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7653"/>
      <w:gridCol w:w="7710"/>
    </w:tblGrid>
    <w:tr w:rsidR="00E729AE" w14:paraId="2E4FFFCD" w14:textId="77777777">
      <w:trPr>
        <w:jc w:val="center"/>
      </w:trPr>
      <w:tc>
        <w:tcPr>
          <w:tcW w:w="7653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0BC1FFB9" w14:textId="77777777" w:rsidR="00E729AE" w:rsidRDefault="00000000">
          <w:r w:rsidRPr="003E498E">
            <w:rPr>
              <w:rFonts w:eastAsia="Arial" w:cs="Arial"/>
              <w:b/>
              <w:sz w:val="17"/>
              <w:lang w:val="pl-PL"/>
            </w:rPr>
            <w:t>Załącznik</w:t>
          </w:r>
          <w:r>
            <w:rPr>
              <w:rFonts w:eastAsia="Arial" w:cs="Arial"/>
              <w:b/>
              <w:sz w:val="17"/>
            </w:rPr>
            <w:t xml:space="preserve"> nr 4b do SWZ</w:t>
          </w:r>
        </w:p>
      </w:tc>
      <w:tc>
        <w:tcPr>
          <w:tcW w:w="77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2C7C0EC9" w14:textId="616A97F0" w:rsidR="00E729AE" w:rsidRDefault="00E729AE">
          <w:pPr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44CE485C"/>
    <w:multiLevelType w:val="multilevel"/>
    <w:tmpl w:val="6B5C13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7596364">
    <w:abstractNumId w:val="8"/>
  </w:num>
  <w:num w:numId="2" w16cid:durableId="428740760">
    <w:abstractNumId w:val="6"/>
  </w:num>
  <w:num w:numId="3" w16cid:durableId="1377317519">
    <w:abstractNumId w:val="5"/>
  </w:num>
  <w:num w:numId="4" w16cid:durableId="61754556">
    <w:abstractNumId w:val="4"/>
  </w:num>
  <w:num w:numId="5" w16cid:durableId="1801455396">
    <w:abstractNumId w:val="7"/>
  </w:num>
  <w:num w:numId="6" w16cid:durableId="56511764">
    <w:abstractNumId w:val="3"/>
  </w:num>
  <w:num w:numId="7" w16cid:durableId="479231618">
    <w:abstractNumId w:val="2"/>
  </w:num>
  <w:num w:numId="8" w16cid:durableId="23797933">
    <w:abstractNumId w:val="1"/>
  </w:num>
  <w:num w:numId="9" w16cid:durableId="589969354">
    <w:abstractNumId w:val="0"/>
  </w:num>
  <w:num w:numId="10" w16cid:durableId="140214296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756A8"/>
    <w:rsid w:val="000C587C"/>
    <w:rsid w:val="0015074B"/>
    <w:rsid w:val="001C4E3C"/>
    <w:rsid w:val="00270904"/>
    <w:rsid w:val="0029639D"/>
    <w:rsid w:val="002E2B27"/>
    <w:rsid w:val="00326F90"/>
    <w:rsid w:val="00375F8E"/>
    <w:rsid w:val="003C2D99"/>
    <w:rsid w:val="003E1045"/>
    <w:rsid w:val="003E498E"/>
    <w:rsid w:val="0043082F"/>
    <w:rsid w:val="004750C5"/>
    <w:rsid w:val="005A7479"/>
    <w:rsid w:val="00710C19"/>
    <w:rsid w:val="007C254A"/>
    <w:rsid w:val="00800A3A"/>
    <w:rsid w:val="00AA1D8D"/>
    <w:rsid w:val="00B47730"/>
    <w:rsid w:val="00BD0DC4"/>
    <w:rsid w:val="00BE0507"/>
    <w:rsid w:val="00C06589"/>
    <w:rsid w:val="00C32A71"/>
    <w:rsid w:val="00C8008A"/>
    <w:rsid w:val="00CB0664"/>
    <w:rsid w:val="00E33315"/>
    <w:rsid w:val="00E729AE"/>
    <w:rsid w:val="00FB0211"/>
    <w:rsid w:val="00FC693F"/>
    <w:rsid w:val="00FF1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8794F6B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60" w:line="240" w:lineRule="auto"/>
    </w:pPr>
    <w:rPr>
      <w:rFonts w:ascii="Arial" w:hAnsi="Arial"/>
      <w:sz w:val="19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645</Words>
  <Characters>4457</Characters>
  <Application>Microsoft Office Word</Application>
  <DocSecurity>0</DocSecurity>
  <Lines>143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5053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Różańska</cp:lastModifiedBy>
  <cp:revision>11</cp:revision>
  <dcterms:created xsi:type="dcterms:W3CDTF">2013-12-23T23:15:00Z</dcterms:created>
  <dcterms:modified xsi:type="dcterms:W3CDTF">2026-09-01T19:19:00Z</dcterms:modified>
  <cp:category/>
</cp:coreProperties>
</file>