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EBF5E4F" w14:textId="77777777" w:rsidR="007547B6" w:rsidRPr="003E6A37" w:rsidRDefault="00000000">
      <w:pPr>
        <w:spacing w:after="40"/>
        <w:jc w:val="center"/>
        <w:rPr>
          <w:lang w:val="pl-PL"/>
        </w:rPr>
      </w:pPr>
      <w:r w:rsidRPr="003E6A37">
        <w:rPr>
          <w:rFonts w:eastAsia="Arial" w:cs="Arial"/>
          <w:b/>
          <w:sz w:val="26"/>
          <w:lang w:val="pl-PL"/>
        </w:rPr>
        <w:t>FORMULARZ CENOWO-TECHNICZNY</w:t>
      </w:r>
    </w:p>
    <w:p w14:paraId="5E91B81E" w14:textId="77777777" w:rsidR="007547B6" w:rsidRPr="003E6A37" w:rsidRDefault="00000000">
      <w:pPr>
        <w:spacing w:after="40"/>
        <w:jc w:val="center"/>
        <w:rPr>
          <w:lang w:val="pl-PL"/>
        </w:rPr>
      </w:pPr>
      <w:r w:rsidRPr="003E6A37">
        <w:rPr>
          <w:rFonts w:eastAsia="Arial" w:cs="Arial"/>
          <w:b/>
          <w:sz w:val="23"/>
          <w:lang w:val="pl-PL"/>
        </w:rPr>
        <w:t>Część 3 – Meble</w:t>
      </w:r>
    </w:p>
    <w:p w14:paraId="17513250" w14:textId="77777777" w:rsidR="007547B6" w:rsidRPr="003E6A37" w:rsidRDefault="00000000">
      <w:pPr>
        <w:spacing w:after="40"/>
        <w:jc w:val="center"/>
        <w:rPr>
          <w:lang w:val="pl-PL"/>
        </w:rPr>
      </w:pPr>
      <w:r w:rsidRPr="003E6A37">
        <w:rPr>
          <w:rFonts w:eastAsia="Arial" w:cs="Arial"/>
          <w:b/>
          <w:sz w:val="18"/>
          <w:lang w:val="pl-PL"/>
        </w:rPr>
        <w:t xml:space="preserve">Postępowanie: </w:t>
      </w:r>
      <w:r w:rsidRPr="003E6A37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47F4E09F" w14:textId="77777777" w:rsidR="006E5533" w:rsidRPr="0059778F" w:rsidRDefault="006E5533" w:rsidP="006E5533">
      <w:pPr>
        <w:spacing w:after="0"/>
        <w:jc w:val="center"/>
        <w:rPr>
          <w:lang w:val="pl-PL"/>
        </w:rPr>
      </w:pPr>
      <w:r w:rsidRPr="0059778F">
        <w:rPr>
          <w:b/>
          <w:sz w:val="18"/>
          <w:szCs w:val="18"/>
          <w:lang w:val="pl-PL"/>
        </w:rPr>
        <w:t>Nr zamówienia: BPS.271.20.2026</w:t>
      </w:r>
    </w:p>
    <w:p w14:paraId="2103F19E" w14:textId="42B57FCE" w:rsidR="007547B6" w:rsidRPr="003E6A37" w:rsidRDefault="007547B6">
      <w:pPr>
        <w:spacing w:after="40"/>
        <w:jc w:val="center"/>
        <w:rPr>
          <w:lang w:val="pl-PL"/>
        </w:rPr>
      </w:pPr>
    </w:p>
    <w:p w14:paraId="2F5909F9" w14:textId="77777777" w:rsidR="007547B6" w:rsidRPr="003E6A37" w:rsidRDefault="00000000">
      <w:pPr>
        <w:spacing w:after="40"/>
        <w:rPr>
          <w:lang w:val="pl-PL"/>
        </w:rPr>
      </w:pPr>
      <w:r w:rsidRPr="003E6A37">
        <w:rPr>
          <w:rFonts w:eastAsia="Arial" w:cs="Arial"/>
          <w:b/>
          <w:sz w:val="18"/>
          <w:lang w:val="pl-PL"/>
        </w:rPr>
        <w:t xml:space="preserve">Zamawiający: </w:t>
      </w:r>
      <w:r w:rsidRPr="003E6A37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05E06B8E" w14:textId="77777777" w:rsidR="007547B6" w:rsidRPr="003E6A37" w:rsidRDefault="00000000">
      <w:pPr>
        <w:spacing w:after="40"/>
        <w:rPr>
          <w:lang w:val="pl-PL"/>
        </w:rPr>
      </w:pPr>
      <w:r w:rsidRPr="003E6A37">
        <w:rPr>
          <w:rFonts w:eastAsia="Arial" w:cs="Arial"/>
          <w:b/>
          <w:sz w:val="18"/>
          <w:lang w:val="pl-PL"/>
        </w:rPr>
        <w:t xml:space="preserve">Wykonawca: </w:t>
      </w:r>
      <w:r w:rsidRPr="003E6A37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7547B6" w:rsidRPr="003E6A37" w14:paraId="719CFED0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0D8ACEC0" w14:textId="77777777" w:rsidR="007547B6" w:rsidRPr="003E6A37" w:rsidRDefault="00000000">
            <w:pPr>
              <w:spacing w:after="0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212A5D04" w14:textId="77777777" w:rsidR="007547B6" w:rsidRPr="003E6A37" w:rsidRDefault="00000000">
            <w:pPr>
              <w:spacing w:after="0"/>
              <w:ind w:left="181" w:hanging="181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713F1DF2" w14:textId="5CFFEF44" w:rsidR="007547B6" w:rsidRPr="003E6A37" w:rsidRDefault="00000000">
            <w:pPr>
              <w:spacing w:after="0"/>
              <w:ind w:left="181" w:hanging="181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 xml:space="preserve">• W tabeli A należy jednoznacznie zidentyfikować oferowany produkt/konfigurację przez podanie </w:t>
            </w:r>
            <w:r w:rsidR="00950B08" w:rsidRPr="00902490">
              <w:rPr>
                <w:rFonts w:eastAsia="Arial" w:cs="Arial"/>
                <w:sz w:val="16"/>
                <w:lang w:val="pl-PL"/>
              </w:rPr>
              <w:t xml:space="preserve">modelu, </w:t>
            </w:r>
            <w:r w:rsidR="00950B08">
              <w:rPr>
                <w:rFonts w:eastAsia="Arial" w:cs="Arial"/>
                <w:sz w:val="16"/>
                <w:lang w:val="pl-PL"/>
              </w:rPr>
              <w:t>typu, oznaczenia katalogowego</w:t>
            </w:r>
            <w:r w:rsidR="00950B08" w:rsidRPr="00902490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950B08">
              <w:rPr>
                <w:rFonts w:eastAsia="Arial" w:cs="Arial"/>
                <w:sz w:val="16"/>
                <w:lang w:val="pl-PL"/>
              </w:rPr>
              <w:t xml:space="preserve"> identyfikującego oferowany produkt</w:t>
            </w:r>
            <w:r w:rsidRPr="003E6A37">
              <w:rPr>
                <w:rFonts w:eastAsia="Arial" w:cs="Arial"/>
                <w:sz w:val="16"/>
                <w:lang w:val="pl-PL"/>
              </w:rPr>
              <w:t>. Dla wyrobu wykonywanego na zamówienie należy wskazać producenta/wykonawcę oraz oznaczenie własne lub wpisać „wyrób na zamówienie”.</w:t>
            </w:r>
          </w:p>
          <w:p w14:paraId="6D8DBD1D" w14:textId="77777777" w:rsidR="007547B6" w:rsidRPr="003E6A37" w:rsidRDefault="00000000">
            <w:pPr>
              <w:spacing w:after="0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3E6A37">
              <w:rPr>
                <w:rFonts w:eastAsia="Arial" w:cs="Arial"/>
                <w:sz w:val="16"/>
                <w:lang w:val="pl-PL"/>
              </w:rPr>
              <w:t xml:space="preserve">Meble są wykonywane zgodnie z OPZ i pomiarami. W kolumnie identyfikacyjnej należy wskazać producenta/wykonawcę </w:t>
            </w:r>
            <w:proofErr w:type="gramStart"/>
            <w:r w:rsidRPr="003E6A37">
              <w:rPr>
                <w:rFonts w:eastAsia="Arial" w:cs="Arial"/>
                <w:sz w:val="16"/>
                <w:lang w:val="pl-PL"/>
              </w:rPr>
              <w:t>oraz,</w:t>
            </w:r>
            <w:proofErr w:type="gramEnd"/>
            <w:r w:rsidRPr="003E6A37">
              <w:rPr>
                <w:rFonts w:eastAsia="Arial" w:cs="Arial"/>
                <w:sz w:val="16"/>
                <w:lang w:val="pl-PL"/>
              </w:rPr>
              <w:t xml:space="preserve"> jeżeli jest stosowane, oznaczenie własne; można wpisać „wyrób na zamówienie”. Nie wymaga się ponownego przepisywania wymiarów i materiałów z OPZ.</w:t>
            </w:r>
          </w:p>
        </w:tc>
      </w:tr>
    </w:tbl>
    <w:p w14:paraId="2EE86661" w14:textId="77777777" w:rsidR="007547B6" w:rsidRPr="003E6A37" w:rsidRDefault="007547B6">
      <w:pPr>
        <w:spacing w:after="40"/>
        <w:rPr>
          <w:lang w:val="pl-PL"/>
        </w:rPr>
      </w:pPr>
    </w:p>
    <w:p w14:paraId="24AC519C" w14:textId="77777777" w:rsidR="007547B6" w:rsidRPr="003E6A37" w:rsidRDefault="00000000">
      <w:pPr>
        <w:keepNext/>
        <w:spacing w:before="60" w:after="40"/>
        <w:rPr>
          <w:lang w:val="pl-PL"/>
        </w:rPr>
      </w:pPr>
      <w:r w:rsidRPr="003E6A37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950B08" w:rsidRPr="003E6A37" w14:paraId="48D997BA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1C39442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71B5F80" w14:textId="77777777" w:rsidR="00950B08" w:rsidRPr="003E6A37" w:rsidRDefault="00950B08" w:rsidP="00950B08">
            <w:pPr>
              <w:spacing w:after="0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02B7BD6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F3A6C0E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F50081E" w14:textId="6C5360A8" w:rsidR="00950B08" w:rsidRPr="003E6A37" w:rsidRDefault="00950B08" w:rsidP="00950B08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Producent / dokładny model</w:t>
            </w:r>
            <w:r>
              <w:rPr>
                <w:rFonts w:eastAsia="Arial" w:cs="Arial"/>
                <w:b/>
                <w:sz w:val="16"/>
                <w:lang w:val="pl-PL"/>
              </w:rPr>
              <w:t xml:space="preserve"> / typ / oznaczenie katalogowe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C541D25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1EF01C4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9237034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F9456FB" w14:textId="77777777" w:rsidR="00950B08" w:rsidRPr="003E6A37" w:rsidRDefault="00950B08" w:rsidP="00950B08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7547B6" w:rsidRPr="003E6A37" w14:paraId="4AE64AE5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9E8B6B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3.1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3576157" w14:textId="77777777" w:rsidR="007547B6" w:rsidRPr="003E6A37" w:rsidRDefault="00000000">
            <w:pPr>
              <w:spacing w:after="0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Komplet mebli do czytelni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A3DF56F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5FD9152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BBCC324" w14:textId="77777777" w:rsidR="007547B6" w:rsidRPr="003E6A37" w:rsidRDefault="007547B6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3971971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6B7C3F7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2E5B23F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0F3FAB9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</w:tr>
      <w:tr w:rsidR="007547B6" w:rsidRPr="003E6A37" w14:paraId="57733381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FD41C2A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3.2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7496375" w14:textId="77777777" w:rsidR="007547B6" w:rsidRPr="003E6A37" w:rsidRDefault="00000000">
            <w:pPr>
              <w:spacing w:after="0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Komplet mebli do wypożyczalni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5793E12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74F05B7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D9B1AC4" w14:textId="77777777" w:rsidR="007547B6" w:rsidRPr="003E6A37" w:rsidRDefault="007547B6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25EB082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5A66D3A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CB9299A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67DE97C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</w:tr>
      <w:tr w:rsidR="007547B6" w:rsidRPr="003E6A37" w14:paraId="1FA1AD4A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98BC6A2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3.3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2502ED7" w14:textId="77777777" w:rsidR="007547B6" w:rsidRPr="003E6A37" w:rsidRDefault="00000000">
            <w:pPr>
              <w:spacing w:after="0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Stoły biurowe do czytelni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921967E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5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89735F1" w14:textId="77777777" w:rsidR="007547B6" w:rsidRPr="003E6A37" w:rsidRDefault="00000000">
            <w:pPr>
              <w:spacing w:after="0"/>
              <w:jc w:val="center"/>
              <w:rPr>
                <w:lang w:val="pl-PL"/>
              </w:rPr>
            </w:pPr>
            <w:r w:rsidRPr="003E6A37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BFD4B0C" w14:textId="77777777" w:rsidR="007547B6" w:rsidRPr="003E6A37" w:rsidRDefault="007547B6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F34E5CD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B60A62A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5D3780B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CB10F38" w14:textId="77777777" w:rsidR="007547B6" w:rsidRPr="003E6A37" w:rsidRDefault="007547B6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1881B079" w14:textId="77777777" w:rsidR="007547B6" w:rsidRPr="003E6A37" w:rsidRDefault="00000000">
      <w:pPr>
        <w:spacing w:before="60" w:after="40"/>
        <w:rPr>
          <w:lang w:val="pl-PL"/>
        </w:rPr>
      </w:pPr>
      <w:r w:rsidRPr="003E6A37">
        <w:rPr>
          <w:rFonts w:eastAsia="Arial" w:cs="Arial"/>
          <w:b/>
          <w:sz w:val="18"/>
          <w:lang w:val="pl-PL"/>
        </w:rPr>
        <w:t xml:space="preserve">RAZEM CZĘŚĆ: netto ................................ </w:t>
      </w:r>
      <w:proofErr w:type="gramStart"/>
      <w:r w:rsidRPr="003E6A37">
        <w:rPr>
          <w:rFonts w:eastAsia="Arial" w:cs="Arial"/>
          <w:b/>
          <w:sz w:val="18"/>
          <w:lang w:val="pl-PL"/>
        </w:rPr>
        <w:t>PLN;  VAT</w:t>
      </w:r>
      <w:proofErr w:type="gramEnd"/>
      <w:r w:rsidRPr="003E6A37">
        <w:rPr>
          <w:rFonts w:eastAsia="Arial" w:cs="Arial"/>
          <w:b/>
          <w:sz w:val="18"/>
          <w:lang w:val="pl-PL"/>
        </w:rPr>
        <w:t xml:space="preserve"> ................................ </w:t>
      </w:r>
      <w:proofErr w:type="gramStart"/>
      <w:r w:rsidRPr="003E6A37">
        <w:rPr>
          <w:rFonts w:eastAsia="Arial" w:cs="Arial"/>
          <w:b/>
          <w:sz w:val="18"/>
          <w:lang w:val="pl-PL"/>
        </w:rPr>
        <w:t>PLN;  brutto</w:t>
      </w:r>
      <w:proofErr w:type="gramEnd"/>
      <w:r w:rsidRPr="003E6A37">
        <w:rPr>
          <w:rFonts w:eastAsia="Arial" w:cs="Arial"/>
          <w:b/>
          <w:sz w:val="18"/>
          <w:lang w:val="pl-PL"/>
        </w:rPr>
        <w:t xml:space="preserve"> ................................ PLN.</w:t>
      </w:r>
    </w:p>
    <w:p w14:paraId="425BDB76" w14:textId="77777777" w:rsidR="007547B6" w:rsidRPr="003E6A37" w:rsidRDefault="00000000">
      <w:pPr>
        <w:keepNext/>
        <w:spacing w:before="60" w:after="40"/>
        <w:rPr>
          <w:lang w:val="pl-PL"/>
        </w:rPr>
      </w:pPr>
      <w:r w:rsidRPr="003E6A37">
        <w:rPr>
          <w:rFonts w:eastAsia="Arial" w:cs="Arial"/>
          <w:b/>
          <w:sz w:val="21"/>
          <w:lang w:val="pl-PL"/>
        </w:rPr>
        <w:t>B. OŚWIADCZENIE DOTYCZĄCE ZGODNOŚCI Z OPZ</w:t>
      </w:r>
    </w:p>
    <w:p w14:paraId="58FF1EF9" w14:textId="77777777" w:rsidR="007547B6" w:rsidRPr="003E6A37" w:rsidRDefault="00000000">
      <w:pPr>
        <w:spacing w:after="40"/>
        <w:rPr>
          <w:lang w:val="pl-PL"/>
        </w:rPr>
      </w:pPr>
      <w:r w:rsidRPr="003E6A37">
        <w:rPr>
          <w:rFonts w:eastAsia="Arial" w:cs="Arial"/>
          <w:sz w:val="18"/>
          <w:lang w:val="pl-PL"/>
        </w:rPr>
        <w:t>Oświadczamy, że wszystkie oferowane produkty/wyroby oraz zakres dostawy, montażu i pozostałych świadczeń spełniają wymagania określone w OPZ dla tej części.</w:t>
      </w:r>
    </w:p>
    <w:p w14:paraId="4E541FE1" w14:textId="77777777" w:rsidR="007547B6" w:rsidRPr="003E6A37" w:rsidRDefault="00000000">
      <w:pPr>
        <w:keepNext/>
        <w:spacing w:before="60" w:after="40"/>
        <w:rPr>
          <w:lang w:val="pl-PL"/>
        </w:rPr>
      </w:pPr>
      <w:r w:rsidRPr="003E6A37">
        <w:rPr>
          <w:rFonts w:eastAsia="Arial" w:cs="Arial"/>
          <w:b/>
          <w:sz w:val="21"/>
          <w:lang w:val="pl-PL"/>
        </w:rPr>
        <w:t>C. OŚWIADCZENIA WYKONAWCY</w:t>
      </w:r>
    </w:p>
    <w:p w14:paraId="0C57EA63" w14:textId="77777777" w:rsidR="007547B6" w:rsidRPr="003E6A37" w:rsidRDefault="00000000">
      <w:pPr>
        <w:spacing w:after="40"/>
        <w:ind w:left="283" w:hanging="283"/>
        <w:rPr>
          <w:lang w:val="pl-PL"/>
        </w:rPr>
      </w:pPr>
      <w:r w:rsidRPr="003E6A37">
        <w:rPr>
          <w:rFonts w:eastAsia="Arial" w:cs="Arial"/>
          <w:b/>
          <w:sz w:val="16"/>
          <w:lang w:val="pl-PL"/>
        </w:rPr>
        <w:t xml:space="preserve">1. </w:t>
      </w:r>
      <w:r w:rsidRPr="003E6A37">
        <w:rPr>
          <w:rFonts w:eastAsia="Arial" w:cs="Arial"/>
          <w:sz w:val="16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23C77DCE" w14:textId="77777777" w:rsidR="007547B6" w:rsidRPr="003E6A37" w:rsidRDefault="00000000">
      <w:pPr>
        <w:spacing w:after="40"/>
        <w:ind w:left="283" w:hanging="283"/>
        <w:rPr>
          <w:lang w:val="pl-PL"/>
        </w:rPr>
      </w:pPr>
      <w:r w:rsidRPr="003E6A37">
        <w:rPr>
          <w:rFonts w:eastAsia="Arial" w:cs="Arial"/>
          <w:b/>
          <w:sz w:val="16"/>
          <w:lang w:val="pl-PL"/>
        </w:rPr>
        <w:t xml:space="preserve">2. </w:t>
      </w:r>
      <w:r w:rsidRPr="003E6A37">
        <w:rPr>
          <w:rFonts w:eastAsia="Arial" w:cs="Arial"/>
          <w:sz w:val="16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37321743" w14:textId="77777777" w:rsidR="007547B6" w:rsidRPr="003E6A37" w:rsidRDefault="00000000">
      <w:pPr>
        <w:spacing w:before="60" w:after="40"/>
        <w:jc w:val="right"/>
        <w:rPr>
          <w:lang w:val="pl-PL"/>
        </w:rPr>
      </w:pPr>
      <w:r w:rsidRPr="003E6A37">
        <w:rPr>
          <w:rFonts w:eastAsia="Arial" w:cs="Arial"/>
          <w:sz w:val="15"/>
          <w:lang w:val="pl-PL"/>
        </w:rPr>
        <w:t>Podpis osoby/osób uprawnionych do reprezentowania Wykonawcy:  ........................................................................</w:t>
      </w:r>
    </w:p>
    <w:sectPr w:rsidR="007547B6" w:rsidRPr="003E6A37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BC14E31" w14:textId="77777777" w:rsidR="006D6358" w:rsidRDefault="006D6358">
      <w:pPr>
        <w:spacing w:after="0"/>
      </w:pPr>
      <w:r>
        <w:separator/>
      </w:r>
    </w:p>
  </w:endnote>
  <w:endnote w:type="continuationSeparator" w:id="0">
    <w:p w14:paraId="07C965F7" w14:textId="77777777" w:rsidR="006D6358" w:rsidRDefault="006D635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7B685E6" w14:textId="77777777" w:rsidR="007547B6" w:rsidRPr="0059778F" w:rsidRDefault="00000000">
    <w:pPr>
      <w:pStyle w:val="Stopka"/>
      <w:jc w:val="center"/>
      <w:rPr>
        <w:lang w:val="pl-PL"/>
      </w:rPr>
    </w:pPr>
    <w:r w:rsidRPr="0059778F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59778F">
      <w:rPr>
        <w:lang w:val="pl-PL"/>
      </w:rPr>
      <w:fldChar w:fldCharType="begin"/>
    </w:r>
    <w:r w:rsidRPr="0059778F">
      <w:rPr>
        <w:lang w:val="pl-PL"/>
      </w:rPr>
      <w:instrText xml:space="preserve"> PAGE </w:instrText>
    </w:r>
    <w:r w:rsidRPr="0059778F">
      <w:rPr>
        <w:lang w:val="pl-PL"/>
      </w:rPr>
      <w:fldChar w:fldCharType="separate"/>
    </w:r>
    <w:r w:rsidRPr="0059778F">
      <w:rPr>
        <w:lang w:val="pl-PL"/>
      </w:rPr>
      <w:t>1</w:t>
    </w:r>
    <w:r w:rsidRPr="0059778F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A31164E" w14:textId="77777777" w:rsidR="006D6358" w:rsidRDefault="006D6358">
      <w:pPr>
        <w:spacing w:after="0"/>
      </w:pPr>
      <w:r>
        <w:separator/>
      </w:r>
    </w:p>
  </w:footnote>
  <w:footnote w:type="continuationSeparator" w:id="0">
    <w:p w14:paraId="33C863E7" w14:textId="77777777" w:rsidR="006D6358" w:rsidRDefault="006D635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700FDF0" w14:textId="7542F4B1" w:rsidR="007547B6" w:rsidRDefault="00165116" w:rsidP="00165116">
    <w:pPr>
      <w:pStyle w:val="Nagwek"/>
      <w:jc w:val="center"/>
    </w:pPr>
    <w:r>
      <w:rPr>
        <w:noProof/>
      </w:rPr>
      <w:drawing>
        <wp:inline distT="0" distB="0" distL="0" distR="0" wp14:anchorId="24B2178C" wp14:editId="77756BF7">
          <wp:extent cx="5592351" cy="571500"/>
          <wp:effectExtent l="0" t="0" r="0" b="0"/>
          <wp:docPr id="34904405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9044054" name="Obraz 34904405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14974" cy="58403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7547B6" w14:paraId="79A7E16B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7C1AD140" w14:textId="77777777" w:rsidR="007547B6" w:rsidRPr="0059778F" w:rsidRDefault="00000000">
          <w:pPr>
            <w:rPr>
              <w:lang w:val="pl-PL"/>
            </w:rPr>
          </w:pPr>
          <w:r w:rsidRPr="0059778F">
            <w:rPr>
              <w:rFonts w:eastAsia="Arial" w:cs="Arial"/>
              <w:b/>
              <w:sz w:val="17"/>
              <w:lang w:val="pl-PL"/>
            </w:rPr>
            <w:t>Załącznik nr 4c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2BDA8833" w14:textId="192B83F6" w:rsidR="007547B6" w:rsidRDefault="007547B6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821263533">
    <w:abstractNumId w:val="8"/>
  </w:num>
  <w:num w:numId="2" w16cid:durableId="416756484">
    <w:abstractNumId w:val="6"/>
  </w:num>
  <w:num w:numId="3" w16cid:durableId="1741052733">
    <w:abstractNumId w:val="5"/>
  </w:num>
  <w:num w:numId="4" w16cid:durableId="234971996">
    <w:abstractNumId w:val="4"/>
  </w:num>
  <w:num w:numId="5" w16cid:durableId="347954163">
    <w:abstractNumId w:val="7"/>
  </w:num>
  <w:num w:numId="6" w16cid:durableId="1810782287">
    <w:abstractNumId w:val="3"/>
  </w:num>
  <w:num w:numId="7" w16cid:durableId="614142419">
    <w:abstractNumId w:val="2"/>
  </w:num>
  <w:num w:numId="8" w16cid:durableId="1167867334">
    <w:abstractNumId w:val="1"/>
  </w:num>
  <w:num w:numId="9" w16cid:durableId="395326127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C587C"/>
    <w:rsid w:val="0015074B"/>
    <w:rsid w:val="00165116"/>
    <w:rsid w:val="00243DAD"/>
    <w:rsid w:val="0029639D"/>
    <w:rsid w:val="00326F90"/>
    <w:rsid w:val="00375F8E"/>
    <w:rsid w:val="003C50DA"/>
    <w:rsid w:val="003E6A37"/>
    <w:rsid w:val="00440B44"/>
    <w:rsid w:val="00465E38"/>
    <w:rsid w:val="0058132C"/>
    <w:rsid w:val="0059778F"/>
    <w:rsid w:val="006D6358"/>
    <w:rsid w:val="006E5533"/>
    <w:rsid w:val="00747AEA"/>
    <w:rsid w:val="007547B6"/>
    <w:rsid w:val="008F6B86"/>
    <w:rsid w:val="00950B08"/>
    <w:rsid w:val="00AA1D8D"/>
    <w:rsid w:val="00B47730"/>
    <w:rsid w:val="00C32A71"/>
    <w:rsid w:val="00C8008A"/>
    <w:rsid w:val="00CB0664"/>
    <w:rsid w:val="00DC1D86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BBCB6E2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364</Words>
  <Characters>2187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2546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8</cp:revision>
  <dcterms:created xsi:type="dcterms:W3CDTF">2013-12-23T23:15:00Z</dcterms:created>
  <dcterms:modified xsi:type="dcterms:W3CDTF">2026-08-27T19:50:00Z</dcterms:modified>
  <cp:category/>
</cp:coreProperties>
</file>