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9E63E99" w14:textId="77777777" w:rsidR="008A6061" w:rsidRPr="00A67D91" w:rsidRDefault="00000000">
      <w:pPr>
        <w:spacing w:after="40"/>
        <w:jc w:val="center"/>
        <w:rPr>
          <w:lang w:val="pl-PL"/>
        </w:rPr>
      </w:pPr>
      <w:r w:rsidRPr="00A67D91">
        <w:rPr>
          <w:rFonts w:eastAsia="Arial" w:cs="Arial"/>
          <w:b/>
          <w:sz w:val="26"/>
          <w:lang w:val="pl-PL"/>
        </w:rPr>
        <w:t>FORMULARZ CENOWO-TECHNICZNY</w:t>
      </w:r>
    </w:p>
    <w:p w14:paraId="60FC2961" w14:textId="77777777" w:rsidR="008A6061" w:rsidRPr="00A67D91" w:rsidRDefault="00000000">
      <w:pPr>
        <w:spacing w:after="40"/>
        <w:jc w:val="center"/>
        <w:rPr>
          <w:lang w:val="pl-PL"/>
        </w:rPr>
      </w:pPr>
      <w:r w:rsidRPr="00A67D91">
        <w:rPr>
          <w:rFonts w:eastAsia="Arial" w:cs="Arial"/>
          <w:b/>
          <w:sz w:val="23"/>
          <w:lang w:val="pl-PL"/>
        </w:rPr>
        <w:t>Część 4 – Ekspozytory i gabloty wystawowe</w:t>
      </w:r>
    </w:p>
    <w:p w14:paraId="44CC581D" w14:textId="77777777" w:rsidR="008A6061" w:rsidRPr="00A67D91" w:rsidRDefault="00000000">
      <w:pPr>
        <w:spacing w:after="40"/>
        <w:jc w:val="center"/>
        <w:rPr>
          <w:lang w:val="pl-PL"/>
        </w:rPr>
      </w:pPr>
      <w:r w:rsidRPr="00A67D91">
        <w:rPr>
          <w:rFonts w:eastAsia="Arial" w:cs="Arial"/>
          <w:b/>
          <w:sz w:val="18"/>
          <w:lang w:val="pl-PL"/>
        </w:rPr>
        <w:t xml:space="preserve">Postępowanie: </w:t>
      </w:r>
      <w:r w:rsidRPr="00A67D91">
        <w:rPr>
          <w:rFonts w:eastAsia="Arial" w:cs="Arial"/>
          <w:sz w:val="18"/>
          <w:lang w:val="pl-PL"/>
        </w:rPr>
        <w:t>Doposażenie Biblioteki Publicznej Miasta i Gminy Oborniki w ramach projektu „Rozwój dziedzictwa kulturowego i infrastruktury kultury w Gminie Oborniki”</w:t>
      </w:r>
    </w:p>
    <w:p w14:paraId="6E5D1D42" w14:textId="59AD80C3" w:rsidR="008A6061" w:rsidRPr="001A5F9D" w:rsidRDefault="00FE291C" w:rsidP="00FE291C">
      <w:pPr>
        <w:spacing w:after="0"/>
        <w:jc w:val="center"/>
        <w:rPr>
          <w:lang w:val="pl-PL"/>
        </w:rPr>
      </w:pPr>
      <w:r w:rsidRPr="001A5F9D">
        <w:rPr>
          <w:b/>
          <w:sz w:val="18"/>
          <w:szCs w:val="18"/>
          <w:lang w:val="pl-PL"/>
        </w:rPr>
        <w:t>Nr zamówienia: BPS.271.20.2026</w:t>
      </w:r>
    </w:p>
    <w:p w14:paraId="05386D2F" w14:textId="77777777" w:rsidR="008A6061" w:rsidRPr="00A67D91" w:rsidRDefault="00000000">
      <w:pPr>
        <w:spacing w:after="40"/>
        <w:rPr>
          <w:lang w:val="pl-PL"/>
        </w:rPr>
      </w:pPr>
      <w:r w:rsidRPr="00A67D91">
        <w:rPr>
          <w:rFonts w:eastAsia="Arial" w:cs="Arial"/>
          <w:b/>
          <w:sz w:val="18"/>
          <w:lang w:val="pl-PL"/>
        </w:rPr>
        <w:t xml:space="preserve">Zamawiający: </w:t>
      </w:r>
      <w:r w:rsidRPr="00A67D91">
        <w:rPr>
          <w:rFonts w:eastAsia="Arial" w:cs="Arial"/>
          <w:sz w:val="18"/>
          <w:lang w:val="pl-PL"/>
        </w:rPr>
        <w:t>Gmina Oborniki, ul. Marszałka Józefa Piłsudskiego 76, 64-600 Oborniki</w:t>
      </w:r>
    </w:p>
    <w:p w14:paraId="60C14F75" w14:textId="77777777" w:rsidR="008A6061" w:rsidRPr="00A67D91" w:rsidRDefault="00000000">
      <w:pPr>
        <w:spacing w:after="40"/>
        <w:rPr>
          <w:lang w:val="pl-PL"/>
        </w:rPr>
      </w:pPr>
      <w:r w:rsidRPr="00A67D91">
        <w:rPr>
          <w:rFonts w:eastAsia="Arial" w:cs="Arial"/>
          <w:b/>
          <w:sz w:val="18"/>
          <w:lang w:val="pl-PL"/>
        </w:rPr>
        <w:t xml:space="preserve">Wykonawca: </w:t>
      </w:r>
      <w:r w:rsidRPr="00A67D91">
        <w:rPr>
          <w:rFonts w:eastAsia="Arial" w:cs="Arial"/>
          <w:sz w:val="18"/>
          <w:lang w:val="pl-PL"/>
        </w:rPr>
        <w:t>........................................................................................................................................................................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14117"/>
      </w:tblGrid>
      <w:tr w:rsidR="008A6061" w:rsidRPr="00A67D91" w14:paraId="24A3648A" w14:textId="77777777">
        <w:trPr>
          <w:tblHeader/>
          <w:jc w:val="center"/>
        </w:trPr>
        <w:tc>
          <w:tcPr>
            <w:tcW w:w="14117" w:type="dxa"/>
            <w:tcBorders>
              <w:top w:val="single" w:sz="5" w:space="0" w:color="B7B7B7"/>
              <w:left w:val="single" w:sz="5" w:space="0" w:color="B7B7B7"/>
              <w:bottom w:val="single" w:sz="5" w:space="0" w:color="B7B7B7"/>
              <w:right w:val="single" w:sz="5" w:space="0" w:color="B7B7B7"/>
            </w:tcBorders>
            <w:shd w:val="clear" w:color="auto" w:fill="F2F2F2"/>
            <w:tcMar>
              <w:top w:w="90" w:type="dxa"/>
              <w:left w:w="110" w:type="dxa"/>
              <w:bottom w:w="90" w:type="dxa"/>
              <w:right w:w="110" w:type="dxa"/>
            </w:tcMar>
            <w:vAlign w:val="center"/>
          </w:tcPr>
          <w:p w14:paraId="73121BDC" w14:textId="77777777" w:rsidR="008A6061" w:rsidRPr="00A67D91" w:rsidRDefault="00000000">
            <w:pPr>
              <w:spacing w:after="0"/>
              <w:rPr>
                <w:lang w:val="pl-PL"/>
              </w:rPr>
            </w:pPr>
            <w:r w:rsidRPr="00A67D91">
              <w:rPr>
                <w:rFonts w:eastAsia="Arial" w:cs="Arial"/>
                <w:b/>
                <w:sz w:val="16"/>
                <w:lang w:val="pl-PL"/>
              </w:rPr>
              <w:t>Instrukcja wypełnienia</w:t>
            </w:r>
          </w:p>
          <w:p w14:paraId="18C3B764" w14:textId="77777777" w:rsidR="008A6061" w:rsidRPr="00A67D91" w:rsidRDefault="00000000">
            <w:pPr>
              <w:spacing w:after="0"/>
              <w:ind w:left="181" w:hanging="181"/>
              <w:rPr>
                <w:lang w:val="pl-PL"/>
              </w:rPr>
            </w:pPr>
            <w:r w:rsidRPr="00A67D91">
              <w:rPr>
                <w:rFonts w:eastAsia="Arial" w:cs="Arial"/>
                <w:sz w:val="16"/>
                <w:lang w:val="pl-PL"/>
              </w:rPr>
              <w:t>• Formularz należy złożyć wraz z ofertą dla tej części; stanowi on integralną treść oferty.</w:t>
            </w:r>
          </w:p>
          <w:p w14:paraId="275F4388" w14:textId="523EAF31" w:rsidR="008A6061" w:rsidRPr="00A67D91" w:rsidRDefault="00000000">
            <w:pPr>
              <w:spacing w:after="0"/>
              <w:ind w:left="181" w:hanging="181"/>
              <w:rPr>
                <w:lang w:val="pl-PL"/>
              </w:rPr>
            </w:pPr>
            <w:r w:rsidRPr="00A67D91">
              <w:rPr>
                <w:rFonts w:eastAsia="Arial" w:cs="Arial"/>
                <w:sz w:val="16"/>
                <w:lang w:val="pl-PL"/>
              </w:rPr>
              <w:t>• W tabeli A należy jednoznacznie zidentyfikować oferowany produkt/konfigurację przez podanie producenta i dokładnego modelu</w:t>
            </w:r>
            <w:r w:rsidR="00860AF5">
              <w:rPr>
                <w:rFonts w:eastAsia="Arial" w:cs="Arial"/>
                <w:sz w:val="16"/>
                <w:lang w:val="pl-PL"/>
              </w:rPr>
              <w:t xml:space="preserve"> </w:t>
            </w:r>
            <w:r w:rsidRPr="00A67D91">
              <w:rPr>
                <w:rFonts w:eastAsia="Arial" w:cs="Arial"/>
                <w:sz w:val="16"/>
                <w:lang w:val="pl-PL"/>
              </w:rPr>
              <w:t>ub innego oznaczenia. Dla wyrobu wykonywanego na zamówienie należy wskazać producenta/wykonawcę oraz oznaczenie własne lub wpisać „wyrób na zamówienie”.</w:t>
            </w:r>
          </w:p>
          <w:p w14:paraId="1E9DBE8A" w14:textId="77777777" w:rsidR="008A6061" w:rsidRPr="00A67D91" w:rsidRDefault="00000000">
            <w:pPr>
              <w:spacing w:after="0"/>
              <w:rPr>
                <w:lang w:val="pl-PL"/>
              </w:rPr>
            </w:pPr>
            <w:r w:rsidRPr="00A67D91">
              <w:rPr>
                <w:rFonts w:eastAsia="Arial" w:cs="Arial"/>
                <w:b/>
                <w:sz w:val="16"/>
                <w:lang w:val="pl-PL"/>
              </w:rPr>
              <w:t xml:space="preserve">Uwaga: </w:t>
            </w:r>
            <w:r w:rsidRPr="00A67D91">
              <w:rPr>
                <w:rFonts w:eastAsia="Arial" w:cs="Arial"/>
                <w:sz w:val="16"/>
                <w:lang w:val="pl-PL"/>
              </w:rPr>
              <w:t>Dla produktów katalogowych należy wskazać dokładny model/oznaczenie. Jeżeli produkt jest wykonywany na zamówienie, należy wskazać producenta/wykonawcę oraz oznaczenie własne lub wpisać „wyrób na zamówienie”. Wszystkie parametry konstrukcyjne i materiałowe wynikają z OPZ.</w:t>
            </w:r>
          </w:p>
        </w:tc>
      </w:tr>
    </w:tbl>
    <w:p w14:paraId="2B54C2A6" w14:textId="77777777" w:rsidR="008A6061" w:rsidRPr="00A67D91" w:rsidRDefault="008A6061">
      <w:pPr>
        <w:spacing w:after="40"/>
        <w:rPr>
          <w:lang w:val="pl-PL"/>
        </w:rPr>
      </w:pPr>
    </w:p>
    <w:p w14:paraId="6DBC1CD7" w14:textId="77777777" w:rsidR="008A6061" w:rsidRPr="00A67D91" w:rsidRDefault="00000000">
      <w:pPr>
        <w:keepNext/>
        <w:spacing w:before="60" w:after="40"/>
        <w:rPr>
          <w:lang w:val="pl-PL"/>
        </w:rPr>
      </w:pPr>
      <w:r w:rsidRPr="00A67D91">
        <w:rPr>
          <w:rFonts w:eastAsia="Arial" w:cs="Arial"/>
          <w:b/>
          <w:sz w:val="21"/>
          <w:lang w:val="pl-PL"/>
        </w:rPr>
        <w:t>A. ZESTAWIENIE CENOWE I IDENTYFIKACJA PRODUKTÓW</w:t>
      </w:r>
    </w:p>
    <w:tbl>
      <w:tblPr>
        <w:tblW w:w="14117" w:type="dxa"/>
        <w:jc w:val="center"/>
        <w:tblLayout w:type="fixed"/>
        <w:tblCellMar>
          <w:top w:w="55" w:type="dxa"/>
          <w:left w:w="65" w:type="dxa"/>
          <w:bottom w:w="55" w:type="dxa"/>
          <w:right w:w="65" w:type="dxa"/>
        </w:tblCellMar>
        <w:tblLook w:val="04A0" w:firstRow="1" w:lastRow="0" w:firstColumn="1" w:lastColumn="0" w:noHBand="0" w:noVBand="1"/>
      </w:tblPr>
      <w:tblGrid>
        <w:gridCol w:w="624"/>
        <w:gridCol w:w="3402"/>
        <w:gridCol w:w="680"/>
        <w:gridCol w:w="680"/>
        <w:gridCol w:w="3061"/>
        <w:gridCol w:w="1531"/>
        <w:gridCol w:w="1531"/>
        <w:gridCol w:w="907"/>
        <w:gridCol w:w="1701"/>
      </w:tblGrid>
      <w:tr w:rsidR="008A6061" w:rsidRPr="00A67D91" w14:paraId="664791E6" w14:textId="77777777">
        <w:trPr>
          <w:tblHeader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4AB4955" w14:textId="77777777" w:rsidR="008A6061" w:rsidRPr="00A67D91" w:rsidRDefault="00000000">
            <w:pPr>
              <w:spacing w:after="0"/>
              <w:jc w:val="center"/>
              <w:rPr>
                <w:lang w:val="pl-PL"/>
              </w:rPr>
            </w:pPr>
            <w:r w:rsidRPr="00A67D91">
              <w:rPr>
                <w:rFonts w:eastAsia="Arial" w:cs="Arial"/>
                <w:b/>
                <w:sz w:val="16"/>
                <w:lang w:val="pl-PL"/>
              </w:rPr>
              <w:t>Lp.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A292B02" w14:textId="77777777" w:rsidR="008A6061" w:rsidRPr="00A67D91" w:rsidRDefault="00000000">
            <w:pPr>
              <w:spacing w:after="0"/>
              <w:rPr>
                <w:lang w:val="pl-PL"/>
              </w:rPr>
            </w:pPr>
            <w:r w:rsidRPr="00A67D91">
              <w:rPr>
                <w:rFonts w:eastAsia="Arial" w:cs="Arial"/>
                <w:b/>
                <w:sz w:val="16"/>
                <w:lang w:val="pl-PL"/>
              </w:rPr>
              <w:t>Pozycja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8639922" w14:textId="77777777" w:rsidR="008A6061" w:rsidRPr="00A67D91" w:rsidRDefault="00000000">
            <w:pPr>
              <w:spacing w:after="0"/>
              <w:jc w:val="center"/>
              <w:rPr>
                <w:lang w:val="pl-PL"/>
              </w:rPr>
            </w:pPr>
            <w:r w:rsidRPr="00A67D91">
              <w:rPr>
                <w:rFonts w:eastAsia="Arial" w:cs="Arial"/>
                <w:b/>
                <w:sz w:val="16"/>
                <w:lang w:val="pl-PL"/>
              </w:rPr>
              <w:t>Ilość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FF68A09" w14:textId="77777777" w:rsidR="008A6061" w:rsidRPr="00A67D91" w:rsidRDefault="00000000">
            <w:pPr>
              <w:spacing w:after="0"/>
              <w:jc w:val="center"/>
              <w:rPr>
                <w:lang w:val="pl-PL"/>
              </w:rPr>
            </w:pPr>
            <w:r w:rsidRPr="00A67D91">
              <w:rPr>
                <w:rFonts w:eastAsia="Arial" w:cs="Arial"/>
                <w:b/>
                <w:sz w:val="16"/>
                <w:lang w:val="pl-PL"/>
              </w:rPr>
              <w:t>J.m.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01A6F90" w14:textId="43B11F30" w:rsidR="008A6061" w:rsidRPr="00A67D91" w:rsidRDefault="00000000">
            <w:pPr>
              <w:spacing w:after="0"/>
              <w:rPr>
                <w:lang w:val="pl-PL"/>
              </w:rPr>
            </w:pPr>
            <w:r w:rsidRPr="00A67D91">
              <w:rPr>
                <w:rFonts w:eastAsia="Arial" w:cs="Arial"/>
                <w:b/>
                <w:sz w:val="16"/>
                <w:lang w:val="pl-PL"/>
              </w:rPr>
              <w:t xml:space="preserve">Producent / dokładny model </w:t>
            </w:r>
            <w:r w:rsidR="00860AF5">
              <w:rPr>
                <w:rFonts w:eastAsia="Arial" w:cs="Arial"/>
                <w:b/>
                <w:sz w:val="16"/>
                <w:lang w:val="pl-PL"/>
              </w:rPr>
              <w:t>/ typ lub inne oznaczenie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1369731" w14:textId="77777777" w:rsidR="008A6061" w:rsidRPr="00A67D91" w:rsidRDefault="00000000">
            <w:pPr>
              <w:spacing w:after="0"/>
              <w:jc w:val="center"/>
              <w:rPr>
                <w:lang w:val="pl-PL"/>
              </w:rPr>
            </w:pPr>
            <w:r w:rsidRPr="00A67D91">
              <w:rPr>
                <w:rFonts w:eastAsia="Arial" w:cs="Arial"/>
                <w:b/>
                <w:sz w:val="16"/>
                <w:lang w:val="pl-PL"/>
              </w:rPr>
              <w:t>Cena jedn. netto</w:t>
            </w: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6530F44" w14:textId="77777777" w:rsidR="008A6061" w:rsidRPr="00A67D91" w:rsidRDefault="00000000">
            <w:pPr>
              <w:spacing w:after="0"/>
              <w:jc w:val="center"/>
              <w:rPr>
                <w:lang w:val="pl-PL"/>
              </w:rPr>
            </w:pPr>
            <w:r w:rsidRPr="00A67D91">
              <w:rPr>
                <w:rFonts w:eastAsia="Arial" w:cs="Arial"/>
                <w:b/>
                <w:sz w:val="16"/>
                <w:lang w:val="pl-PL"/>
              </w:rPr>
              <w:t>Wartość netto</w:t>
            </w: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B7D5CB9" w14:textId="77777777" w:rsidR="008A6061" w:rsidRPr="00A67D91" w:rsidRDefault="00000000">
            <w:pPr>
              <w:spacing w:after="0"/>
              <w:jc w:val="center"/>
              <w:rPr>
                <w:lang w:val="pl-PL"/>
              </w:rPr>
            </w:pPr>
            <w:r w:rsidRPr="00A67D91">
              <w:rPr>
                <w:rFonts w:eastAsia="Arial" w:cs="Arial"/>
                <w:b/>
                <w:sz w:val="16"/>
                <w:lang w:val="pl-PL"/>
              </w:rPr>
              <w:t>VAT %</w:t>
            </w: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shd w:val="clear" w:color="auto" w:fill="E7E6E6"/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35B07D0" w14:textId="77777777" w:rsidR="008A6061" w:rsidRPr="00A67D91" w:rsidRDefault="00000000">
            <w:pPr>
              <w:spacing w:after="0"/>
              <w:jc w:val="center"/>
              <w:rPr>
                <w:lang w:val="pl-PL"/>
              </w:rPr>
            </w:pPr>
            <w:r w:rsidRPr="00A67D91">
              <w:rPr>
                <w:rFonts w:eastAsia="Arial" w:cs="Arial"/>
                <w:b/>
                <w:sz w:val="16"/>
                <w:lang w:val="pl-PL"/>
              </w:rPr>
              <w:t>Wartość brutto</w:t>
            </w:r>
          </w:p>
        </w:tc>
      </w:tr>
      <w:tr w:rsidR="008A6061" w:rsidRPr="00A67D91" w14:paraId="2C3A3E35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2B50E80" w14:textId="77777777" w:rsidR="008A6061" w:rsidRPr="00A67D91" w:rsidRDefault="00000000">
            <w:pPr>
              <w:spacing w:after="0"/>
              <w:jc w:val="center"/>
              <w:rPr>
                <w:lang w:val="pl-PL"/>
              </w:rPr>
            </w:pPr>
            <w:r w:rsidRPr="00A67D91">
              <w:rPr>
                <w:rFonts w:eastAsia="Arial" w:cs="Arial"/>
                <w:sz w:val="16"/>
                <w:lang w:val="pl-PL"/>
              </w:rPr>
              <w:t>4.1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6FA3E8F" w14:textId="77777777" w:rsidR="008A6061" w:rsidRPr="00A67D91" w:rsidRDefault="00000000">
            <w:pPr>
              <w:spacing w:after="0"/>
              <w:rPr>
                <w:lang w:val="pl-PL"/>
              </w:rPr>
            </w:pPr>
            <w:r w:rsidRPr="00A67D91">
              <w:rPr>
                <w:rFonts w:eastAsia="Arial" w:cs="Arial"/>
                <w:sz w:val="16"/>
                <w:lang w:val="pl-PL"/>
              </w:rPr>
              <w:t>Ekspozytor/przeglądarka plakatów B1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93EC9AA" w14:textId="77777777" w:rsidR="008A6061" w:rsidRPr="00A67D91" w:rsidRDefault="00000000">
            <w:pPr>
              <w:spacing w:after="0"/>
              <w:jc w:val="center"/>
              <w:rPr>
                <w:lang w:val="pl-PL"/>
              </w:rPr>
            </w:pPr>
            <w:r w:rsidRPr="00A67D91">
              <w:rPr>
                <w:rFonts w:eastAsia="Arial" w:cs="Arial"/>
                <w:sz w:val="16"/>
                <w:lang w:val="pl-PL"/>
              </w:rPr>
              <w:t>3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8CB772B" w14:textId="77777777" w:rsidR="008A6061" w:rsidRPr="00A67D91" w:rsidRDefault="00000000">
            <w:pPr>
              <w:spacing w:after="0"/>
              <w:jc w:val="center"/>
              <w:rPr>
                <w:lang w:val="pl-PL"/>
              </w:rPr>
            </w:pPr>
            <w:r w:rsidRPr="00A67D91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0A7827E" w14:textId="77777777" w:rsidR="008A6061" w:rsidRPr="00A67D91" w:rsidRDefault="008A6061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545D566" w14:textId="77777777" w:rsidR="008A6061" w:rsidRPr="00A67D91" w:rsidRDefault="008A6061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63185151" w14:textId="77777777" w:rsidR="008A6061" w:rsidRPr="00A67D91" w:rsidRDefault="008A6061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6F47129" w14:textId="77777777" w:rsidR="008A6061" w:rsidRPr="00A67D91" w:rsidRDefault="008A6061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AA5F87A" w14:textId="77777777" w:rsidR="008A6061" w:rsidRPr="00A67D91" w:rsidRDefault="008A6061">
            <w:pPr>
              <w:spacing w:after="0"/>
              <w:jc w:val="center"/>
              <w:rPr>
                <w:lang w:val="pl-PL"/>
              </w:rPr>
            </w:pPr>
          </w:p>
        </w:tc>
      </w:tr>
      <w:tr w:rsidR="008A6061" w:rsidRPr="00A67D91" w14:paraId="2704D3AC" w14:textId="77777777">
        <w:trPr>
          <w:cantSplit/>
          <w:jc w:val="center"/>
        </w:trPr>
        <w:tc>
          <w:tcPr>
            <w:tcW w:w="624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1714195" w14:textId="77777777" w:rsidR="008A6061" w:rsidRPr="00A67D91" w:rsidRDefault="00000000">
            <w:pPr>
              <w:spacing w:after="0"/>
              <w:jc w:val="center"/>
              <w:rPr>
                <w:lang w:val="pl-PL"/>
              </w:rPr>
            </w:pPr>
            <w:r w:rsidRPr="00A67D91">
              <w:rPr>
                <w:rFonts w:eastAsia="Arial" w:cs="Arial"/>
                <w:sz w:val="16"/>
                <w:lang w:val="pl-PL"/>
              </w:rPr>
              <w:t>4.2</w:t>
            </w:r>
          </w:p>
        </w:tc>
        <w:tc>
          <w:tcPr>
            <w:tcW w:w="3402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00EDD22A" w14:textId="77777777" w:rsidR="008A6061" w:rsidRPr="00A67D91" w:rsidRDefault="00000000">
            <w:pPr>
              <w:spacing w:after="0"/>
              <w:rPr>
                <w:lang w:val="pl-PL"/>
              </w:rPr>
            </w:pPr>
            <w:r w:rsidRPr="00A67D91">
              <w:rPr>
                <w:rFonts w:eastAsia="Arial" w:cs="Arial"/>
                <w:sz w:val="16"/>
                <w:lang w:val="pl-PL"/>
              </w:rPr>
              <w:t>Gablota wystawowa stolikowa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3EA4515A" w14:textId="77777777" w:rsidR="008A6061" w:rsidRPr="00A67D91" w:rsidRDefault="00000000">
            <w:pPr>
              <w:spacing w:after="0"/>
              <w:jc w:val="center"/>
              <w:rPr>
                <w:lang w:val="pl-PL"/>
              </w:rPr>
            </w:pPr>
            <w:r w:rsidRPr="00A67D91">
              <w:rPr>
                <w:rFonts w:eastAsia="Arial" w:cs="Arial"/>
                <w:sz w:val="16"/>
                <w:lang w:val="pl-PL"/>
              </w:rPr>
              <w:t>12</w:t>
            </w:r>
          </w:p>
        </w:tc>
        <w:tc>
          <w:tcPr>
            <w:tcW w:w="680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0D1B719" w14:textId="77777777" w:rsidR="008A6061" w:rsidRPr="00A67D91" w:rsidRDefault="00000000">
            <w:pPr>
              <w:spacing w:after="0"/>
              <w:jc w:val="center"/>
              <w:rPr>
                <w:lang w:val="pl-PL"/>
              </w:rPr>
            </w:pPr>
            <w:r w:rsidRPr="00A67D91">
              <w:rPr>
                <w:rFonts w:eastAsia="Arial" w:cs="Arial"/>
                <w:sz w:val="16"/>
                <w:lang w:val="pl-PL"/>
              </w:rPr>
              <w:t>szt.</w:t>
            </w:r>
          </w:p>
        </w:tc>
        <w:tc>
          <w:tcPr>
            <w:tcW w:w="306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486A1160" w14:textId="77777777" w:rsidR="008A6061" w:rsidRPr="00A67D91" w:rsidRDefault="008A6061">
            <w:pPr>
              <w:spacing w:after="0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8295ACE" w14:textId="77777777" w:rsidR="008A6061" w:rsidRPr="00A67D91" w:rsidRDefault="008A6061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53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558D5CE3" w14:textId="77777777" w:rsidR="008A6061" w:rsidRPr="00A67D91" w:rsidRDefault="008A6061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907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2B315851" w14:textId="77777777" w:rsidR="008A6061" w:rsidRPr="00A67D91" w:rsidRDefault="008A6061">
            <w:pPr>
              <w:spacing w:after="0"/>
              <w:jc w:val="center"/>
              <w:rPr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B7B7B7"/>
              <w:left w:val="single" w:sz="4" w:space="0" w:color="B7B7B7"/>
              <w:bottom w:val="single" w:sz="4" w:space="0" w:color="B7B7B7"/>
              <w:right w:val="single" w:sz="4" w:space="0" w:color="B7B7B7"/>
            </w:tcBorders>
            <w:tcMar>
              <w:top w:w="70" w:type="dxa"/>
              <w:left w:w="80" w:type="dxa"/>
              <w:bottom w:w="70" w:type="dxa"/>
              <w:right w:w="80" w:type="dxa"/>
            </w:tcMar>
            <w:vAlign w:val="center"/>
          </w:tcPr>
          <w:p w14:paraId="1F15EBD4" w14:textId="77777777" w:rsidR="008A6061" w:rsidRPr="00A67D91" w:rsidRDefault="008A6061">
            <w:pPr>
              <w:spacing w:after="0"/>
              <w:jc w:val="center"/>
              <w:rPr>
                <w:lang w:val="pl-PL"/>
              </w:rPr>
            </w:pPr>
          </w:p>
        </w:tc>
      </w:tr>
    </w:tbl>
    <w:p w14:paraId="7F39350A" w14:textId="77777777" w:rsidR="008A6061" w:rsidRPr="00A67D91" w:rsidRDefault="00000000">
      <w:pPr>
        <w:spacing w:before="60" w:after="40"/>
        <w:rPr>
          <w:lang w:val="pl-PL"/>
        </w:rPr>
      </w:pPr>
      <w:r w:rsidRPr="00A67D91">
        <w:rPr>
          <w:rFonts w:eastAsia="Arial" w:cs="Arial"/>
          <w:b/>
          <w:sz w:val="18"/>
          <w:lang w:val="pl-PL"/>
        </w:rPr>
        <w:t xml:space="preserve">RAZEM CZĘŚĆ: netto ................................ </w:t>
      </w:r>
      <w:proofErr w:type="gramStart"/>
      <w:r w:rsidRPr="00A67D91">
        <w:rPr>
          <w:rFonts w:eastAsia="Arial" w:cs="Arial"/>
          <w:b/>
          <w:sz w:val="18"/>
          <w:lang w:val="pl-PL"/>
        </w:rPr>
        <w:t>PLN;  VAT</w:t>
      </w:r>
      <w:proofErr w:type="gramEnd"/>
      <w:r w:rsidRPr="00A67D91">
        <w:rPr>
          <w:rFonts w:eastAsia="Arial" w:cs="Arial"/>
          <w:b/>
          <w:sz w:val="18"/>
          <w:lang w:val="pl-PL"/>
        </w:rPr>
        <w:t xml:space="preserve"> ................................ </w:t>
      </w:r>
      <w:proofErr w:type="gramStart"/>
      <w:r w:rsidRPr="00A67D91">
        <w:rPr>
          <w:rFonts w:eastAsia="Arial" w:cs="Arial"/>
          <w:b/>
          <w:sz w:val="18"/>
          <w:lang w:val="pl-PL"/>
        </w:rPr>
        <w:t>PLN;  brutto</w:t>
      </w:r>
      <w:proofErr w:type="gramEnd"/>
      <w:r w:rsidRPr="00A67D91">
        <w:rPr>
          <w:rFonts w:eastAsia="Arial" w:cs="Arial"/>
          <w:b/>
          <w:sz w:val="18"/>
          <w:lang w:val="pl-PL"/>
        </w:rPr>
        <w:t xml:space="preserve"> ................................ PLN.</w:t>
      </w:r>
    </w:p>
    <w:p w14:paraId="50B4AC61" w14:textId="77777777" w:rsidR="008A6061" w:rsidRPr="00A67D91" w:rsidRDefault="00000000">
      <w:pPr>
        <w:keepNext/>
        <w:spacing w:before="60" w:after="40"/>
        <w:rPr>
          <w:lang w:val="pl-PL"/>
        </w:rPr>
      </w:pPr>
      <w:r w:rsidRPr="00A67D91">
        <w:rPr>
          <w:rFonts w:eastAsia="Arial" w:cs="Arial"/>
          <w:b/>
          <w:sz w:val="21"/>
          <w:lang w:val="pl-PL"/>
        </w:rPr>
        <w:t>B. OŚWIADCZENIE DOTYCZĄCE ZGODNOŚCI Z OPZ</w:t>
      </w:r>
    </w:p>
    <w:p w14:paraId="3E45E6B8" w14:textId="77777777" w:rsidR="008A6061" w:rsidRPr="00A67D91" w:rsidRDefault="00000000">
      <w:pPr>
        <w:spacing w:after="40"/>
        <w:rPr>
          <w:lang w:val="pl-PL"/>
        </w:rPr>
      </w:pPr>
      <w:r w:rsidRPr="00A67D91">
        <w:rPr>
          <w:rFonts w:eastAsia="Arial" w:cs="Arial"/>
          <w:sz w:val="18"/>
          <w:lang w:val="pl-PL"/>
        </w:rPr>
        <w:t>Oświadczamy, że wszystkie oferowane produkty/wyroby oraz zakres dostawy, montażu i pozostałych świadczeń spełniają wymagania określone w OPZ dla tej części.</w:t>
      </w:r>
    </w:p>
    <w:p w14:paraId="1AB106C0" w14:textId="77777777" w:rsidR="008A6061" w:rsidRPr="00A67D91" w:rsidRDefault="00000000">
      <w:pPr>
        <w:keepNext/>
        <w:spacing w:before="60" w:after="40"/>
        <w:rPr>
          <w:lang w:val="pl-PL"/>
        </w:rPr>
      </w:pPr>
      <w:r w:rsidRPr="00A67D91">
        <w:rPr>
          <w:rFonts w:eastAsia="Arial" w:cs="Arial"/>
          <w:b/>
          <w:sz w:val="21"/>
          <w:lang w:val="pl-PL"/>
        </w:rPr>
        <w:t>C. OŚWIADCZENIA WYKONAWCY</w:t>
      </w:r>
    </w:p>
    <w:p w14:paraId="145CA86D" w14:textId="77777777" w:rsidR="008A6061" w:rsidRPr="00A67D91" w:rsidRDefault="00000000">
      <w:pPr>
        <w:spacing w:after="40"/>
        <w:ind w:left="283" w:hanging="283"/>
        <w:rPr>
          <w:lang w:val="pl-PL"/>
        </w:rPr>
      </w:pPr>
      <w:r w:rsidRPr="00A67D91">
        <w:rPr>
          <w:rFonts w:eastAsia="Arial" w:cs="Arial"/>
          <w:b/>
          <w:sz w:val="16"/>
          <w:lang w:val="pl-PL"/>
        </w:rPr>
        <w:t xml:space="preserve">1. </w:t>
      </w:r>
      <w:r w:rsidRPr="00A67D91">
        <w:rPr>
          <w:rFonts w:eastAsia="Arial" w:cs="Arial"/>
          <w:sz w:val="16"/>
          <w:lang w:val="pl-PL"/>
        </w:rPr>
        <w:t>Oświadczamy, że zaoferowany przedmiot zamówienia jest zgodny z właściwym OPZ oraz obejmuje wszystkie elementy, wyposażenie, oprogramowanie, licencje, akcesoria i świadczenia wymagane dla danej części, także jeżeli nie zostały odrębnie wymienione w niniejszym formularzu.</w:t>
      </w:r>
    </w:p>
    <w:p w14:paraId="41B62BAC" w14:textId="77777777" w:rsidR="008A6061" w:rsidRPr="00A67D91" w:rsidRDefault="00000000">
      <w:pPr>
        <w:spacing w:after="40"/>
        <w:ind w:left="283" w:hanging="283"/>
        <w:rPr>
          <w:lang w:val="pl-PL"/>
        </w:rPr>
      </w:pPr>
      <w:r w:rsidRPr="00A67D91">
        <w:rPr>
          <w:rFonts w:eastAsia="Arial" w:cs="Arial"/>
          <w:b/>
          <w:sz w:val="16"/>
          <w:lang w:val="pl-PL"/>
        </w:rPr>
        <w:t xml:space="preserve">2. </w:t>
      </w:r>
      <w:r w:rsidRPr="00A67D91">
        <w:rPr>
          <w:rFonts w:eastAsia="Arial" w:cs="Arial"/>
          <w:sz w:val="16"/>
          <w:lang w:val="pl-PL"/>
        </w:rPr>
        <w:t>Oświadczamy, że wskazane w formularzu modele, oznaczenia i konfiguracje są tymi, które zostaną dostarczone w przypadku wyboru oferty, z zastrzeżeniem dopuszczalnych zmian przewidzianych w dokumentach zamówienia i umowie.</w:t>
      </w:r>
    </w:p>
    <w:p w14:paraId="04B649AB" w14:textId="77777777" w:rsidR="008A6061" w:rsidRPr="00A67D91" w:rsidRDefault="00000000">
      <w:pPr>
        <w:spacing w:before="60" w:after="40"/>
        <w:jc w:val="right"/>
        <w:rPr>
          <w:lang w:val="pl-PL"/>
        </w:rPr>
      </w:pPr>
      <w:r w:rsidRPr="00A67D91">
        <w:rPr>
          <w:rFonts w:eastAsia="Arial" w:cs="Arial"/>
          <w:sz w:val="15"/>
          <w:lang w:val="pl-PL"/>
        </w:rPr>
        <w:t>Podpis osoby/osób uprawnionych do reprezentowania Wykonawcy:  ........................................................................</w:t>
      </w:r>
    </w:p>
    <w:sectPr w:rsidR="008A6061" w:rsidRPr="00A67D91" w:rsidSect="00034616">
      <w:headerReference w:type="default" r:id="rId8"/>
      <w:footerReference w:type="default" r:id="rId9"/>
      <w:pgSz w:w="16838" w:h="11906" w:orient="landscape"/>
      <w:pgMar w:top="680" w:right="850" w:bottom="709" w:left="850" w:header="312" w:footer="3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9FB0CE3" w14:textId="77777777" w:rsidR="00FC1880" w:rsidRDefault="00FC1880">
      <w:pPr>
        <w:spacing w:after="0"/>
      </w:pPr>
      <w:r>
        <w:separator/>
      </w:r>
    </w:p>
  </w:endnote>
  <w:endnote w:type="continuationSeparator" w:id="0">
    <w:p w14:paraId="0CE70F3E" w14:textId="77777777" w:rsidR="00FC1880" w:rsidRDefault="00FC188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D23D18E" w14:textId="77777777" w:rsidR="008A6061" w:rsidRPr="001A5F9D" w:rsidRDefault="00000000">
    <w:pPr>
      <w:pStyle w:val="Stopka"/>
      <w:jc w:val="center"/>
      <w:rPr>
        <w:lang w:val="pl-PL"/>
      </w:rPr>
    </w:pPr>
    <w:r w:rsidRPr="001A5F9D">
      <w:rPr>
        <w:rFonts w:eastAsia="Arial" w:cs="Arial"/>
        <w:sz w:val="16"/>
        <w:lang w:val="pl-PL"/>
      </w:rPr>
      <w:t xml:space="preserve">Gmina Oborniki | Doposażenie Biblioteki Publicznej Miasta i Gminy Oborniki | Strona </w:t>
    </w:r>
    <w:r w:rsidRPr="001A5F9D">
      <w:rPr>
        <w:lang w:val="pl-PL"/>
      </w:rPr>
      <w:fldChar w:fldCharType="begin"/>
    </w:r>
    <w:r w:rsidRPr="001A5F9D">
      <w:rPr>
        <w:lang w:val="pl-PL"/>
      </w:rPr>
      <w:instrText xml:space="preserve"> PAGE </w:instrText>
    </w:r>
    <w:r w:rsidRPr="001A5F9D">
      <w:rPr>
        <w:lang w:val="pl-PL"/>
      </w:rPr>
      <w:fldChar w:fldCharType="separate"/>
    </w:r>
    <w:r w:rsidRPr="001A5F9D">
      <w:rPr>
        <w:lang w:val="pl-PL"/>
      </w:rPr>
      <w:t>1</w:t>
    </w:r>
    <w:r w:rsidRPr="001A5F9D">
      <w:rPr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1839C4F0" w14:textId="77777777" w:rsidR="00FC1880" w:rsidRDefault="00FC1880">
      <w:pPr>
        <w:spacing w:after="0"/>
      </w:pPr>
      <w:r>
        <w:separator/>
      </w:r>
    </w:p>
  </w:footnote>
  <w:footnote w:type="continuationSeparator" w:id="0">
    <w:p w14:paraId="1BAED67A" w14:textId="77777777" w:rsidR="00FC1880" w:rsidRDefault="00FC188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97507BA" w14:textId="03FC77A1" w:rsidR="008A6061" w:rsidRDefault="00FA0708" w:rsidP="00FA0708">
    <w:pPr>
      <w:pStyle w:val="Nagwek"/>
      <w:jc w:val="center"/>
    </w:pPr>
    <w:r>
      <w:rPr>
        <w:noProof/>
      </w:rPr>
      <w:drawing>
        <wp:inline distT="0" distB="0" distL="0" distR="0" wp14:anchorId="07861496" wp14:editId="49B62BCD">
          <wp:extent cx="5420607" cy="553948"/>
          <wp:effectExtent l="0" t="0" r="2540" b="5080"/>
          <wp:docPr id="742447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24476" name="Obraz 742447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644031" cy="576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0" w:type="auto"/>
      <w:jc w:val="center"/>
      <w:tblLayout w:type="fixed"/>
      <w:tblLook w:val="04A0" w:firstRow="1" w:lastRow="0" w:firstColumn="1" w:lastColumn="0" w:noHBand="0" w:noVBand="1"/>
    </w:tblPr>
    <w:tblGrid>
      <w:gridCol w:w="7653"/>
      <w:gridCol w:w="7710"/>
    </w:tblGrid>
    <w:tr w:rsidR="008A6061" w14:paraId="311CD781" w14:textId="77777777">
      <w:trPr>
        <w:jc w:val="center"/>
      </w:trPr>
      <w:tc>
        <w:tcPr>
          <w:tcW w:w="7653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79B64920" w14:textId="77777777" w:rsidR="008A6061" w:rsidRPr="001A5F9D" w:rsidRDefault="00000000">
          <w:pPr>
            <w:rPr>
              <w:lang w:val="pl-PL"/>
            </w:rPr>
          </w:pPr>
          <w:r w:rsidRPr="001A5F9D">
            <w:rPr>
              <w:rFonts w:eastAsia="Arial" w:cs="Arial"/>
              <w:b/>
              <w:sz w:val="17"/>
              <w:lang w:val="pl-PL"/>
            </w:rPr>
            <w:t>Załącznik nr 4d do SWZ</w:t>
          </w:r>
        </w:p>
      </w:tc>
      <w:tc>
        <w:tcPr>
          <w:tcW w:w="7710" w:type="dxa"/>
          <w:tcBorders>
            <w:top w:val="nil"/>
            <w:left w:val="nil"/>
            <w:bottom w:val="nil"/>
            <w:right w:val="nil"/>
          </w:tcBorders>
          <w:tcMar>
            <w:top w:w="0" w:type="dxa"/>
            <w:left w:w="0" w:type="dxa"/>
            <w:bottom w:w="0" w:type="dxa"/>
            <w:right w:w="0" w:type="dxa"/>
          </w:tcMar>
        </w:tcPr>
        <w:p w14:paraId="612059AB" w14:textId="76169F9F" w:rsidR="008A6061" w:rsidRDefault="008A6061">
          <w:pPr>
            <w:jc w:val="right"/>
          </w:pP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484129971">
    <w:abstractNumId w:val="8"/>
  </w:num>
  <w:num w:numId="2" w16cid:durableId="642273370">
    <w:abstractNumId w:val="6"/>
  </w:num>
  <w:num w:numId="3" w16cid:durableId="1991711925">
    <w:abstractNumId w:val="5"/>
  </w:num>
  <w:num w:numId="4" w16cid:durableId="281496043">
    <w:abstractNumId w:val="4"/>
  </w:num>
  <w:num w:numId="5" w16cid:durableId="916397929">
    <w:abstractNumId w:val="7"/>
  </w:num>
  <w:num w:numId="6" w16cid:durableId="1232546106">
    <w:abstractNumId w:val="3"/>
  </w:num>
  <w:num w:numId="7" w16cid:durableId="1668631957">
    <w:abstractNumId w:val="2"/>
  </w:num>
  <w:num w:numId="8" w16cid:durableId="389427501">
    <w:abstractNumId w:val="1"/>
  </w:num>
  <w:num w:numId="9" w16cid:durableId="1688408915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C587C"/>
    <w:rsid w:val="0015074B"/>
    <w:rsid w:val="001A5F9D"/>
    <w:rsid w:val="00272514"/>
    <w:rsid w:val="0029639D"/>
    <w:rsid w:val="00326F90"/>
    <w:rsid w:val="00375F8E"/>
    <w:rsid w:val="004D06B2"/>
    <w:rsid w:val="007501BB"/>
    <w:rsid w:val="00805A73"/>
    <w:rsid w:val="00860AF5"/>
    <w:rsid w:val="00872A25"/>
    <w:rsid w:val="008A6061"/>
    <w:rsid w:val="009C7DEB"/>
    <w:rsid w:val="00A67D91"/>
    <w:rsid w:val="00AA1D8D"/>
    <w:rsid w:val="00B47730"/>
    <w:rsid w:val="00C16074"/>
    <w:rsid w:val="00C32A71"/>
    <w:rsid w:val="00C63261"/>
    <w:rsid w:val="00C8008A"/>
    <w:rsid w:val="00CB0664"/>
    <w:rsid w:val="00FA0708"/>
    <w:rsid w:val="00FC1880"/>
    <w:rsid w:val="00FC693F"/>
    <w:rsid w:val="00FE29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6ACD217"/>
  <w14:defaultImageDpi w14:val="300"/>
  <w15:docId w15:val="{4AA00D9F-09EF-9A43-8690-FB6D67BD4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pPr>
      <w:spacing w:after="60" w:line="240" w:lineRule="auto"/>
    </w:pPr>
    <w:rPr>
      <w:rFonts w:ascii="Arial" w:hAnsi="Arial"/>
      <w:sz w:val="19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354</Words>
  <Characters>2130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2480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Michał Stopa</cp:lastModifiedBy>
  <cp:revision>8</cp:revision>
  <dcterms:created xsi:type="dcterms:W3CDTF">2013-12-23T23:15:00Z</dcterms:created>
  <dcterms:modified xsi:type="dcterms:W3CDTF">2026-08-27T19:43:00Z</dcterms:modified>
  <cp:category/>
</cp:coreProperties>
</file>