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20790AD5" w14:textId="77777777" w:rsidR="000959B7" w:rsidRPr="005316D2" w:rsidRDefault="00000000">
      <w:pPr>
        <w:spacing w:after="120"/>
        <w:jc w:val="right"/>
        <w:rPr>
          <w:lang w:val="pl-PL"/>
        </w:rPr>
      </w:pPr>
      <w:r w:rsidRPr="005316D2">
        <w:rPr>
          <w:b/>
          <w:sz w:val="18"/>
          <w:lang w:val="pl-PL"/>
        </w:rPr>
        <w:t>Załącznik nr 5 do SWZ</w:t>
      </w:r>
    </w:p>
    <w:p w14:paraId="5EA148A5" w14:textId="77777777" w:rsidR="000959B7" w:rsidRPr="005316D2" w:rsidRDefault="00000000">
      <w:pPr>
        <w:spacing w:after="100"/>
        <w:jc w:val="center"/>
        <w:rPr>
          <w:lang w:val="pl-PL"/>
        </w:rPr>
      </w:pPr>
      <w:r w:rsidRPr="005316D2">
        <w:rPr>
          <w:b/>
          <w:sz w:val="28"/>
          <w:lang w:val="pl-PL"/>
        </w:rPr>
        <w:t>WYKAZ WYKONANYCH DOSTAW</w:t>
      </w:r>
    </w:p>
    <w:p w14:paraId="6C6CD5C7" w14:textId="77777777" w:rsidR="000959B7" w:rsidRPr="005316D2" w:rsidRDefault="00000000">
      <w:pPr>
        <w:spacing w:after="40"/>
        <w:jc w:val="center"/>
        <w:rPr>
          <w:lang w:val="pl-PL"/>
        </w:rPr>
      </w:pPr>
      <w:r w:rsidRPr="005316D2">
        <w:rPr>
          <w:sz w:val="19"/>
          <w:lang w:val="pl-PL"/>
        </w:rPr>
        <w:t>Postępowanie: Doposażenie Biblioteki Publicznej Miasta i Gminy Oborniki w ramach projektu „Rozwój dziedzictwa kulturowego i infrastruktury kultury w Gminie Oborniki”</w:t>
      </w:r>
    </w:p>
    <w:p w14:paraId="26522C74" w14:textId="74D27C19" w:rsidR="000959B7" w:rsidRPr="00110EFF" w:rsidRDefault="00251B10" w:rsidP="00251B10">
      <w:pPr>
        <w:spacing w:after="0"/>
        <w:jc w:val="center"/>
        <w:rPr>
          <w:lang w:val="pl-PL"/>
        </w:rPr>
      </w:pPr>
      <w:r w:rsidRPr="00110EFF">
        <w:rPr>
          <w:b/>
          <w:sz w:val="18"/>
          <w:szCs w:val="18"/>
          <w:lang w:val="pl-PL"/>
        </w:rPr>
        <w:t>Nr zamówienia: BPS.271.20.2026</w:t>
      </w:r>
    </w:p>
    <w:tbl>
      <w:tblPr>
        <w:tblW w:w="0" w:type="auto"/>
        <w:jc w:val="center"/>
        <w:tbl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  <w:insideH w:val="single" w:sz="4" w:space="0" w:color="D9D9D9"/>
          <w:insideV w:val="single" w:sz="4" w:space="0" w:color="D9D9D9"/>
        </w:tblBorders>
        <w:tblLayout w:type="fixed"/>
        <w:tblLook w:val="04A0" w:firstRow="1" w:lastRow="0" w:firstColumn="1" w:lastColumn="0" w:noHBand="0" w:noVBand="1"/>
      </w:tblPr>
      <w:tblGrid>
        <w:gridCol w:w="4819"/>
        <w:gridCol w:w="4819"/>
      </w:tblGrid>
      <w:tr w:rsidR="000959B7" w:rsidRPr="005316D2" w14:paraId="6BF16BE9" w14:textId="77777777">
        <w:trPr>
          <w:jc w:val="center"/>
        </w:trPr>
        <w:tc>
          <w:tcPr>
            <w:tcW w:w="4819" w:type="dxa"/>
            <w:shd w:val="clear" w:color="auto" w:fill="F2F2F2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9802D0A" w14:textId="77777777" w:rsidR="000959B7" w:rsidRPr="005316D2" w:rsidRDefault="00000000">
            <w:pPr>
              <w:spacing w:after="0"/>
              <w:rPr>
                <w:lang w:val="pl-PL"/>
              </w:rPr>
            </w:pPr>
            <w:r w:rsidRPr="005316D2">
              <w:rPr>
                <w:sz w:val="18"/>
                <w:lang w:val="pl-PL"/>
              </w:rPr>
              <w:t>Zamawiający</w:t>
            </w:r>
          </w:p>
        </w:tc>
        <w:tc>
          <w:tcPr>
            <w:tcW w:w="4819" w:type="dxa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54CBCBE" w14:textId="77777777" w:rsidR="000959B7" w:rsidRPr="005316D2" w:rsidRDefault="00000000">
            <w:pPr>
              <w:spacing w:after="0"/>
              <w:rPr>
                <w:lang w:val="pl-PL"/>
              </w:rPr>
            </w:pPr>
            <w:r w:rsidRPr="005316D2">
              <w:rPr>
                <w:sz w:val="18"/>
                <w:lang w:val="pl-PL"/>
              </w:rPr>
              <w:t>Gmina Oborniki, ul. Marszałka Józefa Piłsudskiego 76, 64-600 Oborniki</w:t>
            </w:r>
          </w:p>
        </w:tc>
      </w:tr>
      <w:tr w:rsidR="000959B7" w:rsidRPr="005316D2" w14:paraId="3F73F409" w14:textId="77777777">
        <w:trPr>
          <w:jc w:val="center"/>
        </w:trPr>
        <w:tc>
          <w:tcPr>
            <w:tcW w:w="4819" w:type="dxa"/>
            <w:shd w:val="clear" w:color="auto" w:fill="F2F2F2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7C5ADE6" w14:textId="77777777" w:rsidR="000959B7" w:rsidRPr="005316D2" w:rsidRDefault="00000000">
            <w:pPr>
              <w:spacing w:after="0"/>
              <w:rPr>
                <w:lang w:val="pl-PL"/>
              </w:rPr>
            </w:pPr>
            <w:r w:rsidRPr="005316D2">
              <w:rPr>
                <w:sz w:val="18"/>
                <w:lang w:val="pl-PL"/>
              </w:rPr>
              <w:t>Wykonawca</w:t>
            </w:r>
          </w:p>
        </w:tc>
        <w:tc>
          <w:tcPr>
            <w:tcW w:w="4819" w:type="dxa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5AD2BBE" w14:textId="77777777" w:rsidR="000959B7" w:rsidRPr="005316D2" w:rsidRDefault="00000000">
            <w:pPr>
              <w:spacing w:after="0"/>
              <w:rPr>
                <w:lang w:val="pl-PL"/>
              </w:rPr>
            </w:pPr>
            <w:r w:rsidRPr="005316D2">
              <w:rPr>
                <w:sz w:val="18"/>
                <w:lang w:val="pl-PL"/>
              </w:rPr>
              <w:t>....................................................................................................................................</w:t>
            </w:r>
          </w:p>
        </w:tc>
      </w:tr>
    </w:tbl>
    <w:p w14:paraId="5E65D934" w14:textId="77777777" w:rsidR="000959B7" w:rsidRPr="005316D2" w:rsidRDefault="000959B7">
      <w:pPr>
        <w:spacing w:after="60"/>
        <w:rPr>
          <w:lang w:val="pl-PL"/>
        </w:rPr>
      </w:pPr>
    </w:p>
    <w:p w14:paraId="044A9B3A" w14:textId="77777777" w:rsidR="000959B7" w:rsidRPr="005316D2" w:rsidRDefault="00000000">
      <w:pPr>
        <w:spacing w:after="100"/>
        <w:rPr>
          <w:lang w:val="pl-PL"/>
        </w:rPr>
      </w:pPr>
      <w:r w:rsidRPr="005316D2">
        <w:rPr>
          <w:sz w:val="19"/>
          <w:lang w:val="pl-PL"/>
        </w:rPr>
        <w:t>Wykaz składany na wezwanie Zamawiającego w celu potwierdzenia spełniania warunków udziału w postępowaniu dla części 1, 2, 3, 5, 6 lub 8 – odpowiednio do części, na którą Wykonawca składa ofertę.</w:t>
      </w:r>
    </w:p>
    <w:p w14:paraId="3D31B2CC" w14:textId="77777777" w:rsidR="000959B7" w:rsidRPr="005316D2" w:rsidRDefault="00000000">
      <w:pPr>
        <w:spacing w:after="60"/>
        <w:rPr>
          <w:lang w:val="pl-PL"/>
        </w:rPr>
      </w:pPr>
      <w:r w:rsidRPr="005316D2">
        <w:rPr>
          <w:b/>
          <w:sz w:val="19"/>
          <w:lang w:val="pl-PL"/>
        </w:rPr>
        <w:t>Oświadczam(y), że w okresie wymaganym w SWZ wykonaliśmy następujące dostawy:</w:t>
      </w:r>
    </w:p>
    <w:tbl>
      <w:tblPr>
        <w:tblW w:w="0" w:type="auto"/>
        <w:jc w:val="center"/>
        <w:tblBorders>
          <w:top w:val="single" w:sz="4" w:space="0" w:color="B7B7B7"/>
          <w:left w:val="single" w:sz="4" w:space="0" w:color="B7B7B7"/>
          <w:bottom w:val="single" w:sz="4" w:space="0" w:color="B7B7B7"/>
          <w:right w:val="single" w:sz="4" w:space="0" w:color="B7B7B7"/>
          <w:insideH w:val="single" w:sz="4" w:space="0" w:color="B7B7B7"/>
          <w:insideV w:val="single" w:sz="4" w:space="0" w:color="B7B7B7"/>
        </w:tblBorders>
        <w:tblLayout w:type="fixed"/>
        <w:tblLook w:val="04A0" w:firstRow="1" w:lastRow="0" w:firstColumn="1" w:lastColumn="0" w:noHBand="0" w:noVBand="1"/>
      </w:tblPr>
      <w:tblGrid>
        <w:gridCol w:w="1377"/>
        <w:gridCol w:w="1377"/>
        <w:gridCol w:w="1377"/>
        <w:gridCol w:w="1377"/>
        <w:gridCol w:w="1377"/>
        <w:gridCol w:w="1377"/>
        <w:gridCol w:w="1377"/>
      </w:tblGrid>
      <w:tr w:rsidR="000959B7" w:rsidRPr="005316D2" w14:paraId="45D5D57E" w14:textId="77777777">
        <w:trPr>
          <w:tblHeader/>
          <w:jc w:val="center"/>
        </w:trPr>
        <w:tc>
          <w:tcPr>
            <w:tcW w:w="1377" w:type="dxa"/>
            <w:shd w:val="clear" w:color="auto" w:fill="E7E6E6"/>
            <w:tcMar>
              <w:top w:w="70" w:type="dxa"/>
              <w:left w:w="55" w:type="dxa"/>
              <w:bottom w:w="70" w:type="dxa"/>
              <w:right w:w="55" w:type="dxa"/>
            </w:tcMar>
          </w:tcPr>
          <w:p w14:paraId="36A514D3" w14:textId="77777777" w:rsidR="000959B7" w:rsidRPr="005316D2" w:rsidRDefault="00000000">
            <w:pPr>
              <w:spacing w:after="0"/>
              <w:jc w:val="center"/>
              <w:rPr>
                <w:lang w:val="pl-PL"/>
              </w:rPr>
            </w:pPr>
            <w:r w:rsidRPr="005316D2">
              <w:rPr>
                <w:b/>
                <w:sz w:val="16"/>
                <w:lang w:val="pl-PL"/>
              </w:rPr>
              <w:t>Lp.</w:t>
            </w:r>
          </w:p>
        </w:tc>
        <w:tc>
          <w:tcPr>
            <w:tcW w:w="1377" w:type="dxa"/>
            <w:shd w:val="clear" w:color="auto" w:fill="E7E6E6"/>
            <w:tcMar>
              <w:top w:w="70" w:type="dxa"/>
              <w:left w:w="55" w:type="dxa"/>
              <w:bottom w:w="70" w:type="dxa"/>
              <w:right w:w="55" w:type="dxa"/>
            </w:tcMar>
          </w:tcPr>
          <w:p w14:paraId="761CBEE3" w14:textId="77777777" w:rsidR="000959B7" w:rsidRPr="005316D2" w:rsidRDefault="00000000">
            <w:pPr>
              <w:spacing w:after="0"/>
              <w:jc w:val="center"/>
              <w:rPr>
                <w:lang w:val="pl-PL"/>
              </w:rPr>
            </w:pPr>
            <w:r w:rsidRPr="005316D2">
              <w:rPr>
                <w:b/>
                <w:sz w:val="16"/>
                <w:lang w:val="pl-PL"/>
              </w:rPr>
              <w:t>Część / warunek</w:t>
            </w:r>
          </w:p>
        </w:tc>
        <w:tc>
          <w:tcPr>
            <w:tcW w:w="1377" w:type="dxa"/>
            <w:shd w:val="clear" w:color="auto" w:fill="E7E6E6"/>
            <w:tcMar>
              <w:top w:w="70" w:type="dxa"/>
              <w:left w:w="55" w:type="dxa"/>
              <w:bottom w:w="70" w:type="dxa"/>
              <w:right w:w="55" w:type="dxa"/>
            </w:tcMar>
          </w:tcPr>
          <w:p w14:paraId="47D3FB4F" w14:textId="77777777" w:rsidR="000959B7" w:rsidRPr="005316D2" w:rsidRDefault="00000000">
            <w:pPr>
              <w:spacing w:after="0"/>
              <w:rPr>
                <w:lang w:val="pl-PL"/>
              </w:rPr>
            </w:pPr>
            <w:r w:rsidRPr="005316D2">
              <w:rPr>
                <w:b/>
                <w:sz w:val="16"/>
                <w:lang w:val="pl-PL"/>
              </w:rPr>
              <w:t>Przedmiot i zakres dostawy</w:t>
            </w:r>
          </w:p>
        </w:tc>
        <w:tc>
          <w:tcPr>
            <w:tcW w:w="1377" w:type="dxa"/>
            <w:shd w:val="clear" w:color="auto" w:fill="E7E6E6"/>
            <w:tcMar>
              <w:top w:w="70" w:type="dxa"/>
              <w:left w:w="55" w:type="dxa"/>
              <w:bottom w:w="70" w:type="dxa"/>
              <w:right w:w="55" w:type="dxa"/>
            </w:tcMar>
          </w:tcPr>
          <w:p w14:paraId="2A5CCE4E" w14:textId="77777777" w:rsidR="000959B7" w:rsidRPr="005316D2" w:rsidRDefault="00000000">
            <w:pPr>
              <w:spacing w:after="0"/>
              <w:jc w:val="center"/>
              <w:rPr>
                <w:lang w:val="pl-PL"/>
              </w:rPr>
            </w:pPr>
            <w:r w:rsidRPr="005316D2">
              <w:rPr>
                <w:b/>
                <w:sz w:val="16"/>
                <w:lang w:val="pl-PL"/>
              </w:rPr>
              <w:t>Wartość brutto [PLN]</w:t>
            </w:r>
          </w:p>
        </w:tc>
        <w:tc>
          <w:tcPr>
            <w:tcW w:w="1377" w:type="dxa"/>
            <w:shd w:val="clear" w:color="auto" w:fill="E7E6E6"/>
            <w:tcMar>
              <w:top w:w="70" w:type="dxa"/>
              <w:left w:w="55" w:type="dxa"/>
              <w:bottom w:w="70" w:type="dxa"/>
              <w:right w:w="55" w:type="dxa"/>
            </w:tcMar>
          </w:tcPr>
          <w:p w14:paraId="4563608D" w14:textId="1352773C" w:rsidR="000959B7" w:rsidRPr="005316D2" w:rsidRDefault="00000000">
            <w:pPr>
              <w:spacing w:after="0"/>
              <w:jc w:val="center"/>
              <w:rPr>
                <w:lang w:val="pl-PL"/>
              </w:rPr>
            </w:pPr>
            <w:r w:rsidRPr="005316D2">
              <w:rPr>
                <w:b/>
                <w:sz w:val="16"/>
                <w:lang w:val="pl-PL"/>
              </w:rPr>
              <w:t xml:space="preserve">Data wykonania </w:t>
            </w:r>
          </w:p>
        </w:tc>
        <w:tc>
          <w:tcPr>
            <w:tcW w:w="1377" w:type="dxa"/>
            <w:shd w:val="clear" w:color="auto" w:fill="E7E6E6"/>
            <w:tcMar>
              <w:top w:w="70" w:type="dxa"/>
              <w:left w:w="55" w:type="dxa"/>
              <w:bottom w:w="70" w:type="dxa"/>
              <w:right w:w="55" w:type="dxa"/>
            </w:tcMar>
          </w:tcPr>
          <w:p w14:paraId="107BCF60" w14:textId="77777777" w:rsidR="000959B7" w:rsidRPr="005316D2" w:rsidRDefault="00000000">
            <w:pPr>
              <w:spacing w:after="0"/>
              <w:rPr>
                <w:lang w:val="pl-PL"/>
              </w:rPr>
            </w:pPr>
            <w:r w:rsidRPr="005316D2">
              <w:rPr>
                <w:b/>
                <w:sz w:val="16"/>
                <w:lang w:val="pl-PL"/>
              </w:rPr>
              <w:t>Odbiorca (nazwa i adres)</w:t>
            </w:r>
          </w:p>
        </w:tc>
        <w:tc>
          <w:tcPr>
            <w:tcW w:w="1377" w:type="dxa"/>
            <w:shd w:val="clear" w:color="auto" w:fill="E7E6E6"/>
            <w:tcMar>
              <w:top w:w="70" w:type="dxa"/>
              <w:left w:w="55" w:type="dxa"/>
              <w:bottom w:w="70" w:type="dxa"/>
              <w:right w:w="55" w:type="dxa"/>
            </w:tcMar>
          </w:tcPr>
          <w:p w14:paraId="78CF5AA8" w14:textId="77777777" w:rsidR="000959B7" w:rsidRPr="005316D2" w:rsidRDefault="00000000">
            <w:pPr>
              <w:spacing w:after="0"/>
              <w:rPr>
                <w:lang w:val="pl-PL"/>
              </w:rPr>
            </w:pPr>
            <w:r w:rsidRPr="005316D2">
              <w:rPr>
                <w:b/>
                <w:sz w:val="16"/>
                <w:lang w:val="pl-PL"/>
              </w:rPr>
              <w:t>Dowód należytego wykonania</w:t>
            </w:r>
          </w:p>
        </w:tc>
      </w:tr>
      <w:tr w:rsidR="000959B7" w:rsidRPr="005316D2" w14:paraId="07EC2E42" w14:textId="77777777">
        <w:trPr>
          <w:jc w:val="center"/>
        </w:trPr>
        <w:tc>
          <w:tcPr>
            <w:tcW w:w="1377" w:type="dxa"/>
            <w:tcMar>
              <w:top w:w="70" w:type="dxa"/>
              <w:left w:w="55" w:type="dxa"/>
              <w:bottom w:w="70" w:type="dxa"/>
              <w:right w:w="55" w:type="dxa"/>
            </w:tcMar>
          </w:tcPr>
          <w:p w14:paraId="376C235B" w14:textId="77777777" w:rsidR="000959B7" w:rsidRPr="005316D2" w:rsidRDefault="00000000">
            <w:pPr>
              <w:spacing w:after="0"/>
              <w:jc w:val="center"/>
              <w:rPr>
                <w:lang w:val="pl-PL"/>
              </w:rPr>
            </w:pPr>
            <w:r w:rsidRPr="005316D2">
              <w:rPr>
                <w:sz w:val="16"/>
                <w:lang w:val="pl-PL"/>
              </w:rPr>
              <w:t>1</w:t>
            </w:r>
          </w:p>
        </w:tc>
        <w:tc>
          <w:tcPr>
            <w:tcW w:w="1377" w:type="dxa"/>
            <w:tcMar>
              <w:top w:w="70" w:type="dxa"/>
              <w:left w:w="55" w:type="dxa"/>
              <w:bottom w:w="70" w:type="dxa"/>
              <w:right w:w="55" w:type="dxa"/>
            </w:tcMar>
          </w:tcPr>
          <w:p w14:paraId="4A953911" w14:textId="77777777" w:rsidR="000959B7" w:rsidRPr="005316D2" w:rsidRDefault="000959B7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377" w:type="dxa"/>
            <w:tcMar>
              <w:top w:w="70" w:type="dxa"/>
              <w:left w:w="55" w:type="dxa"/>
              <w:bottom w:w="70" w:type="dxa"/>
              <w:right w:w="55" w:type="dxa"/>
            </w:tcMar>
          </w:tcPr>
          <w:p w14:paraId="59BB274D" w14:textId="77777777" w:rsidR="000959B7" w:rsidRPr="005316D2" w:rsidRDefault="000959B7">
            <w:pPr>
              <w:spacing w:after="0"/>
              <w:rPr>
                <w:lang w:val="pl-PL"/>
              </w:rPr>
            </w:pPr>
          </w:p>
        </w:tc>
        <w:tc>
          <w:tcPr>
            <w:tcW w:w="1377" w:type="dxa"/>
            <w:tcMar>
              <w:top w:w="70" w:type="dxa"/>
              <w:left w:w="55" w:type="dxa"/>
              <w:bottom w:w="70" w:type="dxa"/>
              <w:right w:w="55" w:type="dxa"/>
            </w:tcMar>
          </w:tcPr>
          <w:p w14:paraId="7BDFA4EA" w14:textId="77777777" w:rsidR="000959B7" w:rsidRPr="005316D2" w:rsidRDefault="000959B7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377" w:type="dxa"/>
            <w:tcMar>
              <w:top w:w="70" w:type="dxa"/>
              <w:left w:w="55" w:type="dxa"/>
              <w:bottom w:w="70" w:type="dxa"/>
              <w:right w:w="55" w:type="dxa"/>
            </w:tcMar>
          </w:tcPr>
          <w:p w14:paraId="4DC68D15" w14:textId="77777777" w:rsidR="000959B7" w:rsidRPr="005316D2" w:rsidRDefault="000959B7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377" w:type="dxa"/>
            <w:tcMar>
              <w:top w:w="70" w:type="dxa"/>
              <w:left w:w="55" w:type="dxa"/>
              <w:bottom w:w="70" w:type="dxa"/>
              <w:right w:w="55" w:type="dxa"/>
            </w:tcMar>
          </w:tcPr>
          <w:p w14:paraId="551F4402" w14:textId="77777777" w:rsidR="000959B7" w:rsidRPr="005316D2" w:rsidRDefault="000959B7">
            <w:pPr>
              <w:spacing w:after="0"/>
              <w:rPr>
                <w:lang w:val="pl-PL"/>
              </w:rPr>
            </w:pPr>
          </w:p>
        </w:tc>
        <w:tc>
          <w:tcPr>
            <w:tcW w:w="1377" w:type="dxa"/>
            <w:tcMar>
              <w:top w:w="70" w:type="dxa"/>
              <w:left w:w="55" w:type="dxa"/>
              <w:bottom w:w="70" w:type="dxa"/>
              <w:right w:w="55" w:type="dxa"/>
            </w:tcMar>
          </w:tcPr>
          <w:p w14:paraId="2B80D15A" w14:textId="77777777" w:rsidR="000959B7" w:rsidRPr="005316D2" w:rsidRDefault="000959B7">
            <w:pPr>
              <w:spacing w:after="0"/>
              <w:rPr>
                <w:lang w:val="pl-PL"/>
              </w:rPr>
            </w:pPr>
          </w:p>
        </w:tc>
      </w:tr>
      <w:tr w:rsidR="000959B7" w:rsidRPr="005316D2" w14:paraId="507B3734" w14:textId="77777777">
        <w:trPr>
          <w:jc w:val="center"/>
        </w:trPr>
        <w:tc>
          <w:tcPr>
            <w:tcW w:w="1377" w:type="dxa"/>
            <w:tcMar>
              <w:top w:w="70" w:type="dxa"/>
              <w:left w:w="55" w:type="dxa"/>
              <w:bottom w:w="70" w:type="dxa"/>
              <w:right w:w="55" w:type="dxa"/>
            </w:tcMar>
          </w:tcPr>
          <w:p w14:paraId="0AB7552C" w14:textId="77777777" w:rsidR="000959B7" w:rsidRPr="005316D2" w:rsidRDefault="00000000">
            <w:pPr>
              <w:spacing w:after="0"/>
              <w:jc w:val="center"/>
              <w:rPr>
                <w:lang w:val="pl-PL"/>
              </w:rPr>
            </w:pPr>
            <w:r w:rsidRPr="005316D2">
              <w:rPr>
                <w:sz w:val="16"/>
                <w:lang w:val="pl-PL"/>
              </w:rPr>
              <w:t>2</w:t>
            </w:r>
          </w:p>
        </w:tc>
        <w:tc>
          <w:tcPr>
            <w:tcW w:w="1377" w:type="dxa"/>
            <w:tcMar>
              <w:top w:w="70" w:type="dxa"/>
              <w:left w:w="55" w:type="dxa"/>
              <w:bottom w:w="70" w:type="dxa"/>
              <w:right w:w="55" w:type="dxa"/>
            </w:tcMar>
          </w:tcPr>
          <w:p w14:paraId="364B3F7E" w14:textId="77777777" w:rsidR="000959B7" w:rsidRPr="005316D2" w:rsidRDefault="000959B7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377" w:type="dxa"/>
            <w:tcMar>
              <w:top w:w="70" w:type="dxa"/>
              <w:left w:w="55" w:type="dxa"/>
              <w:bottom w:w="70" w:type="dxa"/>
              <w:right w:w="55" w:type="dxa"/>
            </w:tcMar>
          </w:tcPr>
          <w:p w14:paraId="7FCF9BB0" w14:textId="77777777" w:rsidR="000959B7" w:rsidRPr="005316D2" w:rsidRDefault="000959B7">
            <w:pPr>
              <w:spacing w:after="0"/>
              <w:rPr>
                <w:lang w:val="pl-PL"/>
              </w:rPr>
            </w:pPr>
          </w:p>
        </w:tc>
        <w:tc>
          <w:tcPr>
            <w:tcW w:w="1377" w:type="dxa"/>
            <w:tcMar>
              <w:top w:w="70" w:type="dxa"/>
              <w:left w:w="55" w:type="dxa"/>
              <w:bottom w:w="70" w:type="dxa"/>
              <w:right w:w="55" w:type="dxa"/>
            </w:tcMar>
          </w:tcPr>
          <w:p w14:paraId="5A94A3C0" w14:textId="77777777" w:rsidR="000959B7" w:rsidRPr="005316D2" w:rsidRDefault="000959B7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377" w:type="dxa"/>
            <w:tcMar>
              <w:top w:w="70" w:type="dxa"/>
              <w:left w:w="55" w:type="dxa"/>
              <w:bottom w:w="70" w:type="dxa"/>
              <w:right w:w="55" w:type="dxa"/>
            </w:tcMar>
          </w:tcPr>
          <w:p w14:paraId="135ADD7C" w14:textId="77777777" w:rsidR="000959B7" w:rsidRPr="005316D2" w:rsidRDefault="000959B7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377" w:type="dxa"/>
            <w:tcMar>
              <w:top w:w="70" w:type="dxa"/>
              <w:left w:w="55" w:type="dxa"/>
              <w:bottom w:w="70" w:type="dxa"/>
              <w:right w:w="55" w:type="dxa"/>
            </w:tcMar>
          </w:tcPr>
          <w:p w14:paraId="1FEFA4A2" w14:textId="77777777" w:rsidR="000959B7" w:rsidRPr="005316D2" w:rsidRDefault="000959B7">
            <w:pPr>
              <w:spacing w:after="0"/>
              <w:rPr>
                <w:lang w:val="pl-PL"/>
              </w:rPr>
            </w:pPr>
          </w:p>
        </w:tc>
        <w:tc>
          <w:tcPr>
            <w:tcW w:w="1377" w:type="dxa"/>
            <w:tcMar>
              <w:top w:w="70" w:type="dxa"/>
              <w:left w:w="55" w:type="dxa"/>
              <w:bottom w:w="70" w:type="dxa"/>
              <w:right w:w="55" w:type="dxa"/>
            </w:tcMar>
          </w:tcPr>
          <w:p w14:paraId="478B9260" w14:textId="77777777" w:rsidR="000959B7" w:rsidRPr="005316D2" w:rsidRDefault="000959B7">
            <w:pPr>
              <w:spacing w:after="0"/>
              <w:rPr>
                <w:lang w:val="pl-PL"/>
              </w:rPr>
            </w:pPr>
          </w:p>
        </w:tc>
      </w:tr>
      <w:tr w:rsidR="000959B7" w:rsidRPr="005316D2" w14:paraId="09043F42" w14:textId="77777777">
        <w:trPr>
          <w:jc w:val="center"/>
        </w:trPr>
        <w:tc>
          <w:tcPr>
            <w:tcW w:w="1377" w:type="dxa"/>
            <w:tcMar>
              <w:top w:w="70" w:type="dxa"/>
              <w:left w:w="55" w:type="dxa"/>
              <w:bottom w:w="70" w:type="dxa"/>
              <w:right w:w="55" w:type="dxa"/>
            </w:tcMar>
          </w:tcPr>
          <w:p w14:paraId="2201A6ED" w14:textId="77777777" w:rsidR="000959B7" w:rsidRPr="005316D2" w:rsidRDefault="00000000">
            <w:pPr>
              <w:spacing w:after="0"/>
              <w:jc w:val="center"/>
              <w:rPr>
                <w:lang w:val="pl-PL"/>
              </w:rPr>
            </w:pPr>
            <w:r w:rsidRPr="005316D2">
              <w:rPr>
                <w:sz w:val="16"/>
                <w:lang w:val="pl-PL"/>
              </w:rPr>
              <w:t>3</w:t>
            </w:r>
          </w:p>
        </w:tc>
        <w:tc>
          <w:tcPr>
            <w:tcW w:w="1377" w:type="dxa"/>
            <w:tcMar>
              <w:top w:w="70" w:type="dxa"/>
              <w:left w:w="55" w:type="dxa"/>
              <w:bottom w:w="70" w:type="dxa"/>
              <w:right w:w="55" w:type="dxa"/>
            </w:tcMar>
          </w:tcPr>
          <w:p w14:paraId="346D8E31" w14:textId="77777777" w:rsidR="000959B7" w:rsidRPr="005316D2" w:rsidRDefault="000959B7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377" w:type="dxa"/>
            <w:tcMar>
              <w:top w:w="70" w:type="dxa"/>
              <w:left w:w="55" w:type="dxa"/>
              <w:bottom w:w="70" w:type="dxa"/>
              <w:right w:w="55" w:type="dxa"/>
            </w:tcMar>
          </w:tcPr>
          <w:p w14:paraId="69F4BB33" w14:textId="77777777" w:rsidR="000959B7" w:rsidRPr="005316D2" w:rsidRDefault="000959B7">
            <w:pPr>
              <w:spacing w:after="0"/>
              <w:rPr>
                <w:lang w:val="pl-PL"/>
              </w:rPr>
            </w:pPr>
          </w:p>
        </w:tc>
        <w:tc>
          <w:tcPr>
            <w:tcW w:w="1377" w:type="dxa"/>
            <w:tcMar>
              <w:top w:w="70" w:type="dxa"/>
              <w:left w:w="55" w:type="dxa"/>
              <w:bottom w:w="70" w:type="dxa"/>
              <w:right w:w="55" w:type="dxa"/>
            </w:tcMar>
          </w:tcPr>
          <w:p w14:paraId="6CBE85B7" w14:textId="77777777" w:rsidR="000959B7" w:rsidRPr="005316D2" w:rsidRDefault="000959B7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377" w:type="dxa"/>
            <w:tcMar>
              <w:top w:w="70" w:type="dxa"/>
              <w:left w:w="55" w:type="dxa"/>
              <w:bottom w:w="70" w:type="dxa"/>
              <w:right w:w="55" w:type="dxa"/>
            </w:tcMar>
          </w:tcPr>
          <w:p w14:paraId="641CB6CA" w14:textId="77777777" w:rsidR="000959B7" w:rsidRPr="005316D2" w:rsidRDefault="000959B7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377" w:type="dxa"/>
            <w:tcMar>
              <w:top w:w="70" w:type="dxa"/>
              <w:left w:w="55" w:type="dxa"/>
              <w:bottom w:w="70" w:type="dxa"/>
              <w:right w:w="55" w:type="dxa"/>
            </w:tcMar>
          </w:tcPr>
          <w:p w14:paraId="3C9D4038" w14:textId="77777777" w:rsidR="000959B7" w:rsidRPr="005316D2" w:rsidRDefault="000959B7">
            <w:pPr>
              <w:spacing w:after="0"/>
              <w:rPr>
                <w:lang w:val="pl-PL"/>
              </w:rPr>
            </w:pPr>
          </w:p>
        </w:tc>
        <w:tc>
          <w:tcPr>
            <w:tcW w:w="1377" w:type="dxa"/>
            <w:tcMar>
              <w:top w:w="70" w:type="dxa"/>
              <w:left w:w="55" w:type="dxa"/>
              <w:bottom w:w="70" w:type="dxa"/>
              <w:right w:w="55" w:type="dxa"/>
            </w:tcMar>
          </w:tcPr>
          <w:p w14:paraId="77B58034" w14:textId="77777777" w:rsidR="000959B7" w:rsidRPr="005316D2" w:rsidRDefault="000959B7">
            <w:pPr>
              <w:spacing w:after="0"/>
              <w:rPr>
                <w:lang w:val="pl-PL"/>
              </w:rPr>
            </w:pPr>
          </w:p>
        </w:tc>
      </w:tr>
      <w:tr w:rsidR="000959B7" w:rsidRPr="005316D2" w14:paraId="0806012C" w14:textId="77777777">
        <w:trPr>
          <w:jc w:val="center"/>
        </w:trPr>
        <w:tc>
          <w:tcPr>
            <w:tcW w:w="1377" w:type="dxa"/>
            <w:tcMar>
              <w:top w:w="70" w:type="dxa"/>
              <w:left w:w="55" w:type="dxa"/>
              <w:bottom w:w="70" w:type="dxa"/>
              <w:right w:w="55" w:type="dxa"/>
            </w:tcMar>
          </w:tcPr>
          <w:p w14:paraId="02FB7DE7" w14:textId="77777777" w:rsidR="000959B7" w:rsidRPr="005316D2" w:rsidRDefault="00000000">
            <w:pPr>
              <w:spacing w:after="0"/>
              <w:jc w:val="center"/>
              <w:rPr>
                <w:lang w:val="pl-PL"/>
              </w:rPr>
            </w:pPr>
            <w:r w:rsidRPr="005316D2">
              <w:rPr>
                <w:sz w:val="16"/>
                <w:lang w:val="pl-PL"/>
              </w:rPr>
              <w:t>4</w:t>
            </w:r>
          </w:p>
        </w:tc>
        <w:tc>
          <w:tcPr>
            <w:tcW w:w="1377" w:type="dxa"/>
            <w:tcMar>
              <w:top w:w="70" w:type="dxa"/>
              <w:left w:w="55" w:type="dxa"/>
              <w:bottom w:w="70" w:type="dxa"/>
              <w:right w:w="55" w:type="dxa"/>
            </w:tcMar>
          </w:tcPr>
          <w:p w14:paraId="0519BFDE" w14:textId="77777777" w:rsidR="000959B7" w:rsidRPr="005316D2" w:rsidRDefault="000959B7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377" w:type="dxa"/>
            <w:tcMar>
              <w:top w:w="70" w:type="dxa"/>
              <w:left w:w="55" w:type="dxa"/>
              <w:bottom w:w="70" w:type="dxa"/>
              <w:right w:w="55" w:type="dxa"/>
            </w:tcMar>
          </w:tcPr>
          <w:p w14:paraId="47E25CED" w14:textId="77777777" w:rsidR="000959B7" w:rsidRPr="005316D2" w:rsidRDefault="000959B7">
            <w:pPr>
              <w:spacing w:after="0"/>
              <w:rPr>
                <w:lang w:val="pl-PL"/>
              </w:rPr>
            </w:pPr>
          </w:p>
        </w:tc>
        <w:tc>
          <w:tcPr>
            <w:tcW w:w="1377" w:type="dxa"/>
            <w:tcMar>
              <w:top w:w="70" w:type="dxa"/>
              <w:left w:w="55" w:type="dxa"/>
              <w:bottom w:w="70" w:type="dxa"/>
              <w:right w:w="55" w:type="dxa"/>
            </w:tcMar>
          </w:tcPr>
          <w:p w14:paraId="5213C031" w14:textId="77777777" w:rsidR="000959B7" w:rsidRPr="005316D2" w:rsidRDefault="000959B7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377" w:type="dxa"/>
            <w:tcMar>
              <w:top w:w="70" w:type="dxa"/>
              <w:left w:w="55" w:type="dxa"/>
              <w:bottom w:w="70" w:type="dxa"/>
              <w:right w:w="55" w:type="dxa"/>
            </w:tcMar>
          </w:tcPr>
          <w:p w14:paraId="5AC0F0AA" w14:textId="77777777" w:rsidR="000959B7" w:rsidRPr="005316D2" w:rsidRDefault="000959B7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377" w:type="dxa"/>
            <w:tcMar>
              <w:top w:w="70" w:type="dxa"/>
              <w:left w:w="55" w:type="dxa"/>
              <w:bottom w:w="70" w:type="dxa"/>
              <w:right w:w="55" w:type="dxa"/>
            </w:tcMar>
          </w:tcPr>
          <w:p w14:paraId="36DD93EF" w14:textId="77777777" w:rsidR="000959B7" w:rsidRPr="005316D2" w:rsidRDefault="000959B7">
            <w:pPr>
              <w:spacing w:after="0"/>
              <w:rPr>
                <w:lang w:val="pl-PL"/>
              </w:rPr>
            </w:pPr>
          </w:p>
        </w:tc>
        <w:tc>
          <w:tcPr>
            <w:tcW w:w="1377" w:type="dxa"/>
            <w:tcMar>
              <w:top w:w="70" w:type="dxa"/>
              <w:left w:w="55" w:type="dxa"/>
              <w:bottom w:w="70" w:type="dxa"/>
              <w:right w:w="55" w:type="dxa"/>
            </w:tcMar>
          </w:tcPr>
          <w:p w14:paraId="6D80FA0F" w14:textId="77777777" w:rsidR="000959B7" w:rsidRPr="005316D2" w:rsidRDefault="000959B7">
            <w:pPr>
              <w:spacing w:after="0"/>
              <w:rPr>
                <w:lang w:val="pl-PL"/>
              </w:rPr>
            </w:pPr>
          </w:p>
        </w:tc>
      </w:tr>
    </w:tbl>
    <w:p w14:paraId="6967A1DD" w14:textId="42D9CBC7" w:rsidR="000959B7" w:rsidRPr="005316D2" w:rsidRDefault="00000000">
      <w:pPr>
        <w:spacing w:before="80" w:after="100"/>
        <w:rPr>
          <w:lang w:val="pl-PL"/>
        </w:rPr>
      </w:pPr>
      <w:r w:rsidRPr="005316D2">
        <w:rPr>
          <w:i/>
          <w:sz w:val="17"/>
          <w:lang w:val="pl-PL"/>
        </w:rPr>
        <w:t xml:space="preserve">Do wykazu należy załączyć dowody </w:t>
      </w:r>
      <w:proofErr w:type="gramStart"/>
      <w:r w:rsidRPr="005316D2">
        <w:rPr>
          <w:i/>
          <w:sz w:val="17"/>
          <w:lang w:val="pl-PL"/>
        </w:rPr>
        <w:t>określające,</w:t>
      </w:r>
      <w:proofErr w:type="gramEnd"/>
      <w:r w:rsidRPr="005316D2">
        <w:rPr>
          <w:i/>
          <w:sz w:val="17"/>
          <w:lang w:val="pl-PL"/>
        </w:rPr>
        <w:t xml:space="preserve"> czy wskazane dostawy zostały wykonane należycie, zgodnie z wymaganiami SW</w:t>
      </w:r>
      <w:r w:rsidR="005316D2" w:rsidRPr="005316D2">
        <w:rPr>
          <w:i/>
          <w:sz w:val="17"/>
          <w:lang w:val="pl-PL"/>
        </w:rPr>
        <w:t>Z</w:t>
      </w:r>
      <w:r w:rsidRPr="005316D2">
        <w:rPr>
          <w:i/>
          <w:sz w:val="17"/>
          <w:lang w:val="pl-PL"/>
        </w:rPr>
        <w:t>.</w:t>
      </w:r>
    </w:p>
    <w:p w14:paraId="47B993EB" w14:textId="77777777" w:rsidR="000959B7" w:rsidRPr="005316D2" w:rsidRDefault="00000000">
      <w:pPr>
        <w:spacing w:after="60"/>
        <w:rPr>
          <w:lang w:val="pl-PL"/>
        </w:rPr>
      </w:pPr>
      <w:r w:rsidRPr="005316D2">
        <w:rPr>
          <w:sz w:val="19"/>
          <w:lang w:val="pl-PL"/>
        </w:rPr>
        <w:t>Oświadczam(y), że powyższe informacje są prawdziwe i aktualne na dzień złożenia wykazu.</w:t>
      </w:r>
    </w:p>
    <w:p w14:paraId="356C8925" w14:textId="77777777" w:rsidR="000959B7" w:rsidRPr="005316D2" w:rsidRDefault="000959B7">
      <w:pPr>
        <w:spacing w:after="60"/>
        <w:rPr>
          <w:lang w:val="pl-PL"/>
        </w:rPr>
      </w:pPr>
    </w:p>
    <w:tbl>
      <w:tblPr>
        <w:tblW w:w="0" w:type="auto"/>
        <w:jc w:val="center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A0" w:firstRow="1" w:lastRow="0" w:firstColumn="1" w:lastColumn="0" w:noHBand="0" w:noVBand="1"/>
      </w:tblPr>
      <w:tblGrid>
        <w:gridCol w:w="4819"/>
        <w:gridCol w:w="4819"/>
      </w:tblGrid>
      <w:tr w:rsidR="000959B7" w:rsidRPr="005316D2" w14:paraId="2516927B" w14:textId="77777777">
        <w:trPr>
          <w:jc w:val="center"/>
        </w:trPr>
        <w:tc>
          <w:tcPr>
            <w:tcW w:w="4819" w:type="dxa"/>
          </w:tcPr>
          <w:p w14:paraId="1FD62410" w14:textId="77777777" w:rsidR="000959B7" w:rsidRPr="005316D2" w:rsidRDefault="00000000">
            <w:pPr>
              <w:spacing w:after="20"/>
              <w:jc w:val="center"/>
              <w:rPr>
                <w:lang w:val="pl-PL"/>
              </w:rPr>
            </w:pPr>
            <w:r w:rsidRPr="005316D2">
              <w:rPr>
                <w:b/>
                <w:sz w:val="17"/>
                <w:lang w:val="pl-PL"/>
              </w:rPr>
              <w:t>Miejscowość i data</w:t>
            </w:r>
          </w:p>
        </w:tc>
        <w:tc>
          <w:tcPr>
            <w:tcW w:w="4819" w:type="dxa"/>
          </w:tcPr>
          <w:p w14:paraId="7532488F" w14:textId="77777777" w:rsidR="000959B7" w:rsidRPr="005316D2" w:rsidRDefault="00000000">
            <w:pPr>
              <w:spacing w:after="20"/>
              <w:jc w:val="center"/>
              <w:rPr>
                <w:lang w:val="pl-PL"/>
              </w:rPr>
            </w:pPr>
            <w:r w:rsidRPr="005316D2">
              <w:rPr>
                <w:b/>
                <w:sz w:val="17"/>
                <w:lang w:val="pl-PL"/>
              </w:rPr>
              <w:t>Podpis Wykonawcy / osoby uprawnionej</w:t>
            </w:r>
          </w:p>
        </w:tc>
      </w:tr>
      <w:tr w:rsidR="000959B7" w:rsidRPr="005316D2" w14:paraId="2976486E" w14:textId="77777777">
        <w:trPr>
          <w:jc w:val="center"/>
        </w:trPr>
        <w:tc>
          <w:tcPr>
            <w:tcW w:w="4819" w:type="dxa"/>
          </w:tcPr>
          <w:p w14:paraId="6DFE4E2D" w14:textId="77777777" w:rsidR="000959B7" w:rsidRPr="005316D2" w:rsidRDefault="00000000">
            <w:pPr>
              <w:spacing w:after="0"/>
              <w:jc w:val="center"/>
              <w:rPr>
                <w:lang w:val="pl-PL"/>
              </w:rPr>
            </w:pPr>
            <w:r w:rsidRPr="005316D2">
              <w:rPr>
                <w:sz w:val="18"/>
                <w:lang w:val="pl-PL"/>
              </w:rPr>
              <w:t>........................................................................</w:t>
            </w:r>
          </w:p>
        </w:tc>
        <w:tc>
          <w:tcPr>
            <w:tcW w:w="4819" w:type="dxa"/>
          </w:tcPr>
          <w:p w14:paraId="5009F7DA" w14:textId="77777777" w:rsidR="000959B7" w:rsidRPr="005316D2" w:rsidRDefault="00000000">
            <w:pPr>
              <w:spacing w:after="0"/>
              <w:jc w:val="center"/>
              <w:rPr>
                <w:lang w:val="pl-PL"/>
              </w:rPr>
            </w:pPr>
            <w:r w:rsidRPr="005316D2">
              <w:rPr>
                <w:sz w:val="18"/>
                <w:lang w:val="pl-PL"/>
              </w:rPr>
              <w:t>........................................................................</w:t>
            </w:r>
          </w:p>
        </w:tc>
      </w:tr>
    </w:tbl>
    <w:p w14:paraId="39C55C75" w14:textId="77777777" w:rsidR="000959B7" w:rsidRPr="005316D2" w:rsidRDefault="00000000">
      <w:pPr>
        <w:spacing w:before="40" w:after="0"/>
        <w:jc w:val="center"/>
        <w:rPr>
          <w:lang w:val="pl-PL"/>
        </w:rPr>
      </w:pPr>
      <w:r w:rsidRPr="005316D2">
        <w:rPr>
          <w:i/>
          <w:sz w:val="17"/>
          <w:lang w:val="pl-PL"/>
        </w:rPr>
        <w:t>Dokument należy podpisać kwalifikowanym podpisem elektronicznym, podpisem zaufanym albo podpisem osobistym – zgodnie z wymaganiami SWZ.</w:t>
      </w:r>
    </w:p>
    <w:sectPr w:rsidR="000959B7" w:rsidRPr="005316D2" w:rsidSect="00034616">
      <w:headerReference w:type="default" r:id="rId8"/>
      <w:footerReference w:type="default" r:id="rId9"/>
      <w:pgSz w:w="11906" w:h="16838"/>
      <w:pgMar w:top="1247" w:right="1134" w:bottom="1134" w:left="1134" w:header="454" w:footer="45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2403BA6E" w14:textId="77777777" w:rsidR="001A2E87" w:rsidRDefault="001A2E87">
      <w:pPr>
        <w:spacing w:after="0" w:line="240" w:lineRule="auto"/>
      </w:pPr>
      <w:r>
        <w:separator/>
      </w:r>
    </w:p>
  </w:endnote>
  <w:endnote w:type="continuationSeparator" w:id="0">
    <w:p w14:paraId="1B464571" w14:textId="77777777" w:rsidR="001A2E87" w:rsidRDefault="001A2E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656FDFB9" w14:textId="77777777" w:rsidR="000959B7" w:rsidRPr="00110EFF" w:rsidRDefault="00000000">
    <w:pPr>
      <w:jc w:val="center"/>
      <w:rPr>
        <w:lang w:val="pl-PL"/>
      </w:rPr>
    </w:pPr>
    <w:r w:rsidRPr="00110EFF">
      <w:rPr>
        <w:sz w:val="16"/>
        <w:lang w:val="pl-PL"/>
      </w:rPr>
      <w:t xml:space="preserve">Gmina Oborniki | Doposażenie Biblioteki Publicznej Miasta i Gminy Oborniki | Strona </w:t>
    </w:r>
    <w:r w:rsidRPr="00110EFF">
      <w:rPr>
        <w:sz w:val="16"/>
        <w:lang w:val="pl-PL"/>
      </w:rPr>
      <w:fldChar w:fldCharType="begin"/>
    </w:r>
    <w:r w:rsidRPr="00110EFF">
      <w:rPr>
        <w:sz w:val="16"/>
        <w:lang w:val="pl-PL"/>
      </w:rPr>
      <w:instrText xml:space="preserve"> PAGE </w:instrText>
    </w:r>
    <w:r w:rsidRPr="00110EFF">
      <w:rPr>
        <w:sz w:val="16"/>
        <w:lang w:val="pl-PL"/>
      </w:rPr>
      <w:fldChar w:fldCharType="separate"/>
    </w:r>
    <w:r w:rsidRPr="00110EFF">
      <w:rPr>
        <w:sz w:val="16"/>
        <w:lang w:val="pl-PL"/>
      </w:rPr>
      <w:t>1</w:t>
    </w:r>
    <w:r w:rsidRPr="00110EFF">
      <w:rPr>
        <w:sz w:val="16"/>
        <w:lang w:val="pl-PL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3578ABA6" w14:textId="77777777" w:rsidR="001A2E87" w:rsidRDefault="001A2E87">
      <w:pPr>
        <w:spacing w:after="0" w:line="240" w:lineRule="auto"/>
      </w:pPr>
      <w:r>
        <w:separator/>
      </w:r>
    </w:p>
  </w:footnote>
  <w:footnote w:type="continuationSeparator" w:id="0">
    <w:p w14:paraId="37FE7683" w14:textId="77777777" w:rsidR="001A2E87" w:rsidRDefault="001A2E8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1D83C330" w14:textId="2189504F" w:rsidR="000959B7" w:rsidRDefault="00485A95">
    <w:r>
      <w:rPr>
        <w:noProof/>
      </w:rPr>
      <w:drawing>
        <wp:inline distT="0" distB="0" distL="0" distR="0" wp14:anchorId="2BDA9BD3" wp14:editId="07C9AA6E">
          <wp:extent cx="6120130" cy="625475"/>
          <wp:effectExtent l="0" t="0" r="1270" b="0"/>
          <wp:docPr id="1395033436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95033436" name="Obraz 1395033436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120130" cy="6254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tbl>
    <w:tblPr>
      <w:tblW w:w="0" w:type="auto"/>
      <w:tblBorders>
        <w:top w:val="nil"/>
        <w:left w:val="nil"/>
        <w:bottom w:val="nil"/>
        <w:right w:val="nil"/>
        <w:insideH w:val="nil"/>
        <w:insideV w:val="nil"/>
      </w:tblBorders>
      <w:tblLayout w:type="fixed"/>
      <w:tblLook w:val="04A0" w:firstRow="1" w:lastRow="0" w:firstColumn="1" w:lastColumn="0" w:noHBand="0" w:noVBand="1"/>
    </w:tblPr>
    <w:tblGrid>
      <w:gridCol w:w="4819"/>
      <w:gridCol w:w="4819"/>
    </w:tblGrid>
    <w:tr w:rsidR="000959B7" w14:paraId="6F45160C" w14:textId="77777777">
      <w:tc>
        <w:tcPr>
          <w:tcW w:w="4819" w:type="dxa"/>
        </w:tcPr>
        <w:p w14:paraId="62E3CECB" w14:textId="5B29A19F" w:rsidR="000959B7" w:rsidRDefault="000959B7">
          <w:pPr>
            <w:spacing w:after="0"/>
          </w:pPr>
        </w:p>
      </w:tc>
      <w:tc>
        <w:tcPr>
          <w:tcW w:w="4819" w:type="dxa"/>
        </w:tcPr>
        <w:p w14:paraId="58813117" w14:textId="5E44F127" w:rsidR="000959B7" w:rsidRDefault="000959B7">
          <w:pPr>
            <w:spacing w:after="0"/>
            <w:jc w:val="right"/>
          </w:pPr>
        </w:p>
      </w:tc>
    </w:tr>
  </w:tbl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numerowan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numerowan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punktowana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punktowan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1054086343">
    <w:abstractNumId w:val="8"/>
  </w:num>
  <w:num w:numId="2" w16cid:durableId="1034623959">
    <w:abstractNumId w:val="6"/>
  </w:num>
  <w:num w:numId="3" w16cid:durableId="1076324050">
    <w:abstractNumId w:val="5"/>
  </w:num>
  <w:num w:numId="4" w16cid:durableId="1002393638">
    <w:abstractNumId w:val="4"/>
  </w:num>
  <w:num w:numId="5" w16cid:durableId="875895558">
    <w:abstractNumId w:val="7"/>
  </w:num>
  <w:num w:numId="6" w16cid:durableId="63308500">
    <w:abstractNumId w:val="3"/>
  </w:num>
  <w:num w:numId="7" w16cid:durableId="413362891">
    <w:abstractNumId w:val="2"/>
  </w:num>
  <w:num w:numId="8" w16cid:durableId="1698117777">
    <w:abstractNumId w:val="1"/>
  </w:num>
  <w:num w:numId="9" w16cid:durableId="694502165">
    <w:abstractNumId w:val="0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7730"/>
    <w:rsid w:val="00034616"/>
    <w:rsid w:val="0006063C"/>
    <w:rsid w:val="00090519"/>
    <w:rsid w:val="000959B7"/>
    <w:rsid w:val="000C587C"/>
    <w:rsid w:val="00110EFF"/>
    <w:rsid w:val="0015074B"/>
    <w:rsid w:val="001A2E87"/>
    <w:rsid w:val="00251B10"/>
    <w:rsid w:val="0025364C"/>
    <w:rsid w:val="0029639D"/>
    <w:rsid w:val="00326F90"/>
    <w:rsid w:val="00375F8E"/>
    <w:rsid w:val="00485A95"/>
    <w:rsid w:val="005316D2"/>
    <w:rsid w:val="006B1415"/>
    <w:rsid w:val="008830B6"/>
    <w:rsid w:val="00AA1D8D"/>
    <w:rsid w:val="00B47730"/>
    <w:rsid w:val="00C8008A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6E6195D"/>
  <w14:defaultImageDpi w14:val="300"/>
  <w15:docId w15:val="{4AA00D9F-09EF-9A43-8690-FB6D67BD42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C693F"/>
    <w:pPr>
      <w:spacing w:after="80" w:line="252" w:lineRule="auto"/>
    </w:pPr>
    <w:rPr>
      <w:rFonts w:ascii="Arial" w:hAnsi="Arial"/>
      <w:sz w:val="20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FC693F"/>
    <w:pPr>
      <w:keepNext/>
      <w:keepLines/>
      <w:spacing w:before="180"/>
      <w:outlineLvl w:val="0"/>
    </w:pPr>
    <w:rPr>
      <w:rFonts w:asciiTheme="majorHAnsi" w:eastAsiaTheme="majorEastAsia" w:hAnsiTheme="majorHAnsi" w:cstheme="majorBidi"/>
      <w:b/>
      <w:bCs/>
      <w:sz w:val="23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FC693F"/>
    <w:pPr>
      <w:keepNext/>
      <w:keepLines/>
      <w:spacing w:before="120"/>
      <w:outlineLvl w:val="1"/>
    </w:pPr>
    <w:rPr>
      <w:rFonts w:asciiTheme="majorHAnsi" w:eastAsiaTheme="majorEastAsia" w:hAnsiTheme="majorHAnsi" w:cstheme="majorBidi"/>
      <w:b/>
      <w:bCs/>
      <w:sz w:val="21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FC693F"/>
    <w:pPr>
      <w:keepNext/>
      <w:keepLines/>
      <w:spacing w:before="120"/>
      <w:outlineLvl w:val="2"/>
    </w:pPr>
    <w:rPr>
      <w:rFonts w:asciiTheme="majorHAnsi" w:eastAsiaTheme="majorEastAsia" w:hAnsiTheme="majorHAnsi" w:cstheme="majorBidi"/>
      <w:b/>
      <w:bCs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Cs w:val="20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618BF"/>
  </w:style>
  <w:style w:type="paragraph" w:styleId="Stopka">
    <w:name w:val="footer"/>
    <w:basedOn w:val="Normalny"/>
    <w:link w:val="StopkaZnak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618BF"/>
  </w:style>
  <w:style w:type="paragraph" w:styleId="Bezodstpw">
    <w:name w:val="No Spacing"/>
    <w:uiPriority w:val="1"/>
    <w:qFormat/>
    <w:rsid w:val="00FC693F"/>
    <w:pPr>
      <w:spacing w:after="0" w:line="240" w:lineRule="auto"/>
    </w:pPr>
  </w:style>
  <w:style w:type="character" w:customStyle="1" w:styleId="Nagwek1Znak">
    <w:name w:val="Nagłówek 1 Znak"/>
    <w:basedOn w:val="Domylnaczcionkaakapitu"/>
    <w:link w:val="Nagwek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gwek2Znak">
    <w:name w:val="Nagłówek 2 Znak"/>
    <w:basedOn w:val="Domylnaczcionkaakapitu"/>
    <w:link w:val="Nagwek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ytu">
    <w:name w:val="Title"/>
    <w:basedOn w:val="Normalny"/>
    <w:next w:val="Normalny"/>
    <w:link w:val="TytuZnak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kapitzlist">
    <w:name w:val="List Paragraph"/>
    <w:basedOn w:val="Normalny"/>
    <w:uiPriority w:val="34"/>
    <w:qFormat/>
    <w:rsid w:val="00FC693F"/>
    <w:pPr>
      <w:ind w:left="720"/>
      <w:contextualSpacing/>
    </w:pPr>
  </w:style>
  <w:style w:type="paragraph" w:styleId="Tekstpodstawowy">
    <w:name w:val="Body Text"/>
    <w:basedOn w:val="Normalny"/>
    <w:link w:val="TekstpodstawowyZnak"/>
    <w:uiPriority w:val="99"/>
    <w:unhideWhenUsed/>
    <w:rsid w:val="00AA1D8D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AA1D8D"/>
  </w:style>
  <w:style w:type="paragraph" w:styleId="Tekstpodstawowy2">
    <w:name w:val="Body Text 2"/>
    <w:basedOn w:val="Normalny"/>
    <w:link w:val="Tekstpodstawowy2Znak"/>
    <w:uiPriority w:val="99"/>
    <w:unhideWhenUsed/>
    <w:rsid w:val="00AA1D8D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AA1D8D"/>
  </w:style>
  <w:style w:type="paragraph" w:styleId="Tekstpodstawowy3">
    <w:name w:val="Body Text 3"/>
    <w:basedOn w:val="Normalny"/>
    <w:link w:val="Tekstpodstawowy3Znak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AA1D8D"/>
    <w:rPr>
      <w:sz w:val="16"/>
      <w:szCs w:val="16"/>
    </w:rPr>
  </w:style>
  <w:style w:type="paragraph" w:styleId="Lista">
    <w:name w:val="List"/>
    <w:basedOn w:val="Normalny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ny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ny"/>
    <w:uiPriority w:val="99"/>
    <w:unhideWhenUsed/>
    <w:rsid w:val="00326F90"/>
    <w:pPr>
      <w:ind w:left="1080" w:hanging="360"/>
      <w:contextualSpacing/>
    </w:pPr>
  </w:style>
  <w:style w:type="paragraph" w:styleId="Listapunktowana">
    <w:name w:val="List Bullet"/>
    <w:basedOn w:val="Normalny"/>
    <w:uiPriority w:val="99"/>
    <w:unhideWhenUsed/>
    <w:rsid w:val="00326F90"/>
    <w:pPr>
      <w:numPr>
        <w:numId w:val="1"/>
      </w:numPr>
      <w:contextualSpacing/>
    </w:pPr>
  </w:style>
  <w:style w:type="paragraph" w:styleId="Listapunktowana2">
    <w:name w:val="List Bullet 2"/>
    <w:basedOn w:val="Normalny"/>
    <w:uiPriority w:val="99"/>
    <w:unhideWhenUsed/>
    <w:rsid w:val="00326F90"/>
    <w:pPr>
      <w:numPr>
        <w:numId w:val="2"/>
      </w:numPr>
      <w:contextualSpacing/>
    </w:pPr>
  </w:style>
  <w:style w:type="paragraph" w:styleId="Listapunktowana3">
    <w:name w:val="List Bullet 3"/>
    <w:basedOn w:val="Normalny"/>
    <w:uiPriority w:val="99"/>
    <w:unhideWhenUsed/>
    <w:rsid w:val="00326F90"/>
    <w:pPr>
      <w:numPr>
        <w:numId w:val="3"/>
      </w:numPr>
      <w:contextualSpacing/>
    </w:pPr>
  </w:style>
  <w:style w:type="paragraph" w:styleId="Listanumerowana">
    <w:name w:val="List Number"/>
    <w:basedOn w:val="Normalny"/>
    <w:uiPriority w:val="99"/>
    <w:unhideWhenUsed/>
    <w:rsid w:val="00326F90"/>
    <w:pPr>
      <w:numPr>
        <w:numId w:val="5"/>
      </w:numPr>
      <w:contextualSpacing/>
    </w:pPr>
  </w:style>
  <w:style w:type="paragraph" w:styleId="Listanumerowana2">
    <w:name w:val="List Number 2"/>
    <w:basedOn w:val="Normalny"/>
    <w:uiPriority w:val="99"/>
    <w:unhideWhenUsed/>
    <w:rsid w:val="0029639D"/>
    <w:pPr>
      <w:numPr>
        <w:numId w:val="6"/>
      </w:numPr>
      <w:contextualSpacing/>
    </w:pPr>
  </w:style>
  <w:style w:type="paragraph" w:styleId="Listanumerowana3">
    <w:name w:val="List Number 3"/>
    <w:basedOn w:val="Normalny"/>
    <w:uiPriority w:val="99"/>
    <w:unhideWhenUsed/>
    <w:rsid w:val="0029639D"/>
    <w:pPr>
      <w:numPr>
        <w:numId w:val="7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29639D"/>
    <w:pPr>
      <w:spacing w:after="120"/>
      <w:ind w:left="360"/>
      <w:contextualSpacing/>
    </w:pPr>
  </w:style>
  <w:style w:type="paragraph" w:styleId="Lista-kontynuacja2">
    <w:name w:val="List Continue 2"/>
    <w:basedOn w:val="Normalny"/>
    <w:uiPriority w:val="99"/>
    <w:unhideWhenUsed/>
    <w:rsid w:val="0029639D"/>
    <w:pPr>
      <w:spacing w:after="120"/>
      <w:ind w:left="720"/>
      <w:contextualSpacing/>
    </w:pPr>
  </w:style>
  <w:style w:type="paragraph" w:styleId="Lista-kontynuacja3">
    <w:name w:val="List Continue 3"/>
    <w:basedOn w:val="Normalny"/>
    <w:uiPriority w:val="99"/>
    <w:unhideWhenUsed/>
    <w:rsid w:val="0029639D"/>
    <w:pPr>
      <w:spacing w:after="120"/>
      <w:ind w:left="1080"/>
      <w:contextualSpacing/>
    </w:pPr>
  </w:style>
  <w:style w:type="paragraph" w:styleId="Tekstmakra">
    <w:name w:val="macro"/>
    <w:link w:val="TekstmakraZnak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kstmakraZnak">
    <w:name w:val="Tekst makra Znak"/>
    <w:basedOn w:val="Domylnaczcionkaakapitu"/>
    <w:link w:val="Tekstmakra"/>
    <w:uiPriority w:val="99"/>
    <w:rsid w:val="0029639D"/>
    <w:rPr>
      <w:rFonts w:ascii="Courier" w:hAnsi="Courier"/>
      <w:sz w:val="20"/>
      <w:szCs w:val="20"/>
    </w:rPr>
  </w:style>
  <w:style w:type="paragraph" w:styleId="Cytat">
    <w:name w:val="Quote"/>
    <w:basedOn w:val="Normalny"/>
    <w:next w:val="Normalny"/>
    <w:link w:val="CytatZnak"/>
    <w:uiPriority w:val="29"/>
    <w:qFormat/>
    <w:rsid w:val="00FC693F"/>
    <w:rPr>
      <w:i/>
      <w:iCs/>
      <w:color w:val="000000" w:themeColor="text1"/>
    </w:rPr>
  </w:style>
  <w:style w:type="character" w:customStyle="1" w:styleId="CytatZnak">
    <w:name w:val="Cytat Znak"/>
    <w:basedOn w:val="Domylnaczcionkaakapitu"/>
    <w:link w:val="Cytat"/>
    <w:uiPriority w:val="29"/>
    <w:rsid w:val="00FC693F"/>
    <w:rPr>
      <w:i/>
      <w:iCs/>
      <w:color w:val="000000" w:themeColor="text1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Pogrubienie">
    <w:name w:val="Strong"/>
    <w:basedOn w:val="Domylnaczcionkaakapitu"/>
    <w:uiPriority w:val="22"/>
    <w:qFormat/>
    <w:rsid w:val="00FC693F"/>
    <w:rPr>
      <w:b/>
      <w:bCs/>
    </w:rPr>
  </w:style>
  <w:style w:type="character" w:styleId="Uwydatnienie">
    <w:name w:val="Emphasis"/>
    <w:basedOn w:val="Domylnaczcionkaakapitu"/>
    <w:uiPriority w:val="20"/>
    <w:qFormat/>
    <w:rsid w:val="00FC693F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C693F"/>
    <w:rPr>
      <w:b/>
      <w:bCs/>
      <w:i/>
      <w:iCs/>
      <w:color w:val="4F81BD" w:themeColor="accent1"/>
    </w:rPr>
  </w:style>
  <w:style w:type="character" w:styleId="Wyrnieniedelikatne">
    <w:name w:val="Subtle Emphasis"/>
    <w:basedOn w:val="Domylnaczcionkaakapitu"/>
    <w:uiPriority w:val="19"/>
    <w:qFormat/>
    <w:rsid w:val="00FC693F"/>
    <w:rPr>
      <w:i/>
      <w:iCs/>
      <w:color w:val="808080" w:themeColor="text1" w:themeTint="7F"/>
    </w:rPr>
  </w:style>
  <w:style w:type="character" w:styleId="Wyrnienieintensywne">
    <w:name w:val="Intense Emphasis"/>
    <w:basedOn w:val="Domylnaczcionkaakapitu"/>
    <w:uiPriority w:val="21"/>
    <w:qFormat/>
    <w:rsid w:val="00FC693F"/>
    <w:rPr>
      <w:b/>
      <w:bCs/>
      <w:i/>
      <w:iCs/>
      <w:color w:val="4F81BD" w:themeColor="accent1"/>
    </w:rPr>
  </w:style>
  <w:style w:type="character" w:styleId="Odwoaniedelikatne">
    <w:name w:val="Subtle Reference"/>
    <w:basedOn w:val="Domylnaczcionkaakapitu"/>
    <w:uiPriority w:val="31"/>
    <w:qFormat/>
    <w:rsid w:val="00FC693F"/>
    <w:rPr>
      <w:smallCaps/>
      <w:color w:val="C0504D" w:themeColor="accent2"/>
      <w:u w:val="single"/>
    </w:rPr>
  </w:style>
  <w:style w:type="character" w:styleId="Odwoanieintensywne">
    <w:name w:val="Intense Reference"/>
    <w:basedOn w:val="Domylnaczcionkaakapitu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ytuksiki">
    <w:name w:val="Book Title"/>
    <w:basedOn w:val="Domylnaczcionkaakapitu"/>
    <w:uiPriority w:val="33"/>
    <w:qFormat/>
    <w:rsid w:val="00FC693F"/>
    <w:rPr>
      <w:b/>
      <w:bCs/>
      <w:smallCaps/>
      <w:spacing w:val="5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FC693F"/>
    <w:pPr>
      <w:outlineLvl w:val="9"/>
    </w:pPr>
  </w:style>
  <w:style w:type="table" w:styleId="Tabela-Siatka">
    <w:name w:val="Table Grid"/>
    <w:basedOn w:val="Standardowy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Jasnecieniowanie">
    <w:name w:val="Light Shading"/>
    <w:basedOn w:val="Standardowy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Jasnecieniowanieakcent1">
    <w:name w:val="Light Shading Accent 1"/>
    <w:basedOn w:val="Standardowy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Jasnecieniowanieakcent2">
    <w:name w:val="Light Shading Accent 2"/>
    <w:basedOn w:val="Standardowy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Jasnecieniowanieakcent3">
    <w:name w:val="Light Shading Accent 3"/>
    <w:basedOn w:val="Standardowy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Jasnecieniowanieakcent4">
    <w:name w:val="Light Shading Accent 4"/>
    <w:basedOn w:val="Standardowy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Jasnecieniowanieakcent5">
    <w:name w:val="Light Shading Accent 5"/>
    <w:basedOn w:val="Standardowy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Jasnecieniowanieakcent6">
    <w:name w:val="Light Shading Accent 6"/>
    <w:basedOn w:val="Standardowy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Jasnalista">
    <w:name w:val="Light List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Jasnalistaakcent1">
    <w:name w:val="Light List Accent 1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Jasnalistaakcent2">
    <w:name w:val="Light List Accent 2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Jasnalistaakcent3">
    <w:name w:val="Light List Accent 3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Jasnalistaakcent4">
    <w:name w:val="Light List Accent 4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Jasnalistaakcent5">
    <w:name w:val="Light List Accent 5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Jasnalistaakcent6">
    <w:name w:val="Light List Accent 6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Jasnasiatka">
    <w:name w:val="Light Grid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Jasnasiatkaakcent1">
    <w:name w:val="Light Grid Accent 1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Jasnasiatkaakcent2">
    <w:name w:val="Light Grid Accent 2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Jasnasiatkaakcent3">
    <w:name w:val="Light Grid Accent 3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Jasnasiatkaakcent4">
    <w:name w:val="Light Grid Accent 4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Jasnasiatkaakcent5">
    <w:name w:val="Light Grid Accent 5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Jasnasiatkaakcent6">
    <w:name w:val="Light Grid Accent 6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redniecieniowanie1">
    <w:name w:val="Medium Shading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1">
    <w:name w:val="Medium Shading 1 Accent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2">
    <w:name w:val="Medium Shading 1 Accent 2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3">
    <w:name w:val="Medium Shading 1 Accent 3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4">
    <w:name w:val="Medium Shading 1 Accent 4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5">
    <w:name w:val="Medium Shading 1 Accent 5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6">
    <w:name w:val="Medium Shading 1 Accent 6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2">
    <w:name w:val="Medium Shading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1">
    <w:name w:val="Medium Shading 2 Accent 1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2">
    <w:name w:val="Medium Shading 2 Accent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3">
    <w:name w:val="Medium Shading 2 Accent 3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4">
    <w:name w:val="Medium Shading 2 Accent 4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5">
    <w:name w:val="Medium Shading 2 Accent 5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6">
    <w:name w:val="Medium Shading 2 Accent 6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alista1">
    <w:name w:val="Medium Lis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rednialista1akcent1">
    <w:name w:val="Medium List 1 Accen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rednialista1akcent2">
    <w:name w:val="Medium List 1 Accent 2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rednialista1akcent3">
    <w:name w:val="Medium List 1 Accent 3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rednialista1akcent4">
    <w:name w:val="Medium List 1 Accent 4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rednialista1akcent5">
    <w:name w:val="Medium List 1 Accent 5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6">
    <w:name w:val="Medium List 1 Accent 6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rednialista2">
    <w:name w:val="Medium Lis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1">
    <w:name w:val="Medium List 2 Accent 1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2">
    <w:name w:val="Medium List 2 Accen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3">
    <w:name w:val="Medium List 2 Accent 3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4">
    <w:name w:val="Medium List 2 Accent 4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5">
    <w:name w:val="Medium List 2 Accent 5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6">
    <w:name w:val="Medium List 2 Accent 6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siatka1">
    <w:name w:val="Medium Grid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redniasiatka1akcent1">
    <w:name w:val="Medium Grid 1 Accent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redniasiatka1akcent2">
    <w:name w:val="Medium Grid 1 Accent 2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redniasiatka1akcent3">
    <w:name w:val="Medium Grid 1 Accent 3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redniasiatka1akcent4">
    <w:name w:val="Medium Grid 1 Accent 4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redniasiatka1akcent5">
    <w:name w:val="Medium Grid 1 Accent 5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redniasiatka1akcent6">
    <w:name w:val="Medium Grid 1 Accent 6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redniasiatka2">
    <w:name w:val="Medium Grid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1">
    <w:name w:val="Medium Grid 2 Accent 1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2">
    <w:name w:val="Medium Grid 2 Accent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3">
    <w:name w:val="Medium Grid 2 Accent 3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4">
    <w:name w:val="Medium Grid 2 Accent 4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5">
    <w:name w:val="Medium Grid 2 Accent 5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6">
    <w:name w:val="Medium Grid 2 Accent 6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3">
    <w:name w:val="Medium Grid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redniasiatka3akcent1">
    <w:name w:val="Medium Grid 3 Accent 1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redniasiatka3akcent2">
    <w:name w:val="Medium Grid 3 Accent 2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redniasiatka3akcent3">
    <w:name w:val="Medium Grid 3 Accent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redniasiatka3akcent4">
    <w:name w:val="Medium Grid 3 Accent 4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redniasiatka3akcent5">
    <w:name w:val="Medium Grid 3 Accent 5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redniasiatka3akcent6">
    <w:name w:val="Medium Grid 3 Accent 6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Ciemnalista">
    <w:name w:val="Dark List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Ciemnalista2akcent1">
    <w:name w:val="Dark List Accent 1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Ciemnalistaakcent2">
    <w:name w:val="Dark List Accent 2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Ciemnalistaakcent3">
    <w:name w:val="Dark List Accent 3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Ciemnalistaakcent4">
    <w:name w:val="Dark List Accent 4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Ciemnalistaakcent5">
    <w:name w:val="Dark List Accent 5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Ciemnalistaakcent6">
    <w:name w:val="Dark List Accent 6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Kolorowecieniowanie">
    <w:name w:val="Colorful Shading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1">
    <w:name w:val="Colorful Shading Accent 1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2">
    <w:name w:val="Colorful Shading Accent 2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3">
    <w:name w:val="Colorful Shading Accent 3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ecieniowanieakcent4">
    <w:name w:val="Colorful Shading Accent 4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5">
    <w:name w:val="Colorful Shading Accent 5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6">
    <w:name w:val="Colorful Shading Accent 6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alista">
    <w:name w:val="Colorful List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olorowalistaakcent1">
    <w:name w:val="Colorful List Accent 1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Kolorowalistaakcent2">
    <w:name w:val="Colorful List Accent 2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Kolorowalistaakcent3">
    <w:name w:val="Colorful List Accent 3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Kolorowalistaakcent4">
    <w:name w:val="Colorful List Accent 4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Kolorowalistaakcent5">
    <w:name w:val="Colorful List Accent 5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Kolorowalistaakcent6">
    <w:name w:val="Colorful List Accent 6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Kolorowasiatka">
    <w:name w:val="Colorful Grid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olorowasiatkaakcent1">
    <w:name w:val="Colorful Grid Accent 1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Kolorowasiatkaakcent2">
    <w:name w:val="Colorful Grid Accent 2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Kolorowasiatkaakcent3">
    <w:name w:val="Colorful Grid Accent 3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asiatkaakcent4">
    <w:name w:val="Colorful Grid Accent 4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Kolorowasiatkaakcent5">
    <w:name w:val="Colorful Grid Accent 5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Kolorowasiatkaakcent6">
    <w:name w:val="Colorful Grid Accent 6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FormLabel">
    <w:name w:val="Form Label"/>
    <w:rPr>
      <w:rFonts w:ascii="Arial" w:hAnsi="Arial"/>
      <w:b/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209</Words>
  <Characters>1258</Characters>
  <Application>Microsoft Office Word</Application>
  <DocSecurity>0</DocSecurity>
  <Lines>10</Lines>
  <Paragraphs>2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1465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Michał Stopa</cp:lastModifiedBy>
  <cp:revision>5</cp:revision>
  <dcterms:created xsi:type="dcterms:W3CDTF">2013-12-23T23:15:00Z</dcterms:created>
  <dcterms:modified xsi:type="dcterms:W3CDTF">2026-08-27T19:09:00Z</dcterms:modified>
  <cp:category/>
</cp:coreProperties>
</file>