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E57536C" w14:textId="77777777" w:rsidR="00A42F7D" w:rsidRPr="00DF08E9" w:rsidRDefault="00000000">
      <w:pPr>
        <w:spacing w:after="120"/>
        <w:jc w:val="right"/>
        <w:rPr>
          <w:lang w:val="pl-PL"/>
        </w:rPr>
      </w:pPr>
      <w:r w:rsidRPr="00DF08E9">
        <w:rPr>
          <w:b/>
          <w:sz w:val="18"/>
          <w:lang w:val="pl-PL"/>
        </w:rPr>
        <w:t>Załącznik nr 6A do SWZ</w:t>
      </w:r>
    </w:p>
    <w:p w14:paraId="47280CA2" w14:textId="77777777" w:rsidR="00A42F7D" w:rsidRPr="00DF08E9" w:rsidRDefault="00000000">
      <w:pPr>
        <w:spacing w:after="100"/>
        <w:jc w:val="center"/>
        <w:rPr>
          <w:lang w:val="pl-PL"/>
        </w:rPr>
      </w:pPr>
      <w:r w:rsidRPr="00DF08E9">
        <w:rPr>
          <w:b/>
          <w:sz w:val="28"/>
          <w:lang w:val="pl-PL"/>
        </w:rPr>
        <w:t>ZOBOWIĄZANIE PODMIOTU UDOSTĘPNIAJĄCEGO ZASOBY</w:t>
      </w:r>
    </w:p>
    <w:p w14:paraId="667977BE" w14:textId="77777777" w:rsidR="00A42F7D" w:rsidRPr="00DF08E9" w:rsidRDefault="00000000">
      <w:pPr>
        <w:spacing w:after="120"/>
        <w:jc w:val="center"/>
        <w:rPr>
          <w:lang w:val="pl-PL"/>
        </w:rPr>
      </w:pPr>
      <w:r w:rsidRPr="00DF08E9">
        <w:rPr>
          <w:b/>
          <w:sz w:val="22"/>
          <w:lang w:val="pl-PL"/>
        </w:rPr>
        <w:t>do oddania Wykonawcy do dyspozycji niezbędnych zasobów na potrzeby realizacji zamówienia</w:t>
      </w:r>
    </w:p>
    <w:p w14:paraId="5CF3AC82" w14:textId="77777777" w:rsidR="00A42F7D" w:rsidRPr="00DF08E9" w:rsidRDefault="00000000">
      <w:pPr>
        <w:spacing w:after="40"/>
        <w:jc w:val="center"/>
        <w:rPr>
          <w:lang w:val="pl-PL"/>
        </w:rPr>
      </w:pPr>
      <w:r w:rsidRPr="00DF08E9">
        <w:rPr>
          <w:sz w:val="19"/>
          <w:lang w:val="pl-PL"/>
        </w:rPr>
        <w:t>Postępowanie: Doposażenie Biblioteki Publicznej Miasta i Gminy Oborniki w ramach projektu „Rozwój dziedzictwa kulturowego i infrastruktury kultury w Gminie Oborniki”</w:t>
      </w:r>
    </w:p>
    <w:p w14:paraId="0B2DD411" w14:textId="644CCA73" w:rsidR="00A42F7D" w:rsidRPr="00DF08E9" w:rsidRDefault="00C5575B" w:rsidP="00C5575B">
      <w:pPr>
        <w:spacing w:after="0"/>
        <w:jc w:val="center"/>
        <w:rPr>
          <w:lang w:val="pl-PL"/>
        </w:rPr>
      </w:pPr>
      <w:r w:rsidRPr="00DF08E9">
        <w:rPr>
          <w:b/>
          <w:sz w:val="18"/>
          <w:szCs w:val="18"/>
          <w:lang w:val="pl-PL"/>
        </w:rPr>
        <w:t>Nr zamówienia: BPS.271.20.2026</w:t>
      </w:r>
    </w:p>
    <w:tbl>
      <w:tblPr>
        <w:tblW w:w="0" w:type="auto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A42F7D" w:rsidRPr="00DF08E9" w14:paraId="7A57211D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82D45AC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Zamawiający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D6CBD8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Gmina Oborniki, ul. Marszałka Józefa Piłsudskiego 76, 64-600 Oborniki</w:t>
            </w:r>
          </w:p>
        </w:tc>
      </w:tr>
    </w:tbl>
    <w:p w14:paraId="7B9E5B47" w14:textId="77777777" w:rsidR="00A42F7D" w:rsidRPr="00DF08E9" w:rsidRDefault="00A42F7D">
      <w:pPr>
        <w:spacing w:after="60"/>
        <w:rPr>
          <w:lang w:val="pl-PL"/>
        </w:rPr>
      </w:pPr>
    </w:p>
    <w:p w14:paraId="0520BBD7" w14:textId="77777777" w:rsidR="00A42F7D" w:rsidRPr="00DF08E9" w:rsidRDefault="00000000">
      <w:pPr>
        <w:spacing w:before="80" w:after="60"/>
        <w:rPr>
          <w:lang w:val="pl-PL"/>
        </w:rPr>
      </w:pPr>
      <w:r w:rsidRPr="00DF08E9">
        <w:rPr>
          <w:b/>
          <w:sz w:val="21"/>
          <w:lang w:val="pl-PL"/>
        </w:rPr>
        <w:t>PODMIOT UDOSTĘPNIAJĄCY ZASOBY</w:t>
      </w:r>
    </w:p>
    <w:tbl>
      <w:tblPr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ook w:val="04A0" w:firstRow="1" w:lastRow="0" w:firstColumn="1" w:lastColumn="0" w:noHBand="0" w:noVBand="1"/>
      </w:tblPr>
      <w:tblGrid>
        <w:gridCol w:w="4819"/>
        <w:gridCol w:w="4819"/>
      </w:tblGrid>
      <w:tr w:rsidR="00A42F7D" w:rsidRPr="00DF08E9" w14:paraId="6B485465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D2E31F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Nazwa / firma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60090E" w14:textId="77777777" w:rsidR="00A42F7D" w:rsidRPr="00DF08E9" w:rsidRDefault="00A42F7D">
            <w:pPr>
              <w:spacing w:after="0"/>
              <w:rPr>
                <w:lang w:val="pl-PL"/>
              </w:rPr>
            </w:pPr>
          </w:p>
        </w:tc>
      </w:tr>
      <w:tr w:rsidR="00A42F7D" w:rsidRPr="00DF08E9" w14:paraId="73E58847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DA9FA0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Adres siedziby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2A9D68" w14:textId="77777777" w:rsidR="00A42F7D" w:rsidRPr="00DF08E9" w:rsidRDefault="00A42F7D">
            <w:pPr>
              <w:spacing w:after="0"/>
              <w:rPr>
                <w:lang w:val="pl-PL"/>
              </w:rPr>
            </w:pPr>
          </w:p>
        </w:tc>
      </w:tr>
      <w:tr w:rsidR="00A42F7D" w:rsidRPr="00DF08E9" w14:paraId="704228F4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AA0268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NIP / numer rejestracyjny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2B17F0" w14:textId="77777777" w:rsidR="00A42F7D" w:rsidRPr="00DF08E9" w:rsidRDefault="00A42F7D">
            <w:pPr>
              <w:spacing w:after="0"/>
              <w:rPr>
                <w:lang w:val="pl-PL"/>
              </w:rPr>
            </w:pPr>
          </w:p>
        </w:tc>
      </w:tr>
      <w:tr w:rsidR="00A42F7D" w:rsidRPr="00DF08E9" w14:paraId="506C974B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29FF85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Osoba uprawniona do reprezentacji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3C53EE" w14:textId="77777777" w:rsidR="00A42F7D" w:rsidRPr="00DF08E9" w:rsidRDefault="00A42F7D">
            <w:pPr>
              <w:spacing w:after="0"/>
              <w:rPr>
                <w:lang w:val="pl-PL"/>
              </w:rPr>
            </w:pPr>
          </w:p>
        </w:tc>
      </w:tr>
      <w:tr w:rsidR="00A42F7D" w:rsidRPr="00DF08E9" w14:paraId="2A0015F8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F4FD2C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Dane kontaktowe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A17487" w14:textId="77777777" w:rsidR="00A42F7D" w:rsidRPr="00DF08E9" w:rsidRDefault="00A42F7D">
            <w:pPr>
              <w:spacing w:after="0"/>
              <w:rPr>
                <w:lang w:val="pl-PL"/>
              </w:rPr>
            </w:pPr>
          </w:p>
        </w:tc>
      </w:tr>
    </w:tbl>
    <w:p w14:paraId="6057840A" w14:textId="77777777" w:rsidR="00A42F7D" w:rsidRPr="00DF08E9" w:rsidRDefault="00000000">
      <w:pPr>
        <w:spacing w:before="120" w:after="60"/>
        <w:rPr>
          <w:lang w:val="pl-PL"/>
        </w:rPr>
      </w:pPr>
      <w:r w:rsidRPr="00DF08E9">
        <w:rPr>
          <w:b/>
          <w:sz w:val="21"/>
          <w:lang w:val="pl-PL"/>
        </w:rPr>
        <w:t>WYKONAWCA, KTÓREMU UDOSTĘPNIANE SĄ ZASOBY</w:t>
      </w:r>
    </w:p>
    <w:p w14:paraId="18715AC6" w14:textId="77777777" w:rsidR="00A42F7D" w:rsidRPr="00DF08E9" w:rsidRDefault="00000000">
      <w:pPr>
        <w:rPr>
          <w:lang w:val="pl-PL"/>
        </w:rPr>
      </w:pPr>
      <w:r w:rsidRPr="00DF08E9">
        <w:rPr>
          <w:sz w:val="19"/>
          <w:lang w:val="pl-PL"/>
        </w:rPr>
        <w:t>Nazwa / firma i adres: ........................................................................................................................................................................</w:t>
      </w:r>
    </w:p>
    <w:p w14:paraId="4FB425B6" w14:textId="77777777" w:rsidR="00A42F7D" w:rsidRPr="00DF08E9" w:rsidRDefault="00000000">
      <w:pPr>
        <w:rPr>
          <w:lang w:val="pl-PL"/>
        </w:rPr>
      </w:pPr>
      <w:r w:rsidRPr="00DF08E9">
        <w:rPr>
          <w:sz w:val="19"/>
          <w:lang w:val="pl-PL"/>
        </w:rPr>
        <w:t xml:space="preserve">Niniejszym zobowiązuję się, na zasadach art. 118 </w:t>
      </w:r>
      <w:proofErr w:type="spellStart"/>
      <w:r w:rsidRPr="00DF08E9">
        <w:rPr>
          <w:sz w:val="19"/>
          <w:lang w:val="pl-PL"/>
        </w:rPr>
        <w:t>Pzp</w:t>
      </w:r>
      <w:proofErr w:type="spellEnd"/>
      <w:r w:rsidRPr="00DF08E9">
        <w:rPr>
          <w:sz w:val="19"/>
          <w:lang w:val="pl-PL"/>
        </w:rPr>
        <w:t>, oddać Wykonawcy do dyspozycji niezbędne zasoby na potrzeby realizacji wskazanego wyżej zamówienia w następującym zakresie:</w:t>
      </w:r>
    </w:p>
    <w:tbl>
      <w:tblPr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ook w:val="04A0" w:firstRow="1" w:lastRow="0" w:firstColumn="1" w:lastColumn="0" w:noHBand="0" w:noVBand="1"/>
      </w:tblPr>
      <w:tblGrid>
        <w:gridCol w:w="2636"/>
        <w:gridCol w:w="7162"/>
      </w:tblGrid>
      <w:tr w:rsidR="00A42F7D" w:rsidRPr="00DF08E9" w14:paraId="48CBB995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179168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1. Zakres udostępnianych zasobów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3217E7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............................................................................................................................................</w:t>
            </w:r>
          </w:p>
        </w:tc>
      </w:tr>
      <w:tr w:rsidR="00A42F7D" w:rsidRPr="00DF08E9" w14:paraId="788CA542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9B599A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2. Sposób wykorzystania zasobów przez Wykonawcę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C945EE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............................................................................................................................................</w:t>
            </w:r>
          </w:p>
        </w:tc>
      </w:tr>
      <w:tr w:rsidR="00A42F7D" w:rsidRPr="00DF08E9" w14:paraId="6E88E929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ACC119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3. Okres udostępnienia zasobów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78BA1D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............................................................................................................................................</w:t>
            </w:r>
          </w:p>
        </w:tc>
      </w:tr>
      <w:tr w:rsidR="00A42F7D" w:rsidRPr="00DF08E9" w14:paraId="06C4C4E8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65C90D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4. Zakres i okres udziału podmiotu w wykonywaniu zamówienia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DEB4A3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............................................................................................................................................</w:t>
            </w:r>
          </w:p>
        </w:tc>
      </w:tr>
      <w:tr w:rsidR="00A42F7D" w:rsidRPr="00DF08E9" w14:paraId="340998D4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C2BD24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5. Czy podmiot wykona dostawy/świadczenia, do których jego zdolności są wymagane? Jeżeli tak – wskazać zakres.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DEE525" w14:textId="77777777" w:rsidR="00A42F7D" w:rsidRPr="00DF08E9" w:rsidRDefault="00000000">
            <w:pPr>
              <w:spacing w:after="0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............................................................................................................................................</w:t>
            </w:r>
          </w:p>
        </w:tc>
      </w:tr>
    </w:tbl>
    <w:p w14:paraId="6F38D56E" w14:textId="77777777" w:rsidR="00A42F7D" w:rsidRPr="00DF08E9" w:rsidRDefault="00000000">
      <w:pPr>
        <w:spacing w:before="100" w:after="60"/>
        <w:rPr>
          <w:lang w:val="pl-PL"/>
        </w:rPr>
      </w:pPr>
      <w:r w:rsidRPr="00DF08E9">
        <w:rPr>
          <w:sz w:val="19"/>
          <w:lang w:val="pl-PL"/>
        </w:rPr>
        <w:t>Oświadczam, że udostępnione zasoby będą realnie dostępne Wykonawcy przez okres i w zakresie niezbędnym do należytego wykonania zamówienia. Przyjmuję do wiadomości, że Zamawiający zbada przesłanki wykluczenia wobec podmiotu udostępniającego zasoby oraz spełnianie warunków udziału w zakresie, w jakim Wykonawca powołuje się na moje/nasze zasoby.</w:t>
      </w:r>
    </w:p>
    <w:p w14:paraId="7260C3AF" w14:textId="77777777" w:rsidR="00A42F7D" w:rsidRPr="00DF08E9" w:rsidRDefault="00000000">
      <w:pPr>
        <w:spacing w:after="60"/>
        <w:rPr>
          <w:lang w:val="pl-PL"/>
        </w:rPr>
      </w:pPr>
      <w:r w:rsidRPr="00DF08E9">
        <w:rPr>
          <w:i/>
          <w:sz w:val="17"/>
          <w:lang w:val="pl-PL"/>
        </w:rPr>
        <w:t xml:space="preserve">Podmiot udostępniający zasoby składa wraz z ofertą odrębne oświadczenie, o którym mowa w art. 125 ust. 1 </w:t>
      </w:r>
      <w:proofErr w:type="spellStart"/>
      <w:r w:rsidRPr="00DF08E9">
        <w:rPr>
          <w:i/>
          <w:sz w:val="17"/>
          <w:lang w:val="pl-PL"/>
        </w:rPr>
        <w:t>Pzp</w:t>
      </w:r>
      <w:proofErr w:type="spellEnd"/>
      <w:r w:rsidRPr="00DF08E9">
        <w:rPr>
          <w:i/>
          <w:sz w:val="17"/>
          <w:lang w:val="pl-PL"/>
        </w:rPr>
        <w:t>, w zakresie wskazanym w SWZ.</w:t>
      </w:r>
    </w:p>
    <w:p w14:paraId="054011FB" w14:textId="77777777" w:rsidR="00A42F7D" w:rsidRPr="00DF08E9" w:rsidRDefault="00A42F7D">
      <w:pPr>
        <w:spacing w:after="60"/>
        <w:rPr>
          <w:lang w:val="pl-PL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A42F7D" w:rsidRPr="00DF08E9" w14:paraId="4899749F" w14:textId="77777777">
        <w:trPr>
          <w:jc w:val="center"/>
        </w:trPr>
        <w:tc>
          <w:tcPr>
            <w:tcW w:w="4819" w:type="dxa"/>
          </w:tcPr>
          <w:p w14:paraId="05FE71F9" w14:textId="77777777" w:rsidR="00A42F7D" w:rsidRPr="00DF08E9" w:rsidRDefault="00000000">
            <w:pPr>
              <w:spacing w:after="20"/>
              <w:jc w:val="center"/>
              <w:rPr>
                <w:lang w:val="pl-PL"/>
              </w:rPr>
            </w:pPr>
            <w:r w:rsidRPr="00DF08E9">
              <w:rPr>
                <w:b/>
                <w:sz w:val="17"/>
                <w:lang w:val="pl-PL"/>
              </w:rPr>
              <w:t>Miejscowość i data</w:t>
            </w:r>
          </w:p>
        </w:tc>
        <w:tc>
          <w:tcPr>
            <w:tcW w:w="4819" w:type="dxa"/>
          </w:tcPr>
          <w:p w14:paraId="0D67223F" w14:textId="6C8F51D6" w:rsidR="00A42F7D" w:rsidRPr="00DF08E9" w:rsidRDefault="00000000">
            <w:pPr>
              <w:spacing w:after="20"/>
              <w:jc w:val="center"/>
              <w:rPr>
                <w:lang w:val="pl-PL"/>
              </w:rPr>
            </w:pPr>
            <w:r w:rsidRPr="00DF08E9">
              <w:rPr>
                <w:b/>
                <w:sz w:val="17"/>
                <w:lang w:val="pl-PL"/>
              </w:rPr>
              <w:t xml:space="preserve">Podpis </w:t>
            </w:r>
            <w:r w:rsidR="004F072B" w:rsidRPr="00DF08E9">
              <w:rPr>
                <w:b/>
                <w:sz w:val="17"/>
                <w:lang w:val="pl-PL"/>
              </w:rPr>
              <w:t>reprezentanta podmiotu udostępniającego</w:t>
            </w:r>
            <w:r w:rsidR="004F072B" w:rsidRPr="00DF08E9">
              <w:rPr>
                <w:b/>
                <w:sz w:val="17"/>
                <w:lang w:val="pl-PL"/>
              </w:rPr>
              <w:br/>
              <w:t>zasoby</w:t>
            </w:r>
          </w:p>
        </w:tc>
      </w:tr>
      <w:tr w:rsidR="00A42F7D" w:rsidRPr="00DF08E9" w14:paraId="01CBA110" w14:textId="77777777">
        <w:trPr>
          <w:jc w:val="center"/>
        </w:trPr>
        <w:tc>
          <w:tcPr>
            <w:tcW w:w="4819" w:type="dxa"/>
          </w:tcPr>
          <w:p w14:paraId="421BD845" w14:textId="77777777" w:rsidR="00A42F7D" w:rsidRPr="00DF08E9" w:rsidRDefault="00000000">
            <w:pPr>
              <w:spacing w:after="0"/>
              <w:jc w:val="center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........................................................................</w:t>
            </w:r>
          </w:p>
        </w:tc>
        <w:tc>
          <w:tcPr>
            <w:tcW w:w="4819" w:type="dxa"/>
          </w:tcPr>
          <w:p w14:paraId="4144A71B" w14:textId="77777777" w:rsidR="00A42F7D" w:rsidRPr="00DF08E9" w:rsidRDefault="00000000">
            <w:pPr>
              <w:spacing w:after="0"/>
              <w:jc w:val="center"/>
              <w:rPr>
                <w:lang w:val="pl-PL"/>
              </w:rPr>
            </w:pPr>
            <w:r w:rsidRPr="00DF08E9">
              <w:rPr>
                <w:sz w:val="18"/>
                <w:lang w:val="pl-PL"/>
              </w:rPr>
              <w:t>........................................................................</w:t>
            </w:r>
          </w:p>
        </w:tc>
      </w:tr>
    </w:tbl>
    <w:p w14:paraId="7BEE85A7" w14:textId="77777777" w:rsidR="00A42F7D" w:rsidRPr="00DF08E9" w:rsidRDefault="00000000">
      <w:pPr>
        <w:spacing w:before="40" w:after="0"/>
        <w:jc w:val="center"/>
        <w:rPr>
          <w:lang w:val="pl-PL"/>
        </w:rPr>
      </w:pPr>
      <w:r w:rsidRPr="00DF08E9">
        <w:rPr>
          <w:i/>
          <w:sz w:val="17"/>
          <w:lang w:val="pl-PL"/>
        </w:rPr>
        <w:t>Dokument należy podpisać kwalifikowanym podpisem elektronicznym, podpisem zaufanym albo podpisem osobistym – zgodnie z wymaganiami SWZ.</w:t>
      </w:r>
    </w:p>
    <w:sectPr w:rsidR="00A42F7D" w:rsidRPr="00DF08E9" w:rsidSect="00034616">
      <w:headerReference w:type="default" r:id="rId8"/>
      <w:footerReference w:type="default" r:id="rId9"/>
      <w:pgSz w:w="11906" w:h="16838"/>
      <w:pgMar w:top="1247" w:right="1134" w:bottom="1134" w:left="1134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7387E5A" w14:textId="77777777" w:rsidR="007844CD" w:rsidRDefault="007844CD">
      <w:pPr>
        <w:spacing w:after="0" w:line="240" w:lineRule="auto"/>
      </w:pPr>
      <w:r>
        <w:separator/>
      </w:r>
    </w:p>
  </w:endnote>
  <w:endnote w:type="continuationSeparator" w:id="0">
    <w:p w14:paraId="132473EA" w14:textId="77777777" w:rsidR="007844CD" w:rsidRDefault="007844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2D596EA" w14:textId="77777777" w:rsidR="00A42F7D" w:rsidRPr="00DF08E9" w:rsidRDefault="00000000">
    <w:pPr>
      <w:jc w:val="center"/>
      <w:rPr>
        <w:lang w:val="pl-PL"/>
      </w:rPr>
    </w:pPr>
    <w:r w:rsidRPr="00DF08E9">
      <w:rPr>
        <w:sz w:val="16"/>
        <w:lang w:val="pl-PL"/>
      </w:rPr>
      <w:t xml:space="preserve">Gmina Oborniki | Doposażenie Biblioteki Publicznej Miasta i Gminy Oborniki | Strona </w:t>
    </w:r>
    <w:r w:rsidRPr="00DF08E9">
      <w:rPr>
        <w:sz w:val="16"/>
        <w:lang w:val="pl-PL"/>
      </w:rPr>
      <w:fldChar w:fldCharType="begin"/>
    </w:r>
    <w:r w:rsidRPr="00DF08E9">
      <w:rPr>
        <w:sz w:val="16"/>
        <w:lang w:val="pl-PL"/>
      </w:rPr>
      <w:instrText xml:space="preserve"> PAGE </w:instrText>
    </w:r>
    <w:r w:rsidRPr="00DF08E9">
      <w:rPr>
        <w:sz w:val="16"/>
        <w:lang w:val="pl-PL"/>
      </w:rPr>
      <w:fldChar w:fldCharType="separate"/>
    </w:r>
    <w:r w:rsidRPr="00DF08E9">
      <w:rPr>
        <w:sz w:val="16"/>
        <w:lang w:val="pl-PL"/>
      </w:rPr>
      <w:t>1</w:t>
    </w:r>
    <w:r w:rsidRPr="00DF08E9">
      <w:rPr>
        <w:sz w:val="16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7D5A40A" w14:textId="77777777" w:rsidR="007844CD" w:rsidRDefault="007844CD">
      <w:pPr>
        <w:spacing w:after="0" w:line="240" w:lineRule="auto"/>
      </w:pPr>
      <w:r>
        <w:separator/>
      </w:r>
    </w:p>
  </w:footnote>
  <w:footnote w:type="continuationSeparator" w:id="0">
    <w:p w14:paraId="6874E524" w14:textId="77777777" w:rsidR="007844CD" w:rsidRDefault="007844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C9AABF5" w14:textId="47F6D1AE" w:rsidR="00A42F7D" w:rsidRDefault="0003650C">
    <w:r>
      <w:rPr>
        <w:noProof/>
      </w:rPr>
      <w:drawing>
        <wp:inline distT="0" distB="0" distL="0" distR="0" wp14:anchorId="62D6E1FE" wp14:editId="0230BB6E">
          <wp:extent cx="6120130" cy="625475"/>
          <wp:effectExtent l="0" t="0" r="1270" b="0"/>
          <wp:docPr id="28488196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4881967" name="Obraz 284881967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0130" cy="625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A0" w:firstRow="1" w:lastRow="0" w:firstColumn="1" w:lastColumn="0" w:noHBand="0" w:noVBand="1"/>
    </w:tblPr>
    <w:tblGrid>
      <w:gridCol w:w="4819"/>
      <w:gridCol w:w="4819"/>
    </w:tblGrid>
    <w:tr w:rsidR="00A42F7D" w14:paraId="172691E0" w14:textId="77777777">
      <w:tc>
        <w:tcPr>
          <w:tcW w:w="4819" w:type="dxa"/>
        </w:tcPr>
        <w:p w14:paraId="04C3CF18" w14:textId="77777777" w:rsidR="00A42F7D" w:rsidRPr="00DF08E9" w:rsidRDefault="00000000">
          <w:pPr>
            <w:spacing w:after="0"/>
            <w:rPr>
              <w:lang w:val="pl-PL"/>
            </w:rPr>
          </w:pPr>
          <w:r w:rsidRPr="00DF08E9">
            <w:rPr>
              <w:b/>
              <w:sz w:val="17"/>
              <w:lang w:val="pl-PL"/>
            </w:rPr>
            <w:t>Załącznik nr 6A do SWZ</w:t>
          </w:r>
        </w:p>
      </w:tc>
      <w:tc>
        <w:tcPr>
          <w:tcW w:w="4819" w:type="dxa"/>
        </w:tcPr>
        <w:p w14:paraId="66EC6D36" w14:textId="64183651" w:rsidR="00A42F7D" w:rsidRDefault="00A42F7D">
          <w:pPr>
            <w:spacing w:after="0"/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795712855">
    <w:abstractNumId w:val="8"/>
  </w:num>
  <w:num w:numId="2" w16cid:durableId="1862160081">
    <w:abstractNumId w:val="6"/>
  </w:num>
  <w:num w:numId="3" w16cid:durableId="930237423">
    <w:abstractNumId w:val="5"/>
  </w:num>
  <w:num w:numId="4" w16cid:durableId="2062052558">
    <w:abstractNumId w:val="4"/>
  </w:num>
  <w:num w:numId="5" w16cid:durableId="250509477">
    <w:abstractNumId w:val="7"/>
  </w:num>
  <w:num w:numId="6" w16cid:durableId="1605839243">
    <w:abstractNumId w:val="3"/>
  </w:num>
  <w:num w:numId="7" w16cid:durableId="1319068186">
    <w:abstractNumId w:val="2"/>
  </w:num>
  <w:num w:numId="8" w16cid:durableId="13844669">
    <w:abstractNumId w:val="1"/>
  </w:num>
  <w:num w:numId="9" w16cid:durableId="320157088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3650C"/>
    <w:rsid w:val="0006063C"/>
    <w:rsid w:val="000A3D26"/>
    <w:rsid w:val="000C587C"/>
    <w:rsid w:val="0015074B"/>
    <w:rsid w:val="0029639D"/>
    <w:rsid w:val="00326F90"/>
    <w:rsid w:val="00375F8E"/>
    <w:rsid w:val="004F072B"/>
    <w:rsid w:val="006417C8"/>
    <w:rsid w:val="007844CD"/>
    <w:rsid w:val="008F30A4"/>
    <w:rsid w:val="00A42F7D"/>
    <w:rsid w:val="00AA1D8D"/>
    <w:rsid w:val="00B47730"/>
    <w:rsid w:val="00C5575B"/>
    <w:rsid w:val="00C8008A"/>
    <w:rsid w:val="00CB0664"/>
    <w:rsid w:val="00DF08E9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BB46DFF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80" w:line="252" w:lineRule="auto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180"/>
      <w:outlineLvl w:val="0"/>
    </w:pPr>
    <w:rPr>
      <w:rFonts w:asciiTheme="majorHAnsi" w:eastAsiaTheme="majorEastAsia" w:hAnsiTheme="majorHAnsi" w:cstheme="majorBidi"/>
      <w:b/>
      <w:bCs/>
      <w:sz w:val="23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sz w:val="21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12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Label">
    <w:name w:val="Form Label"/>
    <w:rPr>
      <w:rFonts w:ascii="Arial" w:hAnsi="Arial"/>
      <w:b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404</Words>
  <Characters>2425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2824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5</cp:revision>
  <dcterms:created xsi:type="dcterms:W3CDTF">2013-12-23T23:15:00Z</dcterms:created>
  <dcterms:modified xsi:type="dcterms:W3CDTF">2026-08-27T19:10:00Z</dcterms:modified>
  <cp:category/>
</cp:coreProperties>
</file>