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BE592AD" w14:textId="77777777" w:rsidR="00DA7F27" w:rsidRPr="00CF2D6C" w:rsidRDefault="00140AD6">
      <w:pPr>
        <w:spacing w:after="120"/>
        <w:jc w:val="right"/>
        <w:rPr>
          <w:lang w:val="pl-PL"/>
        </w:rPr>
      </w:pPr>
      <w:r w:rsidRPr="00CF2D6C">
        <w:rPr>
          <w:b/>
          <w:sz w:val="18"/>
          <w:lang w:val="pl-PL"/>
        </w:rPr>
        <w:t>Załącznik nr 6B do SWZ</w:t>
      </w:r>
    </w:p>
    <w:p w14:paraId="7138C67E" w14:textId="77777777" w:rsidR="00DA7F27" w:rsidRPr="00CF2D6C" w:rsidRDefault="00140AD6">
      <w:pPr>
        <w:spacing w:after="100"/>
        <w:jc w:val="center"/>
        <w:rPr>
          <w:lang w:val="pl-PL"/>
        </w:rPr>
      </w:pPr>
      <w:r w:rsidRPr="00CF2D6C">
        <w:rPr>
          <w:b/>
          <w:sz w:val="28"/>
          <w:lang w:val="pl-PL"/>
        </w:rPr>
        <w:t>OŚWIADCZENIE WYKONAWCÓW WSPÓLNIE UBIEGAJĄCYCH SIĘ O UDZIELENIE ZAMÓWIENIA</w:t>
      </w:r>
    </w:p>
    <w:p w14:paraId="2A23D333" w14:textId="77777777" w:rsidR="00DA7F27" w:rsidRPr="00CF2D6C" w:rsidRDefault="00140AD6">
      <w:pPr>
        <w:spacing w:after="120"/>
        <w:jc w:val="center"/>
        <w:rPr>
          <w:lang w:val="pl-PL"/>
        </w:rPr>
      </w:pPr>
      <w:r w:rsidRPr="00CF2D6C">
        <w:rPr>
          <w:b/>
          <w:sz w:val="22"/>
          <w:lang w:val="pl-PL"/>
        </w:rPr>
        <w:t xml:space="preserve">składane na podstawie art. 117 ust. 4 </w:t>
      </w:r>
      <w:proofErr w:type="spellStart"/>
      <w:r w:rsidRPr="00CF2D6C">
        <w:rPr>
          <w:b/>
          <w:sz w:val="22"/>
          <w:lang w:val="pl-PL"/>
        </w:rPr>
        <w:t>Pzp</w:t>
      </w:r>
      <w:proofErr w:type="spellEnd"/>
    </w:p>
    <w:p w14:paraId="3B6A15EF" w14:textId="77777777" w:rsidR="00DA7F27" w:rsidRPr="00CF2D6C" w:rsidRDefault="00140AD6">
      <w:pPr>
        <w:spacing w:after="40"/>
        <w:jc w:val="center"/>
        <w:rPr>
          <w:lang w:val="pl-PL"/>
        </w:rPr>
      </w:pPr>
      <w:r w:rsidRPr="00CF2D6C">
        <w:rPr>
          <w:sz w:val="19"/>
          <w:lang w:val="pl-PL"/>
        </w:rPr>
        <w:t>Postępowanie: Doposażenie Biblioteki Publicznej Miasta i Gminy Oborniki w ramach projektu „Rozwój dziedzictwa kulturowego i infrastruktury kultury w Gminie Oborniki”</w:t>
      </w:r>
    </w:p>
    <w:p w14:paraId="6FD83375" w14:textId="4B283E4F" w:rsidR="00DA7F27" w:rsidRPr="00CF2D6C" w:rsidRDefault="002040AA" w:rsidP="002040AA">
      <w:pPr>
        <w:spacing w:after="0"/>
        <w:jc w:val="center"/>
        <w:rPr>
          <w:lang w:val="pl-PL"/>
        </w:rPr>
      </w:pPr>
      <w:r w:rsidRPr="00CF2D6C">
        <w:rPr>
          <w:b/>
          <w:sz w:val="18"/>
          <w:szCs w:val="18"/>
          <w:lang w:val="pl-PL"/>
        </w:rPr>
        <w:t>Nr zamówienia: BPS.271.20.2026</w:t>
      </w:r>
    </w:p>
    <w:tbl>
      <w:tblPr>
        <w:tblW w:w="0" w:type="auto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DA7F27" w:rsidRPr="00CF2D6C" w14:paraId="2C5B344D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3B1433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Zamawiający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82DCBD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Gmina Oborniki, ul. Marszałka Józefa Piłsudskiego 76, 64-600 Oborniki</w:t>
            </w:r>
          </w:p>
        </w:tc>
      </w:tr>
      <w:tr w:rsidR="00DA7F27" w:rsidRPr="00CF2D6C" w14:paraId="5830F153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F22831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Wykonawca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FCBED0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....................................................................................................................................</w:t>
            </w:r>
          </w:p>
        </w:tc>
      </w:tr>
    </w:tbl>
    <w:p w14:paraId="68A6ED18" w14:textId="77777777" w:rsidR="00DA7F27" w:rsidRPr="00CF2D6C" w:rsidRDefault="00DA7F27">
      <w:pPr>
        <w:spacing w:after="60"/>
        <w:rPr>
          <w:lang w:val="pl-PL"/>
        </w:rPr>
      </w:pPr>
    </w:p>
    <w:p w14:paraId="66E2B0CC" w14:textId="77777777" w:rsidR="00DA7F27" w:rsidRPr="00CF2D6C" w:rsidRDefault="00140AD6">
      <w:pPr>
        <w:rPr>
          <w:lang w:val="pl-PL"/>
        </w:rPr>
      </w:pPr>
      <w:r w:rsidRPr="00CF2D6C">
        <w:rPr>
          <w:sz w:val="19"/>
          <w:lang w:val="pl-PL"/>
        </w:rPr>
        <w:t>W związku ze wspólnym ubieganiem się o udzielenie zamówienia oświadczamy, że poszczególni Wykonawcy wykonają następujący zakres dostaw / świadczeń:</w:t>
      </w:r>
    </w:p>
    <w:tbl>
      <w:tblPr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ayout w:type="fixed"/>
        <w:tblLook w:val="04A0" w:firstRow="1" w:lastRow="0" w:firstColumn="1" w:lastColumn="0" w:noHBand="0" w:noVBand="1"/>
      </w:tblPr>
      <w:tblGrid>
        <w:gridCol w:w="2409"/>
        <w:gridCol w:w="2409"/>
        <w:gridCol w:w="2409"/>
        <w:gridCol w:w="2409"/>
      </w:tblGrid>
      <w:tr w:rsidR="00DA7F27" w:rsidRPr="00CF2D6C" w14:paraId="344E10E5" w14:textId="77777777">
        <w:trPr>
          <w:jc w:val="center"/>
        </w:trPr>
        <w:tc>
          <w:tcPr>
            <w:tcW w:w="2409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A55E59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Lp.</w:t>
            </w:r>
          </w:p>
        </w:tc>
        <w:tc>
          <w:tcPr>
            <w:tcW w:w="2409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2146CF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Nazwa Wykonawcy</w:t>
            </w:r>
          </w:p>
        </w:tc>
        <w:tc>
          <w:tcPr>
            <w:tcW w:w="2409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A6622A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Część zamówienia</w:t>
            </w:r>
          </w:p>
        </w:tc>
        <w:tc>
          <w:tcPr>
            <w:tcW w:w="2409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10E5D6" w14:textId="77777777" w:rsidR="00DA7F27" w:rsidRPr="00CF2D6C" w:rsidRDefault="00140AD6">
            <w:pPr>
              <w:spacing w:after="0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Zakres dostaw / świadczeń, które wykona Wykonawca</w:t>
            </w:r>
          </w:p>
        </w:tc>
      </w:tr>
      <w:tr w:rsidR="00DA7F27" w:rsidRPr="00CF2D6C" w14:paraId="4A9F118A" w14:textId="77777777">
        <w:trPr>
          <w:jc w:val="center"/>
        </w:trPr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EAE5FA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7"/>
                <w:lang w:val="pl-PL"/>
              </w:rPr>
              <w:t>1</w:t>
            </w: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8577EC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5652E0" w14:textId="77777777" w:rsidR="00DA7F27" w:rsidRPr="00CF2D6C" w:rsidRDefault="00DA7F2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B659C8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</w:tr>
      <w:tr w:rsidR="00DA7F27" w:rsidRPr="00CF2D6C" w14:paraId="0DFC35FF" w14:textId="77777777">
        <w:trPr>
          <w:jc w:val="center"/>
        </w:trPr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70CAB3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7"/>
                <w:lang w:val="pl-PL"/>
              </w:rPr>
              <w:t>2</w:t>
            </w: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1D20A0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796DAB" w14:textId="77777777" w:rsidR="00DA7F27" w:rsidRPr="00CF2D6C" w:rsidRDefault="00DA7F2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712745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</w:tr>
      <w:tr w:rsidR="00DA7F27" w:rsidRPr="00CF2D6C" w14:paraId="690B2C20" w14:textId="77777777">
        <w:trPr>
          <w:jc w:val="center"/>
        </w:trPr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B02665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7"/>
                <w:lang w:val="pl-PL"/>
              </w:rPr>
              <w:t>3</w:t>
            </w: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BDB15B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49C088" w14:textId="77777777" w:rsidR="00DA7F27" w:rsidRPr="00CF2D6C" w:rsidRDefault="00DA7F2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6BFE65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</w:tr>
      <w:tr w:rsidR="00DA7F27" w:rsidRPr="00CF2D6C" w14:paraId="12A447E3" w14:textId="77777777">
        <w:trPr>
          <w:jc w:val="center"/>
        </w:trPr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A8B3BE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7"/>
                <w:lang w:val="pl-PL"/>
              </w:rPr>
              <w:t>4</w:t>
            </w: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048459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561BA2" w14:textId="77777777" w:rsidR="00DA7F27" w:rsidRPr="00CF2D6C" w:rsidRDefault="00DA7F2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240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6ECC67" w14:textId="77777777" w:rsidR="00DA7F27" w:rsidRPr="00CF2D6C" w:rsidRDefault="00DA7F27">
            <w:pPr>
              <w:spacing w:after="0"/>
              <w:rPr>
                <w:lang w:val="pl-PL"/>
              </w:rPr>
            </w:pPr>
          </w:p>
        </w:tc>
      </w:tr>
    </w:tbl>
    <w:p w14:paraId="5215AE0E" w14:textId="77777777" w:rsidR="00DA7F27" w:rsidRPr="00CF2D6C" w:rsidRDefault="00140AD6">
      <w:pPr>
        <w:spacing w:after="60"/>
        <w:rPr>
          <w:lang w:val="pl-PL"/>
        </w:rPr>
      </w:pPr>
      <w:r w:rsidRPr="00CF2D6C">
        <w:rPr>
          <w:sz w:val="19"/>
          <w:lang w:val="pl-PL"/>
        </w:rPr>
        <w:t>Pełnomocnik ustanowiony do reprezentowania Wykonawców wspólnie ubiegających się o zamówienie: ...................................................................................................................</w:t>
      </w:r>
    </w:p>
    <w:p w14:paraId="24C33298" w14:textId="77777777" w:rsidR="00DA7F27" w:rsidRPr="00CF2D6C" w:rsidRDefault="00DA7F27">
      <w:pPr>
        <w:spacing w:after="60"/>
        <w:rPr>
          <w:lang w:val="pl-PL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DA7F27" w:rsidRPr="00CF2D6C" w14:paraId="06C19A64" w14:textId="77777777">
        <w:trPr>
          <w:jc w:val="center"/>
        </w:trPr>
        <w:tc>
          <w:tcPr>
            <w:tcW w:w="4819" w:type="dxa"/>
          </w:tcPr>
          <w:p w14:paraId="6F78AD15" w14:textId="77777777" w:rsidR="00DA7F27" w:rsidRPr="00CF2D6C" w:rsidRDefault="00140AD6">
            <w:pPr>
              <w:spacing w:after="20"/>
              <w:jc w:val="center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Miejscowość i data</w:t>
            </w:r>
          </w:p>
        </w:tc>
        <w:tc>
          <w:tcPr>
            <w:tcW w:w="4819" w:type="dxa"/>
          </w:tcPr>
          <w:p w14:paraId="039503DB" w14:textId="77777777" w:rsidR="00DA7F27" w:rsidRPr="00CF2D6C" w:rsidRDefault="00140AD6">
            <w:pPr>
              <w:spacing w:after="20"/>
              <w:jc w:val="center"/>
              <w:rPr>
                <w:lang w:val="pl-PL"/>
              </w:rPr>
            </w:pPr>
            <w:r w:rsidRPr="00CF2D6C">
              <w:rPr>
                <w:b/>
                <w:sz w:val="17"/>
                <w:lang w:val="pl-PL"/>
              </w:rPr>
              <w:t>Podpis Wykonawcy / osoby uprawnionej</w:t>
            </w:r>
          </w:p>
        </w:tc>
      </w:tr>
      <w:tr w:rsidR="00DA7F27" w:rsidRPr="00CF2D6C" w14:paraId="78B86B50" w14:textId="77777777">
        <w:trPr>
          <w:jc w:val="center"/>
        </w:trPr>
        <w:tc>
          <w:tcPr>
            <w:tcW w:w="4819" w:type="dxa"/>
          </w:tcPr>
          <w:p w14:paraId="4C4C99C9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........................................................................</w:t>
            </w:r>
          </w:p>
        </w:tc>
        <w:tc>
          <w:tcPr>
            <w:tcW w:w="4819" w:type="dxa"/>
          </w:tcPr>
          <w:p w14:paraId="31B49B59" w14:textId="77777777" w:rsidR="00DA7F27" w:rsidRPr="00CF2D6C" w:rsidRDefault="00140AD6">
            <w:pPr>
              <w:spacing w:after="0"/>
              <w:jc w:val="center"/>
              <w:rPr>
                <w:lang w:val="pl-PL"/>
              </w:rPr>
            </w:pPr>
            <w:r w:rsidRPr="00CF2D6C">
              <w:rPr>
                <w:sz w:val="18"/>
                <w:lang w:val="pl-PL"/>
              </w:rPr>
              <w:t>........................................................................</w:t>
            </w:r>
          </w:p>
        </w:tc>
      </w:tr>
    </w:tbl>
    <w:p w14:paraId="55F9CEED" w14:textId="77777777" w:rsidR="00DA7F27" w:rsidRPr="00CF2D6C" w:rsidRDefault="00140AD6">
      <w:pPr>
        <w:spacing w:before="40" w:after="0"/>
        <w:jc w:val="center"/>
        <w:rPr>
          <w:lang w:val="pl-PL"/>
        </w:rPr>
      </w:pPr>
      <w:r w:rsidRPr="00CF2D6C">
        <w:rPr>
          <w:i/>
          <w:sz w:val="17"/>
          <w:lang w:val="pl-PL"/>
        </w:rPr>
        <w:t>Dokument należy podpisać kwalifikowanym podpisem elektronicznym, podpisem zaufanym albo podpisem osobistym – zgodnie z wymaganiami SWZ.</w:t>
      </w:r>
    </w:p>
    <w:sectPr w:rsidR="00DA7F27" w:rsidRPr="00CF2D6C" w:rsidSect="00034616">
      <w:headerReference w:type="default" r:id="rId8"/>
      <w:footerReference w:type="default" r:id="rId9"/>
      <w:pgSz w:w="11906" w:h="16838"/>
      <w:pgMar w:top="1247" w:right="1134" w:bottom="1134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6D9B0F1" w14:textId="77777777" w:rsidR="00C572A9" w:rsidRDefault="00C572A9">
      <w:pPr>
        <w:spacing w:after="0" w:line="240" w:lineRule="auto"/>
      </w:pPr>
      <w:r>
        <w:separator/>
      </w:r>
    </w:p>
  </w:endnote>
  <w:endnote w:type="continuationSeparator" w:id="0">
    <w:p w14:paraId="4684EEDB" w14:textId="77777777" w:rsidR="00C572A9" w:rsidRDefault="00C57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04D46F3" w14:textId="77777777" w:rsidR="00DA7F27" w:rsidRPr="00CF2D6C" w:rsidRDefault="00140AD6">
    <w:pPr>
      <w:jc w:val="center"/>
      <w:rPr>
        <w:lang w:val="pl-PL"/>
      </w:rPr>
    </w:pPr>
    <w:r w:rsidRPr="00CF2D6C">
      <w:rPr>
        <w:sz w:val="16"/>
        <w:lang w:val="pl-PL"/>
      </w:rPr>
      <w:t xml:space="preserve">Gmina Oborniki | Doposażenie Biblioteki Publicznej Miasta i Gminy Oborniki | Strona </w:t>
    </w:r>
    <w:r w:rsidRPr="00CF2D6C">
      <w:rPr>
        <w:sz w:val="16"/>
        <w:lang w:val="pl-PL"/>
      </w:rPr>
      <w:fldChar w:fldCharType="begin"/>
    </w:r>
    <w:r w:rsidRPr="00CF2D6C">
      <w:rPr>
        <w:sz w:val="16"/>
        <w:lang w:val="pl-PL"/>
      </w:rPr>
      <w:instrText xml:space="preserve"> PAGE </w:instrText>
    </w:r>
    <w:r w:rsidRPr="00CF2D6C">
      <w:rPr>
        <w:sz w:val="16"/>
        <w:lang w:val="pl-PL"/>
      </w:rPr>
      <w:fldChar w:fldCharType="separate"/>
    </w:r>
    <w:r w:rsidR="009F4283" w:rsidRPr="00CF2D6C">
      <w:rPr>
        <w:noProof/>
        <w:sz w:val="16"/>
        <w:lang w:val="pl-PL"/>
      </w:rPr>
      <w:t>1</w:t>
    </w:r>
    <w:r w:rsidRPr="00CF2D6C">
      <w:rPr>
        <w:sz w:val="16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D359577" w14:textId="77777777" w:rsidR="00C572A9" w:rsidRDefault="00C572A9">
      <w:pPr>
        <w:spacing w:after="0" w:line="240" w:lineRule="auto"/>
      </w:pPr>
      <w:r>
        <w:separator/>
      </w:r>
    </w:p>
  </w:footnote>
  <w:footnote w:type="continuationSeparator" w:id="0">
    <w:p w14:paraId="13F5FB92" w14:textId="77777777" w:rsidR="00C572A9" w:rsidRDefault="00C57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2BB1830" w14:textId="5473CE80" w:rsidR="00DA7F27" w:rsidRDefault="001B778A">
    <w:r>
      <w:rPr>
        <w:noProof/>
        <w:lang w:val="pl-PL" w:eastAsia="pl-PL"/>
      </w:rPr>
      <w:drawing>
        <wp:inline distT="0" distB="0" distL="0" distR="0" wp14:anchorId="79C5E0BC" wp14:editId="7C9958AB">
          <wp:extent cx="6120130" cy="625475"/>
          <wp:effectExtent l="0" t="0" r="1270" b="0"/>
          <wp:docPr id="135954208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59542081" name="Obraz 135954208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0130" cy="625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A0" w:firstRow="1" w:lastRow="0" w:firstColumn="1" w:lastColumn="0" w:noHBand="0" w:noVBand="1"/>
    </w:tblPr>
    <w:tblGrid>
      <w:gridCol w:w="4819"/>
    </w:tblGrid>
    <w:tr w:rsidR="00CF2D6C" w14:paraId="3A32BCC3" w14:textId="77777777">
      <w:tc>
        <w:tcPr>
          <w:tcW w:w="4819" w:type="dxa"/>
        </w:tcPr>
        <w:p w14:paraId="23E2430B" w14:textId="2919AAB0" w:rsidR="00CF2D6C" w:rsidRDefault="00CF2D6C">
          <w:pPr>
            <w:spacing w:after="0"/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393965484">
    <w:abstractNumId w:val="8"/>
  </w:num>
  <w:num w:numId="2" w16cid:durableId="1896967775">
    <w:abstractNumId w:val="6"/>
  </w:num>
  <w:num w:numId="3" w16cid:durableId="129790547">
    <w:abstractNumId w:val="5"/>
  </w:num>
  <w:num w:numId="4" w16cid:durableId="2055419530">
    <w:abstractNumId w:val="4"/>
  </w:num>
  <w:num w:numId="5" w16cid:durableId="1862545964">
    <w:abstractNumId w:val="7"/>
  </w:num>
  <w:num w:numId="6" w16cid:durableId="155346239">
    <w:abstractNumId w:val="3"/>
  </w:num>
  <w:num w:numId="7" w16cid:durableId="1050615162">
    <w:abstractNumId w:val="2"/>
  </w:num>
  <w:num w:numId="8" w16cid:durableId="1240677746">
    <w:abstractNumId w:val="1"/>
  </w:num>
  <w:num w:numId="9" w16cid:durableId="2127432124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40AD6"/>
    <w:rsid w:val="0015074B"/>
    <w:rsid w:val="001A2ACC"/>
    <w:rsid w:val="001B778A"/>
    <w:rsid w:val="002040AA"/>
    <w:rsid w:val="0029639D"/>
    <w:rsid w:val="00326F90"/>
    <w:rsid w:val="00375F8E"/>
    <w:rsid w:val="00384D64"/>
    <w:rsid w:val="00746D17"/>
    <w:rsid w:val="009F4283"/>
    <w:rsid w:val="00AA1D8D"/>
    <w:rsid w:val="00B47730"/>
    <w:rsid w:val="00BF3F41"/>
    <w:rsid w:val="00C572A9"/>
    <w:rsid w:val="00C8008A"/>
    <w:rsid w:val="00CB0664"/>
    <w:rsid w:val="00CD6DC2"/>
    <w:rsid w:val="00CF2D6C"/>
    <w:rsid w:val="00DA7F27"/>
    <w:rsid w:val="00E07DE1"/>
    <w:rsid w:val="00F4383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660F5D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80" w:line="252" w:lineRule="auto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180"/>
      <w:outlineLvl w:val="0"/>
    </w:pPr>
    <w:rPr>
      <w:rFonts w:asciiTheme="majorHAnsi" w:eastAsiaTheme="majorEastAsia" w:hAnsiTheme="majorHAnsi" w:cstheme="majorBidi"/>
      <w:b/>
      <w:bCs/>
      <w:sz w:val="23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sz w:val="21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Label">
    <w:name w:val="Form Label"/>
    <w:rPr>
      <w:rFonts w:ascii="Arial" w:hAnsi="Arial"/>
      <w:b/>
      <w:sz w:val="18"/>
    </w:rPr>
  </w:style>
  <w:style w:type="paragraph" w:styleId="Poprawka">
    <w:name w:val="Revision"/>
    <w:hidden/>
    <w:uiPriority w:val="99"/>
    <w:semiHidden/>
    <w:rsid w:val="00BF3F41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FEEB91B-6ED2-44F9-9577-D7553944C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196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1373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7</cp:revision>
  <dcterms:created xsi:type="dcterms:W3CDTF">2013-12-23T23:15:00Z</dcterms:created>
  <dcterms:modified xsi:type="dcterms:W3CDTF">2026-08-27T19:11:00Z</dcterms:modified>
  <cp:category/>
</cp:coreProperties>
</file>