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2BF5C781" w14:textId="77777777" w:rsidR="004B1AA8" w:rsidRPr="0057753F" w:rsidRDefault="001C09EB">
      <w:pPr>
        <w:spacing w:after="120"/>
        <w:jc w:val="right"/>
        <w:rPr>
          <w:lang w:val="pl-PL"/>
        </w:rPr>
      </w:pPr>
      <w:r w:rsidRPr="0057753F">
        <w:rPr>
          <w:b/>
          <w:sz w:val="18"/>
          <w:lang w:val="pl-PL"/>
        </w:rPr>
        <w:t>Załącznik nr 7 do SWZ</w:t>
      </w:r>
    </w:p>
    <w:p w14:paraId="0EF361A7" w14:textId="77777777" w:rsidR="004B1AA8" w:rsidRPr="0057753F" w:rsidRDefault="001C09EB">
      <w:pPr>
        <w:spacing w:after="100"/>
        <w:jc w:val="center"/>
        <w:rPr>
          <w:lang w:val="pl-PL"/>
        </w:rPr>
      </w:pPr>
      <w:r w:rsidRPr="0057753F">
        <w:rPr>
          <w:b/>
          <w:sz w:val="28"/>
          <w:lang w:val="pl-PL"/>
        </w:rPr>
        <w:t>OŚWIADCZENIA SKŁADANE NA WEZWANIE ZAMAWIAJĄCEGO</w:t>
      </w:r>
    </w:p>
    <w:p w14:paraId="29F60994" w14:textId="77777777" w:rsidR="004B1AA8" w:rsidRPr="0057753F" w:rsidRDefault="001C09EB">
      <w:pPr>
        <w:spacing w:after="120"/>
        <w:jc w:val="center"/>
        <w:rPr>
          <w:lang w:val="pl-PL"/>
        </w:rPr>
      </w:pPr>
      <w:r w:rsidRPr="0057753F">
        <w:rPr>
          <w:b/>
          <w:sz w:val="22"/>
          <w:lang w:val="pl-PL"/>
        </w:rPr>
        <w:t xml:space="preserve">grupa kapitałowa / aktualność informacji zawartych w oświadczeniu z art. 125 ust. 1 </w:t>
      </w:r>
      <w:proofErr w:type="spellStart"/>
      <w:r w:rsidRPr="0057753F">
        <w:rPr>
          <w:b/>
          <w:sz w:val="22"/>
          <w:lang w:val="pl-PL"/>
        </w:rPr>
        <w:t>Pzp</w:t>
      </w:r>
      <w:proofErr w:type="spellEnd"/>
    </w:p>
    <w:p w14:paraId="5EDA384C" w14:textId="77777777" w:rsidR="004B1AA8" w:rsidRPr="0057753F" w:rsidRDefault="001C09EB">
      <w:pPr>
        <w:spacing w:after="40"/>
        <w:jc w:val="center"/>
        <w:rPr>
          <w:lang w:val="pl-PL"/>
        </w:rPr>
      </w:pPr>
      <w:r w:rsidRPr="0057753F">
        <w:rPr>
          <w:sz w:val="19"/>
          <w:lang w:val="pl-PL"/>
        </w:rPr>
        <w:t>Postępowanie: Doposażenie Biblioteki Publicznej Miasta i Gminy Oborniki w ramach projektu „Rozwój dziedzictwa kulturowego i infrastruktury kultury w Gminie Oborniki”</w:t>
      </w:r>
    </w:p>
    <w:p w14:paraId="74AEAB06" w14:textId="37F4FF90" w:rsidR="004B1AA8" w:rsidRPr="0057753F" w:rsidRDefault="007119FA" w:rsidP="007119FA">
      <w:pPr>
        <w:spacing w:after="0"/>
        <w:jc w:val="center"/>
        <w:rPr>
          <w:lang w:val="pl-PL"/>
        </w:rPr>
      </w:pPr>
      <w:r w:rsidRPr="0057753F">
        <w:rPr>
          <w:b/>
          <w:sz w:val="18"/>
          <w:szCs w:val="18"/>
          <w:lang w:val="pl-PL"/>
        </w:rPr>
        <w:t>Nr zamówienia: BPS.271.20.2026</w:t>
      </w:r>
    </w:p>
    <w:tbl>
      <w:tblPr>
        <w:tblW w:w="0" w:type="auto"/>
        <w:jc w:val="center"/>
        <w:tblBorders>
          <w:top w:val="single" w:sz="4" w:space="0" w:color="D9D9D9"/>
          <w:left w:val="single" w:sz="4" w:space="0" w:color="D9D9D9"/>
          <w:bottom w:val="single" w:sz="4" w:space="0" w:color="D9D9D9"/>
          <w:right w:val="single" w:sz="4" w:space="0" w:color="D9D9D9"/>
          <w:insideH w:val="single" w:sz="4" w:space="0" w:color="D9D9D9"/>
          <w:insideV w:val="single" w:sz="4" w:space="0" w:color="D9D9D9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4B1AA8" w:rsidRPr="0057753F" w14:paraId="49FB3951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BE40933" w14:textId="77777777" w:rsidR="004B1AA8" w:rsidRPr="0057753F" w:rsidRDefault="001C09EB">
            <w:pPr>
              <w:spacing w:after="0"/>
              <w:rPr>
                <w:lang w:val="pl-PL"/>
              </w:rPr>
            </w:pPr>
            <w:r w:rsidRPr="0057753F">
              <w:rPr>
                <w:sz w:val="18"/>
                <w:lang w:val="pl-PL"/>
              </w:rPr>
              <w:t>Zamawiający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641EBAE" w14:textId="77777777" w:rsidR="004B1AA8" w:rsidRPr="0057753F" w:rsidRDefault="001C09EB">
            <w:pPr>
              <w:spacing w:after="0"/>
              <w:rPr>
                <w:lang w:val="pl-PL"/>
              </w:rPr>
            </w:pPr>
            <w:r w:rsidRPr="0057753F">
              <w:rPr>
                <w:sz w:val="18"/>
                <w:lang w:val="pl-PL"/>
              </w:rPr>
              <w:t>Gmina Oborniki, ul. Marszałka Józefa Piłsudskiego 76, 64-600 Oborniki</w:t>
            </w:r>
          </w:p>
        </w:tc>
      </w:tr>
      <w:tr w:rsidR="004B1AA8" w:rsidRPr="0057753F" w14:paraId="2DB08D2A" w14:textId="77777777">
        <w:trPr>
          <w:jc w:val="center"/>
        </w:trPr>
        <w:tc>
          <w:tcPr>
            <w:tcW w:w="4819" w:type="dxa"/>
            <w:shd w:val="clear" w:color="auto" w:fill="F2F2F2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D2C0BA" w14:textId="77777777" w:rsidR="004B1AA8" w:rsidRPr="0057753F" w:rsidRDefault="001C09EB">
            <w:pPr>
              <w:spacing w:after="0"/>
              <w:rPr>
                <w:lang w:val="pl-PL"/>
              </w:rPr>
            </w:pPr>
            <w:r w:rsidRPr="0057753F">
              <w:rPr>
                <w:sz w:val="18"/>
                <w:lang w:val="pl-PL"/>
              </w:rPr>
              <w:t>Wykonawca</w:t>
            </w:r>
          </w:p>
        </w:tc>
        <w:tc>
          <w:tcPr>
            <w:tcW w:w="4819" w:type="dxa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38736A" w14:textId="77777777" w:rsidR="004B1AA8" w:rsidRPr="0057753F" w:rsidRDefault="001C09EB">
            <w:pPr>
              <w:spacing w:after="0"/>
              <w:rPr>
                <w:lang w:val="pl-PL"/>
              </w:rPr>
            </w:pPr>
            <w:r w:rsidRPr="0057753F">
              <w:rPr>
                <w:sz w:val="18"/>
                <w:lang w:val="pl-PL"/>
              </w:rPr>
              <w:t>....................................................................................................................................</w:t>
            </w:r>
          </w:p>
        </w:tc>
      </w:tr>
    </w:tbl>
    <w:p w14:paraId="69244E0F" w14:textId="77777777" w:rsidR="004B1AA8" w:rsidRPr="0057753F" w:rsidRDefault="004B1AA8">
      <w:pPr>
        <w:spacing w:after="60"/>
        <w:rPr>
          <w:lang w:val="pl-PL"/>
        </w:rPr>
      </w:pPr>
    </w:p>
    <w:p w14:paraId="30D3926E" w14:textId="77777777" w:rsidR="004B1AA8" w:rsidRPr="0057753F" w:rsidRDefault="001C09EB">
      <w:pPr>
        <w:spacing w:after="100"/>
        <w:rPr>
          <w:lang w:val="pl-PL"/>
        </w:rPr>
      </w:pPr>
      <w:r w:rsidRPr="0057753F">
        <w:rPr>
          <w:sz w:val="18"/>
          <w:lang w:val="pl-PL"/>
        </w:rPr>
        <w:t>Oferowana część / części: ....................................................................................................................................................................................</w:t>
      </w:r>
    </w:p>
    <w:p w14:paraId="3FA55EE7" w14:textId="77777777" w:rsidR="004B1AA8" w:rsidRPr="0057753F" w:rsidRDefault="001C09EB">
      <w:pPr>
        <w:spacing w:before="100" w:after="60"/>
        <w:rPr>
          <w:lang w:val="pl-PL"/>
        </w:rPr>
      </w:pPr>
      <w:r w:rsidRPr="0057753F">
        <w:rPr>
          <w:b/>
          <w:sz w:val="21"/>
          <w:lang w:val="pl-PL"/>
        </w:rPr>
        <w:t>A. OŚWIADCZENIE DOTYCZĄCE GRUPY KAPITAŁOWEJ</w:t>
      </w:r>
    </w:p>
    <w:p w14:paraId="46368EB2" w14:textId="77777777" w:rsidR="004B1AA8" w:rsidRPr="0057753F" w:rsidRDefault="001C09EB">
      <w:pPr>
        <w:spacing w:after="60"/>
        <w:rPr>
          <w:lang w:val="pl-PL"/>
        </w:rPr>
      </w:pPr>
      <w:r w:rsidRPr="0057753F">
        <w:rPr>
          <w:sz w:val="19"/>
          <w:lang w:val="pl-PL"/>
        </w:rPr>
        <w:t xml:space="preserve">Na potrzeby potwierdzenia braku podstaw wykluczenia, o których mowa w art. 108 ust. 1 pkt 5 </w:t>
      </w:r>
      <w:proofErr w:type="spellStart"/>
      <w:r w:rsidRPr="0057753F">
        <w:rPr>
          <w:sz w:val="19"/>
          <w:lang w:val="pl-PL"/>
        </w:rPr>
        <w:t>Pzp</w:t>
      </w:r>
      <w:proofErr w:type="spellEnd"/>
      <w:r w:rsidRPr="0057753F">
        <w:rPr>
          <w:sz w:val="19"/>
          <w:lang w:val="pl-PL"/>
        </w:rPr>
        <w:t>, oświadczam, że:</w:t>
      </w:r>
    </w:p>
    <w:p w14:paraId="360D2725" w14:textId="77777777" w:rsidR="004B1AA8" w:rsidRPr="0057753F" w:rsidRDefault="001C09EB">
      <w:pPr>
        <w:spacing w:after="60"/>
        <w:rPr>
          <w:lang w:val="pl-PL"/>
        </w:rPr>
      </w:pPr>
      <w:r w:rsidRPr="0057753F">
        <w:rPr>
          <w:sz w:val="18"/>
          <w:lang w:val="pl-PL"/>
        </w:rPr>
        <w:t>□ nie należę do tej samej grupy kapitałowej w rozumieniu przepisów o ochronie konkurencji i konsumentów z żadnym innym Wykonawcą, który złożył odrębną ofertę albo ofertę częściową w zakresie tej samej części zamówienia.</w:t>
      </w:r>
    </w:p>
    <w:p w14:paraId="31A3802C" w14:textId="39E0F14B" w:rsidR="004B1AA8" w:rsidRPr="0057753F" w:rsidRDefault="001C09EB">
      <w:pPr>
        <w:spacing w:after="40"/>
        <w:rPr>
          <w:lang w:val="pl-PL"/>
        </w:rPr>
      </w:pPr>
      <w:r w:rsidRPr="0057753F">
        <w:rPr>
          <w:sz w:val="18"/>
          <w:lang w:val="pl-PL"/>
        </w:rPr>
        <w:t>□ należę do tej samej grupy kapitałowej z następującym Wykonawcą / Wykonawcami, którzy złożyli odrębną ofertę albo ofertę częściową</w:t>
      </w:r>
      <w:r w:rsidR="00B04752" w:rsidRPr="0057753F">
        <w:rPr>
          <w:sz w:val="18"/>
          <w:lang w:val="pl-PL"/>
        </w:rPr>
        <w:t>*</w:t>
      </w:r>
      <w:r w:rsidRPr="0057753F">
        <w:rPr>
          <w:sz w:val="18"/>
          <w:lang w:val="pl-PL"/>
        </w:rPr>
        <w:t>:</w:t>
      </w:r>
    </w:p>
    <w:p w14:paraId="6878E7A2" w14:textId="77777777" w:rsidR="004B1AA8" w:rsidRPr="0057753F" w:rsidRDefault="001C09EB">
      <w:pPr>
        <w:spacing w:after="40"/>
        <w:rPr>
          <w:lang w:val="pl-PL"/>
        </w:rPr>
      </w:pPr>
      <w:r w:rsidRPr="0057753F">
        <w:rPr>
          <w:sz w:val="18"/>
          <w:lang w:val="pl-PL"/>
        </w:rPr>
        <w:t>........................................................................................................................................................................................................</w:t>
      </w:r>
    </w:p>
    <w:p w14:paraId="015B0EEB" w14:textId="77777777" w:rsidR="004B1AA8" w:rsidRPr="0057753F" w:rsidRDefault="001C09EB">
      <w:pPr>
        <w:spacing w:after="100"/>
        <w:rPr>
          <w:sz w:val="18"/>
          <w:lang w:val="pl-PL"/>
        </w:rPr>
      </w:pPr>
      <w:r w:rsidRPr="0057753F">
        <w:rPr>
          <w:sz w:val="18"/>
          <w:lang w:val="pl-PL"/>
        </w:rPr>
        <w:t>W takim przypadku załączam dokumenty lub informacje potwierdzające przygotowanie oferty lub oferty częściowej niezależnie od innego Wykonawcy należącego do tej samej grupy kapitałowej: ........................................................................................................................................................................</w:t>
      </w:r>
    </w:p>
    <w:p w14:paraId="56CAC86D" w14:textId="3DB27B65" w:rsidR="00B04752" w:rsidRPr="0057753F" w:rsidRDefault="00B04752">
      <w:pPr>
        <w:spacing w:after="100"/>
        <w:rPr>
          <w:i/>
          <w:iCs/>
          <w:sz w:val="18"/>
          <w:lang w:val="pl-PL"/>
        </w:rPr>
      </w:pPr>
      <w:r w:rsidRPr="0057753F">
        <w:rPr>
          <w:i/>
          <w:iCs/>
          <w:sz w:val="18"/>
          <w:lang w:val="pl-PL"/>
        </w:rPr>
        <w:t>*niepotrzebne skreślić</w:t>
      </w:r>
    </w:p>
    <w:p w14:paraId="63553C52" w14:textId="77777777" w:rsidR="00B04752" w:rsidRPr="0057753F" w:rsidRDefault="00B04752">
      <w:pPr>
        <w:spacing w:after="100"/>
        <w:rPr>
          <w:i/>
          <w:iCs/>
          <w:lang w:val="pl-PL"/>
        </w:rPr>
      </w:pPr>
    </w:p>
    <w:p w14:paraId="1D57F16A" w14:textId="77777777" w:rsidR="004B1AA8" w:rsidRPr="0057753F" w:rsidRDefault="001C09EB">
      <w:pPr>
        <w:spacing w:before="100" w:after="60"/>
        <w:rPr>
          <w:lang w:val="pl-PL"/>
        </w:rPr>
      </w:pPr>
      <w:r w:rsidRPr="0057753F">
        <w:rPr>
          <w:b/>
          <w:sz w:val="21"/>
          <w:lang w:val="pl-PL"/>
        </w:rPr>
        <w:t>B. OŚWIADCZENIE O AKTUALNOŚCI INFORMACJI</w:t>
      </w:r>
    </w:p>
    <w:p w14:paraId="51D53125" w14:textId="431481E8" w:rsidR="004B1AA8" w:rsidRPr="0057753F" w:rsidRDefault="001C09EB">
      <w:pPr>
        <w:rPr>
          <w:lang w:val="pl-PL"/>
        </w:rPr>
      </w:pPr>
      <w:r w:rsidRPr="0057753F">
        <w:rPr>
          <w:sz w:val="19"/>
          <w:lang w:val="pl-PL"/>
        </w:rPr>
        <w:t xml:space="preserve">Oświadczam, że informacje zawarte w złożonym wraz z ofertą oświadczeniu, o którym mowa w art. 125 ust. 1 </w:t>
      </w:r>
      <w:proofErr w:type="spellStart"/>
      <w:r w:rsidRPr="0057753F">
        <w:rPr>
          <w:sz w:val="19"/>
          <w:lang w:val="pl-PL"/>
        </w:rPr>
        <w:t>Pzp</w:t>
      </w:r>
      <w:proofErr w:type="spellEnd"/>
      <w:r w:rsidRPr="0057753F">
        <w:rPr>
          <w:sz w:val="19"/>
          <w:lang w:val="pl-PL"/>
        </w:rPr>
        <w:t xml:space="preserve">, są nadal aktualne w zakresie podstaw wykluczenia wskazanych przez Zamawiającego w SWZ, w zakresie art. 108 ust. 1 </w:t>
      </w:r>
      <w:proofErr w:type="spellStart"/>
      <w:r w:rsidRPr="0057753F">
        <w:rPr>
          <w:sz w:val="19"/>
          <w:lang w:val="pl-PL"/>
        </w:rPr>
        <w:t>Pzp</w:t>
      </w:r>
      <w:proofErr w:type="spellEnd"/>
      <w:r w:rsidRPr="0057753F">
        <w:rPr>
          <w:sz w:val="19"/>
          <w:lang w:val="pl-PL"/>
        </w:rPr>
        <w:t xml:space="preserve">, art. 109 ust. 1 pkt 4 </w:t>
      </w:r>
      <w:proofErr w:type="spellStart"/>
      <w:r w:rsidRPr="0057753F">
        <w:rPr>
          <w:sz w:val="19"/>
          <w:lang w:val="pl-PL"/>
        </w:rPr>
        <w:t>Pzp</w:t>
      </w:r>
      <w:proofErr w:type="spellEnd"/>
      <w:r w:rsidRPr="0057753F">
        <w:rPr>
          <w:sz w:val="19"/>
          <w:lang w:val="pl-PL"/>
        </w:rPr>
        <w:t xml:space="preserve"> oraz art. 7 ust. 1 ustawy </w:t>
      </w:r>
      <w:r w:rsidR="00C00119" w:rsidRPr="0057753F">
        <w:rPr>
          <w:sz w:val="19"/>
          <w:lang w:val="pl-PL"/>
        </w:rPr>
        <w:t>z dnia 13 kwietnia 2022 r. o szczególnych rozwiązaniach w zakresie przeciwdziałania wspieraniu agresji na Ukrainę oraz służących ochronie bezpieczeństwa narodowego</w:t>
      </w:r>
      <w:r w:rsidRPr="0057753F">
        <w:rPr>
          <w:sz w:val="19"/>
          <w:lang w:val="pl-PL"/>
        </w:rPr>
        <w:t>.</w:t>
      </w:r>
    </w:p>
    <w:p w14:paraId="7ACB4246" w14:textId="77777777" w:rsidR="004B1AA8" w:rsidRPr="0057753F" w:rsidRDefault="001C09EB">
      <w:pPr>
        <w:spacing w:after="40"/>
        <w:rPr>
          <w:lang w:val="pl-PL"/>
        </w:rPr>
      </w:pPr>
      <w:r w:rsidRPr="0057753F">
        <w:rPr>
          <w:sz w:val="18"/>
          <w:lang w:val="pl-PL"/>
        </w:rPr>
        <w:t>Jeżeli którakolwiek z informacji utraciła aktualność, wskazuję zmianę i jej wpływ na sytuację Wykonawcy:</w:t>
      </w:r>
    </w:p>
    <w:p w14:paraId="62BA7A41" w14:textId="77777777" w:rsidR="004B1AA8" w:rsidRPr="0057753F" w:rsidRDefault="001C09EB">
      <w:pPr>
        <w:spacing w:after="100"/>
        <w:rPr>
          <w:lang w:val="pl-PL"/>
        </w:rPr>
      </w:pPr>
      <w:r w:rsidRPr="0057753F">
        <w:rPr>
          <w:sz w:val="18"/>
          <w:lang w:val="pl-PL"/>
        </w:rPr>
        <w:t>........................................................................................................................................................................................................</w:t>
      </w:r>
      <w:r w:rsidRPr="0057753F">
        <w:rPr>
          <w:sz w:val="18"/>
          <w:lang w:val="pl-PL"/>
        </w:rPr>
        <w:br/>
        <w:t>........................................................................................................................................................................................................</w:t>
      </w:r>
    </w:p>
    <w:p w14:paraId="26F0EF00" w14:textId="77777777" w:rsidR="004B1AA8" w:rsidRPr="0057753F" w:rsidRDefault="001C09EB">
      <w:pPr>
        <w:spacing w:after="60"/>
        <w:rPr>
          <w:lang w:val="pl-PL"/>
        </w:rPr>
      </w:pPr>
      <w:r w:rsidRPr="0057753F">
        <w:rPr>
          <w:sz w:val="19"/>
          <w:lang w:val="pl-PL"/>
        </w:rPr>
        <w:t>Oświadczam, że informacje zawarte w niniejszym dokumencie są prawdziwe i aktualne na dzień jego złożenia.</w:t>
      </w:r>
    </w:p>
    <w:p w14:paraId="040D8F3F" w14:textId="77777777" w:rsidR="004B1AA8" w:rsidRPr="0057753F" w:rsidRDefault="004B1AA8">
      <w:pPr>
        <w:spacing w:after="60"/>
        <w:rPr>
          <w:lang w:val="pl-PL"/>
        </w:rPr>
      </w:pPr>
    </w:p>
    <w:tbl>
      <w:tblPr>
        <w:tblW w:w="0" w:type="auto"/>
        <w:jc w:val="center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A0" w:firstRow="1" w:lastRow="0" w:firstColumn="1" w:lastColumn="0" w:noHBand="0" w:noVBand="1"/>
      </w:tblPr>
      <w:tblGrid>
        <w:gridCol w:w="4819"/>
        <w:gridCol w:w="4819"/>
      </w:tblGrid>
      <w:tr w:rsidR="004B1AA8" w:rsidRPr="0057753F" w14:paraId="0BEED3B6" w14:textId="77777777">
        <w:trPr>
          <w:jc w:val="center"/>
        </w:trPr>
        <w:tc>
          <w:tcPr>
            <w:tcW w:w="4819" w:type="dxa"/>
          </w:tcPr>
          <w:p w14:paraId="173D18DD" w14:textId="77777777" w:rsidR="004B1AA8" w:rsidRPr="0057753F" w:rsidRDefault="001C09EB">
            <w:pPr>
              <w:spacing w:after="20"/>
              <w:jc w:val="center"/>
              <w:rPr>
                <w:lang w:val="pl-PL"/>
              </w:rPr>
            </w:pPr>
            <w:r w:rsidRPr="0057753F">
              <w:rPr>
                <w:b/>
                <w:sz w:val="17"/>
                <w:lang w:val="pl-PL"/>
              </w:rPr>
              <w:t>Miejscowość i data</w:t>
            </w:r>
          </w:p>
        </w:tc>
        <w:tc>
          <w:tcPr>
            <w:tcW w:w="4819" w:type="dxa"/>
          </w:tcPr>
          <w:p w14:paraId="1DEF99DF" w14:textId="244B5927" w:rsidR="004B1AA8" w:rsidRPr="0057753F" w:rsidRDefault="001C09EB">
            <w:pPr>
              <w:spacing w:after="20"/>
              <w:jc w:val="center"/>
              <w:rPr>
                <w:lang w:val="pl-PL"/>
              </w:rPr>
            </w:pPr>
            <w:r w:rsidRPr="0057753F">
              <w:rPr>
                <w:b/>
                <w:sz w:val="17"/>
                <w:lang w:val="pl-PL"/>
              </w:rPr>
              <w:t>Podpis Wykonawcy / osoby uprawnionej</w:t>
            </w:r>
            <w:r w:rsidR="00B04752" w:rsidRPr="0057753F">
              <w:rPr>
                <w:b/>
                <w:sz w:val="17"/>
                <w:lang w:val="pl-PL"/>
              </w:rPr>
              <w:br/>
            </w:r>
            <w:r w:rsidR="00B04752" w:rsidRPr="0057753F">
              <w:rPr>
                <w:b/>
                <w:sz w:val="17"/>
                <w:lang w:val="pl-PL"/>
              </w:rPr>
              <w:br/>
            </w:r>
            <w:r w:rsidR="00B04752" w:rsidRPr="0057753F">
              <w:rPr>
                <w:b/>
                <w:sz w:val="17"/>
                <w:lang w:val="pl-PL"/>
              </w:rPr>
              <w:br/>
            </w:r>
            <w:r w:rsidR="00B04752" w:rsidRPr="0057753F">
              <w:rPr>
                <w:b/>
                <w:sz w:val="17"/>
                <w:lang w:val="pl-PL"/>
              </w:rPr>
              <w:br/>
            </w:r>
          </w:p>
        </w:tc>
      </w:tr>
      <w:tr w:rsidR="004B1AA8" w:rsidRPr="0057753F" w14:paraId="64461C3B" w14:textId="77777777">
        <w:trPr>
          <w:jc w:val="center"/>
        </w:trPr>
        <w:tc>
          <w:tcPr>
            <w:tcW w:w="4819" w:type="dxa"/>
          </w:tcPr>
          <w:p w14:paraId="643C9C78" w14:textId="77777777" w:rsidR="004B1AA8" w:rsidRPr="0057753F" w:rsidRDefault="001C09EB">
            <w:pPr>
              <w:spacing w:after="0"/>
              <w:jc w:val="center"/>
              <w:rPr>
                <w:lang w:val="pl-PL"/>
              </w:rPr>
            </w:pPr>
            <w:r w:rsidRPr="0057753F">
              <w:rPr>
                <w:sz w:val="18"/>
                <w:lang w:val="pl-PL"/>
              </w:rPr>
              <w:t>........................................................................</w:t>
            </w:r>
          </w:p>
        </w:tc>
        <w:tc>
          <w:tcPr>
            <w:tcW w:w="4819" w:type="dxa"/>
          </w:tcPr>
          <w:p w14:paraId="044BA002" w14:textId="77777777" w:rsidR="004B1AA8" w:rsidRPr="0057753F" w:rsidRDefault="001C09EB">
            <w:pPr>
              <w:spacing w:after="0"/>
              <w:jc w:val="center"/>
              <w:rPr>
                <w:lang w:val="pl-PL"/>
              </w:rPr>
            </w:pPr>
            <w:r w:rsidRPr="0057753F">
              <w:rPr>
                <w:sz w:val="18"/>
                <w:lang w:val="pl-PL"/>
              </w:rPr>
              <w:t>........................................................................</w:t>
            </w:r>
          </w:p>
        </w:tc>
      </w:tr>
    </w:tbl>
    <w:p w14:paraId="70B5E36A" w14:textId="77777777" w:rsidR="004B1AA8" w:rsidRPr="0057753F" w:rsidRDefault="001C09EB">
      <w:pPr>
        <w:spacing w:before="40" w:after="0"/>
        <w:jc w:val="center"/>
        <w:rPr>
          <w:lang w:val="pl-PL"/>
        </w:rPr>
      </w:pPr>
      <w:r w:rsidRPr="0057753F">
        <w:rPr>
          <w:i/>
          <w:sz w:val="17"/>
          <w:lang w:val="pl-PL"/>
        </w:rPr>
        <w:t>Dokument należy podpisać kwalifikowanym podpisem elektronicznym, podpisem zaufanym albo podpisem osobistym – zgodnie z wymaganiami SWZ.</w:t>
      </w:r>
    </w:p>
    <w:sectPr w:rsidR="004B1AA8" w:rsidRPr="0057753F" w:rsidSect="00034616">
      <w:headerReference w:type="default" r:id="rId8"/>
      <w:footerReference w:type="default" r:id="rId9"/>
      <w:pgSz w:w="11906" w:h="16838"/>
      <w:pgMar w:top="1247" w:right="1134" w:bottom="1134" w:left="1134" w:header="454" w:footer="45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627AB0B7" w14:textId="77777777" w:rsidR="00043023" w:rsidRDefault="00043023">
      <w:pPr>
        <w:spacing w:after="0" w:line="240" w:lineRule="auto"/>
      </w:pPr>
      <w:r>
        <w:separator/>
      </w:r>
    </w:p>
  </w:endnote>
  <w:endnote w:type="continuationSeparator" w:id="0">
    <w:p w14:paraId="2C737628" w14:textId="77777777" w:rsidR="00043023" w:rsidRDefault="000430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6AFFCA6" w14:textId="77777777" w:rsidR="004B1AA8" w:rsidRPr="0057753F" w:rsidRDefault="001C09EB">
    <w:pPr>
      <w:jc w:val="center"/>
      <w:rPr>
        <w:lang w:val="pl-PL"/>
      </w:rPr>
    </w:pPr>
    <w:r w:rsidRPr="0057753F">
      <w:rPr>
        <w:sz w:val="16"/>
        <w:lang w:val="pl-PL"/>
      </w:rPr>
      <w:t xml:space="preserve">Gmina Oborniki | Doposażenie Biblioteki Publicznej Miasta i Gminy Oborniki | Strona </w:t>
    </w:r>
    <w:r w:rsidRPr="0057753F">
      <w:rPr>
        <w:sz w:val="16"/>
        <w:lang w:val="pl-PL"/>
      </w:rPr>
      <w:fldChar w:fldCharType="begin"/>
    </w:r>
    <w:r w:rsidRPr="0057753F">
      <w:rPr>
        <w:sz w:val="16"/>
        <w:lang w:val="pl-PL"/>
      </w:rPr>
      <w:instrText xml:space="preserve"> PAGE </w:instrText>
    </w:r>
    <w:r w:rsidRPr="0057753F">
      <w:rPr>
        <w:sz w:val="16"/>
        <w:lang w:val="pl-PL"/>
      </w:rPr>
      <w:fldChar w:fldCharType="separate"/>
    </w:r>
    <w:r w:rsidR="00C00119" w:rsidRPr="0057753F">
      <w:rPr>
        <w:noProof/>
        <w:sz w:val="16"/>
        <w:lang w:val="pl-PL"/>
      </w:rPr>
      <w:t>1</w:t>
    </w:r>
    <w:r w:rsidRPr="0057753F">
      <w:rPr>
        <w:sz w:val="16"/>
        <w:lang w:val="pl-P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3260D75" w14:textId="77777777" w:rsidR="00043023" w:rsidRDefault="00043023">
      <w:pPr>
        <w:spacing w:after="0" w:line="240" w:lineRule="auto"/>
      </w:pPr>
      <w:r>
        <w:separator/>
      </w:r>
    </w:p>
  </w:footnote>
  <w:footnote w:type="continuationSeparator" w:id="0">
    <w:p w14:paraId="2ED7A64C" w14:textId="77777777" w:rsidR="00043023" w:rsidRDefault="000430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247010D" w14:textId="52FC0FAB" w:rsidR="004B1AA8" w:rsidRDefault="005C4899">
    <w:r>
      <w:rPr>
        <w:noProof/>
        <w:lang w:val="pl-PL" w:eastAsia="pl-PL"/>
      </w:rPr>
      <w:drawing>
        <wp:inline distT="0" distB="0" distL="0" distR="0" wp14:anchorId="2AF1F368" wp14:editId="69F61744">
          <wp:extent cx="6120130" cy="625475"/>
          <wp:effectExtent l="0" t="0" r="1270" b="0"/>
          <wp:docPr id="21284251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842518" name="Obraz 212842518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20130" cy="6254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W w:w="0" w:type="auto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4A0" w:firstRow="1" w:lastRow="0" w:firstColumn="1" w:lastColumn="0" w:noHBand="0" w:noVBand="1"/>
    </w:tblPr>
    <w:tblGrid>
      <w:gridCol w:w="4819"/>
    </w:tblGrid>
    <w:tr w:rsidR="0057753F" w14:paraId="04CEA0AD" w14:textId="77777777">
      <w:tc>
        <w:tcPr>
          <w:tcW w:w="4819" w:type="dxa"/>
        </w:tcPr>
        <w:p w14:paraId="46B765F1" w14:textId="060C19ED" w:rsidR="0057753F" w:rsidRDefault="0057753F">
          <w:pPr>
            <w:spacing w:after="0"/>
            <w:jc w:val="right"/>
          </w:pPr>
        </w:p>
      </w:tc>
    </w:tr>
  </w:tbl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150492272">
    <w:abstractNumId w:val="8"/>
  </w:num>
  <w:num w:numId="2" w16cid:durableId="360713367">
    <w:abstractNumId w:val="6"/>
  </w:num>
  <w:num w:numId="3" w16cid:durableId="1857839265">
    <w:abstractNumId w:val="5"/>
  </w:num>
  <w:num w:numId="4" w16cid:durableId="1699043010">
    <w:abstractNumId w:val="4"/>
  </w:num>
  <w:num w:numId="5" w16cid:durableId="1420101284">
    <w:abstractNumId w:val="7"/>
  </w:num>
  <w:num w:numId="6" w16cid:durableId="976252924">
    <w:abstractNumId w:val="3"/>
  </w:num>
  <w:num w:numId="7" w16cid:durableId="1360621598">
    <w:abstractNumId w:val="2"/>
  </w:num>
  <w:num w:numId="8" w16cid:durableId="518542755">
    <w:abstractNumId w:val="1"/>
  </w:num>
  <w:num w:numId="9" w16cid:durableId="1968466849">
    <w:abstractNumId w:val="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43023"/>
    <w:rsid w:val="0006063C"/>
    <w:rsid w:val="00084089"/>
    <w:rsid w:val="000A095B"/>
    <w:rsid w:val="000C587C"/>
    <w:rsid w:val="0015074B"/>
    <w:rsid w:val="001C09EB"/>
    <w:rsid w:val="0029639D"/>
    <w:rsid w:val="00326F90"/>
    <w:rsid w:val="00375F8E"/>
    <w:rsid w:val="004B1AA8"/>
    <w:rsid w:val="0057753F"/>
    <w:rsid w:val="005C4899"/>
    <w:rsid w:val="007119FA"/>
    <w:rsid w:val="009954A3"/>
    <w:rsid w:val="00A54190"/>
    <w:rsid w:val="00AA1D8D"/>
    <w:rsid w:val="00B04752"/>
    <w:rsid w:val="00B47730"/>
    <w:rsid w:val="00C00119"/>
    <w:rsid w:val="00C8008A"/>
    <w:rsid w:val="00CB0664"/>
    <w:rsid w:val="00D45AE3"/>
    <w:rsid w:val="00E07DE1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B7A9624"/>
  <w14:defaultImageDpi w14:val="300"/>
  <w15:docId w15:val="{4AA00D9F-09EF-9A43-8690-FB6D67BD42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  <w:pPr>
      <w:spacing w:after="80" w:line="252" w:lineRule="auto"/>
    </w:pPr>
    <w:rPr>
      <w:rFonts w:ascii="Arial" w:hAnsi="Arial"/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180"/>
      <w:outlineLvl w:val="0"/>
    </w:pPr>
    <w:rPr>
      <w:rFonts w:asciiTheme="majorHAnsi" w:eastAsiaTheme="majorEastAsia" w:hAnsiTheme="majorHAnsi" w:cstheme="majorBidi"/>
      <w:b/>
      <w:bCs/>
      <w:sz w:val="23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sz w:val="21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120"/>
      <w:outlineLvl w:val="2"/>
    </w:pPr>
    <w:rPr>
      <w:rFonts w:asciiTheme="majorHAnsi" w:eastAsiaTheme="majorEastAsia" w:hAnsiTheme="majorHAnsi" w:cstheme="majorBidi"/>
      <w:b/>
      <w:bCs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Label">
    <w:name w:val="Form Label"/>
    <w:rPr>
      <w:rFonts w:ascii="Arial" w:hAnsi="Arial"/>
      <w:b/>
      <w:sz w:val="18"/>
    </w:rPr>
  </w:style>
  <w:style w:type="paragraph" w:styleId="Poprawka">
    <w:name w:val="Revision"/>
    <w:hidden/>
    <w:uiPriority w:val="99"/>
    <w:semiHidden/>
    <w:rsid w:val="00A54190"/>
    <w:pPr>
      <w:spacing w:after="0" w:line="240" w:lineRule="auto"/>
    </w:pPr>
    <w:rPr>
      <w:rFonts w:ascii="Arial" w:hAnsi="Arial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B13423A-6C1E-4521-9D72-EED3A43FAA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475</Words>
  <Characters>2850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3319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Michał Stopa</cp:lastModifiedBy>
  <cp:revision>7</cp:revision>
  <dcterms:created xsi:type="dcterms:W3CDTF">2013-12-23T23:15:00Z</dcterms:created>
  <dcterms:modified xsi:type="dcterms:W3CDTF">2026-08-27T19:11:00Z</dcterms:modified>
  <cp:category/>
</cp:coreProperties>
</file>