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552DE2AB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Theme="minorHAnsi" w:hAnsiTheme="minorHAnsi" w:cstheme="minorHAnsi"/>
          <w:sz w:val="20"/>
          <w:szCs w:val="20"/>
        </w:rPr>
      </w:pP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Pr="002E4B76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="007F1E54" w:rsidRPr="002E4B76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56694D" w:rsidRPr="002E4B76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D813EC" w:rsidRPr="002E4B76">
        <w:rPr>
          <w:rFonts w:asciiTheme="minorHAnsi" w:hAnsiTheme="minorHAnsi" w:cstheme="minorHAnsi"/>
          <w:sz w:val="20"/>
          <w:szCs w:val="20"/>
        </w:rPr>
        <w:t>10</w:t>
      </w:r>
      <w:r w:rsidR="003E08F8" w:rsidRPr="002E4B76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29791801" w14:textId="77777777" w:rsidR="006963D5" w:rsidRPr="002E4B76" w:rsidRDefault="006963D5" w:rsidP="00111ECF">
      <w:pPr>
        <w:pStyle w:val="ust"/>
        <w:spacing w:before="120" w:after="12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0D52E4A3" w14:textId="32FE4F04" w:rsidR="00D22BE4" w:rsidRPr="002E4B76" w:rsidRDefault="00DA509A" w:rsidP="00AF1DF8">
      <w:pPr>
        <w:rPr>
          <w:rFonts w:asciiTheme="minorHAnsi" w:hAnsiTheme="minorHAnsi" w:cstheme="minorHAnsi"/>
          <w:sz w:val="20"/>
          <w:szCs w:val="20"/>
        </w:rPr>
      </w:pPr>
      <w:r w:rsidRPr="002E4B76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="00D22BE4" w:rsidRPr="002E4B76">
        <w:rPr>
          <w:rFonts w:asciiTheme="minorHAnsi" w:hAnsiTheme="minorHAnsi" w:cstheme="minorHAnsi"/>
          <w:sz w:val="20"/>
          <w:szCs w:val="20"/>
        </w:rPr>
        <w:t>...................</w:t>
      </w:r>
      <w:r w:rsidRPr="002E4B76">
        <w:rPr>
          <w:rFonts w:asciiTheme="minorHAnsi" w:hAnsiTheme="minorHAnsi" w:cstheme="minorHAnsi"/>
          <w:sz w:val="20"/>
          <w:szCs w:val="20"/>
        </w:rPr>
        <w:tab/>
      </w:r>
      <w:r w:rsidR="0032655D" w:rsidRPr="002E4B76">
        <w:rPr>
          <w:rFonts w:asciiTheme="minorHAnsi" w:hAnsiTheme="minorHAnsi" w:cstheme="minorHAnsi"/>
          <w:sz w:val="20"/>
          <w:szCs w:val="20"/>
        </w:rPr>
        <w:tab/>
      </w:r>
      <w:r w:rsidR="0032655D" w:rsidRPr="002E4B76">
        <w:rPr>
          <w:rFonts w:asciiTheme="minorHAnsi" w:hAnsiTheme="minorHAnsi" w:cstheme="minorHAnsi"/>
          <w:sz w:val="20"/>
          <w:szCs w:val="20"/>
        </w:rPr>
        <w:tab/>
      </w:r>
      <w:r w:rsidR="0032655D" w:rsidRPr="002E4B76">
        <w:rPr>
          <w:rFonts w:asciiTheme="minorHAnsi" w:hAnsiTheme="minorHAnsi" w:cstheme="minorHAnsi"/>
          <w:sz w:val="20"/>
          <w:szCs w:val="20"/>
        </w:rPr>
        <w:tab/>
      </w:r>
      <w:r w:rsidR="0032655D" w:rsidRPr="002E4B76">
        <w:rPr>
          <w:rFonts w:asciiTheme="minorHAnsi" w:hAnsiTheme="minorHAnsi" w:cstheme="minorHAnsi"/>
          <w:sz w:val="20"/>
          <w:szCs w:val="20"/>
        </w:rPr>
        <w:tab/>
      </w:r>
      <w:r w:rsidR="0032655D" w:rsidRPr="002E4B76">
        <w:rPr>
          <w:rFonts w:asciiTheme="minorHAnsi" w:hAnsiTheme="minorHAnsi" w:cstheme="minorHAnsi"/>
          <w:sz w:val="20"/>
          <w:szCs w:val="20"/>
        </w:rPr>
        <w:tab/>
      </w:r>
      <w:r w:rsidR="0032655D" w:rsidRPr="002E4B76">
        <w:rPr>
          <w:rFonts w:asciiTheme="minorHAnsi" w:hAnsiTheme="minorHAnsi" w:cstheme="minorHAnsi"/>
          <w:sz w:val="20"/>
          <w:szCs w:val="20"/>
        </w:rPr>
        <w:tab/>
      </w:r>
      <w:r w:rsidR="00AF1DF8" w:rsidRPr="002E4B76">
        <w:rPr>
          <w:rFonts w:asciiTheme="minorHAnsi" w:hAnsiTheme="minorHAnsi" w:cstheme="minorHAnsi"/>
          <w:sz w:val="20"/>
          <w:szCs w:val="20"/>
        </w:rPr>
        <w:tab/>
      </w:r>
      <w:r w:rsidR="00D22BE4" w:rsidRPr="002E4B76">
        <w:rPr>
          <w:rFonts w:asciiTheme="minorHAnsi" w:hAnsiTheme="minorHAnsi" w:cstheme="minorHAnsi"/>
          <w:sz w:val="20"/>
          <w:szCs w:val="20"/>
        </w:rPr>
        <w:t xml:space="preserve">    ...................................., dnia ....................... 20</w:t>
      </w:r>
      <w:r w:rsidR="000A40F9" w:rsidRPr="002E4B76">
        <w:rPr>
          <w:rFonts w:asciiTheme="minorHAnsi" w:hAnsiTheme="minorHAnsi" w:cstheme="minorHAnsi"/>
          <w:sz w:val="20"/>
          <w:szCs w:val="20"/>
        </w:rPr>
        <w:t>2</w:t>
      </w:r>
      <w:r w:rsidR="00DE2C1C">
        <w:rPr>
          <w:rFonts w:asciiTheme="minorHAnsi" w:hAnsiTheme="minorHAnsi" w:cstheme="minorHAnsi"/>
          <w:sz w:val="20"/>
          <w:szCs w:val="20"/>
        </w:rPr>
        <w:t>6</w:t>
      </w:r>
      <w:r w:rsidR="006963D5">
        <w:rPr>
          <w:rFonts w:asciiTheme="minorHAnsi" w:hAnsiTheme="minorHAnsi" w:cstheme="minorHAnsi"/>
          <w:sz w:val="20"/>
          <w:szCs w:val="20"/>
        </w:rPr>
        <w:t xml:space="preserve"> </w:t>
      </w:r>
      <w:r w:rsidR="00D22BE4" w:rsidRPr="002E4B76">
        <w:rPr>
          <w:rFonts w:asciiTheme="minorHAnsi" w:hAnsiTheme="minorHAnsi" w:cstheme="minorHAnsi"/>
          <w:sz w:val="20"/>
          <w:szCs w:val="20"/>
        </w:rPr>
        <w:t>r.</w:t>
      </w:r>
    </w:p>
    <w:p w14:paraId="4019EF12" w14:textId="77777777" w:rsidR="00DA509A" w:rsidRPr="002E4B76" w:rsidRDefault="00DA509A" w:rsidP="00D22BE4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2E4B76">
        <w:rPr>
          <w:rFonts w:asciiTheme="minorHAnsi" w:hAnsiTheme="minorHAnsi" w:cstheme="minorHAnsi"/>
          <w:sz w:val="20"/>
          <w:szCs w:val="20"/>
        </w:rPr>
        <w:tab/>
      </w:r>
      <w:r w:rsidR="00910410" w:rsidRPr="002E4B76">
        <w:rPr>
          <w:rFonts w:asciiTheme="minorHAnsi" w:eastAsia="Batang" w:hAnsiTheme="minorHAnsi" w:cstheme="minorHAnsi"/>
          <w:i/>
          <w:sz w:val="20"/>
          <w:szCs w:val="20"/>
        </w:rPr>
        <w:t>(N</w:t>
      </w:r>
      <w:r w:rsidR="00D22BE4" w:rsidRPr="002E4B76">
        <w:rPr>
          <w:rFonts w:asciiTheme="minorHAnsi" w:eastAsia="Batang" w:hAnsiTheme="minorHAnsi" w:cstheme="minorHAnsi"/>
          <w:i/>
          <w:sz w:val="20"/>
          <w:szCs w:val="20"/>
        </w:rPr>
        <w:t>azwa i adres Wykonawcy)</w:t>
      </w:r>
    </w:p>
    <w:p w14:paraId="3DF565AC" w14:textId="77777777" w:rsidR="00DA509A" w:rsidRPr="002E4B76" w:rsidRDefault="00DA509A" w:rsidP="00DA509A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</w:p>
    <w:p w14:paraId="7EE4A457" w14:textId="77777777" w:rsidR="006963D5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2E4B76">
        <w:rPr>
          <w:rFonts w:asciiTheme="minorHAnsi" w:hAnsiTheme="minorHAnsi" w:cstheme="minorHAnsi"/>
          <w:b/>
          <w:color w:val="auto"/>
          <w:sz w:val="20"/>
          <w:szCs w:val="20"/>
        </w:rPr>
        <w:tab/>
      </w:r>
      <w:r w:rsidRPr="002E4B76">
        <w:rPr>
          <w:rFonts w:asciiTheme="minorHAnsi" w:hAnsiTheme="minorHAnsi" w:cstheme="minorHAnsi"/>
          <w:b/>
          <w:color w:val="auto"/>
          <w:sz w:val="20"/>
          <w:szCs w:val="20"/>
        </w:rPr>
        <w:tab/>
      </w:r>
    </w:p>
    <w:p w14:paraId="0A4A530D" w14:textId="435DC1E7" w:rsidR="0032655D" w:rsidRPr="002E4B76" w:rsidRDefault="0032655D" w:rsidP="006963D5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2E4B76">
        <w:rPr>
          <w:rFonts w:asciiTheme="minorHAnsi" w:hAnsiTheme="minorHAnsi" w:cstheme="minorHAnsi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2E4B76" w:rsidRDefault="0032655D" w:rsidP="0032655D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  <w:r w:rsidRPr="002E4B76">
        <w:rPr>
          <w:rFonts w:asciiTheme="minorHAnsi" w:hAnsiTheme="minorHAnsi" w:cstheme="minorHAnsi"/>
          <w:sz w:val="20"/>
          <w:szCs w:val="20"/>
        </w:rPr>
        <w:t>Składany do zadania</w:t>
      </w:r>
      <w:r w:rsidRPr="002E4B76">
        <w:rPr>
          <w:rFonts w:asciiTheme="minorHAnsi" w:hAnsiTheme="minorHAnsi" w:cstheme="minorHAns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2E4B76" w:rsidRDefault="007B2867" w:rsidP="00FF7087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220C7206" w14:textId="2BFE0E28" w:rsidR="006F0E01" w:rsidRDefault="00220597" w:rsidP="00FF708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3F5A91">
        <w:rPr>
          <w:rFonts w:ascii="Calibri" w:hAnsi="Calibri" w:cs="Calibri"/>
          <w:b/>
          <w:bCs/>
          <w:sz w:val="20"/>
          <w:szCs w:val="20"/>
        </w:rPr>
        <w:t>Dostawa sprzętu i oprogramowania wraz z usługą wdrożenia w ramach projektu „Cyberbezpieczne Wodociągi” realizowanego przez Związek Międzygminny „Nidzica</w:t>
      </w:r>
      <w:r w:rsidR="00395405">
        <w:rPr>
          <w:rFonts w:ascii="Calibri" w:hAnsi="Calibri" w:cs="Calibri"/>
          <w:b/>
          <w:bCs/>
          <w:sz w:val="20"/>
          <w:szCs w:val="20"/>
        </w:rPr>
        <w:t>”</w:t>
      </w:r>
    </w:p>
    <w:p w14:paraId="06F7A7F4" w14:textId="77777777" w:rsidR="006963D5" w:rsidRPr="002E4B76" w:rsidRDefault="006963D5" w:rsidP="00FF7087">
      <w:pPr>
        <w:shd w:val="clear" w:color="auto" w:fill="D9E2F3" w:themeFill="accent1" w:themeFillTint="33"/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27F1590" w14:textId="77777777" w:rsidR="00CA23A0" w:rsidRPr="002E4B76" w:rsidRDefault="00CA23A0" w:rsidP="0032655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2195" w:type="dxa"/>
        <w:tblInd w:w="12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6662"/>
        <w:gridCol w:w="2694"/>
      </w:tblGrid>
      <w:tr w:rsidR="00103DF8" w:rsidRPr="002E4B76" w14:paraId="57245AC3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103DF8" w:rsidRPr="002E4B76" w:rsidRDefault="00103DF8" w:rsidP="00F8412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103DF8" w:rsidRPr="002E4B76" w:rsidRDefault="00103DF8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103DF8" w:rsidRPr="002E4B76" w:rsidRDefault="00103DF8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F4A2E2D" w14:textId="77777777" w:rsidR="00103DF8" w:rsidRPr="002E4B76" w:rsidRDefault="00103DF8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103DF8" w:rsidRPr="002E4B76" w:rsidRDefault="00103DF8" w:rsidP="00F84122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103DF8" w:rsidRPr="002E4B76" w:rsidRDefault="00103DF8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103DF8" w:rsidRPr="002E4B76" w14:paraId="79FC6475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103DF8" w:rsidRPr="002E4B76" w:rsidRDefault="00103DF8" w:rsidP="00F84122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CD9CD1" w:rsidR="00103DF8" w:rsidRPr="002E4B76" w:rsidRDefault="00395405" w:rsidP="00F84122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8166B0A" w14:textId="0A20C8A0" w:rsidR="00103DF8" w:rsidRPr="0073748D" w:rsidRDefault="004E54DC" w:rsidP="006963D5">
            <w:pPr>
              <w:pStyle w:val="Default"/>
              <w:spacing w:line="276" w:lineRule="auto"/>
              <w:ind w:left="282" w:right="14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B0078F">
              <w:rPr>
                <w:rFonts w:asciiTheme="minorHAnsi" w:hAnsiTheme="minorHAnsi" w:cstheme="minorHAnsi"/>
                <w:sz w:val="20"/>
                <w:szCs w:val="20"/>
              </w:rPr>
              <w:t>soba odpowiedzialna za zarządzanie projektem i procesem realizacji wdrożenia, posiadająca certyfikat PRINCE2 Practitioner Certificate in Project Management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103DF8" w:rsidRPr="002E4B76" w:rsidRDefault="00103DF8" w:rsidP="00F84122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103DF8" w:rsidRPr="002E4B76" w14:paraId="156ABFA9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ED54EC2" w14:textId="6B2E8840" w:rsidR="00103DF8" w:rsidRPr="002E4B76" w:rsidRDefault="00103DF8" w:rsidP="002E4B76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83B5786" w14:textId="2460C49C" w:rsidR="00103DF8" w:rsidRPr="002E4B76" w:rsidRDefault="00395405" w:rsidP="002E4B76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39D3A46" w14:textId="09622947" w:rsidR="00103DF8" w:rsidRPr="002E4B76" w:rsidRDefault="00CE0A0F" w:rsidP="006963D5">
            <w:pPr>
              <w:pStyle w:val="Default"/>
              <w:spacing w:line="276" w:lineRule="auto"/>
              <w:ind w:left="282" w:right="14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B0078F">
              <w:rPr>
                <w:rFonts w:asciiTheme="minorHAnsi" w:hAnsiTheme="minorHAnsi" w:cstheme="minorHAnsi"/>
                <w:sz w:val="20"/>
                <w:szCs w:val="20"/>
              </w:rPr>
              <w:t>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B0078F">
              <w:rPr>
                <w:rFonts w:asciiTheme="minorHAnsi" w:hAnsiTheme="minorHAnsi" w:cstheme="minorHAnsi"/>
                <w:sz w:val="20"/>
                <w:szCs w:val="20"/>
              </w:rPr>
              <w:t xml:space="preserve"> posiadające ważne certyfikaty wystawiane przez producenta posiadanych przez Zamawiającego serwerów Dell PowerEdge, na poziomie minimum „Dell PowerEdge Operate 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1D14C59" w14:textId="1AF4A397" w:rsidR="00103DF8" w:rsidRPr="002E4B76" w:rsidRDefault="00103DF8" w:rsidP="002E4B76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CE0A0F" w:rsidRPr="002E4B76" w14:paraId="413CA34C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1F0719D" w14:textId="4E517619" w:rsidR="00CE0A0F" w:rsidRDefault="00CE0A0F" w:rsidP="00CE0A0F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0434B42" w14:textId="2F635257" w:rsidR="00CE0A0F" w:rsidRPr="002E4B76" w:rsidRDefault="00395405" w:rsidP="00CE0A0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0AAF7CB" w14:textId="4DC358FA" w:rsidR="00CE0A0F" w:rsidRDefault="00CE0A0F" w:rsidP="006963D5">
            <w:pPr>
              <w:pStyle w:val="Default"/>
              <w:spacing w:line="276" w:lineRule="auto"/>
              <w:ind w:left="282" w:right="14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B0078F">
              <w:rPr>
                <w:rFonts w:asciiTheme="minorHAnsi" w:hAnsiTheme="minorHAnsi" w:cstheme="minorHAnsi"/>
                <w:sz w:val="20"/>
                <w:szCs w:val="20"/>
              </w:rPr>
              <w:t>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B0078F">
              <w:rPr>
                <w:rFonts w:asciiTheme="minorHAnsi" w:hAnsiTheme="minorHAnsi" w:cstheme="minorHAnsi"/>
                <w:sz w:val="20"/>
                <w:szCs w:val="20"/>
              </w:rPr>
              <w:t xml:space="preserve"> posiadające ważne certyfikaty wystawiane przez producenta posiadanych przez Zamawiającego serwerów Dell PowerEdge, na poziomie minimum „Dell PowerEdge Operate 2023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9F11843" w14:textId="5A3958D8" w:rsidR="00CE0A0F" w:rsidRPr="002E4B76" w:rsidRDefault="00CE0A0F" w:rsidP="00CE0A0F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CE0A0F" w:rsidRPr="002E4B76" w14:paraId="796137A3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FEF76F" w14:textId="6CCB4EB3" w:rsidR="00CE0A0F" w:rsidRDefault="00563E51" w:rsidP="00CE0A0F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6671CA4" w14:textId="105A99E4" w:rsidR="00CE0A0F" w:rsidRPr="002E4B76" w:rsidRDefault="00395405" w:rsidP="00CE0A0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CC285B6" w14:textId="0AD616E8" w:rsidR="00CE0A0F" w:rsidRDefault="0003156A" w:rsidP="006963D5">
            <w:pPr>
              <w:pStyle w:val="Default"/>
              <w:spacing w:line="276" w:lineRule="auto"/>
              <w:ind w:left="282" w:right="14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03156A">
              <w:rPr>
                <w:rFonts w:asciiTheme="minorHAnsi" w:hAnsiTheme="minorHAnsi" w:cstheme="minorHAnsi"/>
                <w:sz w:val="20"/>
                <w:szCs w:val="20"/>
              </w:rPr>
              <w:t>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03156A">
              <w:rPr>
                <w:rFonts w:asciiTheme="minorHAnsi" w:hAnsiTheme="minorHAnsi" w:cstheme="minorHAnsi"/>
                <w:sz w:val="20"/>
                <w:szCs w:val="20"/>
              </w:rPr>
              <w:t xml:space="preserve"> posiadające certyfikaty wystawiane przez producenta oferowanego serwera, na poziomie minimum specjalisty (ang. specialist/professional) lub wyższy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D90718F" w14:textId="7E0F01CB" w:rsidR="00CE0A0F" w:rsidRPr="002E4B76" w:rsidRDefault="00CE0A0F" w:rsidP="00CE0A0F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CE0A0F" w:rsidRPr="002E4B76" w14:paraId="1FE50FD9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2B4273D" w14:textId="4E9729D4" w:rsidR="00CE0A0F" w:rsidRDefault="00563E51" w:rsidP="00CE0A0F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lastRenderedPageBreak/>
              <w:t>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45219F1" w14:textId="7ECE81D6" w:rsidR="00CE0A0F" w:rsidRPr="002E4B76" w:rsidRDefault="00395405" w:rsidP="00CE0A0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CB9F0AB" w14:textId="143F9F1E" w:rsidR="00CE0A0F" w:rsidRDefault="0003156A" w:rsidP="006963D5">
            <w:pPr>
              <w:pStyle w:val="Default"/>
              <w:spacing w:line="276" w:lineRule="auto"/>
              <w:ind w:left="282" w:right="14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03156A">
              <w:rPr>
                <w:rFonts w:asciiTheme="minorHAnsi" w:hAnsiTheme="minorHAnsi" w:cstheme="minorHAnsi"/>
                <w:sz w:val="20"/>
                <w:szCs w:val="20"/>
              </w:rPr>
              <w:t>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03156A">
              <w:rPr>
                <w:rFonts w:asciiTheme="minorHAnsi" w:hAnsiTheme="minorHAnsi" w:cstheme="minorHAnsi"/>
                <w:sz w:val="20"/>
                <w:szCs w:val="20"/>
              </w:rPr>
              <w:t xml:space="preserve"> posiadające certyfikaty wystawiane przez producenta oferowanego serwera, na poziomie minimum specjalisty (ang. specialist/professional) lub wyższy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45299D9" w14:textId="20C4D3D1" w:rsidR="00CE0A0F" w:rsidRPr="002E4B76" w:rsidRDefault="00CE0A0F" w:rsidP="00CE0A0F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CE0A0F" w:rsidRPr="002E4B76" w14:paraId="3E99F5A8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FBCA80B" w14:textId="182C8D26" w:rsidR="00CE0A0F" w:rsidRDefault="00563E51" w:rsidP="00CE0A0F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38794B9" w14:textId="5357EFEB" w:rsidR="00CE0A0F" w:rsidRPr="002E4B76" w:rsidRDefault="00395405" w:rsidP="00CE0A0F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361582C" w14:textId="70056288" w:rsidR="00CE0A0F" w:rsidRDefault="005A3886" w:rsidP="006963D5">
            <w:pPr>
              <w:pStyle w:val="Default"/>
              <w:spacing w:line="276" w:lineRule="auto"/>
              <w:ind w:left="282" w:right="14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5A3886">
              <w:rPr>
                <w:rFonts w:asciiTheme="minorHAnsi" w:hAnsiTheme="minorHAnsi" w:cstheme="minorHAnsi"/>
                <w:sz w:val="20"/>
                <w:szCs w:val="20"/>
              </w:rPr>
              <w:t>soba posiadające certyfikaty wystawiane przez producenta oferowanego przełącznika sieciowego, na poziomie minimum specjalisty (ang. specialist/professional) lub wyższy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8805718" w14:textId="39FEB133" w:rsidR="00CE0A0F" w:rsidRPr="002E4B76" w:rsidRDefault="00CE0A0F" w:rsidP="00CE0A0F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563E51" w:rsidRPr="002E4B76" w14:paraId="1E996CBD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33DEB12" w14:textId="2086C006" w:rsidR="00563E51" w:rsidRDefault="00563E51" w:rsidP="00563E51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96FF74A" w14:textId="6F9BE9E7" w:rsidR="00563E51" w:rsidRPr="002E4B76" w:rsidRDefault="00395405" w:rsidP="00563E51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76EC559" w14:textId="7AD05D59" w:rsidR="00563E51" w:rsidRDefault="00563E51" w:rsidP="006963D5">
            <w:pPr>
              <w:pStyle w:val="Default"/>
              <w:spacing w:line="276" w:lineRule="auto"/>
              <w:ind w:left="282" w:right="14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563E51">
              <w:rPr>
                <w:rFonts w:asciiTheme="minorHAnsi" w:hAnsiTheme="minorHAnsi" w:cstheme="minorHAnsi"/>
                <w:sz w:val="20"/>
                <w:szCs w:val="20"/>
              </w:rPr>
              <w:t>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563E51">
              <w:rPr>
                <w:rFonts w:asciiTheme="minorHAnsi" w:hAnsiTheme="minorHAnsi" w:cstheme="minorHAnsi"/>
                <w:sz w:val="20"/>
                <w:szCs w:val="20"/>
              </w:rPr>
              <w:t xml:space="preserve"> posiadające certyfikat wystawiony przez producenta posiadanego przez zamawiającego oprogramowania systemu operacyjnego na poziomie minimum Microsoft Certified: Azure Solu-tions Architect Expert lub wyższy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F95BDA7" w14:textId="7C1EE9C8" w:rsidR="00563E51" w:rsidRPr="002E4B76" w:rsidRDefault="00563E51" w:rsidP="00563E51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563E51" w:rsidRPr="002E4B76" w14:paraId="05DAE7D3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BE8CBE4" w14:textId="6C8171A1" w:rsidR="00563E51" w:rsidRDefault="00563E51" w:rsidP="00563E51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8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CE2BE7F" w14:textId="4B693376" w:rsidR="00563E51" w:rsidRPr="002E4B76" w:rsidRDefault="00395405" w:rsidP="00563E51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1B2F1B7" w14:textId="7266CCCA" w:rsidR="00563E51" w:rsidRDefault="00563E51" w:rsidP="006963D5">
            <w:pPr>
              <w:pStyle w:val="Default"/>
              <w:spacing w:line="276" w:lineRule="auto"/>
              <w:ind w:left="282" w:right="14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563E51">
              <w:rPr>
                <w:rFonts w:asciiTheme="minorHAnsi" w:hAnsiTheme="minorHAnsi" w:cstheme="minorHAnsi"/>
                <w:sz w:val="20"/>
                <w:szCs w:val="20"/>
              </w:rPr>
              <w:t>sob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563E51">
              <w:rPr>
                <w:rFonts w:asciiTheme="minorHAnsi" w:hAnsiTheme="minorHAnsi" w:cstheme="minorHAnsi"/>
                <w:sz w:val="20"/>
                <w:szCs w:val="20"/>
              </w:rPr>
              <w:t xml:space="preserve"> posiadające certyfikat wystawiony przez producenta posiadanego przez zamawiającego oprogramowania systemu operacyjnego na poziomie minimum Microsoft Certified: Azure Solu-tions Architect Expert lub wyższy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8EFE2C1" w14:textId="48FB86EE" w:rsidR="00563E51" w:rsidRPr="002E4B76" w:rsidRDefault="00563E51" w:rsidP="00563E51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563E51" w:rsidRPr="002E4B76" w14:paraId="59B34D03" w14:textId="77777777" w:rsidTr="001553F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F629B61" w14:textId="02336C71" w:rsidR="00563E51" w:rsidRDefault="00FE5B08" w:rsidP="00563E51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9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4EF9D06" w14:textId="1DE8091D" w:rsidR="00563E51" w:rsidRPr="002E4B76" w:rsidRDefault="00395405" w:rsidP="00563E51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 ……….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767BF48" w14:textId="3F5D654B" w:rsidR="00563E51" w:rsidRDefault="00FE5B08" w:rsidP="006963D5">
            <w:pPr>
              <w:pStyle w:val="Default"/>
              <w:spacing w:line="276" w:lineRule="auto"/>
              <w:ind w:left="282" w:right="14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FE5B08">
              <w:rPr>
                <w:rFonts w:asciiTheme="minorHAnsi" w:hAnsiTheme="minorHAnsi" w:cstheme="minorHAnsi"/>
                <w:sz w:val="20"/>
                <w:szCs w:val="20"/>
              </w:rPr>
              <w:t>soba posiadająca ważny certyfikaty wystawiony przez producenta posiadanego przez Zamawiają-cego rozwiązania klasy UTM Stormshield, na poziomie minimum Certified Stormshield Network Administrator lub wyższy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221E74D" w14:textId="5F49800E" w:rsidR="00563E51" w:rsidRPr="002E4B76" w:rsidRDefault="00FE5B08" w:rsidP="00563E51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E4B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79E27855" w14:textId="77777777" w:rsidR="006963D5" w:rsidRDefault="006963D5" w:rsidP="0032655D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356FE75F" w14:textId="79C79D17" w:rsidR="00461FBB" w:rsidRPr="002E4B76" w:rsidRDefault="0032655D" w:rsidP="0032655D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2E4B76">
        <w:rPr>
          <w:rFonts w:asciiTheme="minorHAnsi" w:hAnsiTheme="minorHAnsi" w:cstheme="minorHAnsi"/>
          <w:sz w:val="20"/>
          <w:szCs w:val="20"/>
        </w:rPr>
        <w:t>* niepotrzebne skreślić ( jeżeli wykonawca pozostaje w stosunku umowy cywilno prawnej pozostawiamy własne)</w:t>
      </w:r>
    </w:p>
    <w:sectPr w:rsidR="00461FBB" w:rsidRPr="002E4B76" w:rsidSect="006963D5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966" w:right="1418" w:bottom="1276" w:left="1418" w:header="142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2134A" w14:textId="77777777" w:rsidR="00103476" w:rsidRDefault="00103476">
      <w:r>
        <w:separator/>
      </w:r>
    </w:p>
  </w:endnote>
  <w:endnote w:type="continuationSeparator" w:id="0">
    <w:p w14:paraId="10E218F3" w14:textId="77777777" w:rsidR="00103476" w:rsidRDefault="00103476">
      <w:r>
        <w:continuationSeparator/>
      </w:r>
    </w:p>
  </w:endnote>
  <w:endnote w:type="continuationNotice" w:id="1">
    <w:p w14:paraId="5CF64E7D" w14:textId="77777777" w:rsidR="00103476" w:rsidRDefault="001034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0985" w14:textId="77777777" w:rsidR="00103476" w:rsidRDefault="00103476">
      <w:r>
        <w:separator/>
      </w:r>
    </w:p>
  </w:footnote>
  <w:footnote w:type="continuationSeparator" w:id="0">
    <w:p w14:paraId="289ECEB1" w14:textId="77777777" w:rsidR="00103476" w:rsidRDefault="00103476">
      <w:r>
        <w:continuationSeparator/>
      </w:r>
    </w:p>
  </w:footnote>
  <w:footnote w:type="continuationNotice" w:id="1">
    <w:p w14:paraId="25350DF4" w14:textId="77777777" w:rsidR="00103476" w:rsidRDefault="001034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24C6E" w14:textId="77777777" w:rsidR="006963D5" w:rsidRDefault="006963D5" w:rsidP="006963D5">
    <w:pPr>
      <w:pStyle w:val="Tytu"/>
      <w:spacing w:after="40" w:line="276" w:lineRule="auto"/>
      <w:rPr>
        <w:rFonts w:asciiTheme="minorHAnsi" w:hAnsiTheme="minorHAnsi" w:cstheme="minorHAnsi"/>
        <w:b w:val="0"/>
        <w:bCs w:val="0"/>
        <w:sz w:val="20"/>
      </w:rPr>
    </w:pPr>
  </w:p>
  <w:p w14:paraId="2EDAE42A" w14:textId="77777777" w:rsidR="006963D5" w:rsidRDefault="006963D5" w:rsidP="006963D5">
    <w:pPr>
      <w:pStyle w:val="Nagwek"/>
      <w:tabs>
        <w:tab w:val="clear" w:pos="4536"/>
      </w:tabs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A2414E8" wp14:editId="7542CAD1">
          <wp:simplePos x="0" y="0"/>
          <wp:positionH relativeFrom="column">
            <wp:posOffset>3212621</wp:posOffset>
          </wp:positionH>
          <wp:positionV relativeFrom="paragraph">
            <wp:posOffset>12065</wp:posOffset>
          </wp:positionV>
          <wp:extent cx="4517390" cy="584835"/>
          <wp:effectExtent l="0" t="0" r="0" b="0"/>
          <wp:wrapTight wrapText="bothSides">
            <wp:wrapPolygon edited="0">
              <wp:start x="1093" y="2814"/>
              <wp:lineTo x="455" y="6332"/>
              <wp:lineTo x="455" y="15479"/>
              <wp:lineTo x="1275" y="18293"/>
              <wp:lineTo x="21132" y="18293"/>
              <wp:lineTo x="21132" y="2814"/>
              <wp:lineTo x="1093" y="2814"/>
            </wp:wrapPolygon>
          </wp:wrapTight>
          <wp:docPr id="1293899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1E6B9928" wp14:editId="20DF564B">
          <wp:simplePos x="0" y="0"/>
          <wp:positionH relativeFrom="column">
            <wp:posOffset>1583283</wp:posOffset>
          </wp:positionH>
          <wp:positionV relativeFrom="paragraph">
            <wp:posOffset>37202</wp:posOffset>
          </wp:positionV>
          <wp:extent cx="1501775" cy="448310"/>
          <wp:effectExtent l="0" t="0" r="0" b="0"/>
          <wp:wrapSquare wrapText="bothSides"/>
          <wp:docPr id="183984212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77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6FEEAF" w14:textId="77777777" w:rsidR="006963D5" w:rsidRDefault="006963D5" w:rsidP="006963D5">
    <w:pPr>
      <w:pStyle w:val="Tytu"/>
      <w:spacing w:after="40" w:line="276" w:lineRule="auto"/>
      <w:ind w:left="142"/>
      <w:rPr>
        <w:rFonts w:asciiTheme="minorHAnsi" w:hAnsiTheme="minorHAnsi" w:cstheme="minorHAnsi"/>
        <w:b w:val="0"/>
        <w:bCs w:val="0"/>
        <w:sz w:val="20"/>
      </w:rPr>
    </w:pPr>
  </w:p>
  <w:p w14:paraId="472477BB" w14:textId="77777777" w:rsidR="006963D5" w:rsidRDefault="006963D5" w:rsidP="006963D5">
    <w:pPr>
      <w:pStyle w:val="Tytu"/>
      <w:spacing w:after="40" w:line="276" w:lineRule="auto"/>
      <w:rPr>
        <w:rFonts w:asciiTheme="minorHAnsi" w:hAnsiTheme="minorHAnsi" w:cstheme="minorHAnsi"/>
        <w:b w:val="0"/>
        <w:bCs w:val="0"/>
        <w:sz w:val="20"/>
      </w:rPr>
    </w:pPr>
  </w:p>
  <w:p w14:paraId="5D1217B3" w14:textId="1934B556" w:rsidR="006963D5" w:rsidRPr="00DE2C1C" w:rsidRDefault="006963D5" w:rsidP="006963D5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="009966A6" w:rsidRPr="009966A6">
      <w:rPr>
        <w:rFonts w:asciiTheme="minorHAnsi" w:hAnsiTheme="minorHAnsi" w:cstheme="minorHAnsi"/>
        <w:b w:val="0"/>
        <w:bCs w:val="0"/>
        <w:sz w:val="20"/>
      </w:rPr>
      <w:t>ZM.271.05.2026</w:t>
    </w:r>
  </w:p>
  <w:p w14:paraId="30C784E6" w14:textId="77777777" w:rsidR="003F0785" w:rsidRPr="006963D5" w:rsidRDefault="003F0785" w:rsidP="006963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CC043" w14:textId="77777777" w:rsidR="00DE2C1C" w:rsidRDefault="00DE2C1C" w:rsidP="00DE2C1C">
    <w:pPr>
      <w:pStyle w:val="Tytu"/>
      <w:spacing w:after="40" w:line="276" w:lineRule="auto"/>
      <w:rPr>
        <w:rFonts w:asciiTheme="minorHAnsi" w:hAnsiTheme="minorHAnsi" w:cstheme="minorHAnsi"/>
        <w:b w:val="0"/>
        <w:bCs w:val="0"/>
        <w:sz w:val="20"/>
      </w:rPr>
    </w:pPr>
  </w:p>
  <w:p w14:paraId="2298B2B8" w14:textId="77777777" w:rsidR="00DE2C1C" w:rsidRDefault="00DE2C1C" w:rsidP="00DE2C1C">
    <w:pPr>
      <w:pStyle w:val="Nagwek"/>
      <w:tabs>
        <w:tab w:val="clear" w:pos="4536"/>
      </w:tabs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6A146D0" wp14:editId="1426519D">
          <wp:simplePos x="0" y="0"/>
          <wp:positionH relativeFrom="column">
            <wp:posOffset>3212621</wp:posOffset>
          </wp:positionH>
          <wp:positionV relativeFrom="paragraph">
            <wp:posOffset>12065</wp:posOffset>
          </wp:positionV>
          <wp:extent cx="4517390" cy="584835"/>
          <wp:effectExtent l="0" t="0" r="0" b="0"/>
          <wp:wrapTight wrapText="bothSides">
            <wp:wrapPolygon edited="0">
              <wp:start x="1093" y="2814"/>
              <wp:lineTo x="455" y="6332"/>
              <wp:lineTo x="455" y="15479"/>
              <wp:lineTo x="1275" y="18293"/>
              <wp:lineTo x="21132" y="18293"/>
              <wp:lineTo x="21132" y="2814"/>
              <wp:lineTo x="1093" y="2814"/>
            </wp:wrapPolygon>
          </wp:wrapTight>
          <wp:docPr id="75329521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D15A26B" wp14:editId="6204A70E">
          <wp:simplePos x="0" y="0"/>
          <wp:positionH relativeFrom="column">
            <wp:posOffset>1583283</wp:posOffset>
          </wp:positionH>
          <wp:positionV relativeFrom="paragraph">
            <wp:posOffset>37202</wp:posOffset>
          </wp:positionV>
          <wp:extent cx="1501775" cy="448310"/>
          <wp:effectExtent l="0" t="0" r="0" b="0"/>
          <wp:wrapSquare wrapText="bothSides"/>
          <wp:docPr id="195117204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77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0CF15E" w14:textId="77777777" w:rsidR="00DE2C1C" w:rsidRDefault="00DE2C1C" w:rsidP="00DE2C1C">
    <w:pPr>
      <w:pStyle w:val="Tytu"/>
      <w:spacing w:after="40" w:line="276" w:lineRule="auto"/>
      <w:ind w:left="142"/>
      <w:rPr>
        <w:rFonts w:asciiTheme="minorHAnsi" w:hAnsiTheme="minorHAnsi" w:cstheme="minorHAnsi"/>
        <w:b w:val="0"/>
        <w:bCs w:val="0"/>
        <w:sz w:val="20"/>
      </w:rPr>
    </w:pPr>
  </w:p>
  <w:p w14:paraId="269489A7" w14:textId="77777777" w:rsidR="00DE2C1C" w:rsidRDefault="00DE2C1C" w:rsidP="00DE2C1C">
    <w:pPr>
      <w:pStyle w:val="Tytu"/>
      <w:spacing w:after="40" w:line="276" w:lineRule="auto"/>
      <w:rPr>
        <w:rFonts w:asciiTheme="minorHAnsi" w:hAnsiTheme="minorHAnsi" w:cstheme="minorHAnsi"/>
        <w:b w:val="0"/>
        <w:bCs w:val="0"/>
        <w:sz w:val="20"/>
      </w:rPr>
    </w:pPr>
  </w:p>
  <w:p w14:paraId="3365C5DF" w14:textId="16C8657D" w:rsidR="00127B5D" w:rsidRPr="00DE2C1C" w:rsidRDefault="00DE2C1C" w:rsidP="00DE2C1C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Pr="00551996">
      <w:rPr>
        <w:rFonts w:asciiTheme="minorHAnsi" w:hAnsiTheme="minorHAnsi" w:cstheme="minorHAnsi"/>
        <w:b w:val="0"/>
        <w:bCs w:val="0"/>
        <w:sz w:val="20"/>
      </w:rPr>
      <w:t>ZM.271.02.2026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10670037">
    <w:abstractNumId w:val="37"/>
  </w:num>
  <w:num w:numId="2" w16cid:durableId="760029330">
    <w:abstractNumId w:val="43"/>
  </w:num>
  <w:num w:numId="3" w16cid:durableId="2072075297">
    <w:abstractNumId w:val="31"/>
  </w:num>
  <w:num w:numId="4" w16cid:durableId="1516529482">
    <w:abstractNumId w:val="27"/>
  </w:num>
  <w:num w:numId="5" w16cid:durableId="1916239530">
    <w:abstractNumId w:val="20"/>
  </w:num>
  <w:num w:numId="6" w16cid:durableId="317808833">
    <w:abstractNumId w:val="34"/>
  </w:num>
  <w:num w:numId="7" w16cid:durableId="1049233039">
    <w:abstractNumId w:val="38"/>
  </w:num>
  <w:num w:numId="8" w16cid:durableId="1955089218">
    <w:abstractNumId w:val="24"/>
  </w:num>
  <w:num w:numId="9" w16cid:durableId="1811945155">
    <w:abstractNumId w:val="51"/>
  </w:num>
  <w:num w:numId="10" w16cid:durableId="1684086702">
    <w:abstractNumId w:val="57"/>
  </w:num>
  <w:num w:numId="11" w16cid:durableId="509216520">
    <w:abstractNumId w:val="21"/>
  </w:num>
  <w:num w:numId="12" w16cid:durableId="2073194415">
    <w:abstractNumId w:val="54"/>
  </w:num>
  <w:num w:numId="13" w16cid:durableId="1884248474">
    <w:abstractNumId w:val="55"/>
  </w:num>
  <w:num w:numId="14" w16cid:durableId="1544515418">
    <w:abstractNumId w:val="13"/>
  </w:num>
  <w:num w:numId="15" w16cid:durableId="1784030134">
    <w:abstractNumId w:val="28"/>
  </w:num>
  <w:num w:numId="16" w16cid:durableId="534316891">
    <w:abstractNumId w:val="33"/>
  </w:num>
  <w:num w:numId="17" w16cid:durableId="1719551633">
    <w:abstractNumId w:val="50"/>
  </w:num>
  <w:num w:numId="18" w16cid:durableId="1145124755">
    <w:abstractNumId w:val="23"/>
  </w:num>
  <w:num w:numId="19" w16cid:durableId="219442416">
    <w:abstractNumId w:val="14"/>
  </w:num>
  <w:num w:numId="20" w16cid:durableId="779104552">
    <w:abstractNumId w:val="17"/>
  </w:num>
  <w:num w:numId="21" w16cid:durableId="1408922778">
    <w:abstractNumId w:val="44"/>
  </w:num>
  <w:num w:numId="22" w16cid:durableId="1379625910">
    <w:abstractNumId w:val="18"/>
  </w:num>
  <w:num w:numId="23" w16cid:durableId="472336780">
    <w:abstractNumId w:val="49"/>
  </w:num>
  <w:num w:numId="24" w16cid:durableId="1152260082">
    <w:abstractNumId w:val="46"/>
  </w:num>
  <w:num w:numId="25" w16cid:durableId="39480330">
    <w:abstractNumId w:val="22"/>
  </w:num>
  <w:num w:numId="26" w16cid:durableId="1343892868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5672035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0366714">
    <w:abstractNumId w:val="3"/>
  </w:num>
  <w:num w:numId="29" w16cid:durableId="1125074852">
    <w:abstractNumId w:val="8"/>
  </w:num>
  <w:num w:numId="30" w16cid:durableId="691490760">
    <w:abstractNumId w:val="2"/>
  </w:num>
  <w:num w:numId="31" w16cid:durableId="1962032503">
    <w:abstractNumId w:val="42"/>
  </w:num>
  <w:num w:numId="32" w16cid:durableId="899245147">
    <w:abstractNumId w:val="11"/>
  </w:num>
  <w:num w:numId="33" w16cid:durableId="1745567201">
    <w:abstractNumId w:val="30"/>
  </w:num>
  <w:num w:numId="34" w16cid:durableId="405997758">
    <w:abstractNumId w:val="45"/>
  </w:num>
  <w:num w:numId="35" w16cid:durableId="1406294033">
    <w:abstractNumId w:val="16"/>
  </w:num>
  <w:num w:numId="36" w16cid:durableId="622731114">
    <w:abstractNumId w:val="53"/>
  </w:num>
  <w:num w:numId="37" w16cid:durableId="1483543035">
    <w:abstractNumId w:val="15"/>
  </w:num>
  <w:num w:numId="38" w16cid:durableId="2025672017">
    <w:abstractNumId w:val="9"/>
  </w:num>
  <w:num w:numId="39" w16cid:durableId="652104905">
    <w:abstractNumId w:val="25"/>
  </w:num>
  <w:num w:numId="40" w16cid:durableId="1353071447">
    <w:abstractNumId w:val="39"/>
  </w:num>
  <w:num w:numId="41" w16cid:durableId="1613433739">
    <w:abstractNumId w:val="35"/>
  </w:num>
  <w:num w:numId="42" w16cid:durableId="14017574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3650351">
    <w:abstractNumId w:val="29"/>
  </w:num>
  <w:num w:numId="44" w16cid:durableId="610941041">
    <w:abstractNumId w:val="26"/>
  </w:num>
  <w:num w:numId="45" w16cid:durableId="56055478">
    <w:abstractNumId w:val="12"/>
  </w:num>
  <w:num w:numId="46" w16cid:durableId="299968955">
    <w:abstractNumId w:val="19"/>
  </w:num>
  <w:num w:numId="47" w16cid:durableId="806051024">
    <w:abstractNumId w:val="56"/>
  </w:num>
  <w:num w:numId="48" w16cid:durableId="1047141792">
    <w:abstractNumId w:val="48"/>
  </w:num>
  <w:num w:numId="49" w16cid:durableId="289210664">
    <w:abstractNumId w:val="41"/>
  </w:num>
  <w:num w:numId="50" w16cid:durableId="789590402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156A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476"/>
    <w:rsid w:val="00103DF8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680C"/>
    <w:rsid w:val="0014707D"/>
    <w:rsid w:val="00153180"/>
    <w:rsid w:val="00153332"/>
    <w:rsid w:val="001553F0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3CC3"/>
    <w:rsid w:val="001C4E52"/>
    <w:rsid w:val="001C67DA"/>
    <w:rsid w:val="001C7926"/>
    <w:rsid w:val="001C7C3F"/>
    <w:rsid w:val="001D5959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0597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4B76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5405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33B7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39AF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4F85"/>
    <w:rsid w:val="00427A12"/>
    <w:rsid w:val="00436078"/>
    <w:rsid w:val="00436F25"/>
    <w:rsid w:val="004409ED"/>
    <w:rsid w:val="00441046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1E32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4DC"/>
    <w:rsid w:val="004E5DD6"/>
    <w:rsid w:val="004E6D1D"/>
    <w:rsid w:val="004E7F7A"/>
    <w:rsid w:val="004F056E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1793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3E51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886"/>
    <w:rsid w:val="005A3AF6"/>
    <w:rsid w:val="005A4EF6"/>
    <w:rsid w:val="005A7D9C"/>
    <w:rsid w:val="005B07E1"/>
    <w:rsid w:val="005B1E12"/>
    <w:rsid w:val="005B588A"/>
    <w:rsid w:val="005C02F8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2532F"/>
    <w:rsid w:val="00631F41"/>
    <w:rsid w:val="00633F9C"/>
    <w:rsid w:val="00635E34"/>
    <w:rsid w:val="006370E8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63D5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ED6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48D"/>
    <w:rsid w:val="00737587"/>
    <w:rsid w:val="00747E30"/>
    <w:rsid w:val="00750A35"/>
    <w:rsid w:val="00750A48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4826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39F"/>
    <w:rsid w:val="0090440F"/>
    <w:rsid w:val="00904493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0EB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6CE"/>
    <w:rsid w:val="009751E5"/>
    <w:rsid w:val="009755F1"/>
    <w:rsid w:val="009829D9"/>
    <w:rsid w:val="00983423"/>
    <w:rsid w:val="009834CE"/>
    <w:rsid w:val="00983D87"/>
    <w:rsid w:val="0098603A"/>
    <w:rsid w:val="009860A0"/>
    <w:rsid w:val="009952C7"/>
    <w:rsid w:val="0099600D"/>
    <w:rsid w:val="009961AC"/>
    <w:rsid w:val="00996320"/>
    <w:rsid w:val="009966A6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265A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358E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5DEE"/>
    <w:rsid w:val="00A7645F"/>
    <w:rsid w:val="00A76911"/>
    <w:rsid w:val="00A8102D"/>
    <w:rsid w:val="00A81BE2"/>
    <w:rsid w:val="00A85586"/>
    <w:rsid w:val="00A9010E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49FB"/>
    <w:rsid w:val="00AE5AB8"/>
    <w:rsid w:val="00AE6EDA"/>
    <w:rsid w:val="00AE6FEB"/>
    <w:rsid w:val="00AF0521"/>
    <w:rsid w:val="00AF0D14"/>
    <w:rsid w:val="00AF1DF8"/>
    <w:rsid w:val="00AF2E5E"/>
    <w:rsid w:val="00AF3377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3BC7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6AE1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31FB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03A5"/>
    <w:rsid w:val="00C4348A"/>
    <w:rsid w:val="00C451BB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50C0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0A0F"/>
    <w:rsid w:val="00CE1BA2"/>
    <w:rsid w:val="00CE2168"/>
    <w:rsid w:val="00CE222D"/>
    <w:rsid w:val="00CE37D9"/>
    <w:rsid w:val="00CE53F2"/>
    <w:rsid w:val="00CE5A77"/>
    <w:rsid w:val="00CE5B34"/>
    <w:rsid w:val="00CE5ED5"/>
    <w:rsid w:val="00CE7014"/>
    <w:rsid w:val="00CF04AF"/>
    <w:rsid w:val="00CF2B9E"/>
    <w:rsid w:val="00CF2E3A"/>
    <w:rsid w:val="00CF3D01"/>
    <w:rsid w:val="00CF3E72"/>
    <w:rsid w:val="00CF7768"/>
    <w:rsid w:val="00D04517"/>
    <w:rsid w:val="00D04D15"/>
    <w:rsid w:val="00D0511E"/>
    <w:rsid w:val="00D07EA0"/>
    <w:rsid w:val="00D1025F"/>
    <w:rsid w:val="00D12DCC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424B"/>
    <w:rsid w:val="00D653D3"/>
    <w:rsid w:val="00D66C5E"/>
    <w:rsid w:val="00D67071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13EC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16F3"/>
    <w:rsid w:val="00DE2C1C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45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2549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71B"/>
    <w:rsid w:val="00E928B8"/>
    <w:rsid w:val="00E92937"/>
    <w:rsid w:val="00E97562"/>
    <w:rsid w:val="00EA065A"/>
    <w:rsid w:val="00EA0715"/>
    <w:rsid w:val="00EA0AC9"/>
    <w:rsid w:val="00EA2330"/>
    <w:rsid w:val="00EA2BDF"/>
    <w:rsid w:val="00EA4383"/>
    <w:rsid w:val="00EA4C1A"/>
    <w:rsid w:val="00EA5905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AED"/>
    <w:rsid w:val="00EF1B4A"/>
    <w:rsid w:val="00EF2963"/>
    <w:rsid w:val="00EF39FF"/>
    <w:rsid w:val="00EF459B"/>
    <w:rsid w:val="00EF4F6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53B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2B38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5B08"/>
    <w:rsid w:val="00FE7F21"/>
    <w:rsid w:val="00FF1B19"/>
    <w:rsid w:val="00FF27A4"/>
    <w:rsid w:val="00FF4295"/>
    <w:rsid w:val="00FF6AA8"/>
    <w:rsid w:val="00FF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065BA21-7A5E-435D-AFFF-4634763C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uiPriority w:val="10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uiPriority w:val="10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27D8B-0A09-498A-A4F7-54CEB9E1F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D99E38-F226-4B6E-B75A-620BFA3F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22</cp:revision>
  <cp:lastPrinted>2020-12-21T07:11:00Z</cp:lastPrinted>
  <dcterms:created xsi:type="dcterms:W3CDTF">2022-03-21T09:55:00Z</dcterms:created>
  <dcterms:modified xsi:type="dcterms:W3CDTF">2026-07-16T07:01:00Z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