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714D98" w14:textId="77777777" w:rsidR="00DA509A" w:rsidRPr="00ED2A19" w:rsidRDefault="000B4C54" w:rsidP="00CB6878">
      <w:pPr>
        <w:pageBreakBefore/>
        <w:tabs>
          <w:tab w:val="right" w:pos="9070"/>
        </w:tabs>
        <w:jc w:val="right"/>
        <w:rPr>
          <w:rFonts w:ascii="Calibri" w:hAnsi="Calibri" w:cs="Calibri"/>
          <w:sz w:val="20"/>
          <w:szCs w:val="20"/>
        </w:rPr>
      </w:pPr>
      <w:r w:rsidRPr="00ED2A19">
        <w:rPr>
          <w:rFonts w:ascii="Calibri" w:hAnsi="Calibri" w:cs="Calibri"/>
          <w:sz w:val="20"/>
          <w:szCs w:val="20"/>
        </w:rPr>
        <w:tab/>
        <w:t xml:space="preserve"> </w:t>
      </w:r>
      <w:r w:rsidR="00EC6B7B" w:rsidRPr="00ED2A19">
        <w:rPr>
          <w:rFonts w:ascii="Calibri" w:hAnsi="Calibri" w:cs="Calibri"/>
          <w:sz w:val="20"/>
          <w:szCs w:val="20"/>
        </w:rPr>
        <w:tab/>
      </w:r>
      <w:r w:rsidR="00EC6B7B" w:rsidRPr="00ED2A19">
        <w:rPr>
          <w:rFonts w:ascii="Calibri" w:hAnsi="Calibri" w:cs="Calibri"/>
          <w:sz w:val="20"/>
          <w:szCs w:val="20"/>
        </w:rPr>
        <w:tab/>
      </w:r>
      <w:r w:rsidR="00EC6B7B" w:rsidRPr="00ED2A19">
        <w:rPr>
          <w:rFonts w:ascii="Calibri" w:hAnsi="Calibri" w:cs="Calibri"/>
          <w:sz w:val="20"/>
          <w:szCs w:val="20"/>
        </w:rPr>
        <w:tab/>
      </w:r>
      <w:r w:rsidR="00EC6B7B" w:rsidRPr="00ED2A19">
        <w:rPr>
          <w:rFonts w:ascii="Calibri" w:hAnsi="Calibri" w:cs="Calibri"/>
          <w:sz w:val="20"/>
          <w:szCs w:val="20"/>
        </w:rPr>
        <w:tab/>
      </w:r>
      <w:r w:rsidR="00EC6B7B" w:rsidRPr="00ED2A19">
        <w:rPr>
          <w:rFonts w:ascii="Calibri" w:hAnsi="Calibri" w:cs="Calibri"/>
          <w:sz w:val="20"/>
          <w:szCs w:val="20"/>
        </w:rPr>
        <w:tab/>
      </w:r>
      <w:r w:rsidR="00DA509A" w:rsidRPr="00ED2A19">
        <w:rPr>
          <w:rFonts w:ascii="Calibri" w:hAnsi="Calibri" w:cs="Calibri"/>
          <w:sz w:val="20"/>
          <w:szCs w:val="20"/>
        </w:rPr>
        <w:t xml:space="preserve">Załącznik nr </w:t>
      </w:r>
      <w:r w:rsidR="004665EF" w:rsidRPr="00ED2A19">
        <w:rPr>
          <w:rFonts w:ascii="Calibri" w:hAnsi="Calibri" w:cs="Calibri"/>
          <w:sz w:val="20"/>
          <w:szCs w:val="20"/>
        </w:rPr>
        <w:t>8</w:t>
      </w:r>
      <w:r w:rsidR="0029492E" w:rsidRPr="00ED2A19">
        <w:rPr>
          <w:rFonts w:ascii="Calibri" w:hAnsi="Calibri" w:cs="Calibri"/>
          <w:sz w:val="20"/>
          <w:szCs w:val="20"/>
        </w:rPr>
        <w:t xml:space="preserve"> do SWZ</w:t>
      </w:r>
      <w:r w:rsidR="00DA509A" w:rsidRPr="00ED2A19">
        <w:rPr>
          <w:rFonts w:ascii="Calibri" w:hAnsi="Calibri" w:cs="Calibri"/>
          <w:sz w:val="20"/>
          <w:szCs w:val="20"/>
        </w:rPr>
        <w:t xml:space="preserve"> </w:t>
      </w:r>
      <w:r w:rsidR="0000234F" w:rsidRPr="00ED2A19">
        <w:rPr>
          <w:rFonts w:ascii="Calibri" w:hAnsi="Calibri" w:cs="Calibri"/>
          <w:sz w:val="20"/>
          <w:szCs w:val="20"/>
        </w:rPr>
        <w:t xml:space="preserve"> </w:t>
      </w:r>
    </w:p>
    <w:p w14:paraId="10BAA2C1" w14:textId="77777777" w:rsidR="00DA509A" w:rsidRPr="00ED2A19" w:rsidRDefault="00DA509A" w:rsidP="00DA509A">
      <w:pPr>
        <w:tabs>
          <w:tab w:val="left" w:pos="1140"/>
        </w:tabs>
        <w:rPr>
          <w:rFonts w:ascii="Calibri" w:hAnsi="Calibri" w:cs="Calibri"/>
          <w:b/>
          <w:sz w:val="20"/>
          <w:szCs w:val="20"/>
        </w:rPr>
      </w:pPr>
      <w:r w:rsidRPr="00ED2A19">
        <w:rPr>
          <w:rFonts w:ascii="Calibri" w:hAnsi="Calibri" w:cs="Calibri"/>
          <w:b/>
          <w:sz w:val="20"/>
          <w:szCs w:val="20"/>
        </w:rPr>
        <w:tab/>
      </w:r>
    </w:p>
    <w:p w14:paraId="6302741E" w14:textId="4A7DC4F1" w:rsidR="001B4444" w:rsidRPr="00ED2A19" w:rsidRDefault="001B4444" w:rsidP="001B4444">
      <w:pPr>
        <w:spacing w:before="120"/>
        <w:jc w:val="right"/>
        <w:rPr>
          <w:rFonts w:ascii="Calibri" w:hAnsi="Calibri" w:cs="Calibri"/>
          <w:sz w:val="20"/>
          <w:szCs w:val="20"/>
        </w:rPr>
      </w:pPr>
      <w:r w:rsidRPr="00ED2A19">
        <w:rPr>
          <w:rFonts w:ascii="Calibri" w:hAnsi="Calibri" w:cs="Calibri"/>
          <w:sz w:val="20"/>
          <w:szCs w:val="20"/>
        </w:rPr>
        <w:t>..................................., dnia ....................... 202</w:t>
      </w:r>
      <w:r w:rsidR="00ED2A19" w:rsidRPr="00ED2A19">
        <w:rPr>
          <w:rFonts w:ascii="Calibri" w:hAnsi="Calibri" w:cs="Calibri"/>
          <w:sz w:val="20"/>
          <w:szCs w:val="20"/>
        </w:rPr>
        <w:t>6</w:t>
      </w:r>
      <w:r w:rsidRPr="00ED2A19">
        <w:rPr>
          <w:rFonts w:ascii="Calibri" w:hAnsi="Calibri" w:cs="Calibri"/>
          <w:sz w:val="20"/>
          <w:szCs w:val="20"/>
        </w:rPr>
        <w:t xml:space="preserve"> r.</w:t>
      </w:r>
    </w:p>
    <w:p w14:paraId="702D90F7" w14:textId="77777777" w:rsidR="009E1C8A" w:rsidRPr="00ED2A19" w:rsidRDefault="009E1C8A" w:rsidP="001B4444">
      <w:pPr>
        <w:spacing w:before="120"/>
        <w:rPr>
          <w:rFonts w:ascii="Calibri" w:hAnsi="Calibri" w:cs="Calibri"/>
          <w:sz w:val="20"/>
          <w:szCs w:val="20"/>
        </w:rPr>
      </w:pPr>
      <w:r w:rsidRPr="00ED2A19">
        <w:rPr>
          <w:rFonts w:ascii="Calibri" w:hAnsi="Calibri" w:cs="Calibri"/>
          <w:sz w:val="20"/>
          <w:szCs w:val="20"/>
        </w:rPr>
        <w:t>...................................................................................</w:t>
      </w:r>
      <w:r w:rsidRPr="00ED2A19">
        <w:rPr>
          <w:rFonts w:ascii="Calibri" w:hAnsi="Calibri" w:cs="Calibri"/>
          <w:sz w:val="20"/>
          <w:szCs w:val="20"/>
        </w:rPr>
        <w:tab/>
        <w:t xml:space="preserve">      </w:t>
      </w:r>
      <w:r w:rsidR="00EC6B7B" w:rsidRPr="00ED2A19">
        <w:rPr>
          <w:rFonts w:ascii="Calibri" w:hAnsi="Calibri" w:cs="Calibri"/>
          <w:sz w:val="20"/>
          <w:szCs w:val="20"/>
        </w:rPr>
        <w:tab/>
      </w:r>
      <w:r w:rsidR="00EC6B7B" w:rsidRPr="00ED2A19">
        <w:rPr>
          <w:rFonts w:ascii="Calibri" w:hAnsi="Calibri" w:cs="Calibri"/>
          <w:sz w:val="20"/>
          <w:szCs w:val="20"/>
        </w:rPr>
        <w:tab/>
      </w:r>
      <w:r w:rsidR="00EC6B7B" w:rsidRPr="00ED2A19">
        <w:rPr>
          <w:rFonts w:ascii="Calibri" w:hAnsi="Calibri" w:cs="Calibri"/>
          <w:sz w:val="20"/>
          <w:szCs w:val="20"/>
        </w:rPr>
        <w:tab/>
      </w:r>
      <w:r w:rsidR="008E4166" w:rsidRPr="00ED2A19">
        <w:rPr>
          <w:rFonts w:ascii="Calibri" w:hAnsi="Calibri" w:cs="Calibri"/>
          <w:sz w:val="20"/>
          <w:szCs w:val="20"/>
        </w:rPr>
        <w:t xml:space="preserve">                                     </w:t>
      </w:r>
      <w:r w:rsidR="00CB6878" w:rsidRPr="00ED2A19">
        <w:rPr>
          <w:rFonts w:ascii="Calibri" w:hAnsi="Calibri" w:cs="Calibri"/>
          <w:sz w:val="20"/>
          <w:szCs w:val="20"/>
        </w:rPr>
        <w:t xml:space="preserve">             </w:t>
      </w:r>
      <w:r w:rsidR="008E4166" w:rsidRPr="00ED2A19">
        <w:rPr>
          <w:rFonts w:ascii="Calibri" w:hAnsi="Calibri" w:cs="Calibri"/>
          <w:sz w:val="20"/>
          <w:szCs w:val="20"/>
        </w:rPr>
        <w:t xml:space="preserve"> </w:t>
      </w:r>
    </w:p>
    <w:p w14:paraId="1F1F4D6B" w14:textId="77777777" w:rsidR="009E1C8A" w:rsidRPr="00ED2A19" w:rsidRDefault="00CB6878" w:rsidP="009E1C8A">
      <w:pPr>
        <w:ind w:right="39"/>
        <w:rPr>
          <w:rFonts w:ascii="Calibri" w:eastAsia="Batang" w:hAnsi="Calibri" w:cs="Calibri"/>
          <w:i/>
          <w:sz w:val="20"/>
          <w:szCs w:val="20"/>
        </w:rPr>
      </w:pPr>
      <w:r w:rsidRPr="00ED2A19">
        <w:rPr>
          <w:rFonts w:ascii="Calibri" w:eastAsia="Batang" w:hAnsi="Calibri" w:cs="Calibri"/>
          <w:i/>
          <w:sz w:val="20"/>
          <w:szCs w:val="20"/>
        </w:rPr>
        <w:t xml:space="preserve">     </w:t>
      </w:r>
      <w:r w:rsidR="009E1C8A" w:rsidRPr="00ED2A19">
        <w:rPr>
          <w:rFonts w:ascii="Calibri" w:eastAsia="Batang" w:hAnsi="Calibri" w:cs="Calibri"/>
          <w:i/>
          <w:sz w:val="20"/>
          <w:szCs w:val="20"/>
        </w:rPr>
        <w:t xml:space="preserve">  (Nazwa i adres Wykonawcy)</w:t>
      </w:r>
    </w:p>
    <w:p w14:paraId="0EE9B4C0" w14:textId="77777777" w:rsidR="00DA509A" w:rsidRPr="00ED2A19" w:rsidRDefault="00DA509A" w:rsidP="00DA509A">
      <w:pPr>
        <w:rPr>
          <w:rFonts w:ascii="Calibri" w:hAnsi="Calibri" w:cs="Calibri"/>
          <w:sz w:val="20"/>
          <w:szCs w:val="20"/>
        </w:rPr>
      </w:pPr>
    </w:p>
    <w:p w14:paraId="36C7EA0A" w14:textId="77777777" w:rsidR="00EC6B7B" w:rsidRPr="00ED2A19" w:rsidRDefault="00EC6B7B" w:rsidP="00EC6B7B">
      <w:pPr>
        <w:spacing w:line="276" w:lineRule="auto"/>
        <w:contextualSpacing/>
        <w:jc w:val="center"/>
        <w:rPr>
          <w:rFonts w:ascii="Calibri" w:hAnsi="Calibri" w:cs="Calibri"/>
          <w:b/>
          <w:sz w:val="20"/>
          <w:szCs w:val="20"/>
        </w:rPr>
      </w:pPr>
      <w:r w:rsidRPr="00ED2A19">
        <w:rPr>
          <w:rFonts w:ascii="Calibri" w:hAnsi="Calibri" w:cs="Calibri"/>
          <w:b/>
          <w:sz w:val="20"/>
          <w:szCs w:val="20"/>
        </w:rPr>
        <w:t xml:space="preserve">WYKAZ WYKONANYCH  </w:t>
      </w:r>
      <w:r w:rsidR="00C64944" w:rsidRPr="00ED2A19">
        <w:rPr>
          <w:rFonts w:ascii="Calibri" w:hAnsi="Calibri" w:cs="Calibri"/>
          <w:b/>
          <w:sz w:val="20"/>
          <w:szCs w:val="20"/>
        </w:rPr>
        <w:t>DOSTAW</w:t>
      </w:r>
    </w:p>
    <w:p w14:paraId="2E6A55A1" w14:textId="77777777" w:rsidR="00CB6878" w:rsidRPr="00ED2A19" w:rsidRDefault="00EC6B7B" w:rsidP="00EC6B7B">
      <w:pPr>
        <w:jc w:val="center"/>
        <w:rPr>
          <w:rFonts w:ascii="Calibri" w:hAnsi="Calibri" w:cs="Calibri"/>
          <w:sz w:val="20"/>
          <w:szCs w:val="20"/>
        </w:rPr>
      </w:pPr>
      <w:r w:rsidRPr="00ED2A19">
        <w:rPr>
          <w:rFonts w:ascii="Calibri" w:hAnsi="Calibri" w:cs="Calibri"/>
          <w:sz w:val="20"/>
          <w:szCs w:val="20"/>
        </w:rPr>
        <w:t xml:space="preserve">Składany do zadania </w:t>
      </w:r>
    </w:p>
    <w:p w14:paraId="4063CCB7" w14:textId="77777777" w:rsidR="0026141D" w:rsidRPr="00ED2A19" w:rsidRDefault="0026141D" w:rsidP="00150CFA">
      <w:pPr>
        <w:shd w:val="clear" w:color="auto" w:fill="D9E2F3" w:themeFill="accent1" w:themeFillTint="33"/>
        <w:jc w:val="center"/>
        <w:rPr>
          <w:rFonts w:ascii="Calibri" w:hAnsi="Calibri" w:cs="Calibri"/>
          <w:b/>
          <w:bCs/>
          <w:iCs/>
          <w:sz w:val="20"/>
          <w:szCs w:val="20"/>
        </w:rPr>
      </w:pPr>
    </w:p>
    <w:p w14:paraId="65321D25" w14:textId="1EE5B5EF" w:rsidR="00F047F5" w:rsidRPr="00ED2A19" w:rsidRDefault="003F5A91" w:rsidP="00150CFA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3F5A91">
        <w:rPr>
          <w:rFonts w:ascii="Calibri" w:hAnsi="Calibri" w:cs="Calibri"/>
          <w:b/>
          <w:bCs/>
          <w:sz w:val="20"/>
          <w:szCs w:val="20"/>
        </w:rPr>
        <w:t>„Dostawa sprzętu i oprogramowania wraz z usługą wdrożenia w ramach projektu „Cyberbezpieczne Wodociągi” realizowanego przez Związek Międzygminny „Nidzica”</w:t>
      </w:r>
    </w:p>
    <w:p w14:paraId="4E950CB3" w14:textId="77777777" w:rsidR="00CB6878" w:rsidRPr="00ED2A19" w:rsidRDefault="00CB6878" w:rsidP="00EC6B7B">
      <w:pPr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47151D52" w14:textId="77777777" w:rsidR="00DA509A" w:rsidRPr="00ED2A19" w:rsidRDefault="00DA509A" w:rsidP="00EC6B7B">
      <w:pPr>
        <w:jc w:val="center"/>
        <w:rPr>
          <w:rFonts w:ascii="Calibri" w:hAnsi="Calibri" w:cs="Calibri"/>
          <w:sz w:val="20"/>
          <w:szCs w:val="20"/>
        </w:rPr>
      </w:pPr>
      <w:r w:rsidRPr="00ED2A19">
        <w:rPr>
          <w:rFonts w:ascii="Calibri" w:hAnsi="Calibri" w:cs="Calibri"/>
          <w:b/>
          <w:sz w:val="20"/>
          <w:szCs w:val="20"/>
        </w:rPr>
        <w:t>OŚWIADCZAM(Y), ŻE</w:t>
      </w:r>
    </w:p>
    <w:p w14:paraId="1012BB04" w14:textId="77777777" w:rsidR="00DA509A" w:rsidRPr="00ED2A19" w:rsidRDefault="00DA509A" w:rsidP="00DA509A">
      <w:pPr>
        <w:jc w:val="both"/>
        <w:rPr>
          <w:rFonts w:ascii="Calibri" w:hAnsi="Calibri" w:cs="Calibri"/>
          <w:sz w:val="20"/>
          <w:szCs w:val="20"/>
        </w:rPr>
      </w:pPr>
      <w:r w:rsidRPr="00ED2A19">
        <w:rPr>
          <w:rFonts w:ascii="Calibri" w:hAnsi="Calibri" w:cs="Calibri"/>
          <w:sz w:val="20"/>
          <w:szCs w:val="20"/>
        </w:rPr>
        <w:t xml:space="preserve">wykonałem(wykonaliśmy) następujące </w:t>
      </w:r>
      <w:r w:rsidR="00C64944" w:rsidRPr="00ED2A19">
        <w:rPr>
          <w:rFonts w:ascii="Calibri" w:hAnsi="Calibri" w:cs="Calibri"/>
          <w:sz w:val="20"/>
          <w:szCs w:val="20"/>
        </w:rPr>
        <w:t>DOSTAW</w:t>
      </w:r>
      <w:r w:rsidRPr="00ED2A19">
        <w:rPr>
          <w:rFonts w:ascii="Calibri" w:hAnsi="Calibri" w:cs="Calibri"/>
          <w:sz w:val="20"/>
          <w:szCs w:val="20"/>
        </w:rPr>
        <w:t>:</w:t>
      </w:r>
    </w:p>
    <w:tbl>
      <w:tblPr>
        <w:tblW w:w="1449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9"/>
        <w:gridCol w:w="6850"/>
        <w:gridCol w:w="1566"/>
        <w:gridCol w:w="1423"/>
        <w:gridCol w:w="2135"/>
        <w:gridCol w:w="1955"/>
      </w:tblGrid>
      <w:tr w:rsidR="00EC6B7B" w:rsidRPr="00ED2A19" w14:paraId="53FFB6EC" w14:textId="77777777" w:rsidTr="00150CFA">
        <w:trPr>
          <w:cantSplit/>
          <w:trHeight w:hRule="exact" w:val="1294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99D5555" w14:textId="77777777" w:rsidR="00EC6B7B" w:rsidRPr="00ED2A19" w:rsidRDefault="00EC6B7B" w:rsidP="006A38F2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ED2A19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L.p.</w:t>
            </w:r>
          </w:p>
        </w:tc>
        <w:tc>
          <w:tcPr>
            <w:tcW w:w="6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3DF5F4A" w14:textId="77777777" w:rsidR="00EC6B7B" w:rsidRPr="00ED2A19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ED2A19">
              <w:rPr>
                <w:rFonts w:ascii="Calibri" w:hAnsi="Calibri" w:cs="Calibri"/>
                <w:b/>
                <w:spacing w:val="4"/>
                <w:sz w:val="20"/>
                <w:szCs w:val="20"/>
              </w:rPr>
              <w:t xml:space="preserve">Rodzaj </w:t>
            </w:r>
            <w:r w:rsidR="00C64944" w:rsidRPr="00ED2A19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dostawy</w:t>
            </w:r>
            <w:r w:rsidRPr="00ED2A19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, miejsce wykonania</w:t>
            </w:r>
          </w:p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B5789AE" w14:textId="77777777" w:rsidR="00EC6B7B" w:rsidRPr="00ED2A19" w:rsidRDefault="00EC6B7B" w:rsidP="001B4444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ED2A19">
              <w:rPr>
                <w:rFonts w:ascii="Calibri" w:hAnsi="Calibri" w:cs="Calibri"/>
                <w:b/>
                <w:spacing w:val="4"/>
                <w:sz w:val="20"/>
                <w:szCs w:val="20"/>
              </w:rPr>
              <w:t xml:space="preserve">Całkowita wartość </w:t>
            </w:r>
            <w:r w:rsidR="00AF69BA" w:rsidRPr="00ED2A19">
              <w:rPr>
                <w:rFonts w:ascii="Calibri" w:hAnsi="Calibri" w:cs="Calibri"/>
                <w:b/>
                <w:spacing w:val="4"/>
                <w:sz w:val="20"/>
                <w:szCs w:val="20"/>
              </w:rPr>
              <w:t xml:space="preserve">dostawy </w:t>
            </w:r>
            <w:r w:rsidRPr="00ED2A19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(zł)</w:t>
            </w: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8498BFD" w14:textId="77777777" w:rsidR="00EC6B7B" w:rsidRPr="00ED2A19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ED2A19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Data zakończenia</w:t>
            </w: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88C3017" w14:textId="77777777" w:rsidR="00EC6B7B" w:rsidRPr="00ED2A19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ED2A19">
              <w:rPr>
                <w:rFonts w:ascii="Calibri" w:hAnsi="Calibri" w:cs="Calibri"/>
                <w:b/>
                <w:spacing w:val="4"/>
                <w:sz w:val="20"/>
                <w:szCs w:val="20"/>
              </w:rPr>
              <w:t xml:space="preserve">Zleceniodawca </w:t>
            </w:r>
          </w:p>
        </w:tc>
        <w:tc>
          <w:tcPr>
            <w:tcW w:w="1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51DD1A0" w14:textId="77777777" w:rsidR="00EC6B7B" w:rsidRPr="00ED2A19" w:rsidRDefault="00EC6B7B" w:rsidP="001B4444">
            <w:pPr>
              <w:spacing w:line="276" w:lineRule="auto"/>
              <w:contextualSpacing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D2A19">
              <w:rPr>
                <w:rFonts w:ascii="Calibri" w:hAnsi="Calibri" w:cs="Calibri"/>
                <w:b/>
                <w:sz w:val="20"/>
                <w:szCs w:val="20"/>
              </w:rPr>
              <w:t>Doświadczenie własne /oddane do dyspozycji</w:t>
            </w:r>
          </w:p>
        </w:tc>
      </w:tr>
      <w:tr w:rsidR="008C4D9D" w:rsidRPr="00ED2A19" w14:paraId="1FF42B29" w14:textId="77777777" w:rsidTr="00307BEF">
        <w:trPr>
          <w:cantSplit/>
          <w:trHeight w:val="986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E8FFD41" w14:textId="77777777" w:rsidR="008C4D9D" w:rsidRPr="00ED2A19" w:rsidRDefault="008C4D9D" w:rsidP="00FC7FCD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ED2A19">
              <w:rPr>
                <w:rFonts w:ascii="Calibri" w:hAnsi="Calibri" w:cs="Calibri"/>
                <w:spacing w:val="4"/>
                <w:sz w:val="20"/>
                <w:szCs w:val="20"/>
              </w:rPr>
              <w:t>1</w:t>
            </w:r>
          </w:p>
        </w:tc>
        <w:tc>
          <w:tcPr>
            <w:tcW w:w="6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4F37DE7" w14:textId="77777777" w:rsidR="008C4D9D" w:rsidRPr="00ED2A19" w:rsidRDefault="008C4D9D" w:rsidP="00AF06FA">
            <w:pPr>
              <w:snapToGrid w:val="0"/>
              <w:spacing w:line="276" w:lineRule="auto"/>
              <w:ind w:left="142" w:right="141"/>
              <w:contextualSpacing/>
              <w:rPr>
                <w:rFonts w:ascii="Calibri" w:hAnsi="Calibri" w:cs="Calibri"/>
                <w:spacing w:val="4"/>
                <w:sz w:val="20"/>
                <w:szCs w:val="20"/>
              </w:rPr>
            </w:pPr>
          </w:p>
          <w:p w14:paraId="6C31F835" w14:textId="77777777" w:rsidR="008C4D9D" w:rsidRPr="00ED2A19" w:rsidRDefault="008C4D9D" w:rsidP="00AF06FA">
            <w:pPr>
              <w:snapToGrid w:val="0"/>
              <w:spacing w:line="276" w:lineRule="auto"/>
              <w:ind w:left="142" w:right="141"/>
              <w:contextualSpacing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ED2A19">
              <w:rPr>
                <w:rFonts w:ascii="Calibri" w:hAnsi="Calibri" w:cs="Calibri"/>
                <w:spacing w:val="4"/>
                <w:sz w:val="20"/>
                <w:szCs w:val="20"/>
              </w:rPr>
              <w:t xml:space="preserve">………………………………………………………… </w:t>
            </w:r>
          </w:p>
          <w:p w14:paraId="540BFBAB" w14:textId="5CA6FB23" w:rsidR="00AF06FA" w:rsidRPr="00ED2A19" w:rsidRDefault="00C64944" w:rsidP="00AF06FA">
            <w:pPr>
              <w:pStyle w:val="Bezodstpw"/>
              <w:spacing w:line="276" w:lineRule="auto"/>
              <w:ind w:left="186" w:right="141"/>
              <w:contextualSpacing/>
              <w:jc w:val="both"/>
              <w:rPr>
                <w:rFonts w:ascii="Calibri" w:eastAsia="Times New Roman" w:hAnsi="Calibri" w:cs="Calibri"/>
                <w:spacing w:val="4"/>
                <w:sz w:val="20"/>
                <w:szCs w:val="20"/>
              </w:rPr>
            </w:pPr>
            <w:r w:rsidRPr="00ED2A19">
              <w:rPr>
                <w:rFonts w:ascii="Calibri" w:eastAsia="Times New Roman" w:hAnsi="Calibri" w:cs="Calibri"/>
                <w:spacing w:val="4"/>
                <w:sz w:val="20"/>
                <w:szCs w:val="20"/>
              </w:rPr>
              <w:t>W ramach wykazane</w:t>
            </w:r>
            <w:r w:rsidR="00AF69BA" w:rsidRPr="00ED2A19">
              <w:rPr>
                <w:rFonts w:ascii="Calibri" w:eastAsia="Times New Roman" w:hAnsi="Calibri" w:cs="Calibri"/>
                <w:spacing w:val="4"/>
                <w:sz w:val="20"/>
                <w:szCs w:val="20"/>
              </w:rPr>
              <w:t>go zadania</w:t>
            </w:r>
            <w:r w:rsidRPr="00ED2A19">
              <w:rPr>
                <w:rFonts w:ascii="Calibri" w:eastAsia="Times New Roman" w:hAnsi="Calibri" w:cs="Calibri"/>
                <w:spacing w:val="4"/>
                <w:sz w:val="20"/>
                <w:szCs w:val="20"/>
              </w:rPr>
              <w:t xml:space="preserve"> wykonano </w:t>
            </w:r>
            <w:r w:rsidR="007810CA" w:rsidRPr="007810CA">
              <w:rPr>
                <w:rFonts w:ascii="Calibri" w:hAnsi="Calibri" w:cs="Calibri"/>
                <w:b/>
                <w:sz w:val="20"/>
                <w:szCs w:val="20"/>
              </w:rPr>
              <w:t>dostawę sprzętu informatycznego, oprogramowania oraz wdrożenie rozwiązań z zakresu cyberbezpieczeństwa</w:t>
            </w:r>
            <w:r w:rsidR="00AF06FA" w:rsidRPr="00ED2A19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r w:rsidR="00AF06FA" w:rsidRPr="00ED2A19">
              <w:rPr>
                <w:rFonts w:ascii="Calibri" w:eastAsia="Times New Roman" w:hAnsi="Calibri" w:cs="Calibri"/>
                <w:spacing w:val="4"/>
                <w:sz w:val="20"/>
                <w:szCs w:val="20"/>
              </w:rPr>
              <w:t>o wartości ………………. zł brutto.</w:t>
            </w:r>
          </w:p>
          <w:p w14:paraId="6AC2B70B" w14:textId="77777777" w:rsidR="00AF06FA" w:rsidRPr="00ED2A19" w:rsidRDefault="00AF06FA" w:rsidP="00AF06FA">
            <w:pPr>
              <w:pStyle w:val="Bezodstpw"/>
              <w:spacing w:line="276" w:lineRule="auto"/>
              <w:ind w:left="186" w:right="141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AF51EBA" w14:textId="77777777" w:rsidR="008C4D9D" w:rsidRPr="00ED2A19" w:rsidRDefault="00AF69BA" w:rsidP="00FC7FCD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ED2A19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…….</w:t>
            </w: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8A89778" w14:textId="77777777" w:rsidR="008C4D9D" w:rsidRPr="00ED2A19" w:rsidRDefault="00AF69BA" w:rsidP="00FC7FCD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ED2A19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……..</w:t>
            </w: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6C79E87" w14:textId="77777777" w:rsidR="008C4D9D" w:rsidRPr="00ED2A19" w:rsidRDefault="00AF69BA" w:rsidP="00FC7FCD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ED2A19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……..</w:t>
            </w:r>
          </w:p>
        </w:tc>
        <w:tc>
          <w:tcPr>
            <w:tcW w:w="1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31962E8" w14:textId="77777777" w:rsidR="008C4D9D" w:rsidRPr="00ED2A19" w:rsidRDefault="008C4D9D" w:rsidP="00FC7FCD">
            <w:pPr>
              <w:spacing w:line="276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D2A19">
              <w:rPr>
                <w:rFonts w:ascii="Calibri" w:hAnsi="Calibri" w:cs="Calibri"/>
                <w:sz w:val="20"/>
                <w:szCs w:val="20"/>
              </w:rPr>
              <w:t xml:space="preserve">Własne/ </w:t>
            </w:r>
            <w:r w:rsidRPr="00ED2A19">
              <w:rPr>
                <w:rFonts w:ascii="Calibri" w:hAnsi="Calibri" w:cs="Calibri"/>
                <w:sz w:val="20"/>
                <w:szCs w:val="20"/>
              </w:rPr>
              <w:br/>
              <w:t>oddane do dyspozycji*</w:t>
            </w:r>
          </w:p>
        </w:tc>
      </w:tr>
    </w:tbl>
    <w:p w14:paraId="7528854E" w14:textId="77777777" w:rsidR="00EF19B7" w:rsidRPr="00ED2A19" w:rsidRDefault="00EF19B7" w:rsidP="00DB210B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libri" w:hAnsi="Calibri" w:cs="Calibri"/>
          <w:sz w:val="20"/>
          <w:szCs w:val="20"/>
        </w:rPr>
      </w:pPr>
    </w:p>
    <w:p w14:paraId="2E8EF121" w14:textId="77777777" w:rsidR="00DA509A" w:rsidRPr="00ED2A19" w:rsidRDefault="00EC6B7B" w:rsidP="00DB210B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libri" w:hAnsi="Calibri" w:cs="Calibri"/>
          <w:sz w:val="20"/>
          <w:szCs w:val="20"/>
        </w:rPr>
      </w:pPr>
      <w:r w:rsidRPr="00ED2A19">
        <w:rPr>
          <w:rFonts w:ascii="Calibri" w:hAnsi="Calibri" w:cs="Calibri"/>
          <w:sz w:val="20"/>
          <w:szCs w:val="20"/>
        </w:rPr>
        <w:t xml:space="preserve">*  niepotrzebne skreślić </w:t>
      </w:r>
      <w:r w:rsidR="00DB210B" w:rsidRPr="00ED2A19">
        <w:rPr>
          <w:rFonts w:ascii="Calibri" w:hAnsi="Calibri" w:cs="Calibri"/>
          <w:sz w:val="20"/>
          <w:szCs w:val="20"/>
        </w:rPr>
        <w:t xml:space="preserve">                         </w:t>
      </w:r>
      <w:r w:rsidR="00DB210B" w:rsidRPr="00ED2A19">
        <w:rPr>
          <w:rFonts w:ascii="Calibri" w:hAnsi="Calibri" w:cs="Calibri"/>
          <w:sz w:val="20"/>
          <w:szCs w:val="20"/>
        </w:rPr>
        <w:tab/>
      </w:r>
      <w:r w:rsidR="00DB210B" w:rsidRPr="00ED2A19">
        <w:rPr>
          <w:rFonts w:ascii="Calibri" w:hAnsi="Calibri" w:cs="Calibri"/>
          <w:sz w:val="20"/>
          <w:szCs w:val="20"/>
        </w:rPr>
        <w:tab/>
      </w:r>
      <w:r w:rsidR="00DB210B" w:rsidRPr="00ED2A19">
        <w:rPr>
          <w:rFonts w:ascii="Calibri" w:hAnsi="Calibri" w:cs="Calibri"/>
          <w:sz w:val="20"/>
          <w:szCs w:val="20"/>
        </w:rPr>
        <w:tab/>
      </w:r>
      <w:r w:rsidR="00DB210B" w:rsidRPr="00ED2A19">
        <w:rPr>
          <w:rFonts w:ascii="Calibri" w:hAnsi="Calibri" w:cs="Calibri"/>
          <w:sz w:val="20"/>
          <w:szCs w:val="20"/>
        </w:rPr>
        <w:tab/>
      </w:r>
    </w:p>
    <w:p w14:paraId="3CC55921" w14:textId="77777777" w:rsidR="004665EF" w:rsidRPr="00ED2A19" w:rsidRDefault="004665EF" w:rsidP="004665EF">
      <w:pPr>
        <w:rPr>
          <w:rFonts w:ascii="Calibri" w:hAnsi="Calibri" w:cs="Calibri"/>
          <w:sz w:val="20"/>
          <w:szCs w:val="20"/>
        </w:rPr>
      </w:pPr>
    </w:p>
    <w:p w14:paraId="79F90E2B" w14:textId="77777777" w:rsidR="004665EF" w:rsidRPr="00ED2A19" w:rsidRDefault="004665EF" w:rsidP="004665EF">
      <w:pPr>
        <w:rPr>
          <w:rFonts w:ascii="Calibri" w:hAnsi="Calibri" w:cs="Calibri"/>
          <w:sz w:val="20"/>
          <w:szCs w:val="20"/>
        </w:rPr>
      </w:pPr>
    </w:p>
    <w:p w14:paraId="62A176E3" w14:textId="77777777" w:rsidR="004665EF" w:rsidRPr="00ED2A19" w:rsidRDefault="004665EF" w:rsidP="004665EF">
      <w:pPr>
        <w:tabs>
          <w:tab w:val="left" w:pos="6740"/>
        </w:tabs>
        <w:jc w:val="center"/>
        <w:rPr>
          <w:rFonts w:ascii="Calibri" w:hAnsi="Calibri" w:cs="Calibri"/>
          <w:sz w:val="20"/>
          <w:szCs w:val="20"/>
        </w:rPr>
      </w:pPr>
      <w:r w:rsidRPr="00ED2A19">
        <w:rPr>
          <w:rFonts w:ascii="Calibri" w:hAnsi="Calibri" w:cs="Calibri"/>
          <w:b/>
          <w:sz w:val="18"/>
          <w:szCs w:val="18"/>
          <w:highlight w:val="yellow"/>
        </w:rPr>
        <w:t xml:space="preserve">Dokument musi być </w:t>
      </w:r>
      <w:bookmarkStart w:id="0" w:name="_Hlk67762173"/>
      <w:r w:rsidRPr="00ED2A19">
        <w:rPr>
          <w:rFonts w:ascii="Calibri" w:hAnsi="Calibri" w:cs="Calibri"/>
          <w:b/>
          <w:sz w:val="18"/>
          <w:szCs w:val="18"/>
          <w:highlight w:val="yellow"/>
        </w:rPr>
        <w:t xml:space="preserve">podpisany </w:t>
      </w:r>
      <w:bookmarkStart w:id="1" w:name="_Hlk67762143"/>
      <w:r w:rsidRPr="00ED2A19">
        <w:rPr>
          <w:rFonts w:ascii="Calibri" w:hAnsi="Calibri" w:cs="Calibri"/>
          <w:b/>
          <w:sz w:val="18"/>
          <w:szCs w:val="18"/>
          <w:highlight w:val="yellow"/>
        </w:rPr>
        <w:t>kwalifikowanym podpisem elektronicznym lub podpisem zaufanym lub podpisem osobistym</w:t>
      </w:r>
      <w:r w:rsidRPr="00ED2A19">
        <w:rPr>
          <w:rFonts w:ascii="Calibri" w:hAnsi="Calibri" w:cs="Calibri"/>
          <w:sz w:val="18"/>
          <w:szCs w:val="18"/>
          <w:highlight w:val="yellow"/>
        </w:rPr>
        <w:t>.</w:t>
      </w:r>
      <w:bookmarkEnd w:id="0"/>
      <w:bookmarkEnd w:id="1"/>
    </w:p>
    <w:sectPr w:rsidR="004665EF" w:rsidRPr="00ED2A19" w:rsidSect="00C36EEC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567" w:right="1134" w:bottom="709" w:left="1134" w:header="0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4D783E" w14:textId="77777777" w:rsidR="009C1386" w:rsidRDefault="009C1386">
      <w:r>
        <w:separator/>
      </w:r>
    </w:p>
  </w:endnote>
  <w:endnote w:type="continuationSeparator" w:id="0">
    <w:p w14:paraId="19E938F8" w14:textId="77777777" w:rsidR="009C1386" w:rsidRDefault="009C1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  <w:sig w:usb0="00000007" w:usb1="00000000" w:usb2="00000000" w:usb3="00000000" w:csb0="00000093" w:csb1="00000000"/>
  </w:font>
  <w:font w:name="Times-Roman">
    <w:altName w:val="Times New Roman"/>
    <w:charset w:val="00"/>
    <w:family w:val="auto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F17C3" w14:textId="77777777" w:rsidR="00AE02C5" w:rsidRDefault="00681A1A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AE02C5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61F569A" w14:textId="77777777" w:rsidR="00AE02C5" w:rsidRDefault="00AE02C5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5BA2B" w14:textId="77777777" w:rsidR="00DB210B" w:rsidRDefault="00E1313D" w:rsidP="00DB210B">
    <w:pPr>
      <w:autoSpaceDE w:val="0"/>
      <w:autoSpaceDN w:val="0"/>
      <w:adjustRightInd w:val="0"/>
      <w:spacing w:line="276" w:lineRule="auto"/>
      <w:ind w:left="567"/>
      <w:contextualSpacing/>
      <w:rPr>
        <w:rFonts w:ascii="Cambria" w:hAnsi="Cambria" w:cs="Arial"/>
        <w:sz w:val="20"/>
        <w:szCs w:val="20"/>
      </w:rPr>
    </w:pPr>
    <w:r>
      <w:rPr>
        <w:rFonts w:ascii="Cambria" w:hAnsi="Cambria" w:cs="Arial"/>
        <w:sz w:val="20"/>
        <w:szCs w:val="20"/>
      </w:rPr>
      <w:t>2</w:t>
    </w:r>
  </w:p>
  <w:p w14:paraId="2913D18C" w14:textId="77777777" w:rsidR="00DB210B" w:rsidRDefault="00DB210B" w:rsidP="00DB210B">
    <w:pPr>
      <w:autoSpaceDE w:val="0"/>
      <w:autoSpaceDN w:val="0"/>
      <w:adjustRightInd w:val="0"/>
      <w:spacing w:line="276" w:lineRule="auto"/>
      <w:ind w:left="567"/>
      <w:contextualSpacing/>
      <w:rPr>
        <w:rFonts w:ascii="Cambria" w:hAnsi="Cambria" w:cs="Arial"/>
        <w:sz w:val="20"/>
        <w:szCs w:val="20"/>
      </w:rPr>
    </w:pPr>
  </w:p>
  <w:p w14:paraId="785ABE19" w14:textId="77777777" w:rsidR="00DB210B" w:rsidRPr="00454238" w:rsidRDefault="00DB210B" w:rsidP="00DB210B">
    <w:pPr>
      <w:autoSpaceDE w:val="0"/>
      <w:autoSpaceDN w:val="0"/>
      <w:adjustRightInd w:val="0"/>
      <w:spacing w:line="276" w:lineRule="auto"/>
      <w:ind w:left="567"/>
      <w:contextualSpacing/>
      <w:rPr>
        <w:rFonts w:ascii="Cambria" w:hAnsi="Cambria" w:cs="Arial"/>
        <w:sz w:val="20"/>
        <w:szCs w:val="20"/>
      </w:rPr>
    </w:pPr>
  </w:p>
  <w:p w14:paraId="4C3BC7E8" w14:textId="77777777" w:rsidR="00DB210B" w:rsidRPr="00454238" w:rsidRDefault="00DB210B" w:rsidP="00DB210B">
    <w:pPr>
      <w:autoSpaceDE w:val="0"/>
      <w:autoSpaceDN w:val="0"/>
      <w:adjustRightInd w:val="0"/>
      <w:spacing w:line="276" w:lineRule="auto"/>
      <w:ind w:left="7788"/>
      <w:contextualSpacing/>
      <w:jc w:val="center"/>
      <w:rPr>
        <w:rFonts w:ascii="Cambria" w:hAnsi="Cambria" w:cs="Arial"/>
        <w:sz w:val="20"/>
        <w:szCs w:val="20"/>
      </w:rPr>
    </w:pPr>
    <w:r w:rsidRPr="00454238">
      <w:rPr>
        <w:rFonts w:ascii="Cambria" w:hAnsi="Cambria" w:cs="Arial"/>
        <w:sz w:val="20"/>
        <w:szCs w:val="20"/>
      </w:rPr>
      <w:t>....................................................................</w:t>
    </w:r>
    <w:r w:rsidRPr="00454238">
      <w:rPr>
        <w:rFonts w:ascii="Cambria" w:hAnsi="Cambria" w:cs="Arial"/>
        <w:sz w:val="20"/>
        <w:szCs w:val="20"/>
      </w:rPr>
      <w:br/>
      <w:t xml:space="preserve"> (podpis osoby uprawnionej do reprezentacji)</w:t>
    </w:r>
  </w:p>
  <w:p w14:paraId="2C70EED1" w14:textId="77777777" w:rsidR="00AE02C5" w:rsidRDefault="00AE02C5" w:rsidP="00A81BE2">
    <w:pPr>
      <w:pStyle w:val="Nagwek"/>
      <w:jc w:val="center"/>
      <w:rPr>
        <w:rFonts w:ascii="Arial Narrow" w:hAnsi="Arial Narrow"/>
        <w:b/>
        <w:caps/>
        <w:w w:val="90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467AB" w14:textId="5D985494" w:rsidR="003D1811" w:rsidRDefault="003D1811" w:rsidP="003D1811">
    <w:pPr>
      <w:tabs>
        <w:tab w:val="left" w:pos="540"/>
        <w:tab w:val="left" w:pos="780"/>
      </w:tabs>
      <w:jc w:val="center"/>
      <w:rPr>
        <w:rFonts w:ascii="Courier New" w:hAnsi="Courier New" w:cs="Courier New"/>
        <w:b/>
        <w:sz w:val="18"/>
        <w:szCs w:val="18"/>
        <w:highlight w:val="yellow"/>
      </w:rPr>
    </w:pPr>
    <w:bookmarkStart w:id="2" w:name="_Hlk67762522"/>
    <w:r w:rsidRPr="00F33D42">
      <w:rPr>
        <w:rFonts w:ascii="Cambria" w:hAnsi="Cambria"/>
        <w:noProof/>
      </w:rPr>
      <w:drawing>
        <wp:anchor distT="0" distB="0" distL="114300" distR="114300" simplePos="0" relativeHeight="251616768" behindDoc="0" locked="0" layoutInCell="1" allowOverlap="1" wp14:anchorId="5A211C50" wp14:editId="37F19280">
          <wp:simplePos x="0" y="0"/>
          <wp:positionH relativeFrom="margin">
            <wp:posOffset>-361950</wp:posOffset>
          </wp:positionH>
          <wp:positionV relativeFrom="page">
            <wp:posOffset>9782810</wp:posOffset>
          </wp:positionV>
          <wp:extent cx="6480000" cy="669600"/>
          <wp:effectExtent l="0" t="0" r="0" b="0"/>
          <wp:wrapSquare wrapText="bothSides"/>
          <wp:docPr id="1866772093" name="Obraz 186677209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80000" cy="669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bookmarkEnd w:id="2"/>
  <w:p w14:paraId="1B89E7E3" w14:textId="234A5AAB" w:rsidR="00B44CA4" w:rsidRPr="003D1811" w:rsidRDefault="00B44CA4" w:rsidP="003D181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A78DD4" w14:textId="77777777" w:rsidR="009C1386" w:rsidRDefault="009C1386">
      <w:r>
        <w:separator/>
      </w:r>
    </w:p>
  </w:footnote>
  <w:footnote w:type="continuationSeparator" w:id="0">
    <w:p w14:paraId="68585FE9" w14:textId="77777777" w:rsidR="009C1386" w:rsidRDefault="009C13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159D6" w14:textId="77777777" w:rsidR="003250C8" w:rsidRDefault="003250C8" w:rsidP="003250C8">
    <w:pPr>
      <w:pStyle w:val="Nagwek"/>
      <w:pBdr>
        <w:bottom w:val="single" w:sz="4" w:space="1" w:color="auto"/>
      </w:pBdr>
      <w:tabs>
        <w:tab w:val="left" w:pos="3525"/>
      </w:tabs>
      <w:jc w:val="right"/>
      <w:rPr>
        <w:rFonts w:ascii="Cambria" w:eastAsia="Times-Roman" w:hAnsi="Cambria" w:cs="Arial"/>
        <w:color w:val="000000"/>
        <w:sz w:val="18"/>
        <w:szCs w:val="18"/>
      </w:rPr>
    </w:pPr>
  </w:p>
  <w:p w14:paraId="1C20400F" w14:textId="77777777" w:rsidR="003250C8" w:rsidRDefault="003250C8" w:rsidP="003250C8">
    <w:pPr>
      <w:pStyle w:val="Nagwek"/>
      <w:pBdr>
        <w:bottom w:val="single" w:sz="4" w:space="1" w:color="auto"/>
      </w:pBdr>
      <w:tabs>
        <w:tab w:val="left" w:pos="3525"/>
      </w:tabs>
      <w:jc w:val="right"/>
      <w:rPr>
        <w:rFonts w:ascii="Cambria" w:eastAsia="Times-Roman" w:hAnsi="Cambria" w:cs="Arial"/>
        <w:color w:val="000000"/>
        <w:sz w:val="18"/>
        <w:szCs w:val="18"/>
      </w:rPr>
    </w:pPr>
  </w:p>
  <w:p w14:paraId="1C4646B5" w14:textId="77777777" w:rsidR="00AD72BA" w:rsidRPr="00B65ADF" w:rsidRDefault="00AD72BA" w:rsidP="00AD72BA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3525"/>
      </w:tabs>
      <w:rPr>
        <w:rFonts w:ascii="Cambria" w:hAnsi="Cambria"/>
        <w:bCs/>
        <w:iCs/>
        <w:sz w:val="20"/>
        <w:szCs w:val="20"/>
      </w:rPr>
    </w:pPr>
    <w:r>
      <w:rPr>
        <w:rFonts w:ascii="Cambria" w:eastAsia="Times-Roman" w:hAnsi="Cambria" w:cs="Arial"/>
        <w:bCs/>
        <w:iCs/>
        <w:sz w:val="20"/>
        <w:szCs w:val="20"/>
      </w:rPr>
      <w:t xml:space="preserve">Nr postępowania </w:t>
    </w:r>
    <w:r w:rsidRPr="00B65ADF">
      <w:rPr>
        <w:rFonts w:ascii="Cambria" w:eastAsia="Times-Roman" w:hAnsi="Cambria" w:cs="Arial"/>
        <w:bCs/>
        <w:iCs/>
        <w:sz w:val="20"/>
        <w:szCs w:val="20"/>
      </w:rPr>
      <w:t xml:space="preserve">: </w:t>
    </w:r>
    <w:r w:rsidRPr="00307E4B">
      <w:rPr>
        <w:rFonts w:ascii="Cambria" w:eastAsia="Times-Roman" w:hAnsi="Cambria" w:cs="Arial"/>
        <w:bCs/>
        <w:iCs/>
        <w:sz w:val="20"/>
        <w:szCs w:val="20"/>
        <w:highlight w:val="yellow"/>
      </w:rPr>
      <w:t>B.Zp.271</w:t>
    </w:r>
    <w:r>
      <w:rPr>
        <w:rFonts w:ascii="Cambria" w:eastAsia="Times-Roman" w:hAnsi="Cambria" w:cs="Arial"/>
        <w:bCs/>
        <w:iCs/>
        <w:sz w:val="20"/>
        <w:szCs w:val="20"/>
        <w:highlight w:val="yellow"/>
      </w:rPr>
      <w:t>….</w:t>
    </w:r>
    <w:r w:rsidRPr="00307E4B">
      <w:rPr>
        <w:rFonts w:ascii="Cambria" w:eastAsia="Times-Roman" w:hAnsi="Cambria" w:cs="Arial"/>
        <w:bCs/>
        <w:iCs/>
        <w:sz w:val="20"/>
        <w:szCs w:val="20"/>
        <w:highlight w:val="yellow"/>
      </w:rPr>
      <w:t>.202</w:t>
    </w:r>
    <w:r>
      <w:rPr>
        <w:rFonts w:ascii="Cambria" w:eastAsia="Times-Roman" w:hAnsi="Cambria" w:cs="Arial"/>
        <w:bCs/>
        <w:iCs/>
        <w:sz w:val="20"/>
        <w:szCs w:val="20"/>
      </w:rPr>
      <w:t>1</w:t>
    </w:r>
  </w:p>
  <w:p w14:paraId="4F135DA0" w14:textId="77777777" w:rsidR="000C6D2A" w:rsidRPr="003250C8" w:rsidRDefault="000C6D2A" w:rsidP="003250C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B7D94" w14:textId="0A941D2B" w:rsidR="009C080E" w:rsidRDefault="009C080E" w:rsidP="009C080E">
    <w:pPr>
      <w:pStyle w:val="Tytu"/>
      <w:spacing w:after="40" w:line="276" w:lineRule="auto"/>
      <w:rPr>
        <w:rFonts w:asciiTheme="minorHAnsi" w:hAnsiTheme="minorHAnsi" w:cstheme="minorHAnsi"/>
        <w:b w:val="0"/>
        <w:bCs w:val="0"/>
        <w:sz w:val="20"/>
      </w:rPr>
    </w:pPr>
  </w:p>
  <w:p w14:paraId="337D53D5" w14:textId="0DE49C54" w:rsidR="009C080E" w:rsidRDefault="00ED2A19" w:rsidP="009C080E">
    <w:pPr>
      <w:pStyle w:val="Nagwek"/>
      <w:tabs>
        <w:tab w:val="clear" w:pos="4536"/>
      </w:tabs>
      <w:jc w:val="center"/>
    </w:pPr>
    <w:r>
      <w:rPr>
        <w:noProof/>
      </w:rPr>
      <w:drawing>
        <wp:anchor distT="0" distB="0" distL="114300" distR="114300" simplePos="0" relativeHeight="251656704" behindDoc="1" locked="0" layoutInCell="1" allowOverlap="1" wp14:anchorId="19A88C8D" wp14:editId="167A683F">
          <wp:simplePos x="0" y="0"/>
          <wp:positionH relativeFrom="column">
            <wp:posOffset>3212621</wp:posOffset>
          </wp:positionH>
          <wp:positionV relativeFrom="paragraph">
            <wp:posOffset>12065</wp:posOffset>
          </wp:positionV>
          <wp:extent cx="4517390" cy="584835"/>
          <wp:effectExtent l="0" t="0" r="0" b="0"/>
          <wp:wrapTight wrapText="bothSides">
            <wp:wrapPolygon edited="0">
              <wp:start x="1093" y="2814"/>
              <wp:lineTo x="455" y="6332"/>
              <wp:lineTo x="455" y="15479"/>
              <wp:lineTo x="1275" y="18293"/>
              <wp:lineTo x="21132" y="18293"/>
              <wp:lineTo x="21132" y="2814"/>
              <wp:lineTo x="1093" y="2814"/>
            </wp:wrapPolygon>
          </wp:wrapTight>
          <wp:docPr id="1566017779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734105" name="Obraz 1057341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17390" cy="5848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4896" behindDoc="0" locked="0" layoutInCell="1" allowOverlap="1" wp14:anchorId="05B54807" wp14:editId="60DAC822">
          <wp:simplePos x="0" y="0"/>
          <wp:positionH relativeFrom="column">
            <wp:posOffset>1583283</wp:posOffset>
          </wp:positionH>
          <wp:positionV relativeFrom="paragraph">
            <wp:posOffset>37202</wp:posOffset>
          </wp:positionV>
          <wp:extent cx="1501775" cy="448310"/>
          <wp:effectExtent l="0" t="0" r="0" b="0"/>
          <wp:wrapSquare wrapText="bothSides"/>
          <wp:docPr id="9143950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88619907" name="Obraz 1388619907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01775" cy="4483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A05EDA4" w14:textId="77777777" w:rsidR="009C080E" w:rsidRDefault="009C080E" w:rsidP="00ED2A19">
    <w:pPr>
      <w:pStyle w:val="Tytu"/>
      <w:spacing w:after="40" w:line="276" w:lineRule="auto"/>
      <w:ind w:left="142"/>
      <w:rPr>
        <w:rFonts w:asciiTheme="minorHAnsi" w:hAnsiTheme="minorHAnsi" w:cstheme="minorHAnsi"/>
        <w:b w:val="0"/>
        <w:bCs w:val="0"/>
        <w:sz w:val="20"/>
      </w:rPr>
    </w:pPr>
  </w:p>
  <w:p w14:paraId="007A8F90" w14:textId="77777777" w:rsidR="009C080E" w:rsidRDefault="009C080E" w:rsidP="009C080E">
    <w:pPr>
      <w:pStyle w:val="Tytu"/>
      <w:spacing w:after="40" w:line="276" w:lineRule="auto"/>
      <w:rPr>
        <w:rFonts w:asciiTheme="minorHAnsi" w:hAnsiTheme="minorHAnsi" w:cstheme="minorHAnsi"/>
        <w:b w:val="0"/>
        <w:bCs w:val="0"/>
        <w:sz w:val="20"/>
      </w:rPr>
    </w:pPr>
  </w:p>
  <w:p w14:paraId="78E238C3" w14:textId="73EC73C9" w:rsidR="009C080E" w:rsidRPr="0054263B" w:rsidRDefault="009C080E" w:rsidP="009C080E">
    <w:pPr>
      <w:pStyle w:val="Tytu"/>
      <w:spacing w:after="40" w:line="276" w:lineRule="auto"/>
      <w:jc w:val="left"/>
      <w:rPr>
        <w:rFonts w:asciiTheme="minorHAnsi" w:hAnsiTheme="minorHAnsi" w:cstheme="minorHAnsi"/>
        <w:b w:val="0"/>
        <w:bCs w:val="0"/>
        <w:sz w:val="20"/>
      </w:rPr>
    </w:pPr>
    <w:r w:rsidRPr="00B64A98">
      <w:rPr>
        <w:rFonts w:asciiTheme="minorHAnsi" w:hAnsiTheme="minorHAnsi" w:cstheme="minorHAnsi"/>
        <w:b w:val="0"/>
        <w:bCs w:val="0"/>
        <w:sz w:val="20"/>
      </w:rPr>
      <w:t xml:space="preserve">Nr referencyjny: </w:t>
    </w:r>
    <w:r w:rsidR="002E1B3A" w:rsidRPr="002E1B3A">
      <w:rPr>
        <w:rFonts w:asciiTheme="minorHAnsi" w:hAnsiTheme="minorHAnsi" w:cstheme="minorHAnsi"/>
        <w:b w:val="0"/>
        <w:bCs w:val="0"/>
        <w:sz w:val="20"/>
      </w:rPr>
      <w:t>ZM.271.05.2026</w:t>
    </w:r>
  </w:p>
  <w:p w14:paraId="7DB6D09D" w14:textId="77777777" w:rsidR="00C02626" w:rsidRPr="008F6C29" w:rsidRDefault="00C02626" w:rsidP="009C080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00004E"/>
    <w:multiLevelType w:val="singleLevel"/>
    <w:tmpl w:val="0FE29ABC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b w:val="0"/>
        <w:bCs/>
        <w:color w:val="auto"/>
        <w:sz w:val="20"/>
        <w:szCs w:val="22"/>
      </w:rPr>
    </w:lvl>
  </w:abstractNum>
  <w:abstractNum w:abstractNumId="10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6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19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0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1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2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6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28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29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1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3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4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35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37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9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1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44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5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6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7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0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669527030">
    <w:abstractNumId w:val="33"/>
  </w:num>
  <w:num w:numId="2" w16cid:durableId="335421023">
    <w:abstractNumId w:val="38"/>
  </w:num>
  <w:num w:numId="3" w16cid:durableId="850611237">
    <w:abstractNumId w:val="27"/>
  </w:num>
  <w:num w:numId="4" w16cid:durableId="2140146633">
    <w:abstractNumId w:val="24"/>
  </w:num>
  <w:num w:numId="5" w16cid:durableId="156508061">
    <w:abstractNumId w:val="18"/>
  </w:num>
  <w:num w:numId="6" w16cid:durableId="1334917957">
    <w:abstractNumId w:val="30"/>
  </w:num>
  <w:num w:numId="7" w16cid:durableId="332345534">
    <w:abstractNumId w:val="34"/>
  </w:num>
  <w:num w:numId="8" w16cid:durableId="1915162669">
    <w:abstractNumId w:val="22"/>
  </w:num>
  <w:num w:numId="9" w16cid:durableId="1406302310">
    <w:abstractNumId w:val="45"/>
  </w:num>
  <w:num w:numId="10" w16cid:durableId="1145858657">
    <w:abstractNumId w:val="50"/>
  </w:num>
  <w:num w:numId="11" w16cid:durableId="1073115804">
    <w:abstractNumId w:val="19"/>
  </w:num>
  <w:num w:numId="12" w16cid:durableId="1556356452">
    <w:abstractNumId w:val="48"/>
  </w:num>
  <w:num w:numId="13" w16cid:durableId="307365985">
    <w:abstractNumId w:val="49"/>
  </w:num>
  <w:num w:numId="14" w16cid:durableId="567425743">
    <w:abstractNumId w:val="12"/>
  </w:num>
  <w:num w:numId="15" w16cid:durableId="1744640488">
    <w:abstractNumId w:val="25"/>
  </w:num>
  <w:num w:numId="16" w16cid:durableId="113914482">
    <w:abstractNumId w:val="29"/>
  </w:num>
  <w:num w:numId="17" w16cid:durableId="609437566">
    <w:abstractNumId w:val="44"/>
  </w:num>
  <w:num w:numId="18" w16cid:durableId="891622643">
    <w:abstractNumId w:val="21"/>
  </w:num>
  <w:num w:numId="19" w16cid:durableId="1022589972">
    <w:abstractNumId w:val="13"/>
  </w:num>
  <w:num w:numId="20" w16cid:durableId="1059590874">
    <w:abstractNumId w:val="16"/>
  </w:num>
  <w:num w:numId="21" w16cid:durableId="1058438924">
    <w:abstractNumId w:val="39"/>
  </w:num>
  <w:num w:numId="22" w16cid:durableId="1339581047">
    <w:abstractNumId w:val="17"/>
  </w:num>
  <w:num w:numId="23" w16cid:durableId="881987400">
    <w:abstractNumId w:val="43"/>
  </w:num>
  <w:num w:numId="24" w16cid:durableId="323439177">
    <w:abstractNumId w:val="41"/>
  </w:num>
  <w:num w:numId="25" w16cid:durableId="2081902739">
    <w:abstractNumId w:val="20"/>
  </w:num>
  <w:num w:numId="26" w16cid:durableId="1986473810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10971003">
    <w:abstractNumId w:val="46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51886466">
    <w:abstractNumId w:val="3"/>
  </w:num>
  <w:num w:numId="29" w16cid:durableId="1406536498">
    <w:abstractNumId w:val="8"/>
  </w:num>
  <w:num w:numId="30" w16cid:durableId="194318551">
    <w:abstractNumId w:val="2"/>
  </w:num>
  <w:num w:numId="31" w16cid:durableId="983630452">
    <w:abstractNumId w:val="37"/>
  </w:num>
  <w:num w:numId="32" w16cid:durableId="1245257485">
    <w:abstractNumId w:val="11"/>
  </w:num>
  <w:num w:numId="33" w16cid:durableId="2060009709">
    <w:abstractNumId w:val="26"/>
  </w:num>
  <w:num w:numId="34" w16cid:durableId="468938909">
    <w:abstractNumId w:val="40"/>
  </w:num>
  <w:num w:numId="35" w16cid:durableId="987131573">
    <w:abstractNumId w:val="15"/>
  </w:num>
  <w:num w:numId="36" w16cid:durableId="33627384">
    <w:abstractNumId w:val="47"/>
  </w:num>
  <w:num w:numId="37" w16cid:durableId="1753163136">
    <w:abstractNumId w:val="14"/>
  </w:num>
  <w:num w:numId="38" w16cid:durableId="1105425532">
    <w:abstractNumId w:val="10"/>
  </w:num>
  <w:num w:numId="39" w16cid:durableId="1768310594">
    <w:abstractNumId w:val="23"/>
  </w:num>
  <w:num w:numId="40" w16cid:durableId="382826915">
    <w:abstractNumId w:val="35"/>
  </w:num>
  <w:num w:numId="41" w16cid:durableId="431752977">
    <w:abstractNumId w:val="31"/>
  </w:num>
  <w:num w:numId="42" w16cid:durableId="62037641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473452185">
    <w:abstractNumId w:val="9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1932"/>
    <w:rsid w:val="0000234F"/>
    <w:rsid w:val="0000347E"/>
    <w:rsid w:val="00005154"/>
    <w:rsid w:val="000056E2"/>
    <w:rsid w:val="000065EB"/>
    <w:rsid w:val="000066DD"/>
    <w:rsid w:val="00006898"/>
    <w:rsid w:val="00006D71"/>
    <w:rsid w:val="000231AC"/>
    <w:rsid w:val="000239D4"/>
    <w:rsid w:val="00023F47"/>
    <w:rsid w:val="00025659"/>
    <w:rsid w:val="00026E3B"/>
    <w:rsid w:val="00027CE9"/>
    <w:rsid w:val="000335A0"/>
    <w:rsid w:val="00033E37"/>
    <w:rsid w:val="00034EEC"/>
    <w:rsid w:val="0003703F"/>
    <w:rsid w:val="000379F7"/>
    <w:rsid w:val="00040CCC"/>
    <w:rsid w:val="00041617"/>
    <w:rsid w:val="00042263"/>
    <w:rsid w:val="00042B17"/>
    <w:rsid w:val="000443C0"/>
    <w:rsid w:val="00044B6B"/>
    <w:rsid w:val="00047EF2"/>
    <w:rsid w:val="00054BF5"/>
    <w:rsid w:val="00055851"/>
    <w:rsid w:val="00061F88"/>
    <w:rsid w:val="00063849"/>
    <w:rsid w:val="000675E7"/>
    <w:rsid w:val="00070743"/>
    <w:rsid w:val="000726CE"/>
    <w:rsid w:val="00075847"/>
    <w:rsid w:val="00080D85"/>
    <w:rsid w:val="000812A3"/>
    <w:rsid w:val="000837DF"/>
    <w:rsid w:val="00084151"/>
    <w:rsid w:val="000858B3"/>
    <w:rsid w:val="00090A82"/>
    <w:rsid w:val="00090FBB"/>
    <w:rsid w:val="000957CF"/>
    <w:rsid w:val="000970DD"/>
    <w:rsid w:val="000A0528"/>
    <w:rsid w:val="000A1940"/>
    <w:rsid w:val="000A1981"/>
    <w:rsid w:val="000A27ED"/>
    <w:rsid w:val="000A3BB7"/>
    <w:rsid w:val="000A660B"/>
    <w:rsid w:val="000B0B94"/>
    <w:rsid w:val="000B0FF6"/>
    <w:rsid w:val="000B15BA"/>
    <w:rsid w:val="000B2EE7"/>
    <w:rsid w:val="000B37AC"/>
    <w:rsid w:val="000B4C54"/>
    <w:rsid w:val="000B76A6"/>
    <w:rsid w:val="000C0C18"/>
    <w:rsid w:val="000C152C"/>
    <w:rsid w:val="000C1FE3"/>
    <w:rsid w:val="000C3646"/>
    <w:rsid w:val="000C6204"/>
    <w:rsid w:val="000C6D2A"/>
    <w:rsid w:val="000D40FD"/>
    <w:rsid w:val="000E05B9"/>
    <w:rsid w:val="000E0E4E"/>
    <w:rsid w:val="000E1B13"/>
    <w:rsid w:val="000E4E2A"/>
    <w:rsid w:val="000E7F53"/>
    <w:rsid w:val="0010294D"/>
    <w:rsid w:val="00102A85"/>
    <w:rsid w:val="00102C0C"/>
    <w:rsid w:val="00103155"/>
    <w:rsid w:val="001048DC"/>
    <w:rsid w:val="001054D9"/>
    <w:rsid w:val="00112018"/>
    <w:rsid w:val="00114AAA"/>
    <w:rsid w:val="00114D4E"/>
    <w:rsid w:val="00114EE9"/>
    <w:rsid w:val="00116906"/>
    <w:rsid w:val="001201D6"/>
    <w:rsid w:val="00120F99"/>
    <w:rsid w:val="001218E1"/>
    <w:rsid w:val="00122276"/>
    <w:rsid w:val="00126E65"/>
    <w:rsid w:val="00131262"/>
    <w:rsid w:val="00134702"/>
    <w:rsid w:val="001357B0"/>
    <w:rsid w:val="00135BB5"/>
    <w:rsid w:val="00136D09"/>
    <w:rsid w:val="00137870"/>
    <w:rsid w:val="001405D1"/>
    <w:rsid w:val="00140DF0"/>
    <w:rsid w:val="00143594"/>
    <w:rsid w:val="00143610"/>
    <w:rsid w:val="0014366A"/>
    <w:rsid w:val="00145F79"/>
    <w:rsid w:val="0014707D"/>
    <w:rsid w:val="00150CFA"/>
    <w:rsid w:val="001568FB"/>
    <w:rsid w:val="00157704"/>
    <w:rsid w:val="0016212F"/>
    <w:rsid w:val="00162505"/>
    <w:rsid w:val="00162560"/>
    <w:rsid w:val="00164F38"/>
    <w:rsid w:val="00165D29"/>
    <w:rsid w:val="001720B9"/>
    <w:rsid w:val="0017416A"/>
    <w:rsid w:val="00174344"/>
    <w:rsid w:val="0017467C"/>
    <w:rsid w:val="001816EE"/>
    <w:rsid w:val="00182734"/>
    <w:rsid w:val="001866AD"/>
    <w:rsid w:val="00191FF7"/>
    <w:rsid w:val="00192C7B"/>
    <w:rsid w:val="00194CF3"/>
    <w:rsid w:val="00195D7A"/>
    <w:rsid w:val="00197122"/>
    <w:rsid w:val="001979DB"/>
    <w:rsid w:val="001A174A"/>
    <w:rsid w:val="001A4C70"/>
    <w:rsid w:val="001A5611"/>
    <w:rsid w:val="001B000A"/>
    <w:rsid w:val="001B3135"/>
    <w:rsid w:val="001B4444"/>
    <w:rsid w:val="001B65FF"/>
    <w:rsid w:val="001C12C8"/>
    <w:rsid w:val="001C256F"/>
    <w:rsid w:val="001C33AC"/>
    <w:rsid w:val="001C3C1E"/>
    <w:rsid w:val="001C4E52"/>
    <w:rsid w:val="001C67DA"/>
    <w:rsid w:val="001C7926"/>
    <w:rsid w:val="001C7C3F"/>
    <w:rsid w:val="001D0DC1"/>
    <w:rsid w:val="001D6CF9"/>
    <w:rsid w:val="001E2D17"/>
    <w:rsid w:val="001E319E"/>
    <w:rsid w:val="001E6C02"/>
    <w:rsid w:val="001E6F19"/>
    <w:rsid w:val="001F1C7C"/>
    <w:rsid w:val="001F3802"/>
    <w:rsid w:val="001F4FD3"/>
    <w:rsid w:val="001F516F"/>
    <w:rsid w:val="001F60E2"/>
    <w:rsid w:val="001F6ECF"/>
    <w:rsid w:val="002013CA"/>
    <w:rsid w:val="00204600"/>
    <w:rsid w:val="00205194"/>
    <w:rsid w:val="002100E5"/>
    <w:rsid w:val="00211D44"/>
    <w:rsid w:val="00213968"/>
    <w:rsid w:val="00220CE3"/>
    <w:rsid w:val="002232E2"/>
    <w:rsid w:val="00223750"/>
    <w:rsid w:val="002248A3"/>
    <w:rsid w:val="00224A8F"/>
    <w:rsid w:val="00224C77"/>
    <w:rsid w:val="00225324"/>
    <w:rsid w:val="00226CA0"/>
    <w:rsid w:val="00227E39"/>
    <w:rsid w:val="00233770"/>
    <w:rsid w:val="00241C6C"/>
    <w:rsid w:val="002447F6"/>
    <w:rsid w:val="00246A11"/>
    <w:rsid w:val="00252051"/>
    <w:rsid w:val="00254603"/>
    <w:rsid w:val="00255734"/>
    <w:rsid w:val="00256EDD"/>
    <w:rsid w:val="00257369"/>
    <w:rsid w:val="0026141D"/>
    <w:rsid w:val="00261B89"/>
    <w:rsid w:val="00261D3E"/>
    <w:rsid w:val="0026568F"/>
    <w:rsid w:val="0026706B"/>
    <w:rsid w:val="002678AB"/>
    <w:rsid w:val="00271D38"/>
    <w:rsid w:val="00272E2B"/>
    <w:rsid w:val="002814D4"/>
    <w:rsid w:val="002837ED"/>
    <w:rsid w:val="00283E85"/>
    <w:rsid w:val="0029492E"/>
    <w:rsid w:val="002953C0"/>
    <w:rsid w:val="002A2237"/>
    <w:rsid w:val="002A2640"/>
    <w:rsid w:val="002A4CEF"/>
    <w:rsid w:val="002A5876"/>
    <w:rsid w:val="002A7F4E"/>
    <w:rsid w:val="002B6740"/>
    <w:rsid w:val="002C0CBA"/>
    <w:rsid w:val="002C185C"/>
    <w:rsid w:val="002C49D9"/>
    <w:rsid w:val="002C6B65"/>
    <w:rsid w:val="002C75A5"/>
    <w:rsid w:val="002D645D"/>
    <w:rsid w:val="002D67E0"/>
    <w:rsid w:val="002D6BEA"/>
    <w:rsid w:val="002D74BE"/>
    <w:rsid w:val="002D7AED"/>
    <w:rsid w:val="002E00E4"/>
    <w:rsid w:val="002E0A89"/>
    <w:rsid w:val="002E1B3A"/>
    <w:rsid w:val="002F0291"/>
    <w:rsid w:val="002F16D6"/>
    <w:rsid w:val="002F26C4"/>
    <w:rsid w:val="002F79CA"/>
    <w:rsid w:val="003000F2"/>
    <w:rsid w:val="00300746"/>
    <w:rsid w:val="00302515"/>
    <w:rsid w:val="00302B07"/>
    <w:rsid w:val="00306103"/>
    <w:rsid w:val="003062AC"/>
    <w:rsid w:val="00307BEF"/>
    <w:rsid w:val="00310A34"/>
    <w:rsid w:val="0031370D"/>
    <w:rsid w:val="00313888"/>
    <w:rsid w:val="00313B93"/>
    <w:rsid w:val="00315240"/>
    <w:rsid w:val="00316935"/>
    <w:rsid w:val="0032032A"/>
    <w:rsid w:val="00320DC8"/>
    <w:rsid w:val="003250C8"/>
    <w:rsid w:val="00325720"/>
    <w:rsid w:val="00327599"/>
    <w:rsid w:val="00330A77"/>
    <w:rsid w:val="00331016"/>
    <w:rsid w:val="00331D6C"/>
    <w:rsid w:val="0033364D"/>
    <w:rsid w:val="00333E3F"/>
    <w:rsid w:val="00333F61"/>
    <w:rsid w:val="00334999"/>
    <w:rsid w:val="0033501F"/>
    <w:rsid w:val="00341028"/>
    <w:rsid w:val="003429D7"/>
    <w:rsid w:val="00346DE4"/>
    <w:rsid w:val="003472FE"/>
    <w:rsid w:val="00350282"/>
    <w:rsid w:val="00351E47"/>
    <w:rsid w:val="00353E34"/>
    <w:rsid w:val="00354735"/>
    <w:rsid w:val="003548BD"/>
    <w:rsid w:val="00356CFA"/>
    <w:rsid w:val="003600E2"/>
    <w:rsid w:val="00362C90"/>
    <w:rsid w:val="00364AEE"/>
    <w:rsid w:val="00365834"/>
    <w:rsid w:val="00366630"/>
    <w:rsid w:val="00366F45"/>
    <w:rsid w:val="00367880"/>
    <w:rsid w:val="00367A44"/>
    <w:rsid w:val="003809D8"/>
    <w:rsid w:val="00382285"/>
    <w:rsid w:val="00382504"/>
    <w:rsid w:val="00383D3C"/>
    <w:rsid w:val="0038442C"/>
    <w:rsid w:val="00386C8E"/>
    <w:rsid w:val="00387243"/>
    <w:rsid w:val="00392B0F"/>
    <w:rsid w:val="00392B43"/>
    <w:rsid w:val="00392F4F"/>
    <w:rsid w:val="00394CB7"/>
    <w:rsid w:val="00396AE5"/>
    <w:rsid w:val="003A09C4"/>
    <w:rsid w:val="003A1529"/>
    <w:rsid w:val="003A1A6D"/>
    <w:rsid w:val="003A21AC"/>
    <w:rsid w:val="003A2551"/>
    <w:rsid w:val="003A41B1"/>
    <w:rsid w:val="003A4DC1"/>
    <w:rsid w:val="003A5A9D"/>
    <w:rsid w:val="003A5E55"/>
    <w:rsid w:val="003A60ED"/>
    <w:rsid w:val="003B13A9"/>
    <w:rsid w:val="003B6F73"/>
    <w:rsid w:val="003C48F1"/>
    <w:rsid w:val="003C4B19"/>
    <w:rsid w:val="003C5D02"/>
    <w:rsid w:val="003C659A"/>
    <w:rsid w:val="003C7514"/>
    <w:rsid w:val="003D1811"/>
    <w:rsid w:val="003D1ED1"/>
    <w:rsid w:val="003D4FCB"/>
    <w:rsid w:val="003D716D"/>
    <w:rsid w:val="003E464A"/>
    <w:rsid w:val="003E70A9"/>
    <w:rsid w:val="003E719D"/>
    <w:rsid w:val="003F0669"/>
    <w:rsid w:val="003F3E9E"/>
    <w:rsid w:val="003F49E2"/>
    <w:rsid w:val="003F503B"/>
    <w:rsid w:val="003F5826"/>
    <w:rsid w:val="003F5A91"/>
    <w:rsid w:val="003F60D2"/>
    <w:rsid w:val="00400735"/>
    <w:rsid w:val="00404595"/>
    <w:rsid w:val="00405505"/>
    <w:rsid w:val="00410D38"/>
    <w:rsid w:val="0041331B"/>
    <w:rsid w:val="00414CF9"/>
    <w:rsid w:val="00420580"/>
    <w:rsid w:val="00420644"/>
    <w:rsid w:val="00422FC5"/>
    <w:rsid w:val="00423457"/>
    <w:rsid w:val="004245B7"/>
    <w:rsid w:val="004274C1"/>
    <w:rsid w:val="00427A12"/>
    <w:rsid w:val="00436078"/>
    <w:rsid w:val="00436F25"/>
    <w:rsid w:val="004409ED"/>
    <w:rsid w:val="0044374E"/>
    <w:rsid w:val="0044434A"/>
    <w:rsid w:val="00445639"/>
    <w:rsid w:val="00446E5C"/>
    <w:rsid w:val="004501D1"/>
    <w:rsid w:val="0045165D"/>
    <w:rsid w:val="004519E7"/>
    <w:rsid w:val="00452E75"/>
    <w:rsid w:val="004531C6"/>
    <w:rsid w:val="004538F2"/>
    <w:rsid w:val="00454238"/>
    <w:rsid w:val="00454ECA"/>
    <w:rsid w:val="00457154"/>
    <w:rsid w:val="00460E98"/>
    <w:rsid w:val="00460EBC"/>
    <w:rsid w:val="004617BB"/>
    <w:rsid w:val="00462A4F"/>
    <w:rsid w:val="004630E7"/>
    <w:rsid w:val="0046316E"/>
    <w:rsid w:val="004639B5"/>
    <w:rsid w:val="004665EF"/>
    <w:rsid w:val="0047062C"/>
    <w:rsid w:val="00477ADD"/>
    <w:rsid w:val="00480630"/>
    <w:rsid w:val="00480774"/>
    <w:rsid w:val="004815D3"/>
    <w:rsid w:val="004825FF"/>
    <w:rsid w:val="00483B12"/>
    <w:rsid w:val="00484317"/>
    <w:rsid w:val="00484520"/>
    <w:rsid w:val="00485B52"/>
    <w:rsid w:val="00490F36"/>
    <w:rsid w:val="004934C5"/>
    <w:rsid w:val="00494A82"/>
    <w:rsid w:val="00494BF8"/>
    <w:rsid w:val="0049543B"/>
    <w:rsid w:val="0049585E"/>
    <w:rsid w:val="004A1963"/>
    <w:rsid w:val="004A50BC"/>
    <w:rsid w:val="004A57A5"/>
    <w:rsid w:val="004A731F"/>
    <w:rsid w:val="004A76EB"/>
    <w:rsid w:val="004A7E36"/>
    <w:rsid w:val="004B50F0"/>
    <w:rsid w:val="004B5569"/>
    <w:rsid w:val="004C0C45"/>
    <w:rsid w:val="004C1036"/>
    <w:rsid w:val="004C10D6"/>
    <w:rsid w:val="004C2620"/>
    <w:rsid w:val="004C52C0"/>
    <w:rsid w:val="004C6EE4"/>
    <w:rsid w:val="004D17C9"/>
    <w:rsid w:val="004D4CCE"/>
    <w:rsid w:val="004D63E9"/>
    <w:rsid w:val="004E2748"/>
    <w:rsid w:val="004E3410"/>
    <w:rsid w:val="004E4827"/>
    <w:rsid w:val="004E5DD6"/>
    <w:rsid w:val="004E6C13"/>
    <w:rsid w:val="004E6D1D"/>
    <w:rsid w:val="004E7F7A"/>
    <w:rsid w:val="004F1DB6"/>
    <w:rsid w:val="004F31B5"/>
    <w:rsid w:val="004F4AC8"/>
    <w:rsid w:val="00502287"/>
    <w:rsid w:val="005038D7"/>
    <w:rsid w:val="005065B3"/>
    <w:rsid w:val="00510327"/>
    <w:rsid w:val="00511D6F"/>
    <w:rsid w:val="005127C5"/>
    <w:rsid w:val="005128AA"/>
    <w:rsid w:val="005131C0"/>
    <w:rsid w:val="005140D4"/>
    <w:rsid w:val="00515E60"/>
    <w:rsid w:val="00516445"/>
    <w:rsid w:val="00516C27"/>
    <w:rsid w:val="0051755C"/>
    <w:rsid w:val="00522BE4"/>
    <w:rsid w:val="00531804"/>
    <w:rsid w:val="005327E3"/>
    <w:rsid w:val="00532D41"/>
    <w:rsid w:val="00532DC9"/>
    <w:rsid w:val="00534E6E"/>
    <w:rsid w:val="00535003"/>
    <w:rsid w:val="00535B3B"/>
    <w:rsid w:val="0054161F"/>
    <w:rsid w:val="00541932"/>
    <w:rsid w:val="00542999"/>
    <w:rsid w:val="00545BD7"/>
    <w:rsid w:val="00546BDE"/>
    <w:rsid w:val="00546FE9"/>
    <w:rsid w:val="005501C8"/>
    <w:rsid w:val="0055188B"/>
    <w:rsid w:val="005522C9"/>
    <w:rsid w:val="00552CB7"/>
    <w:rsid w:val="00556C2D"/>
    <w:rsid w:val="005578DF"/>
    <w:rsid w:val="00562ABE"/>
    <w:rsid w:val="00563C92"/>
    <w:rsid w:val="00564049"/>
    <w:rsid w:val="00564ED6"/>
    <w:rsid w:val="005724C6"/>
    <w:rsid w:val="0057348E"/>
    <w:rsid w:val="005748ED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ACF"/>
    <w:rsid w:val="00595F14"/>
    <w:rsid w:val="00596C55"/>
    <w:rsid w:val="00596D74"/>
    <w:rsid w:val="005973E7"/>
    <w:rsid w:val="005A1915"/>
    <w:rsid w:val="005A3AF6"/>
    <w:rsid w:val="005A4EF6"/>
    <w:rsid w:val="005A5899"/>
    <w:rsid w:val="005A7D9C"/>
    <w:rsid w:val="005B588A"/>
    <w:rsid w:val="005C02F8"/>
    <w:rsid w:val="005C13F5"/>
    <w:rsid w:val="005C1C2E"/>
    <w:rsid w:val="005C2B74"/>
    <w:rsid w:val="005C52B4"/>
    <w:rsid w:val="005C74D9"/>
    <w:rsid w:val="005D3855"/>
    <w:rsid w:val="005D3E53"/>
    <w:rsid w:val="005D49B2"/>
    <w:rsid w:val="005E109B"/>
    <w:rsid w:val="005E25BB"/>
    <w:rsid w:val="005E3921"/>
    <w:rsid w:val="005F248D"/>
    <w:rsid w:val="005F250D"/>
    <w:rsid w:val="005F3C52"/>
    <w:rsid w:val="005F51FC"/>
    <w:rsid w:val="005F53FF"/>
    <w:rsid w:val="005F73BE"/>
    <w:rsid w:val="00601FA4"/>
    <w:rsid w:val="006042A2"/>
    <w:rsid w:val="00606915"/>
    <w:rsid w:val="00607529"/>
    <w:rsid w:val="00607E94"/>
    <w:rsid w:val="0061554F"/>
    <w:rsid w:val="006214E7"/>
    <w:rsid w:val="0062257E"/>
    <w:rsid w:val="00623033"/>
    <w:rsid w:val="006230E3"/>
    <w:rsid w:val="00631F41"/>
    <w:rsid w:val="00633366"/>
    <w:rsid w:val="00633F9C"/>
    <w:rsid w:val="00642664"/>
    <w:rsid w:val="00644938"/>
    <w:rsid w:val="00645158"/>
    <w:rsid w:val="0064532E"/>
    <w:rsid w:val="006524E0"/>
    <w:rsid w:val="00652ADE"/>
    <w:rsid w:val="0065381F"/>
    <w:rsid w:val="006542AE"/>
    <w:rsid w:val="00657045"/>
    <w:rsid w:val="006575DF"/>
    <w:rsid w:val="006615B0"/>
    <w:rsid w:val="0066323E"/>
    <w:rsid w:val="00664AC0"/>
    <w:rsid w:val="00667359"/>
    <w:rsid w:val="00667F63"/>
    <w:rsid w:val="00670104"/>
    <w:rsid w:val="006701F1"/>
    <w:rsid w:val="006724B1"/>
    <w:rsid w:val="00672FAA"/>
    <w:rsid w:val="006739C2"/>
    <w:rsid w:val="0067561C"/>
    <w:rsid w:val="00676A72"/>
    <w:rsid w:val="006800B9"/>
    <w:rsid w:val="00680380"/>
    <w:rsid w:val="00681012"/>
    <w:rsid w:val="00681A1A"/>
    <w:rsid w:val="00682577"/>
    <w:rsid w:val="00682CD1"/>
    <w:rsid w:val="00683021"/>
    <w:rsid w:val="00685194"/>
    <w:rsid w:val="00685B3C"/>
    <w:rsid w:val="00685B8D"/>
    <w:rsid w:val="0068677E"/>
    <w:rsid w:val="00694955"/>
    <w:rsid w:val="006952AC"/>
    <w:rsid w:val="00696298"/>
    <w:rsid w:val="00697CEE"/>
    <w:rsid w:val="006A38F2"/>
    <w:rsid w:val="006A54E0"/>
    <w:rsid w:val="006A6744"/>
    <w:rsid w:val="006B004E"/>
    <w:rsid w:val="006B48EB"/>
    <w:rsid w:val="006B65EA"/>
    <w:rsid w:val="006B6D15"/>
    <w:rsid w:val="006C1399"/>
    <w:rsid w:val="006C3D0A"/>
    <w:rsid w:val="006C3D86"/>
    <w:rsid w:val="006C408B"/>
    <w:rsid w:val="006C4AB8"/>
    <w:rsid w:val="006C5B73"/>
    <w:rsid w:val="006D0804"/>
    <w:rsid w:val="006D2130"/>
    <w:rsid w:val="006D262F"/>
    <w:rsid w:val="006D2F13"/>
    <w:rsid w:val="006D4C80"/>
    <w:rsid w:val="006D7514"/>
    <w:rsid w:val="006E2914"/>
    <w:rsid w:val="006E3411"/>
    <w:rsid w:val="006E500A"/>
    <w:rsid w:val="006E7876"/>
    <w:rsid w:val="006E797B"/>
    <w:rsid w:val="006E7E6C"/>
    <w:rsid w:val="006F02D0"/>
    <w:rsid w:val="006F3C6D"/>
    <w:rsid w:val="006F4070"/>
    <w:rsid w:val="006F4D47"/>
    <w:rsid w:val="006F5C85"/>
    <w:rsid w:val="006F74DA"/>
    <w:rsid w:val="007003FF"/>
    <w:rsid w:val="00701A58"/>
    <w:rsid w:val="00703B58"/>
    <w:rsid w:val="00703CB8"/>
    <w:rsid w:val="0070555D"/>
    <w:rsid w:val="00706AFC"/>
    <w:rsid w:val="00706ED2"/>
    <w:rsid w:val="007105BD"/>
    <w:rsid w:val="00711A5E"/>
    <w:rsid w:val="007125C8"/>
    <w:rsid w:val="00720FCE"/>
    <w:rsid w:val="00722E1D"/>
    <w:rsid w:val="00725372"/>
    <w:rsid w:val="0072685B"/>
    <w:rsid w:val="007274E5"/>
    <w:rsid w:val="00727E97"/>
    <w:rsid w:val="007308DE"/>
    <w:rsid w:val="00730CDE"/>
    <w:rsid w:val="0073327C"/>
    <w:rsid w:val="00733CAF"/>
    <w:rsid w:val="00734D6E"/>
    <w:rsid w:val="007358E6"/>
    <w:rsid w:val="00737587"/>
    <w:rsid w:val="00744FF5"/>
    <w:rsid w:val="00747E30"/>
    <w:rsid w:val="0075289B"/>
    <w:rsid w:val="007548DB"/>
    <w:rsid w:val="0075499B"/>
    <w:rsid w:val="00755404"/>
    <w:rsid w:val="007572CC"/>
    <w:rsid w:val="00760F63"/>
    <w:rsid w:val="0076101F"/>
    <w:rsid w:val="00762138"/>
    <w:rsid w:val="007646D7"/>
    <w:rsid w:val="00767954"/>
    <w:rsid w:val="00767A53"/>
    <w:rsid w:val="00770C2E"/>
    <w:rsid w:val="00774DE6"/>
    <w:rsid w:val="007763E7"/>
    <w:rsid w:val="00777472"/>
    <w:rsid w:val="0078061D"/>
    <w:rsid w:val="00780A2C"/>
    <w:rsid w:val="007810CA"/>
    <w:rsid w:val="007843F3"/>
    <w:rsid w:val="00784738"/>
    <w:rsid w:val="007877E3"/>
    <w:rsid w:val="00787E16"/>
    <w:rsid w:val="00791CDB"/>
    <w:rsid w:val="00792EE6"/>
    <w:rsid w:val="00793775"/>
    <w:rsid w:val="0079444B"/>
    <w:rsid w:val="00795DFE"/>
    <w:rsid w:val="007A0335"/>
    <w:rsid w:val="007A7C26"/>
    <w:rsid w:val="007B21B2"/>
    <w:rsid w:val="007B5935"/>
    <w:rsid w:val="007C0CCF"/>
    <w:rsid w:val="007C4815"/>
    <w:rsid w:val="007C62EE"/>
    <w:rsid w:val="007C73C6"/>
    <w:rsid w:val="007D29F5"/>
    <w:rsid w:val="007D2EDC"/>
    <w:rsid w:val="007D5D10"/>
    <w:rsid w:val="007E08D6"/>
    <w:rsid w:val="007E1650"/>
    <w:rsid w:val="007E388B"/>
    <w:rsid w:val="007E6310"/>
    <w:rsid w:val="007F34EC"/>
    <w:rsid w:val="007F3A71"/>
    <w:rsid w:val="007F3FE7"/>
    <w:rsid w:val="007F4967"/>
    <w:rsid w:val="007F4FAE"/>
    <w:rsid w:val="007F76A1"/>
    <w:rsid w:val="007F7A95"/>
    <w:rsid w:val="00801BB2"/>
    <w:rsid w:val="00802C0B"/>
    <w:rsid w:val="00803828"/>
    <w:rsid w:val="008079C8"/>
    <w:rsid w:val="00807F68"/>
    <w:rsid w:val="00810A21"/>
    <w:rsid w:val="008115F9"/>
    <w:rsid w:val="00812831"/>
    <w:rsid w:val="00813771"/>
    <w:rsid w:val="008168BB"/>
    <w:rsid w:val="00817606"/>
    <w:rsid w:val="008215CC"/>
    <w:rsid w:val="00822E62"/>
    <w:rsid w:val="00823981"/>
    <w:rsid w:val="00824F4A"/>
    <w:rsid w:val="00825EA0"/>
    <w:rsid w:val="00826C7F"/>
    <w:rsid w:val="008344A7"/>
    <w:rsid w:val="00834CD9"/>
    <w:rsid w:val="00835DC9"/>
    <w:rsid w:val="008375EC"/>
    <w:rsid w:val="008409B8"/>
    <w:rsid w:val="00840E8D"/>
    <w:rsid w:val="00844F25"/>
    <w:rsid w:val="008454AD"/>
    <w:rsid w:val="00845544"/>
    <w:rsid w:val="00851265"/>
    <w:rsid w:val="00852689"/>
    <w:rsid w:val="00853712"/>
    <w:rsid w:val="00854866"/>
    <w:rsid w:val="00855CCF"/>
    <w:rsid w:val="00855F96"/>
    <w:rsid w:val="0085612C"/>
    <w:rsid w:val="00856993"/>
    <w:rsid w:val="00857561"/>
    <w:rsid w:val="008575C7"/>
    <w:rsid w:val="00860A81"/>
    <w:rsid w:val="008620C2"/>
    <w:rsid w:val="00862263"/>
    <w:rsid w:val="00863213"/>
    <w:rsid w:val="008674E4"/>
    <w:rsid w:val="00870062"/>
    <w:rsid w:val="00870445"/>
    <w:rsid w:val="00872D84"/>
    <w:rsid w:val="00892186"/>
    <w:rsid w:val="00896C0F"/>
    <w:rsid w:val="00897D37"/>
    <w:rsid w:val="008A0763"/>
    <w:rsid w:val="008A10C0"/>
    <w:rsid w:val="008A1345"/>
    <w:rsid w:val="008A27B1"/>
    <w:rsid w:val="008A41DF"/>
    <w:rsid w:val="008A58B3"/>
    <w:rsid w:val="008B11F9"/>
    <w:rsid w:val="008B2CB9"/>
    <w:rsid w:val="008B3B91"/>
    <w:rsid w:val="008B504A"/>
    <w:rsid w:val="008B7131"/>
    <w:rsid w:val="008C0DDD"/>
    <w:rsid w:val="008C31E3"/>
    <w:rsid w:val="008C4D9D"/>
    <w:rsid w:val="008C5A0B"/>
    <w:rsid w:val="008C5EBB"/>
    <w:rsid w:val="008C6142"/>
    <w:rsid w:val="008C7200"/>
    <w:rsid w:val="008C7516"/>
    <w:rsid w:val="008D1ABD"/>
    <w:rsid w:val="008D38B4"/>
    <w:rsid w:val="008D5AC9"/>
    <w:rsid w:val="008D7041"/>
    <w:rsid w:val="008E26D6"/>
    <w:rsid w:val="008E4166"/>
    <w:rsid w:val="008E5B27"/>
    <w:rsid w:val="008F0BFB"/>
    <w:rsid w:val="008F21F2"/>
    <w:rsid w:val="008F2E6F"/>
    <w:rsid w:val="008F6C29"/>
    <w:rsid w:val="00901EC6"/>
    <w:rsid w:val="009023E2"/>
    <w:rsid w:val="00902957"/>
    <w:rsid w:val="0090440F"/>
    <w:rsid w:val="009062BC"/>
    <w:rsid w:val="00910F57"/>
    <w:rsid w:val="0091104C"/>
    <w:rsid w:val="009137CE"/>
    <w:rsid w:val="00917F68"/>
    <w:rsid w:val="0092033A"/>
    <w:rsid w:val="0092052A"/>
    <w:rsid w:val="009218A5"/>
    <w:rsid w:val="00921AA6"/>
    <w:rsid w:val="00921B5B"/>
    <w:rsid w:val="00922357"/>
    <w:rsid w:val="00923590"/>
    <w:rsid w:val="00924745"/>
    <w:rsid w:val="00925FAA"/>
    <w:rsid w:val="00926A77"/>
    <w:rsid w:val="00930CC4"/>
    <w:rsid w:val="00933F58"/>
    <w:rsid w:val="00936437"/>
    <w:rsid w:val="00937018"/>
    <w:rsid w:val="009370DA"/>
    <w:rsid w:val="00937E37"/>
    <w:rsid w:val="009427CB"/>
    <w:rsid w:val="009433BE"/>
    <w:rsid w:val="00947D6E"/>
    <w:rsid w:val="009510D6"/>
    <w:rsid w:val="009516CD"/>
    <w:rsid w:val="00952F96"/>
    <w:rsid w:val="0095353E"/>
    <w:rsid w:val="00953976"/>
    <w:rsid w:val="009568A3"/>
    <w:rsid w:val="0095725E"/>
    <w:rsid w:val="009575DB"/>
    <w:rsid w:val="00957865"/>
    <w:rsid w:val="0096046C"/>
    <w:rsid w:val="00960760"/>
    <w:rsid w:val="0096108A"/>
    <w:rsid w:val="0096263A"/>
    <w:rsid w:val="00963663"/>
    <w:rsid w:val="009660DD"/>
    <w:rsid w:val="009669EB"/>
    <w:rsid w:val="00966BB2"/>
    <w:rsid w:val="00970A9E"/>
    <w:rsid w:val="009829D9"/>
    <w:rsid w:val="00983423"/>
    <w:rsid w:val="00983D87"/>
    <w:rsid w:val="0098603A"/>
    <w:rsid w:val="009863C6"/>
    <w:rsid w:val="00990BF1"/>
    <w:rsid w:val="00991F50"/>
    <w:rsid w:val="00992DC5"/>
    <w:rsid w:val="009952C7"/>
    <w:rsid w:val="009970AA"/>
    <w:rsid w:val="009A0530"/>
    <w:rsid w:val="009A410D"/>
    <w:rsid w:val="009A4C9A"/>
    <w:rsid w:val="009A5616"/>
    <w:rsid w:val="009A63E0"/>
    <w:rsid w:val="009A72D7"/>
    <w:rsid w:val="009B10C5"/>
    <w:rsid w:val="009C080E"/>
    <w:rsid w:val="009C0A20"/>
    <w:rsid w:val="009C1386"/>
    <w:rsid w:val="009C2904"/>
    <w:rsid w:val="009C390D"/>
    <w:rsid w:val="009C5089"/>
    <w:rsid w:val="009C58F9"/>
    <w:rsid w:val="009C6657"/>
    <w:rsid w:val="009C7250"/>
    <w:rsid w:val="009C7EB8"/>
    <w:rsid w:val="009D0427"/>
    <w:rsid w:val="009D0A67"/>
    <w:rsid w:val="009D4D28"/>
    <w:rsid w:val="009D5F18"/>
    <w:rsid w:val="009D5F83"/>
    <w:rsid w:val="009D6C0A"/>
    <w:rsid w:val="009E13F4"/>
    <w:rsid w:val="009E1C8A"/>
    <w:rsid w:val="009E3C0C"/>
    <w:rsid w:val="009E68BC"/>
    <w:rsid w:val="009E6B1D"/>
    <w:rsid w:val="009F246A"/>
    <w:rsid w:val="009F3788"/>
    <w:rsid w:val="009F41F4"/>
    <w:rsid w:val="009F7330"/>
    <w:rsid w:val="00A01864"/>
    <w:rsid w:val="00A0223C"/>
    <w:rsid w:val="00A05579"/>
    <w:rsid w:val="00A05C0F"/>
    <w:rsid w:val="00A06B79"/>
    <w:rsid w:val="00A06C60"/>
    <w:rsid w:val="00A1134B"/>
    <w:rsid w:val="00A12029"/>
    <w:rsid w:val="00A14EE6"/>
    <w:rsid w:val="00A17D18"/>
    <w:rsid w:val="00A20B08"/>
    <w:rsid w:val="00A20E8F"/>
    <w:rsid w:val="00A2116D"/>
    <w:rsid w:val="00A25019"/>
    <w:rsid w:val="00A266B8"/>
    <w:rsid w:val="00A30E35"/>
    <w:rsid w:val="00A3160B"/>
    <w:rsid w:val="00A330D6"/>
    <w:rsid w:val="00A3555A"/>
    <w:rsid w:val="00A36B36"/>
    <w:rsid w:val="00A3787E"/>
    <w:rsid w:val="00A4101C"/>
    <w:rsid w:val="00A410E8"/>
    <w:rsid w:val="00A424E2"/>
    <w:rsid w:val="00A431D6"/>
    <w:rsid w:val="00A45ED0"/>
    <w:rsid w:val="00A46A06"/>
    <w:rsid w:val="00A51EF7"/>
    <w:rsid w:val="00A578F5"/>
    <w:rsid w:val="00A6013A"/>
    <w:rsid w:val="00A62E79"/>
    <w:rsid w:val="00A71CB4"/>
    <w:rsid w:val="00A74A76"/>
    <w:rsid w:val="00A74B97"/>
    <w:rsid w:val="00A7645F"/>
    <w:rsid w:val="00A8102D"/>
    <w:rsid w:val="00A81BE2"/>
    <w:rsid w:val="00A840BC"/>
    <w:rsid w:val="00A85586"/>
    <w:rsid w:val="00A9175F"/>
    <w:rsid w:val="00A91FE0"/>
    <w:rsid w:val="00A97F70"/>
    <w:rsid w:val="00AA4266"/>
    <w:rsid w:val="00AA5D71"/>
    <w:rsid w:val="00AB058C"/>
    <w:rsid w:val="00AB2527"/>
    <w:rsid w:val="00AC11CD"/>
    <w:rsid w:val="00AC2D83"/>
    <w:rsid w:val="00AC4555"/>
    <w:rsid w:val="00AC4C9D"/>
    <w:rsid w:val="00AC5669"/>
    <w:rsid w:val="00AC754C"/>
    <w:rsid w:val="00AC780F"/>
    <w:rsid w:val="00AD335E"/>
    <w:rsid w:val="00AD34D0"/>
    <w:rsid w:val="00AD3D26"/>
    <w:rsid w:val="00AD55FC"/>
    <w:rsid w:val="00AD72BA"/>
    <w:rsid w:val="00AE02C5"/>
    <w:rsid w:val="00AE1DEB"/>
    <w:rsid w:val="00AE25F5"/>
    <w:rsid w:val="00AE267D"/>
    <w:rsid w:val="00AE3179"/>
    <w:rsid w:val="00AE5AB8"/>
    <w:rsid w:val="00AE6EDA"/>
    <w:rsid w:val="00AE6FEB"/>
    <w:rsid w:val="00AE755C"/>
    <w:rsid w:val="00AF0521"/>
    <w:rsid w:val="00AF06FA"/>
    <w:rsid w:val="00AF1419"/>
    <w:rsid w:val="00AF2E5E"/>
    <w:rsid w:val="00AF4F4E"/>
    <w:rsid w:val="00AF6582"/>
    <w:rsid w:val="00AF69BA"/>
    <w:rsid w:val="00AF6A90"/>
    <w:rsid w:val="00B01A2A"/>
    <w:rsid w:val="00B02E5B"/>
    <w:rsid w:val="00B0402C"/>
    <w:rsid w:val="00B04961"/>
    <w:rsid w:val="00B04E14"/>
    <w:rsid w:val="00B119CC"/>
    <w:rsid w:val="00B11C33"/>
    <w:rsid w:val="00B1499E"/>
    <w:rsid w:val="00B153AF"/>
    <w:rsid w:val="00B20941"/>
    <w:rsid w:val="00B20BCF"/>
    <w:rsid w:val="00B21D2F"/>
    <w:rsid w:val="00B21E12"/>
    <w:rsid w:val="00B2301A"/>
    <w:rsid w:val="00B24B09"/>
    <w:rsid w:val="00B2594C"/>
    <w:rsid w:val="00B2696B"/>
    <w:rsid w:val="00B26FE4"/>
    <w:rsid w:val="00B325D8"/>
    <w:rsid w:val="00B333E3"/>
    <w:rsid w:val="00B3383A"/>
    <w:rsid w:val="00B350A7"/>
    <w:rsid w:val="00B36246"/>
    <w:rsid w:val="00B4095C"/>
    <w:rsid w:val="00B44CA4"/>
    <w:rsid w:val="00B47146"/>
    <w:rsid w:val="00B52161"/>
    <w:rsid w:val="00B53B07"/>
    <w:rsid w:val="00B5465B"/>
    <w:rsid w:val="00B55B34"/>
    <w:rsid w:val="00B57C21"/>
    <w:rsid w:val="00B604FC"/>
    <w:rsid w:val="00B6181B"/>
    <w:rsid w:val="00B64E61"/>
    <w:rsid w:val="00B66F2C"/>
    <w:rsid w:val="00B71B9B"/>
    <w:rsid w:val="00B72784"/>
    <w:rsid w:val="00B736C3"/>
    <w:rsid w:val="00B73CB3"/>
    <w:rsid w:val="00B7769F"/>
    <w:rsid w:val="00B828B4"/>
    <w:rsid w:val="00B83427"/>
    <w:rsid w:val="00B84913"/>
    <w:rsid w:val="00B84DB4"/>
    <w:rsid w:val="00B8516F"/>
    <w:rsid w:val="00B8549E"/>
    <w:rsid w:val="00B85841"/>
    <w:rsid w:val="00B8642A"/>
    <w:rsid w:val="00B87C19"/>
    <w:rsid w:val="00B9041A"/>
    <w:rsid w:val="00B906F6"/>
    <w:rsid w:val="00B9124A"/>
    <w:rsid w:val="00B914B6"/>
    <w:rsid w:val="00B933A6"/>
    <w:rsid w:val="00B9651A"/>
    <w:rsid w:val="00B969EC"/>
    <w:rsid w:val="00BA1A68"/>
    <w:rsid w:val="00BA1A8D"/>
    <w:rsid w:val="00BA2601"/>
    <w:rsid w:val="00BA2D98"/>
    <w:rsid w:val="00BA3337"/>
    <w:rsid w:val="00BA4BBD"/>
    <w:rsid w:val="00BA5456"/>
    <w:rsid w:val="00BA5C7E"/>
    <w:rsid w:val="00BA6E1A"/>
    <w:rsid w:val="00BB19B8"/>
    <w:rsid w:val="00BB7015"/>
    <w:rsid w:val="00BC077D"/>
    <w:rsid w:val="00BC4A55"/>
    <w:rsid w:val="00BC4AEA"/>
    <w:rsid w:val="00BC5656"/>
    <w:rsid w:val="00BD00E5"/>
    <w:rsid w:val="00BD1112"/>
    <w:rsid w:val="00BD2D8F"/>
    <w:rsid w:val="00BD7949"/>
    <w:rsid w:val="00BE087A"/>
    <w:rsid w:val="00BE0A7B"/>
    <w:rsid w:val="00BE28EE"/>
    <w:rsid w:val="00BE38A8"/>
    <w:rsid w:val="00BE4CF5"/>
    <w:rsid w:val="00BE6058"/>
    <w:rsid w:val="00BF15F1"/>
    <w:rsid w:val="00BF1BAE"/>
    <w:rsid w:val="00BF287F"/>
    <w:rsid w:val="00BF3134"/>
    <w:rsid w:val="00BF3244"/>
    <w:rsid w:val="00BF353D"/>
    <w:rsid w:val="00BF78FD"/>
    <w:rsid w:val="00C015A6"/>
    <w:rsid w:val="00C0164D"/>
    <w:rsid w:val="00C02626"/>
    <w:rsid w:val="00C02FE9"/>
    <w:rsid w:val="00C10C91"/>
    <w:rsid w:val="00C12D87"/>
    <w:rsid w:val="00C14458"/>
    <w:rsid w:val="00C153BB"/>
    <w:rsid w:val="00C22F62"/>
    <w:rsid w:val="00C24130"/>
    <w:rsid w:val="00C244CC"/>
    <w:rsid w:val="00C244E8"/>
    <w:rsid w:val="00C27669"/>
    <w:rsid w:val="00C27BFA"/>
    <w:rsid w:val="00C31DF3"/>
    <w:rsid w:val="00C31EC8"/>
    <w:rsid w:val="00C320DF"/>
    <w:rsid w:val="00C34684"/>
    <w:rsid w:val="00C34DE1"/>
    <w:rsid w:val="00C353CF"/>
    <w:rsid w:val="00C359DA"/>
    <w:rsid w:val="00C36EEC"/>
    <w:rsid w:val="00C4348A"/>
    <w:rsid w:val="00C451BB"/>
    <w:rsid w:val="00C452EE"/>
    <w:rsid w:val="00C464A7"/>
    <w:rsid w:val="00C51F8C"/>
    <w:rsid w:val="00C54A13"/>
    <w:rsid w:val="00C5533B"/>
    <w:rsid w:val="00C57F0E"/>
    <w:rsid w:val="00C6357F"/>
    <w:rsid w:val="00C64003"/>
    <w:rsid w:val="00C640EF"/>
    <w:rsid w:val="00C64944"/>
    <w:rsid w:val="00C652B5"/>
    <w:rsid w:val="00C67F59"/>
    <w:rsid w:val="00C70026"/>
    <w:rsid w:val="00C7042E"/>
    <w:rsid w:val="00C71407"/>
    <w:rsid w:val="00C71DB7"/>
    <w:rsid w:val="00C734AB"/>
    <w:rsid w:val="00C74421"/>
    <w:rsid w:val="00C7601A"/>
    <w:rsid w:val="00C810D6"/>
    <w:rsid w:val="00C82F0B"/>
    <w:rsid w:val="00C91637"/>
    <w:rsid w:val="00C9266C"/>
    <w:rsid w:val="00C97C1D"/>
    <w:rsid w:val="00CA152F"/>
    <w:rsid w:val="00CA4619"/>
    <w:rsid w:val="00CA4E25"/>
    <w:rsid w:val="00CB49E0"/>
    <w:rsid w:val="00CB6878"/>
    <w:rsid w:val="00CB6C60"/>
    <w:rsid w:val="00CC11E9"/>
    <w:rsid w:val="00CC2C7F"/>
    <w:rsid w:val="00CC41E1"/>
    <w:rsid w:val="00CC43FF"/>
    <w:rsid w:val="00CC63D6"/>
    <w:rsid w:val="00CC7D03"/>
    <w:rsid w:val="00CD1B83"/>
    <w:rsid w:val="00CD267E"/>
    <w:rsid w:val="00CD3240"/>
    <w:rsid w:val="00CD3717"/>
    <w:rsid w:val="00CD4E49"/>
    <w:rsid w:val="00CD6773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AC1"/>
    <w:rsid w:val="00CF2B9E"/>
    <w:rsid w:val="00CF2E3A"/>
    <w:rsid w:val="00CF3E72"/>
    <w:rsid w:val="00CF54DA"/>
    <w:rsid w:val="00D0269F"/>
    <w:rsid w:val="00D04517"/>
    <w:rsid w:val="00D0511E"/>
    <w:rsid w:val="00D1025F"/>
    <w:rsid w:val="00D12DCC"/>
    <w:rsid w:val="00D14073"/>
    <w:rsid w:val="00D1415B"/>
    <w:rsid w:val="00D14DCB"/>
    <w:rsid w:val="00D16E6D"/>
    <w:rsid w:val="00D24228"/>
    <w:rsid w:val="00D25F02"/>
    <w:rsid w:val="00D323C0"/>
    <w:rsid w:val="00D32776"/>
    <w:rsid w:val="00D32BB1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4799B"/>
    <w:rsid w:val="00D50CED"/>
    <w:rsid w:val="00D52D85"/>
    <w:rsid w:val="00D53466"/>
    <w:rsid w:val="00D53879"/>
    <w:rsid w:val="00D56446"/>
    <w:rsid w:val="00D6108E"/>
    <w:rsid w:val="00D61235"/>
    <w:rsid w:val="00D627DB"/>
    <w:rsid w:val="00D62C30"/>
    <w:rsid w:val="00D62FF6"/>
    <w:rsid w:val="00D64008"/>
    <w:rsid w:val="00D66C5E"/>
    <w:rsid w:val="00D67073"/>
    <w:rsid w:val="00D74199"/>
    <w:rsid w:val="00D744B1"/>
    <w:rsid w:val="00D75890"/>
    <w:rsid w:val="00D763BF"/>
    <w:rsid w:val="00D7723B"/>
    <w:rsid w:val="00D77B5D"/>
    <w:rsid w:val="00D77E3D"/>
    <w:rsid w:val="00D80548"/>
    <w:rsid w:val="00D823C9"/>
    <w:rsid w:val="00D829E0"/>
    <w:rsid w:val="00D83340"/>
    <w:rsid w:val="00D838D5"/>
    <w:rsid w:val="00D84681"/>
    <w:rsid w:val="00D87117"/>
    <w:rsid w:val="00D871CB"/>
    <w:rsid w:val="00D91670"/>
    <w:rsid w:val="00D91C0B"/>
    <w:rsid w:val="00D93276"/>
    <w:rsid w:val="00D9346B"/>
    <w:rsid w:val="00D93CF7"/>
    <w:rsid w:val="00D9424F"/>
    <w:rsid w:val="00D96540"/>
    <w:rsid w:val="00DA3046"/>
    <w:rsid w:val="00DA509A"/>
    <w:rsid w:val="00DA7DDD"/>
    <w:rsid w:val="00DB17AA"/>
    <w:rsid w:val="00DB1FC3"/>
    <w:rsid w:val="00DB210B"/>
    <w:rsid w:val="00DB2AC9"/>
    <w:rsid w:val="00DB394F"/>
    <w:rsid w:val="00DB3C30"/>
    <w:rsid w:val="00DB4875"/>
    <w:rsid w:val="00DB6B37"/>
    <w:rsid w:val="00DB72DA"/>
    <w:rsid w:val="00DB7F36"/>
    <w:rsid w:val="00DC067B"/>
    <w:rsid w:val="00DC08B6"/>
    <w:rsid w:val="00DC2739"/>
    <w:rsid w:val="00DC3754"/>
    <w:rsid w:val="00DC6FCE"/>
    <w:rsid w:val="00DD0167"/>
    <w:rsid w:val="00DD2EAB"/>
    <w:rsid w:val="00DD3005"/>
    <w:rsid w:val="00DD3AAC"/>
    <w:rsid w:val="00DE0673"/>
    <w:rsid w:val="00DE5733"/>
    <w:rsid w:val="00DE67E4"/>
    <w:rsid w:val="00DE75D3"/>
    <w:rsid w:val="00DE7EFD"/>
    <w:rsid w:val="00DF01CD"/>
    <w:rsid w:val="00DF1AE3"/>
    <w:rsid w:val="00DF5D0D"/>
    <w:rsid w:val="00DF68C8"/>
    <w:rsid w:val="00E00090"/>
    <w:rsid w:val="00E0054D"/>
    <w:rsid w:val="00E110B9"/>
    <w:rsid w:val="00E11444"/>
    <w:rsid w:val="00E1313D"/>
    <w:rsid w:val="00E176CD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2042"/>
    <w:rsid w:val="00E333F5"/>
    <w:rsid w:val="00E359BD"/>
    <w:rsid w:val="00E35D31"/>
    <w:rsid w:val="00E3633F"/>
    <w:rsid w:val="00E40954"/>
    <w:rsid w:val="00E40BB6"/>
    <w:rsid w:val="00E449A6"/>
    <w:rsid w:val="00E44E6C"/>
    <w:rsid w:val="00E45537"/>
    <w:rsid w:val="00E46519"/>
    <w:rsid w:val="00E51A55"/>
    <w:rsid w:val="00E55C88"/>
    <w:rsid w:val="00E5600C"/>
    <w:rsid w:val="00E6178E"/>
    <w:rsid w:val="00E61DB6"/>
    <w:rsid w:val="00E61F45"/>
    <w:rsid w:val="00E6447A"/>
    <w:rsid w:val="00E70BF5"/>
    <w:rsid w:val="00E73219"/>
    <w:rsid w:val="00E73A59"/>
    <w:rsid w:val="00E73DDD"/>
    <w:rsid w:val="00E76BC2"/>
    <w:rsid w:val="00E80EE3"/>
    <w:rsid w:val="00E81C60"/>
    <w:rsid w:val="00E81CE2"/>
    <w:rsid w:val="00E83F5C"/>
    <w:rsid w:val="00E84110"/>
    <w:rsid w:val="00E85655"/>
    <w:rsid w:val="00E8697B"/>
    <w:rsid w:val="00E87B49"/>
    <w:rsid w:val="00E87C3A"/>
    <w:rsid w:val="00E90116"/>
    <w:rsid w:val="00E928B8"/>
    <w:rsid w:val="00E92C55"/>
    <w:rsid w:val="00E97562"/>
    <w:rsid w:val="00EA065A"/>
    <w:rsid w:val="00EA0715"/>
    <w:rsid w:val="00EA08B6"/>
    <w:rsid w:val="00EA2BDF"/>
    <w:rsid w:val="00EA4C1A"/>
    <w:rsid w:val="00EB1584"/>
    <w:rsid w:val="00EB26BF"/>
    <w:rsid w:val="00EB567B"/>
    <w:rsid w:val="00EB5B95"/>
    <w:rsid w:val="00EB5DC0"/>
    <w:rsid w:val="00EB6A66"/>
    <w:rsid w:val="00EB6F6F"/>
    <w:rsid w:val="00EC1621"/>
    <w:rsid w:val="00EC4352"/>
    <w:rsid w:val="00EC538A"/>
    <w:rsid w:val="00EC6B7B"/>
    <w:rsid w:val="00ED2A19"/>
    <w:rsid w:val="00ED2E9C"/>
    <w:rsid w:val="00ED4C88"/>
    <w:rsid w:val="00EE318B"/>
    <w:rsid w:val="00EE3C74"/>
    <w:rsid w:val="00EE7A93"/>
    <w:rsid w:val="00EF0428"/>
    <w:rsid w:val="00EF07E9"/>
    <w:rsid w:val="00EF0C90"/>
    <w:rsid w:val="00EF19B7"/>
    <w:rsid w:val="00EF1B4A"/>
    <w:rsid w:val="00EF2963"/>
    <w:rsid w:val="00EF39FF"/>
    <w:rsid w:val="00F0084C"/>
    <w:rsid w:val="00F042DF"/>
    <w:rsid w:val="00F047F5"/>
    <w:rsid w:val="00F05931"/>
    <w:rsid w:val="00F05BE3"/>
    <w:rsid w:val="00F05C67"/>
    <w:rsid w:val="00F11020"/>
    <w:rsid w:val="00F1323B"/>
    <w:rsid w:val="00F13A98"/>
    <w:rsid w:val="00F21C6C"/>
    <w:rsid w:val="00F21EE8"/>
    <w:rsid w:val="00F226D3"/>
    <w:rsid w:val="00F237E1"/>
    <w:rsid w:val="00F26E45"/>
    <w:rsid w:val="00F26F8C"/>
    <w:rsid w:val="00F31F89"/>
    <w:rsid w:val="00F3327F"/>
    <w:rsid w:val="00F35450"/>
    <w:rsid w:val="00F37CEB"/>
    <w:rsid w:val="00F4067B"/>
    <w:rsid w:val="00F41D8C"/>
    <w:rsid w:val="00F41E2A"/>
    <w:rsid w:val="00F45126"/>
    <w:rsid w:val="00F455E4"/>
    <w:rsid w:val="00F45687"/>
    <w:rsid w:val="00F47D12"/>
    <w:rsid w:val="00F50F5F"/>
    <w:rsid w:val="00F53579"/>
    <w:rsid w:val="00F53E1F"/>
    <w:rsid w:val="00F54288"/>
    <w:rsid w:val="00F5491E"/>
    <w:rsid w:val="00F55344"/>
    <w:rsid w:val="00F55409"/>
    <w:rsid w:val="00F60FDC"/>
    <w:rsid w:val="00F6150A"/>
    <w:rsid w:val="00F642A5"/>
    <w:rsid w:val="00F66BC0"/>
    <w:rsid w:val="00F713BE"/>
    <w:rsid w:val="00F722E1"/>
    <w:rsid w:val="00F72305"/>
    <w:rsid w:val="00F72671"/>
    <w:rsid w:val="00F728E0"/>
    <w:rsid w:val="00F75535"/>
    <w:rsid w:val="00F7713A"/>
    <w:rsid w:val="00F779FB"/>
    <w:rsid w:val="00F80B9A"/>
    <w:rsid w:val="00F81D19"/>
    <w:rsid w:val="00F84122"/>
    <w:rsid w:val="00F920EB"/>
    <w:rsid w:val="00F92BD6"/>
    <w:rsid w:val="00F957A1"/>
    <w:rsid w:val="00FA0A3C"/>
    <w:rsid w:val="00FA12D9"/>
    <w:rsid w:val="00FA1C7E"/>
    <w:rsid w:val="00FA2B38"/>
    <w:rsid w:val="00FB1331"/>
    <w:rsid w:val="00FB2E1F"/>
    <w:rsid w:val="00FB47A8"/>
    <w:rsid w:val="00FC0A58"/>
    <w:rsid w:val="00FC1440"/>
    <w:rsid w:val="00FC51CC"/>
    <w:rsid w:val="00FC7FCD"/>
    <w:rsid w:val="00FD0595"/>
    <w:rsid w:val="00FD24DC"/>
    <w:rsid w:val="00FD2552"/>
    <w:rsid w:val="00FD27EC"/>
    <w:rsid w:val="00FD77B3"/>
    <w:rsid w:val="00FE2782"/>
    <w:rsid w:val="00FE39AD"/>
    <w:rsid w:val="00FE3B33"/>
    <w:rsid w:val="00FE3D47"/>
    <w:rsid w:val="00FE4CFE"/>
    <w:rsid w:val="00FE7A06"/>
    <w:rsid w:val="00FF1B19"/>
    <w:rsid w:val="00FF27A4"/>
    <w:rsid w:val="00FF4295"/>
    <w:rsid w:val="00FF42AD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498A4C"/>
  <w15:docId w15:val="{61B1765D-3C57-4602-9561-456C6536B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81A1A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4193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541932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uiPriority w:val="99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uiPriority w:val="10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</w:rPr>
  </w:style>
  <w:style w:type="character" w:customStyle="1" w:styleId="TytuZnak">
    <w:name w:val="Tytuł Znak"/>
    <w:aliases w:val=" Znak Znak"/>
    <w:link w:val="Tytu"/>
    <w:uiPriority w:val="10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eastAsia="en-US"/>
    </w:rPr>
  </w:style>
  <w:style w:type="character" w:customStyle="1" w:styleId="Nagwek9Znak">
    <w:name w:val="Nagłówek 9 Znak"/>
    <w:link w:val="Nagwek9"/>
    <w:rsid w:val="00DA509A"/>
    <w:rPr>
      <w:sz w:val="32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DA509A"/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qFormat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90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E00B8FE4-C265-42B4-BF67-D43984105F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5F8486-21A0-49EA-AD1C-76A68A6118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76426C-6866-498F-A896-1D1139759BBF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158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Tomasz </cp:lastModifiedBy>
  <cp:revision>31</cp:revision>
  <cp:lastPrinted>2020-12-21T07:19:00Z</cp:lastPrinted>
  <dcterms:created xsi:type="dcterms:W3CDTF">2020-12-21T07:19:00Z</dcterms:created>
  <dcterms:modified xsi:type="dcterms:W3CDTF">2026-07-16T07:01:00Z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