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661D1975" w14:textId="77777777" w:rsidR="00913A2E" w:rsidRPr="00F94401" w:rsidRDefault="00913A2E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BA1E562" w14:textId="77777777" w:rsidR="00913A2E" w:rsidRPr="00F94401" w:rsidRDefault="00913A2E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21417002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B56A54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7088"/>
        <w:gridCol w:w="2268"/>
      </w:tblGrid>
      <w:tr w:rsidR="00532237" w:rsidRPr="00F94401" w14:paraId="57245AC3" w14:textId="77777777" w:rsidTr="009446AA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3E41B9" w:rsidRPr="00F94401" w14:paraId="79FC6475" w14:textId="77777777" w:rsidTr="009446AA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3E41B9" w:rsidRPr="00F94401" w:rsidRDefault="003E41B9" w:rsidP="003E41B9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0D1E887" w14:textId="35AB3EBF" w:rsidR="003E41B9" w:rsidRPr="00A61421" w:rsidRDefault="003E41B9" w:rsidP="00D3653C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1421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instalacyjnej w zakresie sieci, instalacji i urządzeń cieplnych, wentylacyjnych, gazowych, wodociągowych i kanalizacyjnych</w:t>
            </w:r>
            <w:r w:rsidR="00FD1319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FD2321A" w14:textId="77777777" w:rsidR="003E41B9" w:rsidRPr="00A61421" w:rsidRDefault="003E41B9" w:rsidP="00D3653C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DD8C59F" w14:textId="77777777" w:rsidR="003E41B9" w:rsidRDefault="003E41B9" w:rsidP="00D3653C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627C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0FC20A54" w14:textId="77777777" w:rsidR="0051627C" w:rsidRPr="0051627C" w:rsidRDefault="0051627C" w:rsidP="00D3653C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0223040" w14:textId="3351774A" w:rsidR="003E41B9" w:rsidRPr="00A61421" w:rsidRDefault="003E41B9" w:rsidP="00D3653C">
            <w:pPr>
              <w:pStyle w:val="Default"/>
              <w:spacing w:line="276" w:lineRule="auto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1421">
              <w:rPr>
                <w:rFonts w:ascii="Calibri" w:hAnsi="Calibri" w:cs="Calibri"/>
                <w:sz w:val="20"/>
                <w:szCs w:val="20"/>
              </w:rPr>
              <w:t xml:space="preserve">Posiada doświadczenie zawodowe, jako kierownik </w:t>
            </w:r>
            <w:r w:rsidR="0051627C">
              <w:rPr>
                <w:rFonts w:ascii="Calibri" w:hAnsi="Calibri" w:cs="Calibri"/>
                <w:sz w:val="20"/>
                <w:szCs w:val="20"/>
              </w:rPr>
              <w:t>budowy/</w:t>
            </w:r>
            <w:r w:rsidRPr="00A61421">
              <w:rPr>
                <w:rFonts w:ascii="Calibri" w:hAnsi="Calibri" w:cs="Calibri"/>
                <w:sz w:val="20"/>
                <w:szCs w:val="20"/>
              </w:rPr>
              <w:t xml:space="preserve">robót, </w:t>
            </w:r>
            <w:r w:rsidR="009A325F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 w:rsidR="00C9014C" w:rsidRPr="00FD1319">
              <w:rPr>
                <w:rFonts w:ascii="Calibri" w:hAnsi="Calibri" w:cs="Calibri"/>
                <w:b/>
                <w:bCs/>
                <w:sz w:val="20"/>
                <w:szCs w:val="20"/>
              </w:rPr>
              <w:t>co najmniej dwóch</w:t>
            </w:r>
            <w:r w:rsidR="00D3653C" w:rsidRPr="009F354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F3540" w:rsidRPr="009F3540">
              <w:rPr>
                <w:rFonts w:asciiTheme="minorHAnsi" w:hAnsiTheme="minorHAnsi" w:cstheme="minorHAnsi"/>
                <w:sz w:val="20"/>
                <w:szCs w:val="20"/>
              </w:rPr>
              <w:t xml:space="preserve">zakończonych inwestycjach polegających na </w:t>
            </w:r>
            <w:r w:rsidR="009F3540" w:rsidRPr="009F3540">
              <w:rPr>
                <w:rFonts w:ascii="Calibri" w:hAnsi="Calibri" w:cs="Calibri"/>
                <w:sz w:val="20"/>
                <w:szCs w:val="20"/>
              </w:rPr>
              <w:t xml:space="preserve">budowie lub przebudowie lub rozbudowie lub modernizacji lub remoncie </w:t>
            </w:r>
            <w:r w:rsidR="003E5ADB" w:rsidRPr="004C2AA2">
              <w:rPr>
                <w:rFonts w:ascii="Calibri" w:hAnsi="Calibri" w:cs="Calibri"/>
                <w:b/>
                <w:bCs/>
                <w:sz w:val="20"/>
                <w:szCs w:val="20"/>
              </w:rPr>
              <w:t>obiektu budowlanego wyposażonego w instalacje i urządzenia technologiczne służące ujmowaniu, uzdatnianiu, magazynowaniu lub oczyszczaniu wody albo ścieków</w:t>
            </w:r>
            <w:r w:rsidR="009F3540" w:rsidRPr="009F354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="009F3540" w:rsidRPr="009F3540">
              <w:rPr>
                <w:rFonts w:ascii="Calibri" w:hAnsi="Calibri" w:cs="Calibri"/>
                <w:sz w:val="20"/>
                <w:szCs w:val="20"/>
              </w:rPr>
              <w:t xml:space="preserve">o wartość </w:t>
            </w:r>
            <w:r w:rsidR="009F3540" w:rsidRPr="009F354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każdej </w:t>
            </w:r>
            <w:r w:rsidR="009F3540" w:rsidRPr="009F3540">
              <w:rPr>
                <w:rFonts w:ascii="Calibri" w:hAnsi="Calibri" w:cs="Calibri"/>
                <w:sz w:val="20"/>
                <w:szCs w:val="20"/>
              </w:rPr>
              <w:t xml:space="preserve">inwestycji minimum </w:t>
            </w:r>
            <w:r w:rsidR="009F3540" w:rsidRPr="009F3540">
              <w:rPr>
                <w:rFonts w:ascii="Calibri" w:hAnsi="Calibri" w:cs="Calibri"/>
                <w:b/>
                <w:bCs/>
                <w:sz w:val="20"/>
                <w:szCs w:val="20"/>
              </w:rPr>
              <w:t>2 000 000,00 zł brutto</w:t>
            </w:r>
            <w:r w:rsidR="00D3653C" w:rsidRPr="009F3540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  <w:p w14:paraId="051FA047" w14:textId="77777777" w:rsidR="00A61421" w:rsidRPr="00A61421" w:rsidRDefault="00A61421" w:rsidP="00D3653C">
            <w:pPr>
              <w:pStyle w:val="Default"/>
              <w:spacing w:line="276" w:lineRule="auto"/>
              <w:ind w:left="142" w:right="141"/>
              <w:rPr>
                <w:rFonts w:ascii="Calibri" w:hAnsi="Calibri" w:cs="Calibri"/>
                <w:sz w:val="20"/>
                <w:szCs w:val="20"/>
              </w:rPr>
            </w:pPr>
          </w:p>
          <w:p w14:paraId="4AA1F462" w14:textId="77777777" w:rsidR="003E41B9" w:rsidRPr="00A61421" w:rsidRDefault="003E41B9" w:rsidP="00D3653C">
            <w:pPr>
              <w:pStyle w:val="Default"/>
              <w:spacing w:line="276" w:lineRule="auto"/>
              <w:ind w:left="14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42292FC3" w14:textId="77777777" w:rsidR="003E41B9" w:rsidRPr="00A61421" w:rsidRDefault="003E41B9" w:rsidP="00D3653C">
            <w:pPr>
              <w:pStyle w:val="Default"/>
              <w:numPr>
                <w:ilvl w:val="0"/>
                <w:numId w:val="45"/>
              </w:numPr>
              <w:spacing w:line="276" w:lineRule="auto"/>
              <w:ind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lastRenderedPageBreak/>
              <w:t>Nazwa inwestycji</w:t>
            </w: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411A35B7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58B7A35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72DC1D17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0154F365" w14:textId="77777777" w:rsidR="003E41B9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5B9B2CA1" w14:textId="77777777" w:rsidR="00D3653C" w:rsidRPr="00A61421" w:rsidRDefault="00D3653C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6024CD0" w14:textId="77777777" w:rsidR="003E41B9" w:rsidRPr="00A61421" w:rsidRDefault="003E41B9" w:rsidP="00D3653C">
            <w:pPr>
              <w:pStyle w:val="Default"/>
              <w:numPr>
                <w:ilvl w:val="0"/>
                <w:numId w:val="45"/>
              </w:numPr>
              <w:spacing w:line="276" w:lineRule="auto"/>
              <w:ind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41499693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3F2260C7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24E78C82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62062560" w14:textId="77777777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1421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38166B0A" w14:textId="4E9C8A8C" w:rsidR="003E41B9" w:rsidRPr="00A61421" w:rsidRDefault="003E41B9" w:rsidP="00D3653C">
            <w:pPr>
              <w:pStyle w:val="Default"/>
              <w:spacing w:line="276" w:lineRule="auto"/>
              <w:ind w:left="502" w:right="14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3E41B9" w:rsidRPr="00F94401" w:rsidRDefault="003E41B9" w:rsidP="003E41B9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3E41B9" w:rsidRPr="00F94401" w14:paraId="26360A00" w14:textId="77777777" w:rsidTr="009446AA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70C62C" w14:textId="700849C2" w:rsidR="003E41B9" w:rsidRPr="00F94401" w:rsidRDefault="003E41B9" w:rsidP="003E41B9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6F6BD1" w14:textId="01F42E1C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99A8D7" w14:textId="77777777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C87DEA2" w14:textId="14EEEA38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CF61C07" w14:textId="2B5E03BD" w:rsidR="00190C2D" w:rsidRPr="009446AA" w:rsidRDefault="00190C2D" w:rsidP="009446AA">
            <w:pPr>
              <w:pStyle w:val="Default"/>
              <w:ind w:left="142" w:right="143"/>
              <w:jc w:val="both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190C2D">
              <w:rPr>
                <w:rFonts w:asciiTheme="minorHAnsi" w:hAnsiTheme="minorHAnsi" w:cstheme="minorHAnsi"/>
                <w:bCs/>
                <w:sz w:val="20"/>
                <w:szCs w:val="20"/>
              </w:rPr>
              <w:t>Uprawnienia budowlane do kierowania robotami w</w:t>
            </w:r>
            <w:r w:rsidRPr="00190C2D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 specjalności</w:t>
            </w:r>
            <w:r w:rsidR="009446AA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</w:t>
            </w:r>
            <w:r w:rsidRPr="00190C2D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konstrukcyjno-budowlanej</w:t>
            </w:r>
          </w:p>
          <w:p w14:paraId="189E136F" w14:textId="77777777" w:rsidR="00190C2D" w:rsidRPr="00352F4E" w:rsidRDefault="00190C2D" w:rsidP="00190C2D">
            <w:pPr>
              <w:pStyle w:val="Default"/>
              <w:ind w:left="14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3FE352F" w14:textId="72A26D12" w:rsidR="003E41B9" w:rsidRDefault="00190C2D" w:rsidP="00190C2D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2F4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uprawnień …………………….…..</w:t>
            </w:r>
          </w:p>
          <w:p w14:paraId="2374BF0D" w14:textId="035C4978" w:rsidR="00190C2D" w:rsidRPr="00B06D98" w:rsidRDefault="00190C2D" w:rsidP="009446AA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0D2132A" w14:textId="4885239E" w:rsidR="003E41B9" w:rsidRPr="00F94401" w:rsidRDefault="003E41B9" w:rsidP="003E41B9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3E41B9" w:rsidRPr="00F94401" w14:paraId="3E5B87B8" w14:textId="77777777" w:rsidTr="009446AA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3BEAE5" w14:textId="6B28D3B2" w:rsidR="003E41B9" w:rsidRPr="00F94401" w:rsidRDefault="00A61421" w:rsidP="003E41B9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AF4BC1" w14:textId="6296BB41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9A8B66" w14:textId="77777777" w:rsidR="003E41B9" w:rsidRPr="00F94401" w:rsidRDefault="003E41B9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5F9E8A2" w14:textId="4DB06AD5" w:rsidR="003E41B9" w:rsidRPr="00F94401" w:rsidRDefault="00A61421" w:rsidP="003E41B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1F0EBC" w14:textId="009E8B80" w:rsidR="003E41B9" w:rsidRPr="006E5DE4" w:rsidRDefault="003E41B9" w:rsidP="003E41B9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467AB">
              <w:rPr>
                <w:rFonts w:ascii="Calibri" w:hAnsi="Calibri" w:cs="Calibri"/>
                <w:sz w:val="20"/>
                <w:szCs w:val="20"/>
              </w:rPr>
              <w:t>prawnienia budowlane do kierowania robotami budowlanymi w specjalności instalacyjnej w zakresie sieci, instalacji i urządzeń elektrycznych i elektroenergetycznych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4852941" w14:textId="77777777" w:rsidR="003E41B9" w:rsidRPr="006E5DE4" w:rsidRDefault="003E41B9" w:rsidP="003E41B9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94C6E9E" w14:textId="77777777" w:rsidR="003E41B9" w:rsidRDefault="003E41B9" w:rsidP="003E41B9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2F5E4733" w14:textId="238C5CC2" w:rsidR="003E41B9" w:rsidRPr="006E5DE4" w:rsidRDefault="003E41B9" w:rsidP="003E41B9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DE39C8" w14:textId="5ACF5684" w:rsidR="003E41B9" w:rsidRPr="00F94401" w:rsidRDefault="003E41B9" w:rsidP="003E41B9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3E62B3C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DF260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D53A" w14:textId="77777777" w:rsidR="00FB220C" w:rsidRDefault="00FB220C">
      <w:r>
        <w:separator/>
      </w:r>
    </w:p>
  </w:endnote>
  <w:endnote w:type="continuationSeparator" w:id="0">
    <w:p w14:paraId="35DD8314" w14:textId="77777777" w:rsidR="00FB220C" w:rsidRDefault="00FB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13A2E" w:rsidRDefault="00722E12" w:rsidP="00722E12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913A2E">
      <w:rPr>
        <w:rFonts w:ascii="Calibri" w:hAnsi="Calibri" w:cs="Calibri"/>
        <w:b/>
        <w:bCs/>
        <w:sz w:val="20"/>
        <w:szCs w:val="20"/>
      </w:rPr>
      <w:t>Dokument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musi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być podpisana kwalifikowanym podpisem elektronicznym lub podpisem zaufanym lub podpisem osobistym</w:t>
    </w:r>
    <w:r w:rsidRPr="00913A2E">
      <w:rPr>
        <w:rFonts w:ascii="Calibri" w:hAnsi="Calibri" w:cs="Calibri"/>
        <w:sz w:val="20"/>
        <w:szCs w:val="20"/>
      </w:rPr>
      <w:t>.</w:t>
    </w:r>
  </w:p>
  <w:bookmarkEnd w:id="0"/>
  <w:p w14:paraId="177E523B" w14:textId="77777777" w:rsidR="003F0785" w:rsidRPr="00913A2E" w:rsidRDefault="003F0785" w:rsidP="00722E12">
    <w:pPr>
      <w:pStyle w:val="Stopka"/>
      <w:rPr>
        <w:rFonts w:ascii="Calibri" w:hAnsi="Calibri" w:cs="Calibri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1DFD4" w14:textId="77777777" w:rsidR="00FB220C" w:rsidRDefault="00FB220C">
      <w:r>
        <w:separator/>
      </w:r>
    </w:p>
  </w:footnote>
  <w:footnote w:type="continuationSeparator" w:id="0">
    <w:p w14:paraId="56FE267E" w14:textId="77777777" w:rsidR="00FB220C" w:rsidRDefault="00FB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8447" w14:textId="77777777" w:rsidR="00DF260D" w:rsidRPr="00D56BE0" w:rsidRDefault="00DF260D" w:rsidP="00DF260D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6DDE5A62" wp14:editId="063E5B4B">
          <wp:extent cx="5760720" cy="496964"/>
          <wp:effectExtent l="0" t="0" r="0" b="0"/>
          <wp:docPr id="1367843998" name="Obraz 136784399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D67A54" w14:textId="77777777" w:rsidR="00DF260D" w:rsidRPr="00A13E8A" w:rsidRDefault="00DF260D" w:rsidP="00DF260D">
    <w:pPr>
      <w:pStyle w:val="Nagwek"/>
    </w:pPr>
  </w:p>
  <w:p w14:paraId="30C784E6" w14:textId="0075F9FC" w:rsidR="003F0785" w:rsidRPr="003F62F5" w:rsidRDefault="00DF260D" w:rsidP="00DF260D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FE3922" w:rsidRPr="00FE3922">
      <w:rPr>
        <w:rFonts w:asciiTheme="minorHAnsi" w:hAnsiTheme="minorHAnsi" w:cstheme="minorHAnsi"/>
        <w:sz w:val="18"/>
        <w:szCs w:val="18"/>
        <w:lang w:val="pl-PL"/>
      </w:rPr>
      <w:t>ZP.271.9.2026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26696492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29C6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66AD"/>
    <w:rsid w:val="00190C2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E3CDD"/>
    <w:rsid w:val="002F0291"/>
    <w:rsid w:val="002F16D6"/>
    <w:rsid w:val="002F26C4"/>
    <w:rsid w:val="002F26F6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0726D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6E83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7EED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6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1B9"/>
    <w:rsid w:val="003E464A"/>
    <w:rsid w:val="003E5ADB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3F62F5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27C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4104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55FE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556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401"/>
    <w:rsid w:val="008674E4"/>
    <w:rsid w:val="00870445"/>
    <w:rsid w:val="00872C40"/>
    <w:rsid w:val="00872D84"/>
    <w:rsid w:val="0087454E"/>
    <w:rsid w:val="00876906"/>
    <w:rsid w:val="00877DED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3A2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446AA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5F"/>
    <w:rsid w:val="009A32D4"/>
    <w:rsid w:val="009A410D"/>
    <w:rsid w:val="009A4C9A"/>
    <w:rsid w:val="009A5616"/>
    <w:rsid w:val="009A63E0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540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1D02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1421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DE6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6A54"/>
    <w:rsid w:val="00B575AD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570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014C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D01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653C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231D"/>
    <w:rsid w:val="00D74199"/>
    <w:rsid w:val="00D744B1"/>
    <w:rsid w:val="00D75890"/>
    <w:rsid w:val="00D763BF"/>
    <w:rsid w:val="00D7723B"/>
    <w:rsid w:val="00D77B5D"/>
    <w:rsid w:val="00D77E3D"/>
    <w:rsid w:val="00D80548"/>
    <w:rsid w:val="00D80ECB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60D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815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2C95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20C"/>
    <w:rsid w:val="00FB2E1F"/>
    <w:rsid w:val="00FB75A2"/>
    <w:rsid w:val="00FC076E"/>
    <w:rsid w:val="00FC51CC"/>
    <w:rsid w:val="00FC6A5D"/>
    <w:rsid w:val="00FD0F46"/>
    <w:rsid w:val="00FD1319"/>
    <w:rsid w:val="00FD24DC"/>
    <w:rsid w:val="00FD2552"/>
    <w:rsid w:val="00FD27EC"/>
    <w:rsid w:val="00FD5CB9"/>
    <w:rsid w:val="00FD77B3"/>
    <w:rsid w:val="00FE3922"/>
    <w:rsid w:val="00FE39AD"/>
    <w:rsid w:val="00FE3D47"/>
    <w:rsid w:val="00FE4CFE"/>
    <w:rsid w:val="00FE5595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67</cp:revision>
  <cp:lastPrinted>2020-12-21T07:11:00Z</cp:lastPrinted>
  <dcterms:created xsi:type="dcterms:W3CDTF">2022-03-21T09:55:00Z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