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37D588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E376BD">
        <w:rPr>
          <w:rFonts w:ascii="Calibri" w:hAnsi="Calibri" w:cs="Calibri"/>
          <w:sz w:val="20"/>
          <w:szCs w:val="20"/>
        </w:rPr>
        <w:t xml:space="preserve">6 </w:t>
      </w:r>
      <w:r w:rsidRPr="005D580D">
        <w:rPr>
          <w:rFonts w:ascii="Calibri" w:hAnsi="Calibri" w:cs="Calibri"/>
          <w:sz w:val="20"/>
          <w:szCs w:val="20"/>
        </w:rPr>
        <w:t>r.</w:t>
      </w:r>
    </w:p>
    <w:p w14:paraId="1D52BCBE" w14:textId="77777777" w:rsidR="009E1C8A" w:rsidRPr="00E376B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</w:t>
      </w:r>
      <w:r w:rsidR="009E1C8A" w:rsidRPr="00E376BD">
        <w:rPr>
          <w:rFonts w:ascii="Calibri" w:eastAsia="Batang" w:hAnsi="Calibri" w:cs="Calibri"/>
          <w:i/>
          <w:sz w:val="18"/>
          <w:szCs w:val="18"/>
        </w:rPr>
        <w:t>Wykonawcy)</w:t>
      </w:r>
    </w:p>
    <w:p w14:paraId="0A1F7522" w14:textId="77777777" w:rsidR="00DA509A" w:rsidRPr="00E376BD" w:rsidRDefault="00DA509A" w:rsidP="00DA509A">
      <w:pPr>
        <w:rPr>
          <w:rFonts w:ascii="Calibri" w:hAnsi="Calibri" w:cs="Calibri"/>
          <w:sz w:val="20"/>
          <w:szCs w:val="20"/>
        </w:rPr>
      </w:pPr>
    </w:p>
    <w:p w14:paraId="6D2732B0" w14:textId="77777777" w:rsidR="00A76A94" w:rsidRPr="00E376BD" w:rsidRDefault="00A76A9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434C5601" w:rsidR="00EC6B7B" w:rsidRPr="00E376B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76BD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E376BD" w:rsidRPr="00E376BD">
        <w:rPr>
          <w:rFonts w:ascii="Calibri" w:hAnsi="Calibri" w:cs="Calibri"/>
          <w:b/>
          <w:sz w:val="20"/>
          <w:szCs w:val="20"/>
        </w:rPr>
        <w:t>5</w:t>
      </w:r>
      <w:r w:rsidRPr="00E376BD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76BD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76B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5F23780A" w:rsidR="0078061D" w:rsidRPr="005D580D" w:rsidRDefault="00E71170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757683" w:rsidRPr="00751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B22DC0">
        <w:rPr>
          <w:rFonts w:ascii="Calibri" w:hAnsi="Calibri" w:cs="Calibri"/>
          <w:b/>
          <w:sz w:val="20"/>
          <w:szCs w:val="20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BD275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BD275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42232B46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W ramach ww. </w:t>
            </w:r>
            <w:r w:rsidR="00A96FFC">
              <w:rPr>
                <w:rFonts w:ascii="Calibri" w:hAnsi="Calibri" w:cs="Calibri"/>
                <w:spacing w:val="4"/>
                <w:sz w:val="20"/>
                <w:szCs w:val="20"/>
              </w:rPr>
              <w:t>zadania</w:t>
            </w: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3A92C2DB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 w:rsidR="00242A92"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9640EC" w:rsidRPr="006103BD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 w:rsidR="00760D41">
              <w:rPr>
                <w:rFonts w:ascii="Calibri" w:hAnsi="Calibri" w:cs="Calibri"/>
                <w:sz w:val="20"/>
                <w:szCs w:val="20"/>
              </w:rPr>
              <w:t xml:space="preserve">budowie lub przebudowie lub rozbudowie lub modernizacji lub remoncie </w:t>
            </w:r>
            <w:r w:rsidR="00BF26E7" w:rsidRPr="004C2AA2">
              <w:rPr>
                <w:rFonts w:ascii="Calibri" w:hAnsi="Calibri" w:cs="Calibri"/>
                <w:b/>
                <w:bCs/>
                <w:sz w:val="20"/>
                <w:szCs w:val="20"/>
              </w:rPr>
              <w:t>obiektu budowlanego wyposażonego w instalacje i urządzenia technologiczne służące ujmowaniu, uzdatnianiu, magazynowaniu lub oczyszczaniu wody albo ścieków</w:t>
            </w:r>
            <w:r w:rsidR="00905168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44C7BEC" w14:textId="77777777" w:rsidR="00905168" w:rsidRDefault="00905168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E736E0" w14:textId="61285B89" w:rsidR="00645321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 w:rsidR="00905168"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76804D17" w:rsidR="00AF364B" w:rsidRPr="007E057F" w:rsidRDefault="00AF364B" w:rsidP="00045217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923204" w:rsidRPr="005D580D" w14:paraId="4AB41D47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6E2BE2" w14:textId="074D31BF" w:rsidR="00923204" w:rsidRPr="005D580D" w:rsidRDefault="00923204" w:rsidP="00BD275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2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C8B5CD" w14:textId="77777777" w:rsidR="00923204" w:rsidRPr="005D580D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47F367FE" w14:textId="77777777" w:rsidR="00923204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FE9521D" w14:textId="4D5FD1B1" w:rsidR="00923204" w:rsidRPr="00AF364B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W ramach ww. </w:t>
            </w:r>
            <w:r w:rsidR="00A96FFC">
              <w:rPr>
                <w:rFonts w:ascii="Calibri" w:hAnsi="Calibri" w:cs="Calibri"/>
                <w:spacing w:val="4"/>
                <w:sz w:val="20"/>
                <w:szCs w:val="20"/>
              </w:rPr>
              <w:t>zadania</w:t>
            </w: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15001062" w14:textId="51FD95C3" w:rsidR="00923204" w:rsidRPr="005D580D" w:rsidRDefault="00923204" w:rsidP="00923204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6103BD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budowie lub przebudowie lub rozbudowie lub modernizacji lub remoncie </w:t>
            </w:r>
            <w:r w:rsidR="00BF26E7" w:rsidRPr="004C2AA2">
              <w:rPr>
                <w:rFonts w:ascii="Calibri" w:hAnsi="Calibri" w:cs="Calibri"/>
                <w:b/>
                <w:bCs/>
                <w:sz w:val="20"/>
                <w:szCs w:val="20"/>
              </w:rPr>
              <w:t>obiektu budowlanego wyposażonego w instalacje i urządzenia technologiczne służące ujmowaniu, uzdatnianiu, magazynowaniu lub oczyszczaniu wody albo ścieków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3E813E04" w14:textId="77777777" w:rsidR="00923204" w:rsidRDefault="00923204" w:rsidP="00923204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35050D" w14:textId="77777777" w:rsidR="00923204" w:rsidRDefault="00923204" w:rsidP="00923204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……………………………… zł brutto. </w:t>
            </w:r>
          </w:p>
          <w:p w14:paraId="0F9647A9" w14:textId="77777777" w:rsidR="00923204" w:rsidRPr="005D580D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47C79C" w14:textId="300FCF9D" w:rsidR="00923204" w:rsidRPr="005D580D" w:rsidRDefault="00923204" w:rsidP="0092320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C15B67" w14:textId="699C98AB" w:rsidR="00923204" w:rsidRPr="005D580D" w:rsidRDefault="00923204" w:rsidP="0092320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DC4CF1" w14:textId="3799C1C5" w:rsidR="00923204" w:rsidRPr="005D580D" w:rsidRDefault="00923204" w:rsidP="0092320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80A12C" w14:textId="20AB80C1" w:rsidR="00923204" w:rsidRPr="005D580D" w:rsidRDefault="00923204" w:rsidP="00923204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923204" w:rsidRPr="005D580D" w14:paraId="791DDC22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3CFDF0" w14:textId="071FAD53" w:rsidR="00923204" w:rsidRDefault="00923204" w:rsidP="00BD275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3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0BC212" w14:textId="77777777" w:rsidR="00923204" w:rsidRPr="005D580D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54210ED8" w14:textId="77777777" w:rsidR="00923204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13435A4D" w14:textId="44853B9A" w:rsidR="00923204" w:rsidRPr="00AF364B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</w:t>
            </w:r>
            <w:r w:rsidR="00A96FFC">
              <w:rPr>
                <w:rFonts w:ascii="Calibri" w:hAnsi="Calibri" w:cs="Calibri"/>
                <w:spacing w:val="4"/>
                <w:sz w:val="20"/>
                <w:szCs w:val="20"/>
              </w:rPr>
              <w:t xml:space="preserve"> zadania</w:t>
            </w: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19EBE9AE" w14:textId="71AFD201" w:rsidR="00923204" w:rsidRPr="005D580D" w:rsidRDefault="00923204" w:rsidP="00923204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6103BD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budowie lub przebudowie lub rozbudowie lub modernizacji lub remoncie </w:t>
            </w:r>
            <w:r w:rsidR="00BF26E7" w:rsidRPr="004C2AA2">
              <w:rPr>
                <w:rFonts w:ascii="Calibri" w:hAnsi="Calibri" w:cs="Calibri"/>
                <w:b/>
                <w:bCs/>
                <w:sz w:val="20"/>
                <w:szCs w:val="20"/>
              </w:rPr>
              <w:t>obiektu budowlanego wyposażonego w instalacje i urządzenia technologiczne służące ujmowaniu, uzdatnianiu, magazynowaniu lub oczyszczaniu wody albo ścieków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0A708A69" w14:textId="77777777" w:rsidR="00923204" w:rsidRDefault="00923204" w:rsidP="00923204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A7A9B97" w14:textId="77777777" w:rsidR="00923204" w:rsidRDefault="00923204" w:rsidP="00923204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……………………………… zł brutto. </w:t>
            </w:r>
          </w:p>
          <w:p w14:paraId="36E6D800" w14:textId="77777777" w:rsidR="00923204" w:rsidRPr="005D580D" w:rsidRDefault="00923204" w:rsidP="00923204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F93C7C" w14:textId="6CAFA13B" w:rsidR="00923204" w:rsidRPr="005D580D" w:rsidRDefault="00923204" w:rsidP="0092320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923BA4" w14:textId="28C9492C" w:rsidR="00923204" w:rsidRPr="005D580D" w:rsidRDefault="00923204" w:rsidP="0092320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06A6D7" w14:textId="4D08F6D3" w:rsidR="00923204" w:rsidRPr="005D580D" w:rsidRDefault="00923204" w:rsidP="00923204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3B8304" w14:textId="6BF1CE52" w:rsidR="00923204" w:rsidRPr="005D580D" w:rsidRDefault="00923204" w:rsidP="00923204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375BA443" w14:textId="77777777" w:rsidR="004256FC" w:rsidRDefault="004256FC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252FD719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923204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1135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4AF2C" w14:textId="77777777" w:rsidR="00B61BCC" w:rsidRDefault="00B61BCC">
      <w:r>
        <w:separator/>
      </w:r>
    </w:p>
  </w:endnote>
  <w:endnote w:type="continuationSeparator" w:id="0">
    <w:p w14:paraId="4480E241" w14:textId="77777777" w:rsidR="00B61BCC" w:rsidRDefault="00B6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EndPr/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4FA1E34F" w14:textId="77777777" w:rsidR="00645321" w:rsidRPr="00FD1495" w:rsidRDefault="00645321" w:rsidP="0064532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109A1A81" w14:textId="77777777" w:rsidR="00645321" w:rsidRPr="00FD1495" w:rsidRDefault="00B61BCC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3296E90B" w14:textId="3F0BF38E" w:rsidR="00263C86" w:rsidRDefault="00263C8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9BEBDAA" w14:textId="085B534A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B61BCC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98D89" w14:textId="77777777" w:rsidR="00B61BCC" w:rsidRDefault="00B61BCC">
      <w:r>
        <w:separator/>
      </w:r>
    </w:p>
  </w:footnote>
  <w:footnote w:type="continuationSeparator" w:id="0">
    <w:p w14:paraId="3605C3E6" w14:textId="77777777" w:rsidR="00B61BCC" w:rsidRDefault="00B61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E945" w14:textId="77777777" w:rsidR="00FB74CB" w:rsidRPr="00D56BE0" w:rsidRDefault="00FB74CB" w:rsidP="00FB74CB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7998A776" wp14:editId="705D5B57">
          <wp:extent cx="5760720" cy="496964"/>
          <wp:effectExtent l="0" t="0" r="0" b="0"/>
          <wp:docPr id="1028770793" name="Obraz 102877079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6CD0D0" w14:textId="77777777" w:rsidR="00FB74CB" w:rsidRPr="00A13E8A" w:rsidRDefault="00FB74CB" w:rsidP="00FB74CB">
    <w:pPr>
      <w:pStyle w:val="Nagwek"/>
    </w:pPr>
  </w:p>
  <w:p w14:paraId="6D67538D" w14:textId="4C3ADC3A" w:rsidR="000C6D2A" w:rsidRPr="00FB74CB" w:rsidRDefault="00FB74CB" w:rsidP="00FB74CB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9A4C43" w:rsidRPr="009A4C43">
      <w:rPr>
        <w:rFonts w:asciiTheme="minorHAnsi" w:hAnsiTheme="minorHAnsi" w:cstheme="minorHAnsi"/>
        <w:sz w:val="18"/>
        <w:szCs w:val="18"/>
        <w:lang w:val="pl-PL"/>
      </w:rPr>
      <w:t>ZP.271.9.2026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14A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279B92B" wp14:editId="2A83C053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1491334888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245FBD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3AE5AEA" w14:textId="77777777" w:rsidR="00C02626" w:rsidRPr="006E1765" w:rsidRDefault="00C02626" w:rsidP="006E1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5217"/>
    <w:rsid w:val="000452FB"/>
    <w:rsid w:val="00047EF2"/>
    <w:rsid w:val="00050A0D"/>
    <w:rsid w:val="000529C6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451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2A92"/>
    <w:rsid w:val="002447F6"/>
    <w:rsid w:val="00246A11"/>
    <w:rsid w:val="00252051"/>
    <w:rsid w:val="00254603"/>
    <w:rsid w:val="00255734"/>
    <w:rsid w:val="00256EDD"/>
    <w:rsid w:val="00257369"/>
    <w:rsid w:val="00257594"/>
    <w:rsid w:val="0026141D"/>
    <w:rsid w:val="00261B89"/>
    <w:rsid w:val="00261D3E"/>
    <w:rsid w:val="00263C86"/>
    <w:rsid w:val="0026568F"/>
    <w:rsid w:val="0026706B"/>
    <w:rsid w:val="002678AB"/>
    <w:rsid w:val="00271D38"/>
    <w:rsid w:val="00272E2B"/>
    <w:rsid w:val="00273503"/>
    <w:rsid w:val="00276EDC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3CDD"/>
    <w:rsid w:val="002F0291"/>
    <w:rsid w:val="002F16D6"/>
    <w:rsid w:val="002F26C4"/>
    <w:rsid w:val="002F26F6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20A5"/>
    <w:rsid w:val="0041331B"/>
    <w:rsid w:val="00414CF9"/>
    <w:rsid w:val="00420580"/>
    <w:rsid w:val="00420644"/>
    <w:rsid w:val="00422FC5"/>
    <w:rsid w:val="00423457"/>
    <w:rsid w:val="004245B7"/>
    <w:rsid w:val="004256FC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0BF3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1E18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97C66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4F69EE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564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E7E16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6D7F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9B2"/>
    <w:rsid w:val="00694955"/>
    <w:rsid w:val="006952AC"/>
    <w:rsid w:val="00696298"/>
    <w:rsid w:val="00697CEE"/>
    <w:rsid w:val="006A38F2"/>
    <w:rsid w:val="006A54E0"/>
    <w:rsid w:val="006B004E"/>
    <w:rsid w:val="006B1B9B"/>
    <w:rsid w:val="006B48EB"/>
    <w:rsid w:val="006B65EA"/>
    <w:rsid w:val="006B6D15"/>
    <w:rsid w:val="006C1399"/>
    <w:rsid w:val="006C3D0A"/>
    <w:rsid w:val="006C3D86"/>
    <w:rsid w:val="006C408B"/>
    <w:rsid w:val="006C4104"/>
    <w:rsid w:val="006C4AB8"/>
    <w:rsid w:val="006C5B73"/>
    <w:rsid w:val="006D0804"/>
    <w:rsid w:val="006D2130"/>
    <w:rsid w:val="006D262F"/>
    <w:rsid w:val="006D2F13"/>
    <w:rsid w:val="006D4C80"/>
    <w:rsid w:val="006D7514"/>
    <w:rsid w:val="006E1765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941"/>
    <w:rsid w:val="00746CC6"/>
    <w:rsid w:val="00747E30"/>
    <w:rsid w:val="0075289B"/>
    <w:rsid w:val="007548DB"/>
    <w:rsid w:val="0075499B"/>
    <w:rsid w:val="00755404"/>
    <w:rsid w:val="007572CC"/>
    <w:rsid w:val="00757683"/>
    <w:rsid w:val="00760D41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2A56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B76AB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5168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204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40EC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43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33CD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2D18"/>
    <w:rsid w:val="00A840BC"/>
    <w:rsid w:val="00A85586"/>
    <w:rsid w:val="00A879EF"/>
    <w:rsid w:val="00A9175F"/>
    <w:rsid w:val="00A91FE0"/>
    <w:rsid w:val="00A96FFC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DE6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1BCC"/>
    <w:rsid w:val="00B64E61"/>
    <w:rsid w:val="00B66F2C"/>
    <w:rsid w:val="00B673B3"/>
    <w:rsid w:val="00B71B9B"/>
    <w:rsid w:val="00B72784"/>
    <w:rsid w:val="00B736C3"/>
    <w:rsid w:val="00B738C6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754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6E7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D01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6BD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1170"/>
    <w:rsid w:val="00E73219"/>
    <w:rsid w:val="00E73A59"/>
    <w:rsid w:val="00E73DDD"/>
    <w:rsid w:val="00E76BC2"/>
    <w:rsid w:val="00E80EE3"/>
    <w:rsid w:val="00E81CE2"/>
    <w:rsid w:val="00E83711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5C2"/>
    <w:rsid w:val="00F60EA4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B74CB"/>
    <w:rsid w:val="00FC0A58"/>
    <w:rsid w:val="00FC1440"/>
    <w:rsid w:val="00FC51CC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263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DAB9325-A1C5-45BD-B65F-C7196B12E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30</cp:revision>
  <cp:lastPrinted>2020-12-21T07:19:00Z</cp:lastPrinted>
  <dcterms:created xsi:type="dcterms:W3CDTF">2025-07-31T08:11:00Z</dcterms:created>
  <dcterms:modified xsi:type="dcterms:W3CDTF">2026-07-28T07:30:00Z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