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4B4C" w14:textId="4279A934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092D2E">
        <w:rPr>
          <w:rFonts w:ascii="Cambria" w:hAnsi="Cambria" w:cs="Arial"/>
          <w:sz w:val="20"/>
          <w:szCs w:val="20"/>
        </w:rPr>
        <w:t>9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72216EEC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002CC6">
        <w:rPr>
          <w:rFonts w:ascii="Cambria" w:hAnsi="Cambria" w:cs="Arial"/>
          <w:sz w:val="20"/>
          <w:szCs w:val="20"/>
        </w:rPr>
        <w:t>6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52C988F" w14:textId="77777777" w:rsidR="00DA509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AE566EA" w14:textId="77777777" w:rsidR="00905E0F" w:rsidRPr="0021284A" w:rsidRDefault="00905E0F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412E1BB6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9C2B0C7" w14:textId="55BDB5B8" w:rsidR="00F141E3" w:rsidRPr="0017113D" w:rsidRDefault="0032655D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</w:t>
      </w:r>
      <w:r w:rsidR="00C920BE" w:rsidRPr="00622F48">
        <w:rPr>
          <w:rFonts w:ascii="Cambria" w:hAnsi="Cambria" w:cs="Arial"/>
          <w:b/>
          <w:sz w:val="20"/>
          <w:szCs w:val="20"/>
        </w:rPr>
        <w:t>.</w:t>
      </w:r>
      <w:r w:rsidR="009A135D" w:rsidRPr="00622F48">
        <w:rPr>
          <w:rFonts w:ascii="Cambria" w:hAnsi="Cambria" w:cs="Arial"/>
          <w:b/>
          <w:sz w:val="20"/>
          <w:szCs w:val="20"/>
        </w:rPr>
        <w:t xml:space="preserve"> </w:t>
      </w:r>
      <w:r w:rsidR="00B362BB" w:rsidRPr="00B362BB">
        <w:rPr>
          <w:rFonts w:ascii="Cambria" w:hAnsi="Cambria" w:cs="Arial"/>
          <w:b/>
          <w:sz w:val="20"/>
          <w:szCs w:val="20"/>
        </w:rPr>
        <w:t xml:space="preserve">„Przebudowa i zmiana sposobu użytkowania budynku Biblioteki Centrum Kultury (BCK) w Piekoszowie w ramach projektu </w:t>
      </w:r>
      <w:r w:rsidR="00BB19D6">
        <w:rPr>
          <w:rFonts w:ascii="Cambria" w:hAnsi="Cambria" w:cs="Arial"/>
          <w:b/>
          <w:sz w:val="20"/>
          <w:szCs w:val="20"/>
        </w:rPr>
        <w:t>,,Z</w:t>
      </w:r>
      <w:r w:rsidR="00B362BB" w:rsidRPr="00B362BB">
        <w:rPr>
          <w:rFonts w:ascii="Cambria" w:hAnsi="Cambria" w:cs="Arial"/>
          <w:b/>
          <w:sz w:val="20"/>
          <w:szCs w:val="20"/>
        </w:rPr>
        <w:t>achowanie i upowszechnianie dziedzictwa geologicznego, kulturowego i przyrodniczego na terenie gminy Piekoszów - etap 1”</w:t>
      </w:r>
      <w:r w:rsidR="00BB19D6">
        <w:rPr>
          <w:rFonts w:ascii="Cambria" w:hAnsi="Cambria" w:cs="Arial"/>
          <w:b/>
          <w:sz w:val="20"/>
          <w:szCs w:val="20"/>
        </w:rPr>
        <w:t>”</w:t>
      </w: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237"/>
        <w:gridCol w:w="2976"/>
      </w:tblGrid>
      <w:tr w:rsidR="0032655D" w:rsidRPr="00940ADF" w14:paraId="1C6CE486" w14:textId="77777777" w:rsidTr="00A66B1C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73A" w14:textId="77777777" w:rsidR="0032655D" w:rsidRPr="00940ADF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A1C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613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FB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36F28D96" w14:textId="77777777" w:rsidR="0032655D" w:rsidRPr="00A66B1C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C8D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896F46" w:rsidRPr="00940ADF" w14:paraId="33A6E60C" w14:textId="77777777" w:rsidTr="00A66B1C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4723EFF" w14:textId="4B48B6B9" w:rsidR="00896F46" w:rsidRPr="00940ADF" w:rsidRDefault="00896F46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DE7AC5C" w14:textId="16320715" w:rsidR="00896F46" w:rsidRDefault="00896F46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BCBF23C" w14:textId="25C08E14" w:rsidR="00896F46" w:rsidRPr="00091FCF" w:rsidRDefault="00896F46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ADE372D" w14:textId="4508B30F" w:rsidR="00896F46" w:rsidRPr="00091FCF" w:rsidRDefault="00896F46" w:rsidP="00896F46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E86BED">
              <w:rPr>
                <w:rFonts w:ascii="Cambria" w:hAnsi="Cambria" w:cs="Arial"/>
                <w:b/>
                <w:sz w:val="18"/>
                <w:szCs w:val="18"/>
              </w:rPr>
              <w:t xml:space="preserve">Osoba posiadająca </w:t>
            </w:r>
            <w:r w:rsidRPr="00B47CAB">
              <w:rPr>
                <w:rFonts w:ascii="Cambria" w:hAnsi="Cambria" w:cs="Arial"/>
                <w:b/>
                <w:sz w:val="18"/>
                <w:szCs w:val="18"/>
              </w:rPr>
              <w:t xml:space="preserve">uprawnienia do kierowania robotami budowlanymi w specjalności </w:t>
            </w:r>
            <w:r w:rsidR="009A4201">
              <w:rPr>
                <w:rFonts w:ascii="Cambria" w:hAnsi="Cambria" w:cs="Arial"/>
                <w:b/>
                <w:sz w:val="18"/>
                <w:szCs w:val="18"/>
              </w:rPr>
              <w:t>konstrukcyjno-budowlanej</w:t>
            </w:r>
            <w:r w:rsidRPr="00B47CAB">
              <w:rPr>
                <w:rFonts w:ascii="Cambria" w:hAnsi="Cambria" w:cs="Arial"/>
                <w:b/>
                <w:sz w:val="18"/>
                <w:szCs w:val="18"/>
              </w:rPr>
              <w:t xml:space="preserve"> oraz doświadczenie w pełnieniu funkcji kierownika budowy lub kierownika robót (od rozpoczęcia do zakończenia inwestycji) przy co najmniej jednej zakończonej inwestycji związanej z budową lub rozbudową lub przebudową lub remontem </w:t>
            </w:r>
            <w:r w:rsidR="009A4201">
              <w:rPr>
                <w:rFonts w:ascii="Cambria" w:hAnsi="Cambria" w:cs="Arial"/>
                <w:b/>
                <w:sz w:val="18"/>
                <w:szCs w:val="18"/>
              </w:rPr>
              <w:t>budynku/ów</w:t>
            </w:r>
            <w:r w:rsidRPr="00B47CAB">
              <w:rPr>
                <w:rFonts w:ascii="Cambria" w:hAnsi="Cambria" w:cs="Arial"/>
                <w:b/>
                <w:sz w:val="18"/>
                <w:szCs w:val="18"/>
              </w:rPr>
              <w:t xml:space="preserve"> o wartości nie mniejszej niż </w:t>
            </w:r>
            <w:r w:rsidR="00B362BB">
              <w:rPr>
                <w:rFonts w:ascii="Cambria" w:hAnsi="Cambria" w:cs="Arial"/>
                <w:b/>
                <w:sz w:val="18"/>
                <w:szCs w:val="18"/>
                <w:u w:val="single"/>
              </w:rPr>
              <w:t>1 800</w:t>
            </w:r>
            <w:r w:rsidRPr="00EE4BD5">
              <w:rPr>
                <w:rFonts w:ascii="Cambria" w:hAnsi="Cambria" w:cs="Arial"/>
                <w:b/>
                <w:sz w:val="18"/>
                <w:szCs w:val="18"/>
                <w:u w:val="single"/>
              </w:rPr>
              <w:t xml:space="preserve"> 000,00 zł brutto.</w:t>
            </w:r>
          </w:p>
          <w:p w14:paraId="49F7A1CC" w14:textId="77777777" w:rsidR="00896F46" w:rsidRDefault="00896F46" w:rsidP="00896F4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3C06F0E4" w14:textId="77777777" w:rsidR="00896F46" w:rsidRDefault="00896F46" w:rsidP="00896F4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7154363D" w14:textId="77777777" w:rsidR="00896F46" w:rsidRDefault="00896F46" w:rsidP="00896F4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46B1B314" w14:textId="77777777" w:rsidR="00896F46" w:rsidRPr="00572AEA" w:rsidRDefault="00896F46" w:rsidP="00896F46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2A2FD5EB" w14:textId="44AE6635" w:rsidR="00896F46" w:rsidRPr="00572AEA" w:rsidRDefault="00EE4BD5" w:rsidP="00EE4BD5">
            <w:pPr>
              <w:pStyle w:val="Default"/>
              <w:spacing w:line="276" w:lineRule="auto"/>
              <w:ind w:left="-152" w:firstLine="284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EE4BD5">
              <w:rPr>
                <w:rFonts w:ascii="Cambria" w:hAnsi="Cambria"/>
                <w:b/>
                <w:bCs/>
                <w:sz w:val="18"/>
                <w:szCs w:val="18"/>
              </w:rPr>
              <w:t>1.</w:t>
            </w:r>
            <w:r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 xml:space="preserve"> </w:t>
            </w:r>
            <w:r w:rsidR="00896F46"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="00896F46"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082E4F13" w14:textId="77777777" w:rsidR="00896F46" w:rsidRPr="00572AEA" w:rsidRDefault="00896F46" w:rsidP="00EE4BD5">
            <w:pPr>
              <w:pStyle w:val="Default"/>
              <w:spacing w:line="276" w:lineRule="auto"/>
              <w:ind w:left="273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739C2FF1" w14:textId="77777777" w:rsidR="00896F46" w:rsidRPr="00572AEA" w:rsidRDefault="00896F46" w:rsidP="00EE4BD5">
            <w:pPr>
              <w:pStyle w:val="Default"/>
              <w:spacing w:line="276" w:lineRule="auto"/>
              <w:ind w:left="273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49E8188D" w14:textId="77777777" w:rsidR="00896F46" w:rsidRDefault="00896F46" w:rsidP="00EE4BD5">
            <w:pPr>
              <w:pStyle w:val="Default"/>
              <w:spacing w:line="276" w:lineRule="auto"/>
              <w:ind w:left="273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6802B78E" w14:textId="77777777" w:rsidR="00896F46" w:rsidRPr="00572AEA" w:rsidRDefault="00896F46" w:rsidP="00EE4BD5">
            <w:pPr>
              <w:pStyle w:val="Default"/>
              <w:spacing w:line="276" w:lineRule="auto"/>
              <w:ind w:left="273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 …………………… zł</w:t>
            </w:r>
          </w:p>
          <w:p w14:paraId="2A188CBD" w14:textId="77777777" w:rsidR="00896F46" w:rsidRPr="00E86BED" w:rsidRDefault="00896F46" w:rsidP="00B47CAB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ADBF732" w14:textId="06F53004" w:rsidR="00896F46" w:rsidRPr="00940ADF" w:rsidRDefault="00896F46" w:rsidP="00CD1626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</w:tbl>
    <w:p w14:paraId="7464589E" w14:textId="77777777" w:rsidR="006A6A96" w:rsidRPr="00940ADF" w:rsidRDefault="006A6A96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1B3B08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1B3B08">
        <w:rPr>
          <w:rFonts w:ascii="Cambria" w:hAnsi="Cambria" w:cs="Arial"/>
          <w:sz w:val="18"/>
          <w:szCs w:val="18"/>
        </w:rPr>
        <w:t xml:space="preserve">oświadczam(my), </w:t>
      </w:r>
      <w:r w:rsidRPr="001B3B08">
        <w:rPr>
          <w:rFonts w:ascii="Cambria" w:hAnsi="Cambria" w:cs="Arial"/>
          <w:b/>
          <w:bCs/>
          <w:sz w:val="18"/>
          <w:szCs w:val="18"/>
        </w:rPr>
        <w:t>że osoba wskazana</w:t>
      </w:r>
      <w:r w:rsidRPr="001B3B08">
        <w:rPr>
          <w:rFonts w:ascii="Cambria" w:hAnsi="Cambria" w:cs="Arial"/>
          <w:sz w:val="18"/>
          <w:szCs w:val="18"/>
        </w:rPr>
        <w:t>, będzie uczestniczyć w wykonywaniu zamówienia i posiada  niezbędne wykształcenie oraz uprawnienia do wykonania przedmiotu zamówienia, wymagane w postawionym warunku w SWZ i może sprawować wymienioną funkcję zgodnie z Prawem Budowlanym.</w:t>
      </w:r>
      <w:r w:rsidRPr="00940ADF">
        <w:rPr>
          <w:rFonts w:ascii="Cambria" w:hAnsi="Cambria" w:cs="Arial"/>
          <w:sz w:val="18"/>
          <w:szCs w:val="18"/>
        </w:rPr>
        <w:t xml:space="preserve"> </w:t>
      </w:r>
    </w:p>
    <w:p w14:paraId="3CB53299" w14:textId="77777777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lastRenderedPageBreak/>
        <w:t>* niepotrzebne skreślić ( jeżeli wykonawca pozostaje w stosunku umowy cywilno prawnej pozostawiamy własne)</w:t>
      </w:r>
    </w:p>
    <w:sectPr w:rsidR="0021284A" w:rsidRPr="00905E0F" w:rsidSect="00643464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F31FA" w14:textId="77777777" w:rsidR="00F50840" w:rsidRDefault="00F50840">
      <w:r>
        <w:separator/>
      </w:r>
    </w:p>
  </w:endnote>
  <w:endnote w:type="continuationSeparator" w:id="0">
    <w:p w14:paraId="5AA2751B" w14:textId="77777777" w:rsidR="00F50840" w:rsidRDefault="00F50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panose1 w:val="020B0502050508020304"/>
    <w:charset w:val="EE"/>
    <w:family w:val="swiss"/>
    <w:pitch w:val="variable"/>
    <w:sig w:usb0="00000003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78AF87A6" w14:textId="6B491FEA" w:rsidR="00D33901" w:rsidRPr="003855B1" w:rsidRDefault="00D33901" w:rsidP="00D33901">
    <w:pPr>
      <w:pStyle w:val="Nagwek"/>
      <w:ind w:firstLine="5954"/>
      <w:rPr>
        <w:rFonts w:ascii="Cambria" w:hAnsi="Cambria" w:cs="Arial"/>
        <w:b/>
        <w:i/>
        <w:sz w:val="16"/>
        <w:szCs w:val="16"/>
      </w:rPr>
    </w:pPr>
  </w:p>
  <w:p w14:paraId="00F3E5F7" w14:textId="3232A820" w:rsidR="00D33901" w:rsidRDefault="00002CC6" w:rsidP="00D33901">
    <w:pPr>
      <w:pStyle w:val="Nagwek"/>
      <w:ind w:left="5529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  <w:lang w:val="pl-PL"/>
      </w:rPr>
      <w:t xml:space="preserve">                                                        </w:t>
    </w:r>
    <w:r w:rsidR="00D33901"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</w:p>
  <w:p w14:paraId="27C9F58C" w14:textId="25A98B1E" w:rsidR="00D33901" w:rsidRPr="00DF2EDD" w:rsidRDefault="00002CC6" w:rsidP="00D33901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  <w:lang w:val="pl-PL"/>
      </w:rPr>
    </w:pPr>
    <w:r>
      <w:rPr>
        <w:rFonts w:ascii="Cambria" w:hAnsi="Cambria" w:cs="Arial"/>
        <w:i/>
        <w:sz w:val="16"/>
        <w:szCs w:val="16"/>
        <w:lang w:val="pl-PL"/>
      </w:rPr>
      <w:t xml:space="preserve">                                            </w:t>
    </w:r>
    <w:r w:rsidR="00D33901">
      <w:rPr>
        <w:rFonts w:ascii="Cambria" w:hAnsi="Cambria" w:cs="Arial"/>
        <w:i/>
        <w:sz w:val="16"/>
        <w:szCs w:val="16"/>
      </w:rPr>
      <w:t>lub podpisem zaufanym lub elektronicznym podpisem osobistym</w:t>
    </w: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36A88" w14:textId="77777777" w:rsidR="00F50840" w:rsidRDefault="00F50840">
      <w:r>
        <w:separator/>
      </w:r>
    </w:p>
  </w:footnote>
  <w:footnote w:type="continuationSeparator" w:id="0">
    <w:p w14:paraId="2CF44E04" w14:textId="77777777" w:rsidR="00F50840" w:rsidRDefault="00F50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944D6" w14:textId="77777777" w:rsidR="003119E1" w:rsidRPr="004616A8" w:rsidRDefault="003119E1" w:rsidP="003119E1">
    <w:pPr>
      <w:tabs>
        <w:tab w:val="left" w:pos="1440"/>
        <w:tab w:val="center" w:pos="4536"/>
        <w:tab w:val="right" w:pos="9072"/>
      </w:tabs>
      <w:ind w:left="851" w:hanging="851"/>
      <w:jc w:val="center"/>
      <w:rPr>
        <w:rFonts w:ascii="Calibri" w:hAnsi="Calibri"/>
        <w:sz w:val="22"/>
        <w:szCs w:val="22"/>
        <w:lang w:val="x-none" w:eastAsia="x-none"/>
      </w:rPr>
    </w:pPr>
    <w:bookmarkStart w:id="0" w:name="_Hlk146808582"/>
    <w:r w:rsidRPr="00417E50">
      <w:rPr>
        <w:noProof/>
      </w:rPr>
      <w:drawing>
        <wp:inline distT="0" distB="0" distL="0" distR="0" wp14:anchorId="56F5CABD" wp14:editId="2E6FA581">
          <wp:extent cx="5759450" cy="421640"/>
          <wp:effectExtent l="0" t="0" r="0" b="0"/>
          <wp:docPr id="11152651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1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03753F96" w14:textId="77777777" w:rsidR="003119E1" w:rsidRDefault="003119E1" w:rsidP="003119E1">
    <w:pPr>
      <w:tabs>
        <w:tab w:val="left" w:pos="5400"/>
      </w:tabs>
      <w:rPr>
        <w:rFonts w:ascii="Cambria" w:hAnsi="Cambria"/>
        <w:b/>
        <w:sz w:val="20"/>
        <w:szCs w:val="20"/>
      </w:rPr>
    </w:pPr>
  </w:p>
  <w:p w14:paraId="5E329E75" w14:textId="4F7981CC" w:rsidR="003119E1" w:rsidRPr="008F6A5C" w:rsidRDefault="003119E1" w:rsidP="003119E1">
    <w:pPr>
      <w:tabs>
        <w:tab w:val="left" w:pos="5400"/>
      </w:tabs>
      <w:rPr>
        <w:rFonts w:ascii="Cambria" w:hAnsi="Cambria"/>
        <w:b/>
        <w:sz w:val="20"/>
        <w:szCs w:val="20"/>
      </w:rPr>
    </w:pPr>
    <w:r w:rsidRPr="008F6A5C">
      <w:rPr>
        <w:rFonts w:ascii="Cambria" w:hAnsi="Cambria"/>
        <w:b/>
        <w:sz w:val="20"/>
        <w:szCs w:val="20"/>
      </w:rPr>
      <w:t xml:space="preserve">Numer referencyjny: </w:t>
    </w:r>
    <w:r w:rsidRPr="005C0D10">
      <w:rPr>
        <w:rFonts w:ascii="Cambria" w:hAnsi="Cambria"/>
        <w:b/>
        <w:sz w:val="20"/>
        <w:szCs w:val="20"/>
      </w:rPr>
      <w:t>PRI.271.2.18.2026.EP</w:t>
    </w:r>
  </w:p>
  <w:p w14:paraId="00106A14" w14:textId="4FCEF111" w:rsidR="00192A16" w:rsidRPr="002A6EF3" w:rsidRDefault="00192A16" w:rsidP="002A6E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289"/>
        </w:tabs>
        <w:ind w:left="289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715"/>
        </w:tabs>
        <w:ind w:left="715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486"/>
        </w:tabs>
        <w:ind w:left="148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912"/>
        </w:tabs>
        <w:ind w:left="191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698"/>
        </w:tabs>
        <w:ind w:left="269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124"/>
        </w:tabs>
        <w:ind w:left="3124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910"/>
        </w:tabs>
        <w:ind w:left="39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336"/>
        </w:tabs>
        <w:ind w:left="4336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762"/>
        </w:tabs>
        <w:ind w:left="4762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3E0253"/>
    <w:multiLevelType w:val="hybridMultilevel"/>
    <w:tmpl w:val="B3960716"/>
    <w:lvl w:ilvl="0" w:tplc="121AC22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DB004E"/>
    <w:multiLevelType w:val="hybridMultilevel"/>
    <w:tmpl w:val="46907B64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4FF1D27"/>
    <w:multiLevelType w:val="hybridMultilevel"/>
    <w:tmpl w:val="1AD26A36"/>
    <w:lvl w:ilvl="0" w:tplc="F856985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8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A7F6B6C"/>
    <w:multiLevelType w:val="hybridMultilevel"/>
    <w:tmpl w:val="2E04BC2C"/>
    <w:lvl w:ilvl="0" w:tplc="F8569856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84BEDEFA">
      <w:start w:val="5"/>
      <w:numFmt w:val="bullet"/>
      <w:lvlText w:val=""/>
      <w:lvlJc w:val="left"/>
      <w:pPr>
        <w:ind w:left="3425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3D178EF"/>
    <w:multiLevelType w:val="hybridMultilevel"/>
    <w:tmpl w:val="3FC00A5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5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9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0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1" w15:restartNumberingAfterBreak="0">
    <w:nsid w:val="52070D64"/>
    <w:multiLevelType w:val="hybridMultilevel"/>
    <w:tmpl w:val="915CE1CA"/>
    <w:lvl w:ilvl="0" w:tplc="C9845E78">
      <w:start w:val="1"/>
      <w:numFmt w:val="decimal"/>
      <w:lvlText w:val="%1)"/>
      <w:lvlJc w:val="left"/>
      <w:pPr>
        <w:ind w:left="163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4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5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7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9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78235343">
    <w:abstractNumId w:val="39"/>
  </w:num>
  <w:num w:numId="2" w16cid:durableId="1094866404">
    <w:abstractNumId w:val="46"/>
  </w:num>
  <w:num w:numId="3" w16cid:durableId="1863199269">
    <w:abstractNumId w:val="32"/>
  </w:num>
  <w:num w:numId="4" w16cid:durableId="1762527332">
    <w:abstractNumId w:val="27"/>
  </w:num>
  <w:num w:numId="5" w16cid:durableId="121071888">
    <w:abstractNumId w:val="20"/>
  </w:num>
  <w:num w:numId="6" w16cid:durableId="204803259">
    <w:abstractNumId w:val="36"/>
  </w:num>
  <w:num w:numId="7" w16cid:durableId="1679849218">
    <w:abstractNumId w:val="40"/>
  </w:num>
  <w:num w:numId="8" w16cid:durableId="1398817589">
    <w:abstractNumId w:val="24"/>
  </w:num>
  <w:num w:numId="9" w16cid:durableId="1464226773">
    <w:abstractNumId w:val="53"/>
  </w:num>
  <w:num w:numId="10" w16cid:durableId="793795838">
    <w:abstractNumId w:val="58"/>
  </w:num>
  <w:num w:numId="11" w16cid:durableId="1760057107">
    <w:abstractNumId w:val="21"/>
  </w:num>
  <w:num w:numId="12" w16cid:durableId="237833722">
    <w:abstractNumId w:val="56"/>
  </w:num>
  <w:num w:numId="13" w16cid:durableId="708257858">
    <w:abstractNumId w:val="57"/>
  </w:num>
  <w:num w:numId="14" w16cid:durableId="1913007877">
    <w:abstractNumId w:val="13"/>
  </w:num>
  <w:num w:numId="15" w16cid:durableId="1955287425">
    <w:abstractNumId w:val="28"/>
  </w:num>
  <w:num w:numId="16" w16cid:durableId="1544321014">
    <w:abstractNumId w:val="35"/>
  </w:num>
  <w:num w:numId="17" w16cid:durableId="1498030871">
    <w:abstractNumId w:val="52"/>
  </w:num>
  <w:num w:numId="18" w16cid:durableId="894968794">
    <w:abstractNumId w:val="23"/>
  </w:num>
  <w:num w:numId="19" w16cid:durableId="1970620624">
    <w:abstractNumId w:val="15"/>
  </w:num>
  <w:num w:numId="20" w16cid:durableId="1423070171">
    <w:abstractNumId w:val="18"/>
  </w:num>
  <w:num w:numId="21" w16cid:durableId="1803378222">
    <w:abstractNumId w:val="47"/>
  </w:num>
  <w:num w:numId="22" w16cid:durableId="1705015026">
    <w:abstractNumId w:val="19"/>
  </w:num>
  <w:num w:numId="23" w16cid:durableId="489488587">
    <w:abstractNumId w:val="51"/>
  </w:num>
  <w:num w:numId="24" w16cid:durableId="369764948">
    <w:abstractNumId w:val="49"/>
  </w:num>
  <w:num w:numId="25" w16cid:durableId="1045257432">
    <w:abstractNumId w:val="22"/>
  </w:num>
  <w:num w:numId="26" w16cid:durableId="138139401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72632633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42849017">
    <w:abstractNumId w:val="3"/>
  </w:num>
  <w:num w:numId="29" w16cid:durableId="744647118">
    <w:abstractNumId w:val="8"/>
  </w:num>
  <w:num w:numId="30" w16cid:durableId="1031765805">
    <w:abstractNumId w:val="2"/>
  </w:num>
  <w:num w:numId="31" w16cid:durableId="1633175649">
    <w:abstractNumId w:val="45"/>
  </w:num>
  <w:num w:numId="32" w16cid:durableId="1370033096">
    <w:abstractNumId w:val="10"/>
  </w:num>
  <w:num w:numId="33" w16cid:durableId="534390750">
    <w:abstractNumId w:val="30"/>
  </w:num>
  <w:num w:numId="34" w16cid:durableId="2061320840">
    <w:abstractNumId w:val="48"/>
  </w:num>
  <w:num w:numId="35" w16cid:durableId="281889575">
    <w:abstractNumId w:val="17"/>
  </w:num>
  <w:num w:numId="36" w16cid:durableId="319775048">
    <w:abstractNumId w:val="55"/>
  </w:num>
  <w:num w:numId="37" w16cid:durableId="1708529609">
    <w:abstractNumId w:val="16"/>
  </w:num>
  <w:num w:numId="38" w16cid:durableId="660423459">
    <w:abstractNumId w:val="9"/>
  </w:num>
  <w:num w:numId="39" w16cid:durableId="2008433951">
    <w:abstractNumId w:val="25"/>
  </w:num>
  <w:num w:numId="40" w16cid:durableId="101413255">
    <w:abstractNumId w:val="42"/>
  </w:num>
  <w:num w:numId="41" w16cid:durableId="1912696151">
    <w:abstractNumId w:val="37"/>
  </w:num>
  <w:num w:numId="42" w16cid:durableId="151835068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08325790">
    <w:abstractNumId w:val="29"/>
  </w:num>
  <w:num w:numId="44" w16cid:durableId="1596330357">
    <w:abstractNumId w:val="26"/>
  </w:num>
  <w:num w:numId="45" w16cid:durableId="1108354610">
    <w:abstractNumId w:val="14"/>
  </w:num>
  <w:num w:numId="46" w16cid:durableId="401369266">
    <w:abstractNumId w:val="31"/>
  </w:num>
  <w:num w:numId="47" w16cid:durableId="932206258">
    <w:abstractNumId w:val="43"/>
    <w:lvlOverride w:ilvl="0">
      <w:lvl w:ilvl="0">
        <w:start w:val="1"/>
        <w:numFmt w:val="decimal"/>
        <w:lvlText w:val="%1)"/>
        <w:lvlJc w:val="left"/>
        <w:rPr>
          <w:rFonts w:ascii="Cambria Math" w:eastAsia="Times New Roman" w:hAnsi="Cambria Math" w:cs="Arial"/>
          <w:b w:val="0"/>
          <w:i w:val="0"/>
          <w:color w:val="000000"/>
          <w:sz w:val="20"/>
          <w:szCs w:val="20"/>
        </w:rPr>
      </w:lvl>
    </w:lvlOverride>
  </w:num>
  <w:num w:numId="48" w16cid:durableId="2147315077">
    <w:abstractNumId w:val="34"/>
  </w:num>
  <w:num w:numId="49" w16cid:durableId="444813864">
    <w:abstractNumId w:val="12"/>
  </w:num>
  <w:num w:numId="50" w16cid:durableId="642852077">
    <w:abstractNumId w:val="43"/>
  </w:num>
  <w:num w:numId="51" w16cid:durableId="1512721476">
    <w:abstractNumId w:val="41"/>
  </w:num>
  <w:num w:numId="52" w16cid:durableId="1753745303">
    <w:abstractNumId w:val="1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2CC6"/>
    <w:rsid w:val="0000347E"/>
    <w:rsid w:val="00005154"/>
    <w:rsid w:val="000065EB"/>
    <w:rsid w:val="000066DD"/>
    <w:rsid w:val="00006898"/>
    <w:rsid w:val="00006D71"/>
    <w:rsid w:val="00007E0C"/>
    <w:rsid w:val="00013951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4151"/>
    <w:rsid w:val="00084DB6"/>
    <w:rsid w:val="000858B3"/>
    <w:rsid w:val="00090A82"/>
    <w:rsid w:val="00091FCF"/>
    <w:rsid w:val="00092D2E"/>
    <w:rsid w:val="000970DD"/>
    <w:rsid w:val="000A0528"/>
    <w:rsid w:val="000A1940"/>
    <w:rsid w:val="000A1981"/>
    <w:rsid w:val="000A27ED"/>
    <w:rsid w:val="000A3BB7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05776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113D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6C5F"/>
    <w:rsid w:val="001D6CF9"/>
    <w:rsid w:val="001E282F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770"/>
    <w:rsid w:val="002365B7"/>
    <w:rsid w:val="0024032C"/>
    <w:rsid w:val="00241840"/>
    <w:rsid w:val="00241C6C"/>
    <w:rsid w:val="002447F6"/>
    <w:rsid w:val="00246A11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6EF3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515"/>
    <w:rsid w:val="00302B07"/>
    <w:rsid w:val="003062AC"/>
    <w:rsid w:val="0031071F"/>
    <w:rsid w:val="00310A34"/>
    <w:rsid w:val="003114B9"/>
    <w:rsid w:val="003119E1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331B"/>
    <w:rsid w:val="00414CF9"/>
    <w:rsid w:val="00420580"/>
    <w:rsid w:val="00422FC5"/>
    <w:rsid w:val="00423457"/>
    <w:rsid w:val="004245B7"/>
    <w:rsid w:val="00427A12"/>
    <w:rsid w:val="00433028"/>
    <w:rsid w:val="00434B24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38F2"/>
    <w:rsid w:val="00457BC4"/>
    <w:rsid w:val="00460E98"/>
    <w:rsid w:val="00460EBC"/>
    <w:rsid w:val="004617BB"/>
    <w:rsid w:val="00462A4F"/>
    <w:rsid w:val="004639B5"/>
    <w:rsid w:val="0047062C"/>
    <w:rsid w:val="00472F97"/>
    <w:rsid w:val="004748C0"/>
    <w:rsid w:val="00477ADD"/>
    <w:rsid w:val="00480774"/>
    <w:rsid w:val="004825FF"/>
    <w:rsid w:val="00483B12"/>
    <w:rsid w:val="00484A69"/>
    <w:rsid w:val="00485B52"/>
    <w:rsid w:val="00486F1E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47634"/>
    <w:rsid w:val="0055188B"/>
    <w:rsid w:val="005522C9"/>
    <w:rsid w:val="00552CB7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A1915"/>
    <w:rsid w:val="005A3AF6"/>
    <w:rsid w:val="005A4EF6"/>
    <w:rsid w:val="005A7D9C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2F48"/>
    <w:rsid w:val="006230E3"/>
    <w:rsid w:val="00631F41"/>
    <w:rsid w:val="00633F9C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A6A96"/>
    <w:rsid w:val="006B004E"/>
    <w:rsid w:val="006B2435"/>
    <w:rsid w:val="006B3219"/>
    <w:rsid w:val="006B48EB"/>
    <w:rsid w:val="006B55D4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4070"/>
    <w:rsid w:val="006F4D47"/>
    <w:rsid w:val="006F5C85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75EC"/>
    <w:rsid w:val="00837E11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7582D"/>
    <w:rsid w:val="00884FCD"/>
    <w:rsid w:val="00892186"/>
    <w:rsid w:val="00896C0F"/>
    <w:rsid w:val="00896F46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201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A93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557"/>
    <w:rsid w:val="00A3787E"/>
    <w:rsid w:val="00A4101C"/>
    <w:rsid w:val="00A431D6"/>
    <w:rsid w:val="00A45ED0"/>
    <w:rsid w:val="00A46A06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7F70"/>
    <w:rsid w:val="00AA4266"/>
    <w:rsid w:val="00AB2527"/>
    <w:rsid w:val="00AB3F60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2C5F"/>
    <w:rsid w:val="00B333E3"/>
    <w:rsid w:val="00B3383A"/>
    <w:rsid w:val="00B33C22"/>
    <w:rsid w:val="00B36246"/>
    <w:rsid w:val="00B362BB"/>
    <w:rsid w:val="00B40125"/>
    <w:rsid w:val="00B4095C"/>
    <w:rsid w:val="00B47146"/>
    <w:rsid w:val="00B47CAB"/>
    <w:rsid w:val="00B52161"/>
    <w:rsid w:val="00B5465B"/>
    <w:rsid w:val="00B554C4"/>
    <w:rsid w:val="00B55B34"/>
    <w:rsid w:val="00B57C21"/>
    <w:rsid w:val="00B604FC"/>
    <w:rsid w:val="00B6181B"/>
    <w:rsid w:val="00B624C4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19D6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E4947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533B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72C"/>
    <w:rsid w:val="00C82F0B"/>
    <w:rsid w:val="00C900DF"/>
    <w:rsid w:val="00C920BE"/>
    <w:rsid w:val="00C9266C"/>
    <w:rsid w:val="00C94883"/>
    <w:rsid w:val="00C96FBB"/>
    <w:rsid w:val="00C97C1D"/>
    <w:rsid w:val="00CA152F"/>
    <w:rsid w:val="00CA4619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6AC8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901"/>
    <w:rsid w:val="00D33FBF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3276"/>
    <w:rsid w:val="00D93CF7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6EEB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2AA3"/>
    <w:rsid w:val="00E55C88"/>
    <w:rsid w:val="00E5600C"/>
    <w:rsid w:val="00E602D0"/>
    <w:rsid w:val="00E6178E"/>
    <w:rsid w:val="00E61DB6"/>
    <w:rsid w:val="00E6447A"/>
    <w:rsid w:val="00E64E65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C1621"/>
    <w:rsid w:val="00EC4352"/>
    <w:rsid w:val="00EC538A"/>
    <w:rsid w:val="00ED4336"/>
    <w:rsid w:val="00ED4C88"/>
    <w:rsid w:val="00ED54EC"/>
    <w:rsid w:val="00EE318B"/>
    <w:rsid w:val="00EE3C74"/>
    <w:rsid w:val="00EE42B7"/>
    <w:rsid w:val="00EE4BD5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42DF"/>
    <w:rsid w:val="00F05931"/>
    <w:rsid w:val="00F05BE3"/>
    <w:rsid w:val="00F05C67"/>
    <w:rsid w:val="00F102C3"/>
    <w:rsid w:val="00F11020"/>
    <w:rsid w:val="00F1323B"/>
    <w:rsid w:val="00F141E3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0840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50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UMiG Piekoszów</cp:lastModifiedBy>
  <cp:revision>25</cp:revision>
  <cp:lastPrinted>2013-04-03T06:33:00Z</cp:lastPrinted>
  <dcterms:created xsi:type="dcterms:W3CDTF">2025-04-11T09:24:00Z</dcterms:created>
  <dcterms:modified xsi:type="dcterms:W3CDTF">2026-07-16T10:48:00Z</dcterms:modified>
</cp:coreProperties>
</file>