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32407" w14:textId="5A220CD8" w:rsidR="00DA509A" w:rsidRPr="001A2A15" w:rsidRDefault="00920E67" w:rsidP="00907E13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ab/>
      </w:r>
      <w:r w:rsidR="003E457B" w:rsidRPr="001A2A15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</w:t>
      </w:r>
      <w:r w:rsidR="00D37E9A" w:rsidRPr="001A2A15">
        <w:rPr>
          <w:rFonts w:asciiTheme="minorHAnsi" w:hAnsiTheme="minorHAnsi" w:cstheme="minorHAnsi"/>
          <w:sz w:val="20"/>
          <w:szCs w:val="20"/>
        </w:rPr>
        <w:t>Z</w:t>
      </w:r>
      <w:r w:rsidR="00983423" w:rsidRPr="001A2A15">
        <w:rPr>
          <w:rFonts w:asciiTheme="minorHAnsi" w:hAnsiTheme="minorHAnsi" w:cstheme="minorHAnsi"/>
          <w:sz w:val="20"/>
          <w:szCs w:val="20"/>
        </w:rPr>
        <w:t>ałącznik</w:t>
      </w:r>
      <w:r w:rsidR="009D515A" w:rsidRPr="001A2A15">
        <w:rPr>
          <w:rFonts w:asciiTheme="minorHAnsi" w:hAnsiTheme="minorHAnsi" w:cstheme="minorHAnsi"/>
          <w:sz w:val="20"/>
          <w:szCs w:val="20"/>
        </w:rPr>
        <w:t xml:space="preserve"> nr </w:t>
      </w:r>
      <w:r w:rsidR="00EE1CDF" w:rsidRPr="001A2A15">
        <w:rPr>
          <w:rFonts w:asciiTheme="minorHAnsi" w:hAnsiTheme="minorHAnsi" w:cstheme="minorHAnsi"/>
          <w:sz w:val="20"/>
          <w:szCs w:val="20"/>
        </w:rPr>
        <w:t>1</w:t>
      </w:r>
      <w:r w:rsidR="00D62E51" w:rsidRPr="001A2A15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106F9E34" w14:textId="77777777" w:rsidR="00907E13" w:rsidRPr="001A2A15" w:rsidRDefault="00907E13" w:rsidP="00907E13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0B32408" w14:textId="01A339EC" w:rsidR="00DA509A" w:rsidRPr="001A2A15" w:rsidRDefault="00F30C2A" w:rsidP="00EF0FD7">
      <w:pPr>
        <w:spacing w:line="276" w:lineRule="auto"/>
        <w:ind w:left="4248"/>
        <w:jc w:val="right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………………  dn</w:t>
      </w:r>
      <w:r w:rsidR="009760DB" w:rsidRPr="001A2A15">
        <w:rPr>
          <w:rFonts w:asciiTheme="minorHAnsi" w:hAnsiTheme="minorHAnsi" w:cstheme="minorHAnsi"/>
          <w:sz w:val="20"/>
          <w:szCs w:val="20"/>
        </w:rPr>
        <w:t>.</w:t>
      </w:r>
      <w:r w:rsidR="00DA509A" w:rsidRPr="001A2A15">
        <w:rPr>
          <w:rFonts w:asciiTheme="minorHAnsi" w:hAnsiTheme="minorHAnsi" w:cstheme="minorHAnsi"/>
          <w:sz w:val="20"/>
          <w:szCs w:val="20"/>
        </w:rPr>
        <w:t>………………</w:t>
      </w:r>
      <w:r w:rsidR="00D80BA5" w:rsidRPr="001A2A15">
        <w:rPr>
          <w:rFonts w:asciiTheme="minorHAnsi" w:hAnsiTheme="minorHAnsi" w:cstheme="minorHAnsi"/>
          <w:sz w:val="20"/>
          <w:szCs w:val="20"/>
        </w:rPr>
        <w:t>20</w:t>
      </w:r>
      <w:r w:rsidR="007D20F7" w:rsidRPr="001A2A15">
        <w:rPr>
          <w:rFonts w:asciiTheme="minorHAnsi" w:hAnsiTheme="minorHAnsi" w:cstheme="minorHAnsi"/>
          <w:sz w:val="20"/>
          <w:szCs w:val="20"/>
        </w:rPr>
        <w:t>2</w:t>
      </w:r>
      <w:r w:rsidR="004402A4">
        <w:rPr>
          <w:rFonts w:asciiTheme="minorHAnsi" w:hAnsiTheme="minorHAnsi" w:cstheme="minorHAnsi"/>
          <w:sz w:val="20"/>
          <w:szCs w:val="20"/>
        </w:rPr>
        <w:t>6</w:t>
      </w:r>
      <w:r w:rsidR="00907E13" w:rsidRPr="001A2A15">
        <w:rPr>
          <w:rFonts w:asciiTheme="minorHAnsi" w:hAnsiTheme="minorHAnsi" w:cstheme="minorHAnsi"/>
          <w:sz w:val="20"/>
          <w:szCs w:val="20"/>
        </w:rPr>
        <w:t xml:space="preserve"> </w:t>
      </w:r>
      <w:r w:rsidR="00D80BA5" w:rsidRPr="001A2A15">
        <w:rPr>
          <w:rFonts w:asciiTheme="minorHAnsi" w:hAnsiTheme="minorHAnsi" w:cstheme="minorHAnsi"/>
          <w:sz w:val="20"/>
          <w:szCs w:val="20"/>
        </w:rPr>
        <w:t>r.</w:t>
      </w:r>
    </w:p>
    <w:p w14:paraId="3135B188" w14:textId="77777777" w:rsidR="00907E13" w:rsidRPr="001A2A15" w:rsidRDefault="00907E13" w:rsidP="00EF0FD7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0B32409" w14:textId="2514FCDF" w:rsidR="00DA509A" w:rsidRPr="001A2A15" w:rsidRDefault="004050DD" w:rsidP="00EF0FD7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……..</w:t>
      </w:r>
      <w:r w:rsidR="00DA509A" w:rsidRPr="001A2A15">
        <w:rPr>
          <w:rFonts w:asciiTheme="minorHAnsi" w:hAnsiTheme="minorHAnsi" w:cstheme="minorHAnsi"/>
          <w:sz w:val="20"/>
          <w:szCs w:val="20"/>
        </w:rPr>
        <w:t>................................................</w:t>
      </w:r>
    </w:p>
    <w:p w14:paraId="50B3240A" w14:textId="77777777" w:rsidR="00DA509A" w:rsidRPr="001A2A15" w:rsidRDefault="00235B00" w:rsidP="00EF0FD7">
      <w:pPr>
        <w:spacing w:line="276" w:lineRule="auto"/>
        <w:rPr>
          <w:rFonts w:asciiTheme="minorHAnsi" w:hAnsiTheme="minorHAnsi" w:cstheme="minorHAnsi"/>
          <w:iCs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(Nazwa i adres W</w:t>
      </w:r>
      <w:r w:rsidR="006C262E" w:rsidRPr="001A2A15">
        <w:rPr>
          <w:rFonts w:asciiTheme="minorHAnsi" w:hAnsiTheme="minorHAnsi" w:cstheme="minorHAnsi"/>
          <w:sz w:val="20"/>
          <w:szCs w:val="20"/>
        </w:rPr>
        <w:t xml:space="preserve">ykonawcy)  </w:t>
      </w:r>
    </w:p>
    <w:p w14:paraId="50B3240B" w14:textId="77777777" w:rsidR="00E3479B" w:rsidRPr="001A2A15" w:rsidRDefault="00E3479B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20"/>
          <w:szCs w:val="20"/>
        </w:rPr>
      </w:pPr>
    </w:p>
    <w:p w14:paraId="50B3240C" w14:textId="77777777" w:rsidR="00DA509A" w:rsidRPr="001A2A15" w:rsidRDefault="00983423" w:rsidP="00EF0FD7">
      <w:pPr>
        <w:pStyle w:val="Nagwek1"/>
        <w:spacing w:before="0" w:line="276" w:lineRule="auto"/>
        <w:jc w:val="center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1A2A15">
        <w:rPr>
          <w:rFonts w:asciiTheme="minorHAnsi" w:hAnsiTheme="minorHAnsi" w:cstheme="minorHAnsi"/>
          <w:iCs/>
          <w:color w:val="auto"/>
          <w:sz w:val="20"/>
          <w:szCs w:val="20"/>
        </w:rPr>
        <w:t>O</w:t>
      </w:r>
      <w:r w:rsidR="00DA509A" w:rsidRPr="001A2A15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 F E R T A  C E N O W A</w:t>
      </w:r>
    </w:p>
    <w:p w14:paraId="50B3240D" w14:textId="77777777" w:rsidR="00804FED" w:rsidRPr="001A2A15" w:rsidRDefault="00307E4B" w:rsidP="00307E4B">
      <w:pPr>
        <w:pStyle w:val="Tytu"/>
        <w:spacing w:before="120" w:line="360" w:lineRule="auto"/>
        <w:ind w:firstLine="36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1A2A15">
        <w:rPr>
          <w:rFonts w:asciiTheme="minorHAnsi" w:hAnsiTheme="minorHAnsi" w:cstheme="minorHAnsi"/>
          <w:b w:val="0"/>
          <w:bCs w:val="0"/>
          <w:sz w:val="20"/>
          <w:szCs w:val="20"/>
        </w:rPr>
        <w:t>na  realizację zamówienia  publicznego:</w:t>
      </w:r>
    </w:p>
    <w:p w14:paraId="50B3240E" w14:textId="77777777" w:rsidR="00DE45EB" w:rsidRPr="001A2A15" w:rsidRDefault="00DE45EB" w:rsidP="00F621DC">
      <w:pPr>
        <w:shd w:val="clear" w:color="auto" w:fill="D9E2F3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0B3240F" w14:textId="416973B0" w:rsidR="00811081" w:rsidRPr="001A2A15" w:rsidRDefault="00722911" w:rsidP="000B1899">
      <w:pPr>
        <w:shd w:val="clear" w:color="auto" w:fill="D9E2F3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A2A1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6A041E" w:rsidRPr="006A041E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EB613B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6A041E" w:rsidRPr="006A041E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Pr="001A2A1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0B1899" w:rsidRPr="001A2A1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0B32410" w14:textId="77777777" w:rsidR="00DE45EB" w:rsidRPr="001A2A15" w:rsidRDefault="00DE45EB" w:rsidP="00F621DC">
      <w:pPr>
        <w:shd w:val="clear" w:color="auto" w:fill="D9E2F3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0B32411" w14:textId="77777777" w:rsidR="002858C6" w:rsidRPr="001A2A15" w:rsidRDefault="00016153" w:rsidP="000C25EB">
      <w:pPr>
        <w:pStyle w:val="Bezodstpw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 xml:space="preserve">zgodnie z wymaganiami określonymi w specyfikacji warunków zamówienia dla tego </w:t>
      </w:r>
      <w:r w:rsidR="005F0659" w:rsidRPr="001A2A15">
        <w:rPr>
          <w:rFonts w:asciiTheme="minorHAnsi" w:hAnsiTheme="minorHAnsi" w:cstheme="minorHAnsi"/>
          <w:sz w:val="20"/>
          <w:szCs w:val="20"/>
        </w:rPr>
        <w:t>postępowania składamy</w:t>
      </w:r>
      <w:r w:rsidRPr="001A2A15">
        <w:rPr>
          <w:rFonts w:asciiTheme="minorHAnsi" w:hAnsiTheme="minorHAnsi" w:cstheme="minorHAnsi"/>
          <w:sz w:val="20"/>
          <w:szCs w:val="20"/>
        </w:rPr>
        <w:t xml:space="preserve"> niniejszą ofertę:</w:t>
      </w:r>
    </w:p>
    <w:p w14:paraId="50B32412" w14:textId="77777777" w:rsidR="002858C6" w:rsidRPr="001A2A15" w:rsidRDefault="002858C6" w:rsidP="002858C6">
      <w:pPr>
        <w:pStyle w:val="Bezodstpw"/>
        <w:spacing w:line="276" w:lineRule="auto"/>
        <w:ind w:left="426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1A2A15" w14:paraId="50B32417" w14:textId="77777777" w:rsidTr="00BA0FBA">
        <w:trPr>
          <w:trHeight w:val="2137"/>
        </w:trPr>
        <w:tc>
          <w:tcPr>
            <w:tcW w:w="8759" w:type="dxa"/>
          </w:tcPr>
          <w:p w14:paraId="50B32414" w14:textId="77777777" w:rsidR="00F57986" w:rsidRPr="001A2A15" w:rsidRDefault="00F57986" w:rsidP="00F57986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A2A15">
              <w:rPr>
                <w:rFonts w:asciiTheme="minorHAnsi" w:hAnsiTheme="minorHAnsi" w:cstheme="minorHAns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8718D4F" w14:textId="77777777" w:rsidR="00C9187A" w:rsidRPr="001A2A15" w:rsidRDefault="00DD4468" w:rsidP="00C9187A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2A1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…...................................................... złotych </w:t>
            </w:r>
          </w:p>
          <w:p w14:paraId="50B32415" w14:textId="4A1BD2C4" w:rsidR="00DD4468" w:rsidRPr="001A2A15" w:rsidRDefault="00DD4468" w:rsidP="00C9187A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2A15">
              <w:rPr>
                <w:rFonts w:asciiTheme="minorHAnsi" w:hAnsiTheme="minorHAnsi" w:cstheme="minorHAnsi"/>
                <w:sz w:val="20"/>
                <w:szCs w:val="20"/>
              </w:rPr>
              <w:t>w tym podatek VAT.</w:t>
            </w:r>
          </w:p>
          <w:p w14:paraId="0FBBAA6C" w14:textId="77777777" w:rsidR="006F1B2F" w:rsidRPr="001A2A15" w:rsidRDefault="006F1B2F" w:rsidP="00DD446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B32416" w14:textId="77777777" w:rsidR="00227E3C" w:rsidRPr="001A2A15" w:rsidRDefault="00DD4468" w:rsidP="00DB2C6B">
            <w:pPr>
              <w:spacing w:after="120" w:line="360" w:lineRule="auto"/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</w:pPr>
            <w:r w:rsidRPr="001A2A15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1A2A15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1A2A15">
              <w:rPr>
                <w:rFonts w:asciiTheme="minorHAnsi" w:hAnsiTheme="minorHAnsi" w:cstheme="minorHAns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  <w:r w:rsidRPr="001A2A1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</w:tbl>
    <w:p w14:paraId="50B32419" w14:textId="77777777" w:rsidR="00BB5390" w:rsidRPr="001A2A15" w:rsidRDefault="00BB5390" w:rsidP="00BB5390">
      <w:pPr>
        <w:tabs>
          <w:tab w:val="left" w:pos="426"/>
        </w:tabs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50B3241A" w14:textId="77777777" w:rsidR="002858C6" w:rsidRPr="001A2A15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1A2A15">
        <w:rPr>
          <w:rFonts w:asciiTheme="minorHAnsi" w:eastAsia="Arial Unicode MS" w:hAnsiTheme="minorHAnsi" w:cstheme="minorHAnsi"/>
          <w:b/>
          <w:sz w:val="20"/>
          <w:szCs w:val="20"/>
        </w:rPr>
        <w:t>UWAGA!</w:t>
      </w:r>
    </w:p>
    <w:p w14:paraId="50B3241B" w14:textId="61E3BB4B" w:rsidR="002858C6" w:rsidRPr="001A2A15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1A2A15">
        <w:rPr>
          <w:rFonts w:asciiTheme="minorHAnsi" w:eastAsia="Arial Unicode MS" w:hAnsiTheme="minorHAnsi" w:cstheme="minorHAnsi"/>
          <w:b/>
          <w:sz w:val="20"/>
          <w:szCs w:val="20"/>
        </w:rPr>
        <w:t xml:space="preserve">W </w:t>
      </w:r>
      <w:r w:rsidR="00307E4B" w:rsidRPr="001A2A15">
        <w:rPr>
          <w:rFonts w:asciiTheme="minorHAnsi" w:eastAsia="Arial Unicode MS" w:hAnsiTheme="minorHAnsi" w:cstheme="minorHAnsi"/>
          <w:b/>
          <w:sz w:val="20"/>
          <w:szCs w:val="20"/>
        </w:rPr>
        <w:t xml:space="preserve">rozdziale XV ust. </w:t>
      </w:r>
      <w:r w:rsidR="00CA420D" w:rsidRPr="001A2A15">
        <w:rPr>
          <w:rFonts w:asciiTheme="minorHAnsi" w:eastAsia="Arial Unicode MS" w:hAnsiTheme="minorHAnsi" w:cstheme="minorHAnsi"/>
          <w:b/>
          <w:sz w:val="20"/>
          <w:szCs w:val="20"/>
        </w:rPr>
        <w:t>3</w:t>
      </w:r>
      <w:r w:rsidR="00B66D6A" w:rsidRPr="001A2A15">
        <w:rPr>
          <w:rFonts w:asciiTheme="minorHAnsi" w:eastAsia="Arial Unicode MS" w:hAnsiTheme="minorHAnsi" w:cstheme="minorHAnsi"/>
          <w:b/>
          <w:sz w:val="20"/>
          <w:szCs w:val="20"/>
        </w:rPr>
        <w:t xml:space="preserve"> </w:t>
      </w:r>
      <w:r w:rsidRPr="001A2A15">
        <w:rPr>
          <w:rFonts w:asciiTheme="minorHAnsi" w:eastAsia="Arial Unicode MS" w:hAnsiTheme="minorHAnsi" w:cstheme="minorHAnsi"/>
          <w:b/>
          <w:sz w:val="20"/>
          <w:szCs w:val="20"/>
        </w:rPr>
        <w:t xml:space="preserve">SWZ Zamawiający wymaga złożenia wraz z ofertą informacji o </w:t>
      </w:r>
      <w:r w:rsidRPr="001A2A15">
        <w:rPr>
          <w:rFonts w:asciiTheme="minorHAnsi" w:hAnsiTheme="minorHAnsi" w:cstheme="minorHAnsi"/>
          <w:b/>
          <w:sz w:val="20"/>
          <w:szCs w:val="20"/>
        </w:rPr>
        <w:t xml:space="preserve">powstaniu </w:t>
      </w:r>
      <w:r w:rsidR="00F275FC" w:rsidRPr="001A2A15">
        <w:rPr>
          <w:rFonts w:asciiTheme="minorHAnsi" w:hAnsiTheme="minorHAnsi" w:cstheme="minorHAnsi"/>
          <w:b/>
          <w:sz w:val="20"/>
          <w:szCs w:val="20"/>
        </w:rPr>
        <w:t xml:space="preserve">u </w:t>
      </w:r>
      <w:r w:rsidRPr="001A2A15">
        <w:rPr>
          <w:rFonts w:asciiTheme="minorHAnsi" w:hAnsiTheme="minorHAnsi" w:cstheme="minorHAnsi"/>
          <w:b/>
          <w:sz w:val="20"/>
          <w:szCs w:val="20"/>
        </w:rPr>
        <w:t xml:space="preserve">zamawiającego </w:t>
      </w:r>
      <w:r w:rsidRPr="001A2A15">
        <w:rPr>
          <w:rFonts w:asciiTheme="minorHAnsi" w:hAnsiTheme="minorHAnsi" w:cstheme="minorHAns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50B3241C" w14:textId="77777777" w:rsidR="002858C6" w:rsidRPr="001A2A15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1A2A15">
        <w:rPr>
          <w:rFonts w:asciiTheme="minorHAnsi" w:eastAsia="Arial Unicode MS" w:hAnsiTheme="minorHAnsi" w:cstheme="minorHAns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50B3241D" w14:textId="77777777" w:rsidR="00016153" w:rsidRPr="001A2A15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A2A15">
        <w:rPr>
          <w:rFonts w:asciiTheme="minorHAnsi" w:hAnsiTheme="minorHAnsi" w:cstheme="minorHAnsi"/>
          <w:b/>
          <w:sz w:val="20"/>
          <w:szCs w:val="20"/>
          <w:u w:val="single"/>
        </w:rPr>
        <w:t>Dane dotyczące Wykonawcy:</w:t>
      </w:r>
    </w:p>
    <w:p w14:paraId="50B3241E" w14:textId="77777777" w:rsidR="00016153" w:rsidRPr="001A2A1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 xml:space="preserve">Imię Nazwisko osoby (osób) upoważnionych do podpisania umowy: </w:t>
      </w:r>
    </w:p>
    <w:p w14:paraId="50B3241F" w14:textId="6342F692" w:rsidR="00016153" w:rsidRPr="001A2A1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  <w:lang w:val="de-DE"/>
        </w:rPr>
      </w:pPr>
      <w:r w:rsidRPr="001A2A15">
        <w:rPr>
          <w:rFonts w:asciiTheme="minorHAnsi" w:hAnsiTheme="minorHAnsi" w:cstheme="minorHAnsi"/>
          <w:sz w:val="20"/>
          <w:szCs w:val="20"/>
          <w:lang w:val="de-DE"/>
        </w:rPr>
        <w:t>…………………………………………</w:t>
      </w:r>
    </w:p>
    <w:p w14:paraId="50B32420" w14:textId="77777777" w:rsidR="00016153" w:rsidRPr="001A2A1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Numer telefonu:</w:t>
      </w:r>
      <w:r w:rsidRPr="001A2A15">
        <w:rPr>
          <w:rFonts w:asciiTheme="minorHAnsi" w:hAnsiTheme="minorHAnsi" w:cstheme="minorHAnsi"/>
          <w:sz w:val="20"/>
          <w:szCs w:val="20"/>
        </w:rPr>
        <w:tab/>
        <w:t>.…/ ……………………</w:t>
      </w:r>
    </w:p>
    <w:p w14:paraId="50B32421" w14:textId="77777777" w:rsidR="00016153" w:rsidRPr="001A2A1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Numer REGON:</w:t>
      </w:r>
      <w:r w:rsidRPr="001A2A15">
        <w:rPr>
          <w:rFonts w:asciiTheme="minorHAnsi" w:hAnsiTheme="minorHAnsi" w:cstheme="minorHAnsi"/>
          <w:sz w:val="20"/>
          <w:szCs w:val="20"/>
        </w:rPr>
        <w:tab/>
        <w:t>..........................................   Numer NIP: ..........................................</w:t>
      </w:r>
    </w:p>
    <w:p w14:paraId="50B32422" w14:textId="77777777" w:rsidR="00016153" w:rsidRPr="001A2A15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Adres kontaktowy e</w:t>
      </w:r>
      <w:r w:rsidR="00F30C2A" w:rsidRPr="001A2A15">
        <w:rPr>
          <w:rFonts w:asciiTheme="minorHAnsi" w:hAnsiTheme="minorHAnsi" w:cstheme="minorHAnsi"/>
          <w:sz w:val="20"/>
          <w:szCs w:val="20"/>
        </w:rPr>
        <w:t>-</w:t>
      </w:r>
      <w:r w:rsidRPr="001A2A15">
        <w:rPr>
          <w:rFonts w:asciiTheme="minorHAnsi" w:hAnsiTheme="minorHAnsi" w:cstheme="minorHAnsi"/>
          <w:sz w:val="20"/>
          <w:szCs w:val="20"/>
        </w:rPr>
        <w:t>mail: ……………………………………………………………</w:t>
      </w:r>
    </w:p>
    <w:p w14:paraId="50B32423" w14:textId="1916A7D3" w:rsidR="00771C89" w:rsidRPr="001A2A15" w:rsidRDefault="00771C89" w:rsidP="00BA0FBA">
      <w:pPr>
        <w:tabs>
          <w:tab w:val="left" w:pos="426"/>
        </w:tabs>
        <w:spacing w:after="60" w:line="276" w:lineRule="auto"/>
        <w:ind w:left="567" w:hanging="141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Adres e-mail gwaranta do zwrotu wadium (wniesionego w formie gwarancji)</w:t>
      </w:r>
      <w:r w:rsidR="006F1B2F" w:rsidRPr="001A2A15">
        <w:rPr>
          <w:rFonts w:asciiTheme="minorHAnsi" w:hAnsiTheme="minorHAnsi" w:cstheme="minorHAnsi"/>
          <w:sz w:val="20"/>
          <w:szCs w:val="20"/>
        </w:rPr>
        <w:t xml:space="preserve">: </w:t>
      </w:r>
      <w:r w:rsidRPr="001A2A15">
        <w:rPr>
          <w:rFonts w:asciiTheme="minorHAnsi" w:hAnsiTheme="minorHAnsi" w:cstheme="minorHAnsi"/>
          <w:sz w:val="20"/>
          <w:szCs w:val="20"/>
        </w:rPr>
        <w:t>………………….</w:t>
      </w:r>
    </w:p>
    <w:p w14:paraId="50B32424" w14:textId="12576409" w:rsidR="00222248" w:rsidRPr="001A2A15" w:rsidRDefault="00222248" w:rsidP="00222248">
      <w:p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 xml:space="preserve">Nr. </w:t>
      </w:r>
      <w:r w:rsidR="006F1B2F" w:rsidRPr="001A2A15">
        <w:rPr>
          <w:rFonts w:asciiTheme="minorHAnsi" w:hAnsiTheme="minorHAnsi" w:cstheme="minorHAnsi"/>
          <w:sz w:val="20"/>
          <w:szCs w:val="20"/>
        </w:rPr>
        <w:t>r</w:t>
      </w:r>
      <w:r w:rsidRPr="001A2A15">
        <w:rPr>
          <w:rFonts w:asciiTheme="minorHAnsi" w:hAnsiTheme="minorHAnsi" w:cstheme="minorHAnsi"/>
          <w:sz w:val="20"/>
          <w:szCs w:val="20"/>
        </w:rPr>
        <w:t>achunku do zwrotu wadium</w:t>
      </w:r>
      <w:r w:rsidR="006F1B2F" w:rsidRPr="001A2A15">
        <w:rPr>
          <w:rFonts w:asciiTheme="minorHAnsi" w:hAnsiTheme="minorHAnsi" w:cstheme="minorHAnsi"/>
          <w:sz w:val="20"/>
          <w:szCs w:val="20"/>
        </w:rPr>
        <w:t>:</w:t>
      </w:r>
      <w:r w:rsidRPr="001A2A15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……………………………………………………………………….</w:t>
      </w:r>
    </w:p>
    <w:p w14:paraId="652B1EB7" w14:textId="77777777" w:rsidR="000B1899" w:rsidRPr="001A2A15" w:rsidRDefault="000B1899" w:rsidP="00BA0FBA">
      <w:pPr>
        <w:spacing w:after="60" w:line="276" w:lineRule="auto"/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B32427" w14:textId="77777777" w:rsidR="00964FD5" w:rsidRPr="001A2A15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A2A15">
        <w:rPr>
          <w:rFonts w:asciiTheme="minorHAnsi" w:hAnsiTheme="minorHAnsi" w:cstheme="minorHAnsi"/>
          <w:snapToGrid w:val="0"/>
          <w:sz w:val="20"/>
          <w:szCs w:val="20"/>
        </w:rPr>
        <w:t xml:space="preserve">Termin wykonania zamówienia zgodnie z zapisami </w:t>
      </w:r>
      <w:r w:rsidR="00307E4B" w:rsidRPr="001A2A15">
        <w:rPr>
          <w:rFonts w:asciiTheme="minorHAnsi" w:hAnsiTheme="minorHAnsi" w:cstheme="minorHAnsi"/>
          <w:snapToGrid w:val="0"/>
          <w:sz w:val="20"/>
          <w:szCs w:val="20"/>
        </w:rPr>
        <w:t>rozdziału VII ust. 1 SWZ</w:t>
      </w:r>
      <w:r w:rsidRPr="001A2A15">
        <w:rPr>
          <w:rFonts w:asciiTheme="minorHAnsi" w:eastAsia="Times-Roman" w:hAnsiTheme="minorHAnsi" w:cstheme="minorHAnsi"/>
          <w:b/>
          <w:sz w:val="20"/>
          <w:szCs w:val="20"/>
        </w:rPr>
        <w:t>.</w:t>
      </w:r>
    </w:p>
    <w:p w14:paraId="50B32428" w14:textId="77777777" w:rsidR="00016153" w:rsidRPr="001A2A1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napToGrid w:val="0"/>
          <w:sz w:val="20"/>
          <w:szCs w:val="20"/>
        </w:rPr>
        <w:t xml:space="preserve">Warunki płatności </w:t>
      </w:r>
      <w:r w:rsidRPr="001A2A15">
        <w:rPr>
          <w:rFonts w:asciiTheme="minorHAnsi" w:hAnsiTheme="minorHAnsi" w:cstheme="minorHAnsi"/>
          <w:sz w:val="20"/>
          <w:szCs w:val="20"/>
        </w:rPr>
        <w:t>będą zgodne z</w:t>
      </w:r>
      <w:r w:rsidR="007E4294" w:rsidRPr="001A2A15">
        <w:rPr>
          <w:rFonts w:asciiTheme="minorHAnsi" w:hAnsiTheme="minorHAnsi" w:cstheme="minorHAnsi"/>
          <w:sz w:val="20"/>
          <w:szCs w:val="20"/>
        </w:rPr>
        <w:t>e</w:t>
      </w:r>
      <w:r w:rsidRPr="001A2A15">
        <w:rPr>
          <w:rFonts w:asciiTheme="minorHAnsi" w:hAnsiTheme="minorHAnsi" w:cstheme="minorHAnsi"/>
          <w:sz w:val="20"/>
          <w:szCs w:val="20"/>
        </w:rPr>
        <w:t xml:space="preserve"> wzorem umowy będącym załącznikiem do SWZ.</w:t>
      </w:r>
    </w:p>
    <w:p w14:paraId="50B32429" w14:textId="77777777" w:rsidR="00016153" w:rsidRPr="001A2A1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Oświadczamy, że zapoznaliśmy się ze specyfikacją warunków zamówienia, w tym z</w:t>
      </w:r>
      <w:r w:rsidR="007E4294" w:rsidRPr="001A2A15">
        <w:rPr>
          <w:rFonts w:asciiTheme="minorHAnsi" w:hAnsiTheme="minorHAnsi" w:cstheme="minorHAnsi"/>
          <w:sz w:val="20"/>
          <w:szCs w:val="20"/>
        </w:rPr>
        <w:t>e</w:t>
      </w:r>
      <w:r w:rsidRPr="001A2A15">
        <w:rPr>
          <w:rFonts w:asciiTheme="minorHAnsi" w:hAnsiTheme="minorHAnsi" w:cstheme="minorHAns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0B3242A" w14:textId="77777777" w:rsidR="00016153" w:rsidRPr="001A2A1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50B3242B" w14:textId="77777777" w:rsidR="00795888" w:rsidRPr="001A2A15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1A2A15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1A2A15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0B3242C" w14:textId="77777777" w:rsidR="000636EC" w:rsidRPr="001A2A15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z w:val="20"/>
          <w:szCs w:val="20"/>
        </w:rPr>
        <w:t>W przypadku uznania niniejszej oferty za ofertę najkorzystniejszą zobowiązujemy si</w:t>
      </w:r>
      <w:r w:rsidR="00573F11" w:rsidRPr="001A2A15">
        <w:rPr>
          <w:rFonts w:asciiTheme="minorHAnsi" w:hAnsiTheme="minorHAnsi" w:cstheme="minorHAnsi"/>
          <w:sz w:val="20"/>
          <w:szCs w:val="20"/>
        </w:rPr>
        <w:t xml:space="preserve">ę do zawarcia umowy w miejscu i </w:t>
      </w:r>
      <w:r w:rsidRPr="001A2A15">
        <w:rPr>
          <w:rFonts w:asciiTheme="minorHAnsi" w:hAnsiTheme="minorHAnsi" w:cstheme="minorHAnsi"/>
          <w:sz w:val="20"/>
          <w:szCs w:val="20"/>
        </w:rPr>
        <w:t>terminie wskazanym przez Zamawiającego, a przed zawarciem umowy wniesienia zabezpieczenia należytego wykonania umowy.</w:t>
      </w:r>
    </w:p>
    <w:p w14:paraId="50B3242D" w14:textId="77777777" w:rsidR="000636EC" w:rsidRPr="001A2A15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1A2A15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śmy</w:t>
      </w:r>
      <w:proofErr w:type="spellEnd"/>
      <w:r w:rsidRPr="001A2A15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: </w:t>
      </w:r>
    </w:p>
    <w:p w14:paraId="50B3242E" w14:textId="77777777" w:rsidR="000636EC" w:rsidRPr="001A2A1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A2A15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Mikroprzedsiębiorstwem TAK/NIE*</w:t>
      </w:r>
    </w:p>
    <w:p w14:paraId="50B3242F" w14:textId="77777777" w:rsidR="000636EC" w:rsidRPr="001A2A1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A2A15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Małym przedsiębiorstwem TAK/NIE*</w:t>
      </w:r>
    </w:p>
    <w:p w14:paraId="50B32430" w14:textId="77777777" w:rsidR="000636EC" w:rsidRPr="001A2A1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A2A15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Średnim przedsiębiorstwem TAK/NIE*</w:t>
      </w:r>
    </w:p>
    <w:p w14:paraId="50B32431" w14:textId="77777777" w:rsidR="000636EC" w:rsidRPr="001A2A1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1A2A15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Dużym przedsiębiorstwem TAK/NIE*</w:t>
      </w:r>
    </w:p>
    <w:p w14:paraId="50B32432" w14:textId="77777777" w:rsidR="00016153" w:rsidRPr="001A2A1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1A2A15">
        <w:rPr>
          <w:rFonts w:asciiTheme="minorHAnsi" w:hAnsiTheme="minorHAnsi" w:cstheme="minorHAnsi"/>
          <w:snapToGrid w:val="0"/>
          <w:sz w:val="20"/>
          <w:szCs w:val="20"/>
        </w:rPr>
        <w:t>Załącznikami do niniejszej oferty są:</w:t>
      </w:r>
    </w:p>
    <w:p w14:paraId="50B32433" w14:textId="77777777" w:rsidR="00016153" w:rsidRPr="001A2A15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1A2A15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50B32434" w14:textId="77777777" w:rsidR="00016153" w:rsidRPr="001A2A15" w:rsidRDefault="00016153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1A2A15">
        <w:rPr>
          <w:rFonts w:asciiTheme="minorHAnsi" w:hAnsiTheme="minorHAnsi" w:cstheme="minorHAnsi"/>
          <w:snapToGrid w:val="0"/>
          <w:sz w:val="20"/>
        </w:rPr>
        <w:t>.........................................................</w:t>
      </w:r>
    </w:p>
    <w:p w14:paraId="50B32435" w14:textId="77777777" w:rsidR="00F30C2A" w:rsidRPr="001A2A15" w:rsidRDefault="00F30C2A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1A2A15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</w:p>
    <w:p w14:paraId="50B32436" w14:textId="77777777" w:rsidR="00F31701" w:rsidRPr="001A2A15" w:rsidRDefault="00142B56" w:rsidP="00EF0FD7">
      <w:pPr>
        <w:pStyle w:val="Lista5"/>
        <w:spacing w:line="276" w:lineRule="auto"/>
        <w:ind w:left="567" w:firstLine="0"/>
        <w:rPr>
          <w:rFonts w:asciiTheme="minorHAnsi" w:hAnsiTheme="minorHAnsi" w:cstheme="minorHAnsi"/>
          <w:snapToGrid w:val="0"/>
          <w:sz w:val="20"/>
        </w:rPr>
      </w:pPr>
      <w:r w:rsidRPr="001A2A15">
        <w:rPr>
          <w:rFonts w:asciiTheme="minorHAnsi" w:hAnsiTheme="minorHAnsi" w:cstheme="minorHAnsi"/>
          <w:snapToGrid w:val="0"/>
          <w:sz w:val="20"/>
        </w:rPr>
        <w:t>…………………………………………</w:t>
      </w:r>
    </w:p>
    <w:p w14:paraId="50B32437" w14:textId="77777777" w:rsidR="004301EB" w:rsidRPr="001A2A15" w:rsidRDefault="004301EB" w:rsidP="00E40864">
      <w:pPr>
        <w:pStyle w:val="Lista5"/>
        <w:spacing w:line="276" w:lineRule="auto"/>
        <w:ind w:left="284" w:hanging="284"/>
        <w:jc w:val="both"/>
        <w:rPr>
          <w:rFonts w:asciiTheme="minorHAnsi" w:hAnsiTheme="minorHAnsi" w:cstheme="minorHAnsi"/>
          <w:snapToGrid w:val="0"/>
          <w:sz w:val="20"/>
        </w:rPr>
      </w:pPr>
      <w:r w:rsidRPr="001A2A15">
        <w:rPr>
          <w:rFonts w:asciiTheme="minorHAnsi" w:hAnsiTheme="minorHAnsi" w:cstheme="minorHAnsi"/>
          <w:snapToGrid w:val="0"/>
          <w:sz w:val="20"/>
        </w:rPr>
        <w:t>* niepotrzebne skreślić</w:t>
      </w:r>
    </w:p>
    <w:p w14:paraId="50B32438" w14:textId="77777777" w:rsidR="004301EB" w:rsidRPr="001A2A15" w:rsidRDefault="004301EB" w:rsidP="00E40864">
      <w:pPr>
        <w:pStyle w:val="Lista5"/>
        <w:ind w:left="142" w:hanging="142"/>
        <w:jc w:val="both"/>
        <w:rPr>
          <w:rFonts w:asciiTheme="minorHAnsi" w:hAnsiTheme="minorHAnsi" w:cstheme="minorHAnsi"/>
          <w:snapToGrid w:val="0"/>
          <w:sz w:val="20"/>
        </w:rPr>
      </w:pPr>
      <w:r w:rsidRPr="001A2A15">
        <w:rPr>
          <w:rFonts w:asciiTheme="minorHAnsi" w:hAnsiTheme="minorHAnsi" w:cstheme="minorHAnsi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50B32439" w14:textId="77777777" w:rsidR="004301EB" w:rsidRPr="001A2A15" w:rsidRDefault="004301EB" w:rsidP="00E40864">
      <w:pPr>
        <w:pStyle w:val="Lista5"/>
        <w:spacing w:line="276" w:lineRule="auto"/>
        <w:ind w:left="142" w:hanging="142"/>
        <w:jc w:val="both"/>
        <w:rPr>
          <w:rFonts w:asciiTheme="minorHAnsi" w:hAnsiTheme="minorHAnsi" w:cstheme="minorHAnsi"/>
          <w:sz w:val="20"/>
        </w:rPr>
      </w:pPr>
      <w:r w:rsidRPr="001A2A15">
        <w:rPr>
          <w:rFonts w:asciiTheme="minorHAnsi" w:hAnsiTheme="minorHAnsi" w:cstheme="minorHAnsi"/>
          <w:b/>
          <w:sz w:val="20"/>
          <w:vertAlign w:val="superscript"/>
        </w:rPr>
        <w:t>1)</w:t>
      </w:r>
      <w:r w:rsidRPr="001A2A15">
        <w:rPr>
          <w:rFonts w:asciiTheme="minorHAnsi" w:hAnsiTheme="minorHAnsi" w:cstheme="minorHAns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0B3243A" w14:textId="77777777" w:rsidR="004301EB" w:rsidRPr="001A2A15" w:rsidRDefault="004301EB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20"/>
        </w:rPr>
      </w:pPr>
    </w:p>
    <w:p w14:paraId="02DF17FE" w14:textId="77777777" w:rsidR="006829C4" w:rsidRPr="001A2A15" w:rsidRDefault="006829C4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20"/>
        </w:rPr>
      </w:pPr>
    </w:p>
    <w:p w14:paraId="40D1D8E9" w14:textId="77777777" w:rsidR="006829C4" w:rsidRPr="001A2A15" w:rsidRDefault="006829C4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20"/>
        </w:rPr>
      </w:pPr>
    </w:p>
    <w:p w14:paraId="43D7AC69" w14:textId="77777777" w:rsidR="006829C4" w:rsidRPr="001A2A15" w:rsidRDefault="006829C4" w:rsidP="006829C4">
      <w:pPr>
        <w:pStyle w:val="Stopka"/>
        <w:rPr>
          <w:rFonts w:asciiTheme="minorHAnsi" w:hAnsiTheme="minorHAnsi" w:cstheme="minorHAnsi"/>
        </w:rPr>
      </w:pPr>
    </w:p>
    <w:p w14:paraId="22BC286B" w14:textId="77777777" w:rsidR="006829C4" w:rsidRPr="001A2A15" w:rsidRDefault="006829C4" w:rsidP="00EF0FD7">
      <w:pPr>
        <w:pStyle w:val="Lista5"/>
        <w:spacing w:line="276" w:lineRule="auto"/>
        <w:ind w:left="0" w:firstLine="0"/>
        <w:rPr>
          <w:rFonts w:asciiTheme="minorHAnsi" w:hAnsiTheme="minorHAnsi" w:cstheme="minorHAnsi"/>
          <w:sz w:val="20"/>
        </w:rPr>
      </w:pPr>
    </w:p>
    <w:sectPr w:rsidR="006829C4" w:rsidRPr="001A2A15" w:rsidSect="0087178B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21" w:right="1418" w:bottom="709" w:left="1418" w:header="426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CF398" w14:textId="77777777" w:rsidR="00734735" w:rsidRDefault="00734735">
      <w:r>
        <w:separator/>
      </w:r>
    </w:p>
  </w:endnote>
  <w:endnote w:type="continuationSeparator" w:id="0">
    <w:p w14:paraId="076CC4D6" w14:textId="77777777" w:rsidR="00734735" w:rsidRDefault="00734735">
      <w:r>
        <w:continuationSeparator/>
      </w:r>
    </w:p>
  </w:endnote>
  <w:endnote w:type="continuationNotice" w:id="1">
    <w:p w14:paraId="7E65975B" w14:textId="77777777" w:rsidR="00734735" w:rsidRDefault="00734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00"/>
    <w:family w:val="auto"/>
    <w:pitch w:val="variable"/>
    <w:sig w:usb0="80000067" w:usb1="00000000" w:usb2="00000000" w:usb3="00000000" w:csb0="00000001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2443" w14:textId="77777777" w:rsidR="000C25EB" w:rsidRDefault="003B649F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C25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B32444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8E3EB" w14:textId="77777777" w:rsidR="00097DB6" w:rsidRDefault="00097DB6" w:rsidP="00097DB6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musi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13682D07" w14:textId="77777777" w:rsidR="00097DB6" w:rsidRDefault="00097D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7621" w14:textId="77777777" w:rsidR="00734735" w:rsidRDefault="00734735">
      <w:r>
        <w:separator/>
      </w:r>
    </w:p>
  </w:footnote>
  <w:footnote w:type="continuationSeparator" w:id="0">
    <w:p w14:paraId="2E941791" w14:textId="77777777" w:rsidR="00734735" w:rsidRDefault="00734735">
      <w:r>
        <w:continuationSeparator/>
      </w:r>
    </w:p>
  </w:footnote>
  <w:footnote w:type="continuationNotice" w:id="1">
    <w:p w14:paraId="27541EDD" w14:textId="77777777" w:rsidR="00734735" w:rsidRDefault="007347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1DE19" w14:textId="77777777" w:rsidR="0087178B" w:rsidRDefault="0087178B" w:rsidP="0087178B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</w:p>
  <w:p w14:paraId="68E25C5E" w14:textId="77777777" w:rsidR="0087178B" w:rsidRPr="001D2F1F" w:rsidRDefault="0087178B" w:rsidP="0087178B">
    <w:pPr>
      <w:tabs>
        <w:tab w:val="center" w:pos="4536"/>
        <w:tab w:val="left" w:pos="6945"/>
      </w:tabs>
      <w:spacing w:line="276" w:lineRule="auto"/>
    </w:pPr>
    <w:r w:rsidRPr="00F419DC">
      <w:rPr>
        <w:rFonts w:ascii="Cambria" w:hAnsi="Cambria"/>
        <w:sz w:val="18"/>
        <w:szCs w:val="18"/>
      </w:rPr>
      <w:t xml:space="preserve">Nr referencyjny: </w:t>
    </w:r>
    <w:r w:rsidRPr="000D0F7E">
      <w:rPr>
        <w:rFonts w:ascii="Cambria" w:hAnsi="Cambria"/>
        <w:sz w:val="18"/>
        <w:szCs w:val="18"/>
      </w:rPr>
      <w:t>ZP.</w:t>
    </w:r>
    <w:r>
      <w:rPr>
        <w:rFonts w:ascii="Cambria" w:hAnsi="Cambria"/>
        <w:sz w:val="18"/>
        <w:szCs w:val="18"/>
      </w:rPr>
      <w:t>2</w:t>
    </w:r>
    <w:r w:rsidRPr="000D0F7E">
      <w:rPr>
        <w:rFonts w:ascii="Cambria" w:hAnsi="Cambria"/>
        <w:sz w:val="18"/>
        <w:szCs w:val="18"/>
      </w:rPr>
      <w:t>/2026</w:t>
    </w:r>
  </w:p>
  <w:p w14:paraId="50B32442" w14:textId="77777777" w:rsidR="000C25EB" w:rsidRPr="0087178B" w:rsidRDefault="000C25EB" w:rsidP="008717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5E58" w14:textId="77777777" w:rsidR="001D2F1F" w:rsidRDefault="001D2F1F" w:rsidP="001D2F1F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</w:p>
  <w:p w14:paraId="7992AABE" w14:textId="7DB989BD" w:rsidR="006829C4" w:rsidRPr="001D2F1F" w:rsidRDefault="001D2F1F" w:rsidP="0027216B">
    <w:pPr>
      <w:tabs>
        <w:tab w:val="center" w:pos="4536"/>
        <w:tab w:val="left" w:pos="6945"/>
      </w:tabs>
      <w:spacing w:line="276" w:lineRule="auto"/>
    </w:pPr>
    <w:r w:rsidRPr="00F419DC">
      <w:rPr>
        <w:rFonts w:ascii="Cambria" w:hAnsi="Cambria"/>
        <w:sz w:val="18"/>
        <w:szCs w:val="18"/>
      </w:rPr>
      <w:t xml:space="preserve">Nr referencyjny: </w:t>
    </w:r>
    <w:r w:rsidR="000D0F7E" w:rsidRPr="000D0F7E">
      <w:rPr>
        <w:rFonts w:ascii="Cambria" w:hAnsi="Cambria"/>
        <w:sz w:val="18"/>
        <w:szCs w:val="18"/>
      </w:rPr>
      <w:t>ZP.</w:t>
    </w:r>
    <w:r w:rsidR="0087178B">
      <w:rPr>
        <w:rFonts w:ascii="Cambria" w:hAnsi="Cambria"/>
        <w:sz w:val="18"/>
        <w:szCs w:val="18"/>
      </w:rPr>
      <w:t>2</w:t>
    </w:r>
    <w:r w:rsidR="000D0F7E" w:rsidRPr="000D0F7E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9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88383467">
    <w:abstractNumId w:val="36"/>
  </w:num>
  <w:num w:numId="2" w16cid:durableId="641664648">
    <w:abstractNumId w:val="43"/>
  </w:num>
  <w:num w:numId="3" w16cid:durableId="1416634140">
    <w:abstractNumId w:val="30"/>
  </w:num>
  <w:num w:numId="4" w16cid:durableId="814645205">
    <w:abstractNumId w:val="26"/>
  </w:num>
  <w:num w:numId="5" w16cid:durableId="1379931737">
    <w:abstractNumId w:val="19"/>
  </w:num>
  <w:num w:numId="6" w16cid:durableId="1476333601">
    <w:abstractNumId w:val="33"/>
  </w:num>
  <w:num w:numId="7" w16cid:durableId="1117479945">
    <w:abstractNumId w:val="38"/>
  </w:num>
  <w:num w:numId="8" w16cid:durableId="2026859175">
    <w:abstractNumId w:val="24"/>
  </w:num>
  <w:num w:numId="9" w16cid:durableId="916861448">
    <w:abstractNumId w:val="50"/>
  </w:num>
  <w:num w:numId="10" w16cid:durableId="518079405">
    <w:abstractNumId w:val="56"/>
  </w:num>
  <w:num w:numId="11" w16cid:durableId="377165657">
    <w:abstractNumId w:val="20"/>
  </w:num>
  <w:num w:numId="12" w16cid:durableId="80032735">
    <w:abstractNumId w:val="54"/>
  </w:num>
  <w:num w:numId="13" w16cid:durableId="184637429">
    <w:abstractNumId w:val="55"/>
  </w:num>
  <w:num w:numId="14" w16cid:durableId="1593008205">
    <w:abstractNumId w:val="12"/>
  </w:num>
  <w:num w:numId="15" w16cid:durableId="361634271">
    <w:abstractNumId w:val="28"/>
  </w:num>
  <w:num w:numId="16" w16cid:durableId="723872487">
    <w:abstractNumId w:val="32"/>
  </w:num>
  <w:num w:numId="17" w16cid:durableId="2077118737">
    <w:abstractNumId w:val="49"/>
  </w:num>
  <w:num w:numId="18" w16cid:durableId="1244101107">
    <w:abstractNumId w:val="22"/>
  </w:num>
  <w:num w:numId="19" w16cid:durableId="2045054116">
    <w:abstractNumId w:val="13"/>
  </w:num>
  <w:num w:numId="20" w16cid:durableId="722560190">
    <w:abstractNumId w:val="17"/>
  </w:num>
  <w:num w:numId="21" w16cid:durableId="311452934">
    <w:abstractNumId w:val="44"/>
  </w:num>
  <w:num w:numId="22" w16cid:durableId="25066784">
    <w:abstractNumId w:val="18"/>
  </w:num>
  <w:num w:numId="23" w16cid:durableId="200213955">
    <w:abstractNumId w:val="48"/>
  </w:num>
  <w:num w:numId="24" w16cid:durableId="1578978584">
    <w:abstractNumId w:val="46"/>
  </w:num>
  <w:num w:numId="25" w16cid:durableId="1593322077">
    <w:abstractNumId w:val="21"/>
  </w:num>
  <w:num w:numId="26" w16cid:durableId="195706176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619498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845610">
    <w:abstractNumId w:val="3"/>
  </w:num>
  <w:num w:numId="29" w16cid:durableId="131531692">
    <w:abstractNumId w:val="8"/>
  </w:num>
  <w:num w:numId="30" w16cid:durableId="1086459056">
    <w:abstractNumId w:val="2"/>
  </w:num>
  <w:num w:numId="31" w16cid:durableId="295725697">
    <w:abstractNumId w:val="42"/>
  </w:num>
  <w:num w:numId="32" w16cid:durableId="517962659">
    <w:abstractNumId w:val="10"/>
  </w:num>
  <w:num w:numId="33" w16cid:durableId="1131947467">
    <w:abstractNumId w:val="29"/>
  </w:num>
  <w:num w:numId="34" w16cid:durableId="276716924">
    <w:abstractNumId w:val="45"/>
  </w:num>
  <w:num w:numId="35" w16cid:durableId="567114573">
    <w:abstractNumId w:val="16"/>
  </w:num>
  <w:num w:numId="36" w16cid:durableId="407465216">
    <w:abstractNumId w:val="53"/>
  </w:num>
  <w:num w:numId="37" w16cid:durableId="2036149171">
    <w:abstractNumId w:val="14"/>
  </w:num>
  <w:num w:numId="38" w16cid:durableId="748233861">
    <w:abstractNumId w:val="9"/>
  </w:num>
  <w:num w:numId="39" w16cid:durableId="1337609538">
    <w:abstractNumId w:val="25"/>
  </w:num>
  <w:num w:numId="40" w16cid:durableId="573272702">
    <w:abstractNumId w:val="40"/>
  </w:num>
  <w:num w:numId="41" w16cid:durableId="1638878907">
    <w:abstractNumId w:val="34"/>
  </w:num>
  <w:num w:numId="42" w16cid:durableId="12687315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69213299">
    <w:abstractNumId w:val="37"/>
  </w:num>
  <w:num w:numId="44" w16cid:durableId="1262758805">
    <w:abstractNumId w:val="11"/>
  </w:num>
  <w:num w:numId="45" w16cid:durableId="1137458372">
    <w:abstractNumId w:val="15"/>
  </w:num>
  <w:num w:numId="46" w16cid:durableId="230359429">
    <w:abstractNumId w:val="27"/>
  </w:num>
  <w:num w:numId="47" w16cid:durableId="1028604890">
    <w:abstractNumId w:val="51"/>
  </w:num>
  <w:num w:numId="48" w16cid:durableId="2038463227">
    <w:abstractNumId w:val="23"/>
  </w:num>
  <w:num w:numId="49" w16cid:durableId="1221791815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0455"/>
    <w:rsid w:val="0000347E"/>
    <w:rsid w:val="00005154"/>
    <w:rsid w:val="000065EB"/>
    <w:rsid w:val="000066DD"/>
    <w:rsid w:val="00006898"/>
    <w:rsid w:val="00006D71"/>
    <w:rsid w:val="00010E65"/>
    <w:rsid w:val="00015940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5E94"/>
    <w:rsid w:val="00047EF2"/>
    <w:rsid w:val="00054BF5"/>
    <w:rsid w:val="00055851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E40"/>
    <w:rsid w:val="000970DD"/>
    <w:rsid w:val="00097DB6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1899"/>
    <w:rsid w:val="000B2EE7"/>
    <w:rsid w:val="000B37AC"/>
    <w:rsid w:val="000C152C"/>
    <w:rsid w:val="000C1907"/>
    <w:rsid w:val="000C1FE3"/>
    <w:rsid w:val="000C25EB"/>
    <w:rsid w:val="000C2A84"/>
    <w:rsid w:val="000C3646"/>
    <w:rsid w:val="000D0F7E"/>
    <w:rsid w:val="000D40FD"/>
    <w:rsid w:val="000D4EBA"/>
    <w:rsid w:val="000E05B9"/>
    <w:rsid w:val="000E05C1"/>
    <w:rsid w:val="000E18DD"/>
    <w:rsid w:val="000E1E75"/>
    <w:rsid w:val="000E4E2A"/>
    <w:rsid w:val="000E7F53"/>
    <w:rsid w:val="000F46F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0FF"/>
    <w:rsid w:val="00191FF7"/>
    <w:rsid w:val="00192C7B"/>
    <w:rsid w:val="00194CF3"/>
    <w:rsid w:val="00196F2C"/>
    <w:rsid w:val="00197122"/>
    <w:rsid w:val="001979DB"/>
    <w:rsid w:val="001A01C8"/>
    <w:rsid w:val="001A1117"/>
    <w:rsid w:val="001A2A15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6B71"/>
    <w:rsid w:val="001C7926"/>
    <w:rsid w:val="001C7C3F"/>
    <w:rsid w:val="001D2F1F"/>
    <w:rsid w:val="001D5F32"/>
    <w:rsid w:val="001D6CF9"/>
    <w:rsid w:val="001E314A"/>
    <w:rsid w:val="001E319E"/>
    <w:rsid w:val="001E430F"/>
    <w:rsid w:val="001E4A31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5A81"/>
    <w:rsid w:val="002060F1"/>
    <w:rsid w:val="00207F9E"/>
    <w:rsid w:val="0021097F"/>
    <w:rsid w:val="00211D44"/>
    <w:rsid w:val="00213968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27E3C"/>
    <w:rsid w:val="00233770"/>
    <w:rsid w:val="0023487A"/>
    <w:rsid w:val="00235B00"/>
    <w:rsid w:val="00236A98"/>
    <w:rsid w:val="00241909"/>
    <w:rsid w:val="00241C6C"/>
    <w:rsid w:val="002431B0"/>
    <w:rsid w:val="002447F6"/>
    <w:rsid w:val="00244E57"/>
    <w:rsid w:val="00246A11"/>
    <w:rsid w:val="00252051"/>
    <w:rsid w:val="00255734"/>
    <w:rsid w:val="00256EDD"/>
    <w:rsid w:val="00257369"/>
    <w:rsid w:val="00261B89"/>
    <w:rsid w:val="002632F5"/>
    <w:rsid w:val="00264890"/>
    <w:rsid w:val="002651E9"/>
    <w:rsid w:val="0026568F"/>
    <w:rsid w:val="0026697F"/>
    <w:rsid w:val="0026706B"/>
    <w:rsid w:val="002678AB"/>
    <w:rsid w:val="00271D38"/>
    <w:rsid w:val="0027216B"/>
    <w:rsid w:val="00272E2B"/>
    <w:rsid w:val="00274347"/>
    <w:rsid w:val="002814D4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3840"/>
    <w:rsid w:val="002D5F6D"/>
    <w:rsid w:val="002D645D"/>
    <w:rsid w:val="002D67E0"/>
    <w:rsid w:val="002D6BEA"/>
    <w:rsid w:val="002D74BE"/>
    <w:rsid w:val="002D7AED"/>
    <w:rsid w:val="002E0A89"/>
    <w:rsid w:val="002E27FD"/>
    <w:rsid w:val="002E331F"/>
    <w:rsid w:val="002E3EB2"/>
    <w:rsid w:val="002F0291"/>
    <w:rsid w:val="002F168E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351C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38E2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402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649F"/>
    <w:rsid w:val="003B6F73"/>
    <w:rsid w:val="003C48F1"/>
    <w:rsid w:val="003C4B19"/>
    <w:rsid w:val="003C659A"/>
    <w:rsid w:val="003C7514"/>
    <w:rsid w:val="003D1ED1"/>
    <w:rsid w:val="003D4FCB"/>
    <w:rsid w:val="003E134C"/>
    <w:rsid w:val="003E457B"/>
    <w:rsid w:val="003E464A"/>
    <w:rsid w:val="003E62AF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20580"/>
    <w:rsid w:val="00422FC5"/>
    <w:rsid w:val="00423457"/>
    <w:rsid w:val="004245B7"/>
    <w:rsid w:val="00427A12"/>
    <w:rsid w:val="004301EB"/>
    <w:rsid w:val="00436078"/>
    <w:rsid w:val="00436F25"/>
    <w:rsid w:val="004402A4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319B"/>
    <w:rsid w:val="00477ADD"/>
    <w:rsid w:val="00480774"/>
    <w:rsid w:val="004822B7"/>
    <w:rsid w:val="004825FF"/>
    <w:rsid w:val="00483B12"/>
    <w:rsid w:val="00485B52"/>
    <w:rsid w:val="00490F36"/>
    <w:rsid w:val="00491C34"/>
    <w:rsid w:val="004934C5"/>
    <w:rsid w:val="00494A82"/>
    <w:rsid w:val="00494BF8"/>
    <w:rsid w:val="0049543B"/>
    <w:rsid w:val="004A1963"/>
    <w:rsid w:val="004A25D2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870C8"/>
    <w:rsid w:val="00590725"/>
    <w:rsid w:val="00590A2F"/>
    <w:rsid w:val="00590EC3"/>
    <w:rsid w:val="005916C5"/>
    <w:rsid w:val="005921A0"/>
    <w:rsid w:val="00592FE4"/>
    <w:rsid w:val="00593ACF"/>
    <w:rsid w:val="00594A68"/>
    <w:rsid w:val="00595F14"/>
    <w:rsid w:val="00596470"/>
    <w:rsid w:val="00596C55"/>
    <w:rsid w:val="005A1915"/>
    <w:rsid w:val="005A3AF6"/>
    <w:rsid w:val="005A4EF6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0659"/>
    <w:rsid w:val="005F248D"/>
    <w:rsid w:val="005F3C52"/>
    <w:rsid w:val="005F51FC"/>
    <w:rsid w:val="005F53FF"/>
    <w:rsid w:val="005F5656"/>
    <w:rsid w:val="005F71D8"/>
    <w:rsid w:val="00600EB0"/>
    <w:rsid w:val="00601FA4"/>
    <w:rsid w:val="006042A2"/>
    <w:rsid w:val="00606915"/>
    <w:rsid w:val="00607529"/>
    <w:rsid w:val="00607E94"/>
    <w:rsid w:val="006111A3"/>
    <w:rsid w:val="006230E3"/>
    <w:rsid w:val="006239A9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04CC"/>
    <w:rsid w:val="00661357"/>
    <w:rsid w:val="006615B0"/>
    <w:rsid w:val="0066323E"/>
    <w:rsid w:val="00664AC0"/>
    <w:rsid w:val="00667F63"/>
    <w:rsid w:val="00670104"/>
    <w:rsid w:val="006701F1"/>
    <w:rsid w:val="00672B75"/>
    <w:rsid w:val="00672FAA"/>
    <w:rsid w:val="0067561C"/>
    <w:rsid w:val="006800B9"/>
    <w:rsid w:val="00680380"/>
    <w:rsid w:val="00681012"/>
    <w:rsid w:val="006810ED"/>
    <w:rsid w:val="00682577"/>
    <w:rsid w:val="006829C4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041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1B2F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0CE"/>
    <w:rsid w:val="00720FCE"/>
    <w:rsid w:val="00722911"/>
    <w:rsid w:val="00722E1D"/>
    <w:rsid w:val="00725372"/>
    <w:rsid w:val="007308DE"/>
    <w:rsid w:val="00730CDE"/>
    <w:rsid w:val="0073327C"/>
    <w:rsid w:val="0073388E"/>
    <w:rsid w:val="00733CAF"/>
    <w:rsid w:val="00734735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A2C"/>
    <w:rsid w:val="0078134F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92C"/>
    <w:rsid w:val="007A7C26"/>
    <w:rsid w:val="007B21B2"/>
    <w:rsid w:val="007B4461"/>
    <w:rsid w:val="007C0793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6F5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12DAD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37925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8B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46E7"/>
    <w:rsid w:val="008B4CF8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49E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07E13"/>
    <w:rsid w:val="00910F57"/>
    <w:rsid w:val="0091104C"/>
    <w:rsid w:val="00912731"/>
    <w:rsid w:val="009137CE"/>
    <w:rsid w:val="009150A9"/>
    <w:rsid w:val="00917F68"/>
    <w:rsid w:val="0092033A"/>
    <w:rsid w:val="0092052A"/>
    <w:rsid w:val="00920E67"/>
    <w:rsid w:val="009218A5"/>
    <w:rsid w:val="00921AA6"/>
    <w:rsid w:val="00921B5B"/>
    <w:rsid w:val="00922357"/>
    <w:rsid w:val="00923217"/>
    <w:rsid w:val="00925FAA"/>
    <w:rsid w:val="00926A77"/>
    <w:rsid w:val="00930CC4"/>
    <w:rsid w:val="009336A6"/>
    <w:rsid w:val="00936437"/>
    <w:rsid w:val="00937018"/>
    <w:rsid w:val="009370DA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344"/>
    <w:rsid w:val="00963663"/>
    <w:rsid w:val="00964FD5"/>
    <w:rsid w:val="009660DD"/>
    <w:rsid w:val="00966BB2"/>
    <w:rsid w:val="009760DB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3F30"/>
    <w:rsid w:val="00A45ED0"/>
    <w:rsid w:val="00A46408"/>
    <w:rsid w:val="00A46A06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33C4"/>
    <w:rsid w:val="00AA4266"/>
    <w:rsid w:val="00AA4731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2D6C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98"/>
    <w:rsid w:val="00B0402C"/>
    <w:rsid w:val="00B04961"/>
    <w:rsid w:val="00B04CF4"/>
    <w:rsid w:val="00B04E14"/>
    <w:rsid w:val="00B119CC"/>
    <w:rsid w:val="00B11C33"/>
    <w:rsid w:val="00B13028"/>
    <w:rsid w:val="00B13C2F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4095C"/>
    <w:rsid w:val="00B43BC5"/>
    <w:rsid w:val="00B44508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4E61"/>
    <w:rsid w:val="00B66728"/>
    <w:rsid w:val="00B66D6A"/>
    <w:rsid w:val="00B66F2C"/>
    <w:rsid w:val="00B71B9B"/>
    <w:rsid w:val="00B72784"/>
    <w:rsid w:val="00B736C3"/>
    <w:rsid w:val="00B73CB3"/>
    <w:rsid w:val="00B7769F"/>
    <w:rsid w:val="00B80942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430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63B5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458"/>
    <w:rsid w:val="00C153BB"/>
    <w:rsid w:val="00C22F62"/>
    <w:rsid w:val="00C24130"/>
    <w:rsid w:val="00C243F4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3728D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187A"/>
    <w:rsid w:val="00C9266C"/>
    <w:rsid w:val="00C97C1D"/>
    <w:rsid w:val="00CA09A2"/>
    <w:rsid w:val="00CA152F"/>
    <w:rsid w:val="00CA391A"/>
    <w:rsid w:val="00CA420D"/>
    <w:rsid w:val="00CA4619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6AA5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277E0"/>
    <w:rsid w:val="00D323C0"/>
    <w:rsid w:val="00D32776"/>
    <w:rsid w:val="00D32BB1"/>
    <w:rsid w:val="00D334DF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657B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2C6B"/>
    <w:rsid w:val="00DB394F"/>
    <w:rsid w:val="00DB3C30"/>
    <w:rsid w:val="00DB3D77"/>
    <w:rsid w:val="00DB4875"/>
    <w:rsid w:val="00DB4D3A"/>
    <w:rsid w:val="00DB6B37"/>
    <w:rsid w:val="00DB7F36"/>
    <w:rsid w:val="00DC067B"/>
    <w:rsid w:val="00DC08B6"/>
    <w:rsid w:val="00DC2739"/>
    <w:rsid w:val="00DC3754"/>
    <w:rsid w:val="00DC6FCE"/>
    <w:rsid w:val="00DD0167"/>
    <w:rsid w:val="00DD18F4"/>
    <w:rsid w:val="00DD2EAB"/>
    <w:rsid w:val="00DD3005"/>
    <w:rsid w:val="00DD3AAC"/>
    <w:rsid w:val="00DD4468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06F78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284D"/>
    <w:rsid w:val="00E6447A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2C6"/>
    <w:rsid w:val="00E917B0"/>
    <w:rsid w:val="00E928B8"/>
    <w:rsid w:val="00E93D12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13B"/>
    <w:rsid w:val="00EB6A66"/>
    <w:rsid w:val="00EB6F6F"/>
    <w:rsid w:val="00EC0ED8"/>
    <w:rsid w:val="00EC1621"/>
    <w:rsid w:val="00EC4352"/>
    <w:rsid w:val="00EC538A"/>
    <w:rsid w:val="00ED27F1"/>
    <w:rsid w:val="00ED4C88"/>
    <w:rsid w:val="00EE1CDF"/>
    <w:rsid w:val="00EE318B"/>
    <w:rsid w:val="00EE3C74"/>
    <w:rsid w:val="00EE7A37"/>
    <w:rsid w:val="00EE7A93"/>
    <w:rsid w:val="00EE7DCE"/>
    <w:rsid w:val="00EF0428"/>
    <w:rsid w:val="00EF07E9"/>
    <w:rsid w:val="00EF0C90"/>
    <w:rsid w:val="00EF0FD7"/>
    <w:rsid w:val="00EF1B4A"/>
    <w:rsid w:val="00EF2963"/>
    <w:rsid w:val="00EF39FF"/>
    <w:rsid w:val="00EF4A52"/>
    <w:rsid w:val="00EF76E0"/>
    <w:rsid w:val="00EF77D9"/>
    <w:rsid w:val="00F0084C"/>
    <w:rsid w:val="00F042DF"/>
    <w:rsid w:val="00F050B8"/>
    <w:rsid w:val="00F05877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986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2AFA"/>
    <w:rsid w:val="00FA400E"/>
    <w:rsid w:val="00FA40F8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0978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32403"/>
  <w15:docId w15:val="{65524B56-F535-4BDE-BA60-42F08EF5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190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8007B3-5500-45CD-B298-42C99CC8AD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877399-4DBA-41B3-8F9C-667621CF617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4FB46A88-E76E-4008-9FF4-4264E499E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26</cp:revision>
  <cp:lastPrinted>2020-12-21T17:21:00Z</cp:lastPrinted>
  <dcterms:created xsi:type="dcterms:W3CDTF">2023-11-22T12:53:00Z</dcterms:created>
  <dcterms:modified xsi:type="dcterms:W3CDTF">2026-07-29T13:13:00Z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