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ABAF7" w14:textId="77777777" w:rsidR="00DA509A" w:rsidRPr="00D80519" w:rsidRDefault="00940C71" w:rsidP="00D14D22">
      <w:pPr>
        <w:pStyle w:val="ust"/>
        <w:tabs>
          <w:tab w:val="left" w:pos="5670"/>
        </w:tabs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Pr="00D80519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7F1E54" w:rsidRPr="00D80519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56694D" w:rsidRPr="00D80519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EA0AC9" w:rsidRPr="00D80519">
        <w:rPr>
          <w:rFonts w:asciiTheme="minorHAnsi" w:hAnsiTheme="minorHAnsi" w:cstheme="minorHAnsi"/>
          <w:sz w:val="20"/>
          <w:szCs w:val="20"/>
        </w:rPr>
        <w:t>7</w:t>
      </w:r>
      <w:r w:rsidR="003E08F8" w:rsidRPr="00D80519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238ABAF8" w14:textId="77777777" w:rsidR="00DA509A" w:rsidRPr="00D80519" w:rsidRDefault="00DA509A" w:rsidP="00D26572">
      <w:pPr>
        <w:ind w:right="39"/>
        <w:rPr>
          <w:rFonts w:asciiTheme="minorHAnsi" w:hAnsiTheme="minorHAnsi" w:cstheme="minorHAnsi"/>
          <w:sz w:val="20"/>
          <w:szCs w:val="20"/>
        </w:rPr>
      </w:pPr>
    </w:p>
    <w:p w14:paraId="238ABAF9" w14:textId="70661D7F" w:rsidR="00D22BE4" w:rsidRPr="00D80519" w:rsidRDefault="00DA509A" w:rsidP="00D22BE4">
      <w:pPr>
        <w:jc w:val="center"/>
        <w:rPr>
          <w:rFonts w:asciiTheme="minorHAnsi" w:hAnsiTheme="minorHAnsi" w:cstheme="minorHAnsi"/>
          <w:sz w:val="20"/>
          <w:szCs w:val="20"/>
        </w:rPr>
      </w:pPr>
      <w:r w:rsidRPr="00D80519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D80519">
        <w:rPr>
          <w:rFonts w:asciiTheme="minorHAnsi" w:hAnsiTheme="minorHAnsi" w:cstheme="minorHAnsi"/>
          <w:sz w:val="20"/>
          <w:szCs w:val="20"/>
        </w:rPr>
        <w:t>...................</w:t>
      </w:r>
      <w:r w:rsidRPr="00D80519">
        <w:rPr>
          <w:rFonts w:asciiTheme="minorHAnsi" w:hAnsiTheme="minorHAnsi" w:cstheme="minorHAnsi"/>
          <w:sz w:val="20"/>
          <w:szCs w:val="20"/>
        </w:rPr>
        <w:tab/>
      </w:r>
      <w:r w:rsidR="0032655D" w:rsidRPr="00D80519">
        <w:rPr>
          <w:rFonts w:asciiTheme="minorHAnsi" w:hAnsiTheme="minorHAnsi" w:cstheme="minorHAnsi"/>
          <w:sz w:val="20"/>
          <w:szCs w:val="20"/>
        </w:rPr>
        <w:tab/>
      </w:r>
      <w:r w:rsidR="0032655D" w:rsidRPr="00D80519">
        <w:rPr>
          <w:rFonts w:asciiTheme="minorHAnsi" w:hAnsiTheme="minorHAnsi" w:cstheme="minorHAnsi"/>
          <w:sz w:val="20"/>
          <w:szCs w:val="20"/>
        </w:rPr>
        <w:tab/>
      </w:r>
      <w:r w:rsidR="0032655D" w:rsidRPr="00D80519">
        <w:rPr>
          <w:rFonts w:asciiTheme="minorHAnsi" w:hAnsiTheme="minorHAnsi" w:cstheme="minorHAnsi"/>
          <w:sz w:val="20"/>
          <w:szCs w:val="20"/>
        </w:rPr>
        <w:tab/>
      </w:r>
      <w:r w:rsidR="0032655D" w:rsidRPr="00D80519">
        <w:rPr>
          <w:rFonts w:asciiTheme="minorHAnsi" w:hAnsiTheme="minorHAnsi" w:cstheme="minorHAnsi"/>
          <w:sz w:val="20"/>
          <w:szCs w:val="20"/>
        </w:rPr>
        <w:tab/>
      </w:r>
      <w:r w:rsidR="0032655D" w:rsidRPr="00D80519">
        <w:rPr>
          <w:rFonts w:asciiTheme="minorHAnsi" w:hAnsiTheme="minorHAnsi" w:cstheme="minorHAnsi"/>
          <w:sz w:val="20"/>
          <w:szCs w:val="20"/>
        </w:rPr>
        <w:tab/>
      </w:r>
      <w:r w:rsidR="0032655D" w:rsidRPr="00D80519">
        <w:rPr>
          <w:rFonts w:asciiTheme="minorHAnsi" w:hAnsiTheme="minorHAnsi" w:cstheme="minorHAnsi"/>
          <w:sz w:val="20"/>
          <w:szCs w:val="20"/>
        </w:rPr>
        <w:tab/>
      </w:r>
      <w:r w:rsidR="00D22BE4" w:rsidRPr="00D80519">
        <w:rPr>
          <w:rFonts w:asciiTheme="minorHAnsi" w:hAnsiTheme="minorHAnsi" w:cstheme="minorHAnsi"/>
          <w:sz w:val="20"/>
          <w:szCs w:val="20"/>
        </w:rPr>
        <w:t xml:space="preserve">    </w:t>
      </w:r>
      <w:r w:rsidR="008472CE" w:rsidRPr="00D80519">
        <w:rPr>
          <w:rFonts w:asciiTheme="minorHAnsi" w:hAnsiTheme="minorHAnsi" w:cstheme="minorHAnsi"/>
          <w:sz w:val="20"/>
          <w:szCs w:val="20"/>
        </w:rPr>
        <w:tab/>
      </w:r>
      <w:r w:rsidR="008472CE" w:rsidRPr="00D80519">
        <w:rPr>
          <w:rFonts w:asciiTheme="minorHAnsi" w:hAnsiTheme="minorHAnsi" w:cstheme="minorHAnsi"/>
          <w:sz w:val="20"/>
          <w:szCs w:val="20"/>
        </w:rPr>
        <w:tab/>
      </w:r>
      <w:r w:rsidR="00D22BE4" w:rsidRPr="00D80519">
        <w:rPr>
          <w:rFonts w:asciiTheme="minorHAnsi" w:hAnsiTheme="minorHAnsi" w:cstheme="minorHAnsi"/>
          <w:sz w:val="20"/>
          <w:szCs w:val="20"/>
        </w:rPr>
        <w:t>...................................., dnia ....................... 20</w:t>
      </w:r>
      <w:r w:rsidR="000A40F9" w:rsidRPr="00D80519">
        <w:rPr>
          <w:rFonts w:asciiTheme="minorHAnsi" w:hAnsiTheme="minorHAnsi" w:cstheme="minorHAnsi"/>
          <w:sz w:val="20"/>
          <w:szCs w:val="20"/>
        </w:rPr>
        <w:t>2</w:t>
      </w:r>
      <w:r w:rsidR="00FB42F5">
        <w:rPr>
          <w:rFonts w:asciiTheme="minorHAnsi" w:hAnsiTheme="minorHAnsi" w:cstheme="minorHAnsi"/>
          <w:sz w:val="20"/>
          <w:szCs w:val="20"/>
        </w:rPr>
        <w:t>6</w:t>
      </w:r>
      <w:r w:rsidR="00D22BE4" w:rsidRPr="00D80519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238ABAFA" w14:textId="77777777" w:rsidR="00DA509A" w:rsidRPr="00D80519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D80519">
        <w:rPr>
          <w:rFonts w:asciiTheme="minorHAnsi" w:hAnsiTheme="minorHAnsi" w:cstheme="minorHAnsi"/>
          <w:sz w:val="20"/>
          <w:szCs w:val="20"/>
        </w:rPr>
        <w:tab/>
      </w:r>
      <w:r w:rsidR="00910410" w:rsidRPr="00D80519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D80519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238ABAFB" w14:textId="77777777" w:rsidR="00DA509A" w:rsidRPr="00D80519" w:rsidRDefault="00DA509A" w:rsidP="00DA509A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</w:p>
    <w:p w14:paraId="238ABAFC" w14:textId="77777777" w:rsidR="0032655D" w:rsidRPr="00D80519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D80519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D80519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32655D" w:rsidRPr="00D80519">
        <w:rPr>
          <w:rFonts w:asciiTheme="minorHAnsi" w:hAnsiTheme="minorHAnsi" w:cstheme="minorHAnsi"/>
          <w:b/>
          <w:color w:val="auto"/>
          <w:sz w:val="20"/>
          <w:szCs w:val="20"/>
        </w:rPr>
        <w:t>WYKAZ OSÓB, KTÓRE BĘDĄ UCZESTNICZYĆ W WYKONYWANIU ZAMÓWIENIA</w:t>
      </w:r>
    </w:p>
    <w:p w14:paraId="238ABAFD" w14:textId="77777777" w:rsidR="002A5798" w:rsidRPr="00D80519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80519">
        <w:rPr>
          <w:rFonts w:asciiTheme="minorHAnsi" w:hAnsiTheme="minorHAnsi" w:cstheme="minorHAnsi"/>
          <w:sz w:val="20"/>
          <w:szCs w:val="20"/>
        </w:rPr>
        <w:t>Składany do zadania</w:t>
      </w:r>
      <w:r w:rsidRPr="00D8051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38ABAFE" w14:textId="77777777" w:rsidR="007B2867" w:rsidRPr="00D80519" w:rsidRDefault="007B2867" w:rsidP="00AD565D">
      <w:pPr>
        <w:shd w:val="clear" w:color="auto" w:fill="DEEAF6"/>
        <w:spacing w:line="276" w:lineRule="auto"/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238ABAFF" w14:textId="06642A73" w:rsidR="00ED75F1" w:rsidRPr="00D80519" w:rsidRDefault="007236AC" w:rsidP="00AD565D">
      <w:pPr>
        <w:shd w:val="clear" w:color="auto" w:fill="DEEAF6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80519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D01FF8" w:rsidRPr="00D01FF8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DF6A2E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D01FF8" w:rsidRPr="00D01FF8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Pr="00D80519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238ABB00" w14:textId="77777777" w:rsidR="00CA23A0" w:rsidRPr="00D80519" w:rsidRDefault="00CA23A0" w:rsidP="00AD565D">
      <w:pPr>
        <w:shd w:val="clear" w:color="auto" w:fill="DEEAF6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D80519" w14:paraId="238ABB08" w14:textId="77777777" w:rsidTr="00AD565D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1" w14:textId="77777777" w:rsidR="00532237" w:rsidRPr="00D80519" w:rsidRDefault="00532237" w:rsidP="00AD565D">
            <w:pPr>
              <w:shd w:val="clear" w:color="auto" w:fill="DEEAF6"/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2" w14:textId="77777777" w:rsidR="00532237" w:rsidRPr="00D80519" w:rsidRDefault="00532237" w:rsidP="00AD565D">
            <w:pPr>
              <w:pStyle w:val="Default"/>
              <w:shd w:val="clear" w:color="auto" w:fill="DEEAF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3" w14:textId="77777777" w:rsidR="00532237" w:rsidRPr="00D80519" w:rsidRDefault="00532237" w:rsidP="00AD565D">
            <w:pPr>
              <w:pStyle w:val="Default"/>
              <w:shd w:val="clear" w:color="auto" w:fill="DEEAF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38ABB04" w14:textId="77777777" w:rsidR="00532237" w:rsidRPr="00D80519" w:rsidRDefault="00532237" w:rsidP="00AD565D">
            <w:pPr>
              <w:pStyle w:val="Default"/>
              <w:shd w:val="clear" w:color="auto" w:fill="DEEAF6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38ABB05" w14:textId="77777777" w:rsidR="00532237" w:rsidRPr="00D80519" w:rsidRDefault="00532237" w:rsidP="00AD565D">
            <w:pPr>
              <w:pStyle w:val="Default"/>
              <w:shd w:val="clear" w:color="auto" w:fill="DEEAF6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Kwalifikacje zawodowe tj.</w:t>
            </w:r>
          </w:p>
          <w:p w14:paraId="238ABB06" w14:textId="77777777" w:rsidR="00532237" w:rsidRPr="00D80519" w:rsidRDefault="00532237" w:rsidP="00AD565D">
            <w:pPr>
              <w:pStyle w:val="Default"/>
              <w:shd w:val="clear" w:color="auto" w:fill="DEEAF6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7" w14:textId="77777777" w:rsidR="00532237" w:rsidRPr="00D80519" w:rsidRDefault="00532237" w:rsidP="00AD565D">
            <w:pPr>
              <w:pStyle w:val="Default"/>
              <w:shd w:val="clear" w:color="auto" w:fill="DEEAF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D80519" w14:paraId="238ABB21" w14:textId="77777777" w:rsidTr="00D80519">
        <w:trPr>
          <w:trHeight w:val="1651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38ABB09" w14:textId="77777777" w:rsidR="00532237" w:rsidRPr="00D80519" w:rsidRDefault="00264077" w:rsidP="00F8412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38ABB0A" w14:textId="42B84F37" w:rsidR="00532237" w:rsidRPr="00D80519" w:rsidRDefault="002B7531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sz w:val="20"/>
                <w:szCs w:val="20"/>
              </w:rPr>
              <w:t>…………….. ………………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98B6E59" w14:textId="77777777" w:rsidR="00CD7AF5" w:rsidRPr="00D80519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Kierownik  </w:t>
            </w:r>
          </w:p>
          <w:p w14:paraId="238ABB0B" w14:textId="2439695A" w:rsidR="00532237" w:rsidRPr="00D80519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FC5E6D" w14:textId="26C943E9" w:rsidR="008F3C5D" w:rsidRPr="00D80519" w:rsidRDefault="008F3C5D" w:rsidP="008F3C5D">
            <w:pPr>
              <w:pStyle w:val="Default"/>
              <w:spacing w:line="276" w:lineRule="auto"/>
              <w:ind w:left="130" w:right="15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sz w:val="20"/>
                <w:szCs w:val="20"/>
              </w:rPr>
              <w:t xml:space="preserve">Uprawnienia budowlane do kierowania budowami w specjalności konstrukcyjno-budowlanej </w:t>
            </w:r>
          </w:p>
          <w:p w14:paraId="38BF5CEE" w14:textId="77777777" w:rsidR="008F3C5D" w:rsidRPr="00D80519" w:rsidRDefault="008F3C5D" w:rsidP="008F3C5D">
            <w:pPr>
              <w:pStyle w:val="Default"/>
              <w:ind w:left="14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38ABB1F" w14:textId="3A2444C9" w:rsidR="008F3C5D" w:rsidRPr="00D80519" w:rsidRDefault="008F3C5D" w:rsidP="00D80519">
            <w:pPr>
              <w:pStyle w:val="Default"/>
              <w:ind w:left="14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Cs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38ABB20" w14:textId="77777777" w:rsidR="00532237" w:rsidRPr="00D80519" w:rsidRDefault="00532237" w:rsidP="00F8412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5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238ABB22" w14:textId="77777777" w:rsidR="0032655D" w:rsidRPr="00D80519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Theme="minorHAnsi" w:hAnsiTheme="minorHAnsi" w:cstheme="minorHAnsi"/>
          <w:sz w:val="20"/>
          <w:szCs w:val="20"/>
        </w:rPr>
      </w:pPr>
      <w:r w:rsidRPr="00D80519">
        <w:rPr>
          <w:rFonts w:asciiTheme="minorHAnsi" w:hAnsiTheme="minorHAnsi" w:cstheme="minorHAnsi"/>
          <w:b/>
          <w:bCs/>
          <w:sz w:val="20"/>
          <w:szCs w:val="20"/>
        </w:rPr>
        <w:t xml:space="preserve">Uwaga! </w:t>
      </w:r>
      <w:r w:rsidRPr="00D80519">
        <w:rPr>
          <w:rFonts w:asciiTheme="minorHAnsi" w:hAnsiTheme="minorHAnsi" w:cstheme="minorHAnsi"/>
          <w:sz w:val="20"/>
          <w:szCs w:val="20"/>
        </w:rPr>
        <w:t xml:space="preserve">oświadczam(my), </w:t>
      </w:r>
      <w:r w:rsidRPr="00D80519">
        <w:rPr>
          <w:rFonts w:asciiTheme="minorHAnsi" w:hAnsiTheme="minorHAnsi" w:cstheme="minorHAnsi"/>
          <w:b/>
          <w:bCs/>
          <w:sz w:val="20"/>
          <w:szCs w:val="20"/>
        </w:rPr>
        <w:t>że osoba wskazana</w:t>
      </w:r>
      <w:r w:rsidRPr="00D80519">
        <w:rPr>
          <w:rFonts w:asciiTheme="minorHAnsi" w:hAnsiTheme="minorHAnsi" w:cstheme="minorHAnsi"/>
          <w:sz w:val="20"/>
          <w:szCs w:val="20"/>
        </w:rPr>
        <w:t>, będzie uczestniczyć w wykonywaniu zamówienia i posiada upr</w:t>
      </w:r>
      <w:r w:rsidR="00B7099A" w:rsidRPr="00D80519">
        <w:rPr>
          <w:rFonts w:asciiTheme="minorHAnsi" w:hAnsiTheme="minorHAnsi" w:cstheme="minorHAnsi"/>
          <w:sz w:val="20"/>
          <w:szCs w:val="20"/>
        </w:rPr>
        <w:t xml:space="preserve">awnienia wymagane w postawionym </w:t>
      </w:r>
      <w:r w:rsidRPr="00D80519">
        <w:rPr>
          <w:rFonts w:asciiTheme="minorHAnsi" w:hAnsiTheme="minorHAnsi" w:cstheme="minorHAnsi"/>
          <w:sz w:val="20"/>
          <w:szCs w:val="20"/>
        </w:rPr>
        <w:t>warunku w SWZ i może sprawować wymienioną funkcję zgodnie z Prawem Budowlanym</w:t>
      </w:r>
      <w:r w:rsidR="008513C9" w:rsidRPr="00D80519">
        <w:rPr>
          <w:rFonts w:asciiTheme="minorHAnsi" w:hAnsiTheme="minorHAnsi" w:cstheme="minorHAnsi"/>
          <w:sz w:val="20"/>
          <w:szCs w:val="20"/>
        </w:rPr>
        <w:t>.</w:t>
      </w:r>
      <w:r w:rsidRPr="00D8051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38ABB23" w14:textId="327BFEBB" w:rsidR="00461FBB" w:rsidRPr="00D80519" w:rsidRDefault="0032655D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80519">
        <w:rPr>
          <w:rFonts w:asciiTheme="minorHAnsi" w:hAnsiTheme="minorHAnsi" w:cstheme="minorHAnsi"/>
          <w:sz w:val="20"/>
          <w:szCs w:val="20"/>
        </w:rPr>
        <w:t xml:space="preserve">* niepotrzebne skreślić ( jeżeli wykonawca pozostaje w stosunku umowy </w:t>
      </w:r>
      <w:proofErr w:type="spellStart"/>
      <w:r w:rsidRPr="00D80519">
        <w:rPr>
          <w:rFonts w:asciiTheme="minorHAnsi" w:hAnsiTheme="minorHAnsi" w:cstheme="minorHAnsi"/>
          <w:sz w:val="20"/>
          <w:szCs w:val="20"/>
        </w:rPr>
        <w:t>cywilno</w:t>
      </w:r>
      <w:proofErr w:type="spellEnd"/>
      <w:r w:rsidRPr="00D80519">
        <w:rPr>
          <w:rFonts w:asciiTheme="minorHAnsi" w:hAnsiTheme="minorHAnsi" w:cstheme="minorHAnsi"/>
          <w:sz w:val="20"/>
          <w:szCs w:val="20"/>
        </w:rPr>
        <w:t xml:space="preserve"> prawnej pozostawiamy własne)</w:t>
      </w:r>
      <w:r w:rsidR="00B6420B" w:rsidRPr="00D80519">
        <w:rPr>
          <w:rFonts w:asciiTheme="minorHAnsi" w:hAnsiTheme="minorHAnsi" w:cstheme="minorHAnsi"/>
          <w:sz w:val="20"/>
          <w:szCs w:val="20"/>
        </w:rPr>
        <w:t>.</w:t>
      </w:r>
    </w:p>
    <w:p w14:paraId="76B024B3" w14:textId="77777777" w:rsidR="004D7C5E" w:rsidRPr="00D80519" w:rsidRDefault="004D7C5E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4B732D68" w14:textId="77777777" w:rsidR="004D7C5E" w:rsidRPr="00D80519" w:rsidRDefault="004D7C5E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049D58D1" w14:textId="77777777" w:rsidR="004D7C5E" w:rsidRPr="00D80519" w:rsidRDefault="004D7C5E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6E3CCDC" w14:textId="77777777" w:rsidR="004D7C5E" w:rsidRPr="00D80519" w:rsidRDefault="004D7C5E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77F9CC0" w14:textId="77777777" w:rsidR="004D7C5E" w:rsidRPr="00D80519" w:rsidRDefault="004D7C5E" w:rsidP="0032655D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sectPr w:rsidR="004D7C5E" w:rsidRPr="00D80519" w:rsidSect="00127B5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EC531" w14:textId="77777777" w:rsidR="00555CC5" w:rsidRDefault="00555CC5">
      <w:r>
        <w:separator/>
      </w:r>
    </w:p>
  </w:endnote>
  <w:endnote w:type="continuationSeparator" w:id="0">
    <w:p w14:paraId="178E0597" w14:textId="77777777" w:rsidR="00555CC5" w:rsidRDefault="0055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00"/>
    <w:family w:val="auto"/>
    <w:pitch w:val="variable"/>
    <w:sig w:usb0="80000067" w:usb1="00000000" w:usb2="00000000" w:usb3="00000000" w:csb0="00000001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BB2D" w14:textId="77777777" w:rsidR="003F0785" w:rsidRDefault="00CD57A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07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8ABB2E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BB2F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38ABB30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CA435" w14:textId="77777777" w:rsidR="00862D76" w:rsidRDefault="00862D76" w:rsidP="00862D76">
    <w:pPr>
      <w:pStyle w:val="Default"/>
      <w:rPr>
        <w:rFonts w:ascii="Cambria" w:hAnsi="Cambria"/>
        <w:sz w:val="20"/>
        <w:szCs w:val="20"/>
      </w:rPr>
    </w:pPr>
  </w:p>
  <w:p w14:paraId="67E46888" w14:textId="77777777" w:rsidR="00862D76" w:rsidRDefault="00862D76" w:rsidP="00862D76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607C59C6" w14:textId="77777777" w:rsidR="00862D76" w:rsidRDefault="00862D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D6DAF" w14:textId="77777777" w:rsidR="00555CC5" w:rsidRDefault="00555CC5">
      <w:r>
        <w:separator/>
      </w:r>
    </w:p>
  </w:footnote>
  <w:footnote w:type="continuationSeparator" w:id="0">
    <w:p w14:paraId="3231DD3E" w14:textId="77777777" w:rsidR="00555CC5" w:rsidRDefault="00555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BB29" w14:textId="77777777" w:rsidR="00EB5407" w:rsidRDefault="00EB5407" w:rsidP="00EB5407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14:paraId="238ABB2A" w14:textId="77777777" w:rsidR="006658B2" w:rsidRPr="006658B2" w:rsidRDefault="006658B2" w:rsidP="006658B2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i/>
        <w:sz w:val="20"/>
        <w:szCs w:val="20"/>
      </w:rPr>
    </w:pPr>
  </w:p>
  <w:p w14:paraId="7B5F7577" w14:textId="77777777" w:rsidR="00F25859" w:rsidRPr="00637A5E" w:rsidRDefault="00F25859" w:rsidP="00F25859">
    <w:pPr>
      <w:pStyle w:val="Nagwek"/>
      <w:rPr>
        <w:rFonts w:ascii="Cambria" w:hAnsi="Cambria" w:cs="Arial"/>
        <w:sz w:val="20"/>
        <w:szCs w:val="20"/>
      </w:rPr>
    </w:pPr>
    <w:r w:rsidRPr="00553E9F">
      <w:rPr>
        <w:rFonts w:ascii="Cambria" w:hAnsi="Cambria" w:cs="Arial"/>
        <w:sz w:val="20"/>
        <w:szCs w:val="20"/>
      </w:rPr>
      <w:t>Nr postępowania:  ZP</w:t>
    </w:r>
    <w:r>
      <w:rPr>
        <w:rFonts w:ascii="Cambria" w:hAnsi="Cambria" w:cs="Arial"/>
        <w:sz w:val="20"/>
        <w:szCs w:val="20"/>
      </w:rPr>
      <w:t>.15</w:t>
    </w:r>
    <w:r w:rsidRPr="00553E9F">
      <w:rPr>
        <w:rFonts w:ascii="Cambria" w:hAnsi="Cambria" w:cs="Arial"/>
        <w:sz w:val="20"/>
        <w:szCs w:val="20"/>
      </w:rPr>
      <w:t>/PN/2023</w:t>
    </w:r>
  </w:p>
  <w:p w14:paraId="238ABB2C" w14:textId="77777777" w:rsidR="003F0785" w:rsidRPr="00EB5407" w:rsidRDefault="003F0785" w:rsidP="00EB5407">
    <w:pPr>
      <w:pStyle w:val="Nagwek"/>
      <w:rPr>
        <w:rFonts w:eastAsia="Times-Roman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DE378" w14:textId="77777777" w:rsidR="00FB42F5" w:rsidRDefault="00FB42F5" w:rsidP="00D80519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3" w:name="_Hlk195778609"/>
    <w:bookmarkStart w:id="4" w:name="_Hlk195778610"/>
    <w:bookmarkStart w:id="5" w:name="_Hlk195778659"/>
    <w:bookmarkStart w:id="6" w:name="_Hlk195778660"/>
    <w:bookmarkStart w:id="7" w:name="_Hlk195778673"/>
    <w:bookmarkStart w:id="8" w:name="_Hlk195778674"/>
    <w:bookmarkStart w:id="9" w:name="_Hlk195778706"/>
    <w:bookmarkStart w:id="10" w:name="_Hlk195778707"/>
    <w:bookmarkStart w:id="11" w:name="_Hlk195778719"/>
    <w:bookmarkStart w:id="12" w:name="_Hlk195778720"/>
  </w:p>
  <w:p w14:paraId="47086B95" w14:textId="7D1368AB" w:rsidR="00D80519" w:rsidRPr="00485ABF" w:rsidRDefault="00D80519" w:rsidP="00D80519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r w:rsidRPr="00F419DC">
      <w:rPr>
        <w:rFonts w:ascii="Cambria" w:hAnsi="Cambria"/>
        <w:sz w:val="18"/>
        <w:szCs w:val="18"/>
      </w:rPr>
      <w:t xml:space="preserve">Nr referencyjny: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 w:rsidR="00DD3314" w:rsidRPr="00DD3314">
      <w:rPr>
        <w:rFonts w:ascii="Cambria" w:hAnsi="Cambria"/>
        <w:sz w:val="18"/>
        <w:szCs w:val="18"/>
      </w:rPr>
      <w:t>ZP.</w:t>
    </w:r>
    <w:r w:rsidR="004864C8">
      <w:rPr>
        <w:rFonts w:ascii="Cambria" w:hAnsi="Cambria"/>
        <w:sz w:val="18"/>
        <w:szCs w:val="18"/>
      </w:rPr>
      <w:t>2</w:t>
    </w:r>
    <w:r w:rsidR="00DD3314" w:rsidRPr="00DD3314">
      <w:rPr>
        <w:rFonts w:ascii="Cambria" w:hAnsi="Cambria"/>
        <w:sz w:val="18"/>
        <w:szCs w:val="18"/>
      </w:rPr>
      <w:t>/2026</w:t>
    </w:r>
  </w:p>
  <w:p w14:paraId="238ABB36" w14:textId="3F425833" w:rsidR="00127B5D" w:rsidRPr="00D80519" w:rsidRDefault="00127B5D" w:rsidP="00D805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02F5F6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42078126">
    <w:abstractNumId w:val="38"/>
  </w:num>
  <w:num w:numId="2" w16cid:durableId="1598054085">
    <w:abstractNumId w:val="45"/>
  </w:num>
  <w:num w:numId="3" w16cid:durableId="2116900796">
    <w:abstractNumId w:val="32"/>
  </w:num>
  <w:num w:numId="4" w16cid:durableId="626740147">
    <w:abstractNumId w:val="28"/>
  </w:num>
  <w:num w:numId="5" w16cid:durableId="543567931">
    <w:abstractNumId w:val="20"/>
  </w:num>
  <w:num w:numId="6" w16cid:durableId="702900999">
    <w:abstractNumId w:val="35"/>
  </w:num>
  <w:num w:numId="7" w16cid:durableId="882909864">
    <w:abstractNumId w:val="40"/>
  </w:num>
  <w:num w:numId="8" w16cid:durableId="675772293">
    <w:abstractNumId w:val="25"/>
  </w:num>
  <w:num w:numId="9" w16cid:durableId="932012354">
    <w:abstractNumId w:val="53"/>
  </w:num>
  <w:num w:numId="10" w16cid:durableId="133258147">
    <w:abstractNumId w:val="59"/>
  </w:num>
  <w:num w:numId="11" w16cid:durableId="2123256297">
    <w:abstractNumId w:val="21"/>
  </w:num>
  <w:num w:numId="12" w16cid:durableId="1667855234">
    <w:abstractNumId w:val="56"/>
  </w:num>
  <w:num w:numId="13" w16cid:durableId="1365248668">
    <w:abstractNumId w:val="57"/>
  </w:num>
  <w:num w:numId="14" w16cid:durableId="964770494">
    <w:abstractNumId w:val="13"/>
  </w:num>
  <w:num w:numId="15" w16cid:durableId="636767244">
    <w:abstractNumId w:val="29"/>
  </w:num>
  <w:num w:numId="16" w16cid:durableId="1620993352">
    <w:abstractNumId w:val="34"/>
  </w:num>
  <w:num w:numId="17" w16cid:durableId="928349008">
    <w:abstractNumId w:val="52"/>
  </w:num>
  <w:num w:numId="18" w16cid:durableId="266737755">
    <w:abstractNumId w:val="24"/>
  </w:num>
  <w:num w:numId="19" w16cid:durableId="2080321283">
    <w:abstractNumId w:val="14"/>
  </w:num>
  <w:num w:numId="20" w16cid:durableId="820124879">
    <w:abstractNumId w:val="17"/>
  </w:num>
  <w:num w:numId="21" w16cid:durableId="1693724666">
    <w:abstractNumId w:val="46"/>
  </w:num>
  <w:num w:numId="22" w16cid:durableId="399987716">
    <w:abstractNumId w:val="18"/>
  </w:num>
  <w:num w:numId="23" w16cid:durableId="1864708984">
    <w:abstractNumId w:val="51"/>
  </w:num>
  <w:num w:numId="24" w16cid:durableId="947934831">
    <w:abstractNumId w:val="48"/>
  </w:num>
  <w:num w:numId="25" w16cid:durableId="1001664456">
    <w:abstractNumId w:val="23"/>
  </w:num>
  <w:num w:numId="26" w16cid:durableId="7093416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0181529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7902603">
    <w:abstractNumId w:val="3"/>
  </w:num>
  <w:num w:numId="29" w16cid:durableId="1673727092">
    <w:abstractNumId w:val="8"/>
  </w:num>
  <w:num w:numId="30" w16cid:durableId="1207452654">
    <w:abstractNumId w:val="2"/>
  </w:num>
  <w:num w:numId="31" w16cid:durableId="1572689854">
    <w:abstractNumId w:val="44"/>
  </w:num>
  <w:num w:numId="32" w16cid:durableId="69469782">
    <w:abstractNumId w:val="11"/>
  </w:num>
  <w:num w:numId="33" w16cid:durableId="528762869">
    <w:abstractNumId w:val="31"/>
  </w:num>
  <w:num w:numId="34" w16cid:durableId="1781533239">
    <w:abstractNumId w:val="47"/>
  </w:num>
  <w:num w:numId="35" w16cid:durableId="579563375">
    <w:abstractNumId w:val="16"/>
  </w:num>
  <w:num w:numId="36" w16cid:durableId="1203322755">
    <w:abstractNumId w:val="55"/>
  </w:num>
  <w:num w:numId="37" w16cid:durableId="99689890">
    <w:abstractNumId w:val="15"/>
  </w:num>
  <w:num w:numId="38" w16cid:durableId="1744983158">
    <w:abstractNumId w:val="9"/>
  </w:num>
  <w:num w:numId="39" w16cid:durableId="1570574676">
    <w:abstractNumId w:val="26"/>
  </w:num>
  <w:num w:numId="40" w16cid:durableId="840315130">
    <w:abstractNumId w:val="41"/>
  </w:num>
  <w:num w:numId="41" w16cid:durableId="499199185">
    <w:abstractNumId w:val="36"/>
  </w:num>
  <w:num w:numId="42" w16cid:durableId="2506282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976879">
    <w:abstractNumId w:val="30"/>
  </w:num>
  <w:num w:numId="44" w16cid:durableId="1767925536">
    <w:abstractNumId w:val="27"/>
  </w:num>
  <w:num w:numId="45" w16cid:durableId="360521081">
    <w:abstractNumId w:val="12"/>
  </w:num>
  <w:num w:numId="46" w16cid:durableId="1540968623">
    <w:abstractNumId w:val="19"/>
  </w:num>
  <w:num w:numId="47" w16cid:durableId="310183709">
    <w:abstractNumId w:val="58"/>
  </w:num>
  <w:num w:numId="48" w16cid:durableId="302275591">
    <w:abstractNumId w:val="50"/>
  </w:num>
  <w:num w:numId="49" w16cid:durableId="54549488">
    <w:abstractNumId w:val="43"/>
  </w:num>
  <w:num w:numId="50" w16cid:durableId="1114012077">
    <w:abstractNumId w:val="10"/>
  </w:num>
  <w:num w:numId="51" w16cid:durableId="1315647269">
    <w:abstractNumId w:val="22"/>
  </w:num>
  <w:num w:numId="52" w16cid:durableId="1465198287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1F36"/>
    <w:rsid w:val="00042263"/>
    <w:rsid w:val="00042314"/>
    <w:rsid w:val="00042B17"/>
    <w:rsid w:val="000433F8"/>
    <w:rsid w:val="00044B6B"/>
    <w:rsid w:val="00047EF2"/>
    <w:rsid w:val="0005033E"/>
    <w:rsid w:val="000538DD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1DA0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4DC0"/>
    <w:rsid w:val="001866AD"/>
    <w:rsid w:val="00187068"/>
    <w:rsid w:val="001870FF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A9F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531"/>
    <w:rsid w:val="002C1EB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3EA4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2F3B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3953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66AE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64C8"/>
    <w:rsid w:val="00490F36"/>
    <w:rsid w:val="004934C5"/>
    <w:rsid w:val="00493CB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2DCF"/>
    <w:rsid w:val="004D4CCE"/>
    <w:rsid w:val="004D63E9"/>
    <w:rsid w:val="004D7C5E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1592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CC5"/>
    <w:rsid w:val="0055724F"/>
    <w:rsid w:val="005578DF"/>
    <w:rsid w:val="00562ABE"/>
    <w:rsid w:val="005634CC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725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C69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36AC"/>
    <w:rsid w:val="00725372"/>
    <w:rsid w:val="007308DE"/>
    <w:rsid w:val="00730CDE"/>
    <w:rsid w:val="0073144C"/>
    <w:rsid w:val="0073327C"/>
    <w:rsid w:val="00733CAF"/>
    <w:rsid w:val="00734D6E"/>
    <w:rsid w:val="007358E6"/>
    <w:rsid w:val="007362F9"/>
    <w:rsid w:val="00737587"/>
    <w:rsid w:val="00744579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4B5B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5C25"/>
    <w:rsid w:val="007A5E1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64F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472CE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2D76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A7349"/>
    <w:rsid w:val="008B11F9"/>
    <w:rsid w:val="008B3B91"/>
    <w:rsid w:val="008B3BE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3C5D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50A9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4BFF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3F6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33F5"/>
    <w:rsid w:val="00AC4555"/>
    <w:rsid w:val="00AC4C9D"/>
    <w:rsid w:val="00AC5669"/>
    <w:rsid w:val="00AC754C"/>
    <w:rsid w:val="00AC780F"/>
    <w:rsid w:val="00AD34D0"/>
    <w:rsid w:val="00AD3D26"/>
    <w:rsid w:val="00AD55FC"/>
    <w:rsid w:val="00AD565D"/>
    <w:rsid w:val="00AE02C5"/>
    <w:rsid w:val="00AE1DEB"/>
    <w:rsid w:val="00AE25F5"/>
    <w:rsid w:val="00AE267D"/>
    <w:rsid w:val="00AE3179"/>
    <w:rsid w:val="00AE5AB8"/>
    <w:rsid w:val="00AE6CD9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0A4A"/>
    <w:rsid w:val="00B52161"/>
    <w:rsid w:val="00B5465B"/>
    <w:rsid w:val="00B55B34"/>
    <w:rsid w:val="00B57C21"/>
    <w:rsid w:val="00B604FC"/>
    <w:rsid w:val="00B61394"/>
    <w:rsid w:val="00B6181B"/>
    <w:rsid w:val="00B63692"/>
    <w:rsid w:val="00B6420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7122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4306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203"/>
    <w:rsid w:val="00BE7AE1"/>
    <w:rsid w:val="00BF0427"/>
    <w:rsid w:val="00BF15F1"/>
    <w:rsid w:val="00BF1BAE"/>
    <w:rsid w:val="00BF2503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65FA"/>
    <w:rsid w:val="00C179E7"/>
    <w:rsid w:val="00C22F62"/>
    <w:rsid w:val="00C24130"/>
    <w:rsid w:val="00C243F4"/>
    <w:rsid w:val="00C244CC"/>
    <w:rsid w:val="00C244E8"/>
    <w:rsid w:val="00C24B37"/>
    <w:rsid w:val="00C25922"/>
    <w:rsid w:val="00C26478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571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57AB"/>
    <w:rsid w:val="00CD6773"/>
    <w:rsid w:val="00CD7AF5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1FF8"/>
    <w:rsid w:val="00D04517"/>
    <w:rsid w:val="00D04D15"/>
    <w:rsid w:val="00D0511E"/>
    <w:rsid w:val="00D1025F"/>
    <w:rsid w:val="00D12DCC"/>
    <w:rsid w:val="00D14073"/>
    <w:rsid w:val="00D1415B"/>
    <w:rsid w:val="00D14D22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19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314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6A2E"/>
    <w:rsid w:val="00DF733B"/>
    <w:rsid w:val="00E00090"/>
    <w:rsid w:val="00E01CAB"/>
    <w:rsid w:val="00E04348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35DA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D71AD"/>
    <w:rsid w:val="00ED75F1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2B36"/>
    <w:rsid w:val="00F1323B"/>
    <w:rsid w:val="00F13549"/>
    <w:rsid w:val="00F14DB7"/>
    <w:rsid w:val="00F21C6C"/>
    <w:rsid w:val="00F21EE8"/>
    <w:rsid w:val="00F226D3"/>
    <w:rsid w:val="00F237E1"/>
    <w:rsid w:val="00F25859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1864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2C3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42F5"/>
    <w:rsid w:val="00FB75A2"/>
    <w:rsid w:val="00FC51CC"/>
    <w:rsid w:val="00FC6A5D"/>
    <w:rsid w:val="00FD0F46"/>
    <w:rsid w:val="00FD24DC"/>
    <w:rsid w:val="00FD2552"/>
    <w:rsid w:val="00FD27EC"/>
    <w:rsid w:val="00FD5CB9"/>
    <w:rsid w:val="00FD6DD7"/>
    <w:rsid w:val="00FD77B3"/>
    <w:rsid w:val="00FE39AD"/>
    <w:rsid w:val="00FE3D47"/>
    <w:rsid w:val="00FE4CFE"/>
    <w:rsid w:val="00FF06AA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8ABAF7"/>
  <w15:docId w15:val="{0C12903D-B56C-432B-8F28-424751EB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qFormat="1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2F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4BE4B944-B3FE-4B8B-9E30-95DF19B44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06F915-C8EF-4AE6-A507-C12194794B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01FE58-F003-4523-8661-5D8405BB4A9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23</cp:revision>
  <cp:lastPrinted>2020-12-21T08:11:00Z</cp:lastPrinted>
  <dcterms:created xsi:type="dcterms:W3CDTF">2023-11-22T13:04:00Z</dcterms:created>
  <dcterms:modified xsi:type="dcterms:W3CDTF">2026-07-29T13:15:00Z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