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062686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DA509A" w:rsidRPr="00062686">
        <w:rPr>
          <w:rFonts w:ascii="Calibri" w:hAnsi="Calibri" w:cs="Calibri"/>
          <w:sz w:val="20"/>
          <w:szCs w:val="20"/>
        </w:rPr>
        <w:t xml:space="preserve">Załącznik nr </w:t>
      </w:r>
      <w:r w:rsidR="00D627DB" w:rsidRPr="00062686">
        <w:rPr>
          <w:rFonts w:ascii="Calibri" w:hAnsi="Calibri" w:cs="Calibri"/>
          <w:sz w:val="20"/>
          <w:szCs w:val="20"/>
        </w:rPr>
        <w:t>9</w:t>
      </w:r>
      <w:r w:rsidR="0029492E" w:rsidRPr="00062686">
        <w:rPr>
          <w:rFonts w:ascii="Calibri" w:hAnsi="Calibri" w:cs="Calibri"/>
          <w:sz w:val="20"/>
          <w:szCs w:val="20"/>
        </w:rPr>
        <w:t xml:space="preserve"> do SWZ</w:t>
      </w:r>
      <w:r w:rsidR="00DA509A" w:rsidRPr="00062686">
        <w:rPr>
          <w:rFonts w:ascii="Calibri" w:hAnsi="Calibri" w:cs="Calibri"/>
          <w:sz w:val="20"/>
          <w:szCs w:val="20"/>
        </w:rPr>
        <w:t xml:space="preserve"> </w:t>
      </w:r>
      <w:r w:rsidR="0000234F" w:rsidRPr="00062686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062686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062686">
        <w:rPr>
          <w:rFonts w:ascii="Calibri" w:hAnsi="Calibri" w:cs="Calibri"/>
          <w:b/>
          <w:sz w:val="20"/>
          <w:szCs w:val="20"/>
        </w:rPr>
        <w:tab/>
      </w:r>
    </w:p>
    <w:p w14:paraId="4A64EFDD" w14:textId="1147FA7B" w:rsidR="009E1C8A" w:rsidRPr="00062686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062686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EC6B7B" w:rsidRPr="00062686">
        <w:rPr>
          <w:rFonts w:ascii="Calibri" w:hAnsi="Calibri" w:cs="Calibri"/>
          <w:sz w:val="20"/>
          <w:szCs w:val="20"/>
        </w:rPr>
        <w:tab/>
      </w:r>
      <w:r w:rsidR="008E4166" w:rsidRPr="00062686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062686">
        <w:rPr>
          <w:rFonts w:ascii="Calibri" w:hAnsi="Calibri" w:cs="Calibri"/>
          <w:sz w:val="20"/>
          <w:szCs w:val="20"/>
        </w:rPr>
        <w:t xml:space="preserve">             </w:t>
      </w:r>
      <w:r w:rsidR="00D07146" w:rsidRPr="00062686">
        <w:rPr>
          <w:rFonts w:ascii="Calibri" w:hAnsi="Calibri" w:cs="Calibri"/>
          <w:sz w:val="20"/>
          <w:szCs w:val="20"/>
        </w:rPr>
        <w:tab/>
      </w:r>
      <w:r w:rsidR="00D07146" w:rsidRPr="00062686">
        <w:rPr>
          <w:rFonts w:ascii="Calibri" w:hAnsi="Calibri" w:cs="Calibri"/>
          <w:sz w:val="20"/>
          <w:szCs w:val="20"/>
        </w:rPr>
        <w:tab/>
      </w:r>
      <w:r w:rsidR="008E4166" w:rsidRPr="00062686">
        <w:rPr>
          <w:rFonts w:ascii="Calibri" w:hAnsi="Calibri" w:cs="Calibri"/>
          <w:sz w:val="20"/>
          <w:szCs w:val="20"/>
        </w:rPr>
        <w:t xml:space="preserve"> </w:t>
      </w:r>
      <w:r w:rsidRPr="00062686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062686">
        <w:rPr>
          <w:rFonts w:ascii="Calibri" w:hAnsi="Calibri" w:cs="Calibri"/>
          <w:sz w:val="20"/>
          <w:szCs w:val="20"/>
        </w:rPr>
        <w:t>nia ....................</w:t>
      </w:r>
      <w:r w:rsidR="00897D37" w:rsidRPr="00062686">
        <w:rPr>
          <w:rFonts w:ascii="Calibri" w:hAnsi="Calibri" w:cs="Calibri"/>
          <w:sz w:val="20"/>
          <w:szCs w:val="20"/>
        </w:rPr>
        <w:t>... 20</w:t>
      </w:r>
      <w:r w:rsidR="004E2748" w:rsidRPr="00062686">
        <w:rPr>
          <w:rFonts w:ascii="Calibri" w:hAnsi="Calibri" w:cs="Calibri"/>
          <w:sz w:val="20"/>
          <w:szCs w:val="20"/>
        </w:rPr>
        <w:t>2</w:t>
      </w:r>
      <w:r w:rsidR="00062686" w:rsidRPr="00062686">
        <w:rPr>
          <w:rFonts w:ascii="Calibri" w:hAnsi="Calibri" w:cs="Calibri"/>
          <w:sz w:val="20"/>
          <w:szCs w:val="20"/>
        </w:rPr>
        <w:t>6</w:t>
      </w:r>
      <w:r w:rsidRPr="00062686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062686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062686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062686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062686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AB1D4EE" w:rsidR="00EC6B7B" w:rsidRPr="00062686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062686">
        <w:rPr>
          <w:rFonts w:ascii="Calibri" w:hAnsi="Calibri" w:cs="Calibri"/>
          <w:b/>
          <w:sz w:val="20"/>
          <w:szCs w:val="20"/>
        </w:rPr>
        <w:t xml:space="preserve">WYKAZ </w:t>
      </w:r>
      <w:r w:rsidR="00E1795F" w:rsidRPr="00062686">
        <w:rPr>
          <w:rFonts w:ascii="Calibri" w:hAnsi="Calibri" w:cs="Calibri"/>
          <w:b/>
          <w:sz w:val="20"/>
          <w:szCs w:val="20"/>
        </w:rPr>
        <w:t>WYKONANYCH ROBÓT</w:t>
      </w:r>
      <w:r w:rsidRPr="00062686">
        <w:rPr>
          <w:rFonts w:ascii="Calibri" w:hAnsi="Calibri" w:cs="Calibri"/>
          <w:b/>
          <w:sz w:val="20"/>
          <w:szCs w:val="20"/>
        </w:rPr>
        <w:t xml:space="preserve"> BUDOWLANYCH W CIĄGU OSTATNICH 5 LAT, A JEŻELI OKRES PROWADZENIA DZIAŁALNOŚCI JEST KRÓTSZY – W TYM OKRESIE</w:t>
      </w:r>
    </w:p>
    <w:p w14:paraId="09A00C4C" w14:textId="77777777" w:rsidR="00CB6878" w:rsidRPr="00062686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062686" w:rsidRDefault="0026141D" w:rsidP="0073005E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15ED8F1E" w:rsidR="0078061D" w:rsidRPr="00062686" w:rsidRDefault="00DA2009" w:rsidP="0073005E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062686">
        <w:rPr>
          <w:rFonts w:ascii="Calibri" w:hAnsi="Calibri" w:cs="Calibri"/>
          <w:b/>
          <w:bCs/>
          <w:sz w:val="22"/>
          <w:szCs w:val="22"/>
        </w:rPr>
        <w:t>„</w:t>
      </w:r>
      <w:r w:rsidR="007776B6" w:rsidRPr="00DA6FA1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C127F3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7776B6" w:rsidRPr="00DA6FA1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Pr="00062686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062686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062686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4E891BE8" w:rsidR="00DA509A" w:rsidRPr="00062686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b/>
          <w:sz w:val="20"/>
          <w:szCs w:val="20"/>
        </w:rPr>
        <w:t>OŚWIADCZAM(Y), ŻE</w:t>
      </w:r>
      <w:r w:rsidR="00DA2009" w:rsidRPr="00062686">
        <w:rPr>
          <w:rFonts w:ascii="Calibri" w:hAnsi="Calibri" w:cs="Calibri"/>
          <w:b/>
          <w:sz w:val="20"/>
          <w:szCs w:val="20"/>
        </w:rPr>
        <w:t xml:space="preserve"> </w:t>
      </w:r>
    </w:p>
    <w:p w14:paraId="75AD2805" w14:textId="77777777" w:rsidR="00DA509A" w:rsidRPr="00062686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062686">
        <w:rPr>
          <w:rFonts w:ascii="Calibri" w:hAnsi="Calibri" w:cs="Calibri"/>
          <w:sz w:val="20"/>
          <w:szCs w:val="20"/>
        </w:rPr>
        <w:t>ROBOTY BUDOWLANE</w:t>
      </w:r>
      <w:r w:rsidRPr="00062686">
        <w:rPr>
          <w:rFonts w:ascii="Calibri" w:hAnsi="Calibri" w:cs="Calibri"/>
          <w:sz w:val="20"/>
          <w:szCs w:val="20"/>
        </w:rPr>
        <w:t>:</w:t>
      </w:r>
    </w:p>
    <w:tbl>
      <w:tblPr>
        <w:tblW w:w="143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446"/>
        <w:gridCol w:w="1984"/>
        <w:gridCol w:w="1418"/>
        <w:gridCol w:w="2126"/>
        <w:gridCol w:w="1855"/>
      </w:tblGrid>
      <w:tr w:rsidR="00EC6B7B" w:rsidRPr="00062686" w14:paraId="12BF338A" w14:textId="77777777" w:rsidTr="00C44AAC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062686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062686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ECBA265" w:rsidR="00EC6B7B" w:rsidRPr="00062686" w:rsidRDefault="00EC6B7B" w:rsidP="00792C0A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robót całej </w:t>
            </w:r>
            <w:r w:rsidR="009813BC"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inwestycji (</w:t>
            </w: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zł)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062686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062686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77D4EFB4" w:rsidR="00EC6B7B" w:rsidRPr="00062686" w:rsidRDefault="00EC6B7B" w:rsidP="00FD638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3673CD" w:rsidRPr="00062686" w14:paraId="4A082417" w14:textId="77777777" w:rsidTr="0089438D">
        <w:trPr>
          <w:cantSplit/>
          <w:trHeight w:hRule="exact" w:val="2441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76D177" w14:textId="2CC4F096" w:rsidR="003673CD" w:rsidRPr="00062686" w:rsidRDefault="003673CD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8BC7C8" w14:textId="77777777" w:rsidR="00831B1C" w:rsidRPr="00062686" w:rsidRDefault="00831B1C" w:rsidP="00DA2009">
            <w:pPr>
              <w:snapToGrid w:val="0"/>
              <w:spacing w:line="276" w:lineRule="auto"/>
              <w:ind w:left="53"/>
              <w:contextualSpacing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36488B66" w14:textId="1B99FD01" w:rsidR="003673CD" w:rsidRPr="00062686" w:rsidRDefault="00E21E97" w:rsidP="00DA2009">
            <w:pPr>
              <w:snapToGrid w:val="0"/>
              <w:spacing w:line="276" w:lineRule="auto"/>
              <w:ind w:left="53"/>
              <w:contextualSpacing/>
              <w:jc w:val="both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………………………………………………………</w:t>
            </w:r>
          </w:p>
          <w:p w14:paraId="254A81A1" w14:textId="738D5ECF" w:rsidR="0089438D" w:rsidRPr="00062686" w:rsidRDefault="00E21E97" w:rsidP="00CE3071">
            <w:pPr>
              <w:snapToGrid w:val="0"/>
              <w:spacing w:line="276" w:lineRule="auto"/>
              <w:ind w:left="53" w:right="170"/>
              <w:contextualSpacing/>
              <w:jc w:val="both"/>
              <w:rPr>
                <w:rFonts w:ascii="Calibri" w:hAnsi="Calibri" w:cs="Calibri"/>
                <w:bCs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Cs/>
                <w:spacing w:val="4"/>
                <w:sz w:val="20"/>
                <w:szCs w:val="20"/>
              </w:rPr>
              <w:t xml:space="preserve">W ramach wskazanej roboty wykonano </w:t>
            </w:r>
            <w:r w:rsidR="00831B1C" w:rsidRPr="00062686">
              <w:rPr>
                <w:rFonts w:ascii="Calibri" w:hAnsi="Calibri" w:cs="Calibri"/>
                <w:bCs/>
                <w:spacing w:val="4"/>
                <w:sz w:val="20"/>
                <w:szCs w:val="20"/>
              </w:rPr>
              <w:t xml:space="preserve">roboty budowalne polegające na </w:t>
            </w:r>
            <w:r w:rsidR="00FA2D8F" w:rsidRPr="00770A6D">
              <w:rPr>
                <w:rFonts w:asciiTheme="minorHAnsi" w:hAnsiTheme="minorHAnsi" w:cstheme="minorHAnsi"/>
                <w:sz w:val="20"/>
                <w:szCs w:val="20"/>
              </w:rPr>
              <w:t>przebudowie, lub rozbudowie, lub remoncie dachu budynku, obejmującą wykonanie nowego pokrycia dachowego wraz z robotami towarzyszącymi</w:t>
            </w:r>
            <w:r w:rsidR="00FA2D8F" w:rsidRPr="00062686">
              <w:rPr>
                <w:rFonts w:ascii="Calibri" w:hAnsi="Calibri" w:cs="Calibri"/>
                <w:bCs/>
                <w:spacing w:val="4"/>
                <w:sz w:val="20"/>
                <w:szCs w:val="20"/>
              </w:rPr>
              <w:t xml:space="preserve"> </w:t>
            </w:r>
            <w:r w:rsidR="00831B1C" w:rsidRPr="00062686">
              <w:rPr>
                <w:rFonts w:ascii="Calibri" w:hAnsi="Calibri" w:cs="Calibri"/>
                <w:bCs/>
                <w:spacing w:val="4"/>
                <w:sz w:val="20"/>
                <w:szCs w:val="20"/>
              </w:rPr>
              <w:t>o wartości</w:t>
            </w:r>
          </w:p>
          <w:p w14:paraId="7A2FFC67" w14:textId="77777777" w:rsidR="0089438D" w:rsidRPr="00062686" w:rsidRDefault="0089438D" w:rsidP="00CE3071">
            <w:pPr>
              <w:snapToGrid w:val="0"/>
              <w:spacing w:line="276" w:lineRule="auto"/>
              <w:ind w:left="53" w:right="170"/>
              <w:contextualSpacing/>
              <w:jc w:val="both"/>
              <w:rPr>
                <w:rFonts w:ascii="Calibri" w:hAnsi="Calibri" w:cs="Calibri"/>
                <w:bCs/>
                <w:spacing w:val="4"/>
                <w:sz w:val="20"/>
                <w:szCs w:val="20"/>
              </w:rPr>
            </w:pPr>
          </w:p>
          <w:p w14:paraId="7EAD4772" w14:textId="365BC8B8" w:rsidR="00831B1C" w:rsidRPr="00062686" w:rsidRDefault="00831B1C" w:rsidP="00CE3071">
            <w:pPr>
              <w:snapToGrid w:val="0"/>
              <w:spacing w:line="276" w:lineRule="auto"/>
              <w:ind w:left="53" w:right="170"/>
              <w:contextualSpacing/>
              <w:jc w:val="both"/>
              <w:rPr>
                <w:rFonts w:ascii="Calibri" w:hAnsi="Calibri" w:cs="Calibri"/>
                <w:bCs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Cs/>
                <w:spacing w:val="4"/>
                <w:sz w:val="20"/>
                <w:szCs w:val="20"/>
              </w:rPr>
              <w:t>………………………………………… zł brutto</w:t>
            </w:r>
          </w:p>
          <w:p w14:paraId="49265974" w14:textId="77777777" w:rsidR="00831B1C" w:rsidRPr="00062686" w:rsidRDefault="00831B1C" w:rsidP="00E21E97">
            <w:pPr>
              <w:snapToGrid w:val="0"/>
              <w:spacing w:line="276" w:lineRule="auto"/>
              <w:contextualSpacing/>
              <w:rPr>
                <w:rFonts w:ascii="Calibri" w:hAnsi="Calibri" w:cs="Calibri"/>
                <w:bCs/>
                <w:spacing w:val="4"/>
                <w:sz w:val="20"/>
                <w:szCs w:val="20"/>
              </w:rPr>
            </w:pPr>
          </w:p>
          <w:p w14:paraId="334E9554" w14:textId="76411C28" w:rsidR="00831B1C" w:rsidRPr="00062686" w:rsidRDefault="00831B1C" w:rsidP="00E21E97">
            <w:pPr>
              <w:snapToGrid w:val="0"/>
              <w:spacing w:line="276" w:lineRule="auto"/>
              <w:contextualSpacing/>
              <w:rPr>
                <w:rFonts w:ascii="Calibri" w:hAnsi="Calibri" w:cs="Calibri"/>
                <w:bCs/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C37BD9" w14:textId="0C48A596" w:rsidR="003673CD" w:rsidRPr="00062686" w:rsidRDefault="00CE3071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 zł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7326D9" w14:textId="68F23EA8" w:rsidR="003673CD" w:rsidRPr="00062686" w:rsidRDefault="00CE3071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 r.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625B5" w14:textId="3C9C28B7" w:rsidR="003673CD" w:rsidRPr="00062686" w:rsidRDefault="00CE3071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06268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014030" w14:textId="21995531" w:rsidR="003673CD" w:rsidRPr="00062686" w:rsidRDefault="003673CD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6268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06268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962DE05" w14:textId="77777777" w:rsidR="00A34E3E" w:rsidRPr="00062686" w:rsidRDefault="00A34E3E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2BA57B5D" w14:textId="616DB807" w:rsidR="00A34E3E" w:rsidRPr="00062686" w:rsidRDefault="00EC6B7B" w:rsidP="00792C0A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062686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062686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062686">
        <w:rPr>
          <w:rFonts w:ascii="Calibri" w:hAnsi="Calibri" w:cs="Calibri"/>
          <w:sz w:val="20"/>
          <w:szCs w:val="20"/>
        </w:rPr>
        <w:tab/>
      </w:r>
      <w:r w:rsidR="00DB210B" w:rsidRPr="00062686">
        <w:rPr>
          <w:rFonts w:ascii="Calibri" w:hAnsi="Calibri" w:cs="Calibri"/>
          <w:sz w:val="20"/>
          <w:szCs w:val="20"/>
        </w:rPr>
        <w:tab/>
      </w:r>
      <w:r w:rsidR="00DB210B" w:rsidRPr="00062686">
        <w:rPr>
          <w:rFonts w:ascii="Calibri" w:hAnsi="Calibri" w:cs="Calibri"/>
          <w:sz w:val="20"/>
          <w:szCs w:val="20"/>
        </w:rPr>
        <w:tab/>
      </w:r>
    </w:p>
    <w:sectPr w:rsidR="00A34E3E" w:rsidRPr="00062686" w:rsidSect="00EF386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0" w:right="1134" w:bottom="709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88038" w14:textId="77777777" w:rsidR="007411DC" w:rsidRDefault="007411DC">
      <w:r>
        <w:separator/>
      </w:r>
    </w:p>
  </w:endnote>
  <w:endnote w:type="continuationSeparator" w:id="0">
    <w:p w14:paraId="251176FB" w14:textId="77777777" w:rsidR="007411DC" w:rsidRDefault="0074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67C0DED0" w14:textId="77777777" w:rsidR="004F3CEF" w:rsidRDefault="004F3CEF" w:rsidP="004F3CE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3"/>
    <w:bookmarkEnd w:id="14"/>
  </w:p>
  <w:bookmarkEnd w:id="12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3857" w14:textId="77777777" w:rsidR="007411DC" w:rsidRDefault="007411DC">
      <w:r>
        <w:separator/>
      </w:r>
    </w:p>
  </w:footnote>
  <w:footnote w:type="continuationSeparator" w:id="0">
    <w:p w14:paraId="7A332346" w14:textId="77777777" w:rsidR="007411DC" w:rsidRDefault="0074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428BF" w14:textId="77777777" w:rsidR="00EF386B" w:rsidRPr="00927E38" w:rsidRDefault="00EF386B" w:rsidP="00EF386B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br/>
    </w:r>
    <w:r w:rsidRPr="00F419DC">
      <w:rPr>
        <w:rFonts w:ascii="Cambria" w:hAnsi="Cambria"/>
        <w:sz w:val="18"/>
        <w:szCs w:val="18"/>
      </w:rPr>
      <w:t xml:space="preserve">Nr referencyjny: </w:t>
    </w:r>
    <w:r w:rsidRPr="00516971">
      <w:rPr>
        <w:rFonts w:ascii="Cambria" w:hAnsi="Cambria"/>
        <w:sz w:val="18"/>
        <w:szCs w:val="18"/>
      </w:rPr>
      <w:t>ZP.</w:t>
    </w:r>
    <w:r>
      <w:rPr>
        <w:rFonts w:ascii="Cambria" w:hAnsi="Cambria"/>
        <w:sz w:val="18"/>
        <w:szCs w:val="18"/>
      </w:rPr>
      <w:t>2</w:t>
    </w:r>
    <w:r w:rsidRPr="00516971">
      <w:rPr>
        <w:rFonts w:ascii="Cambria" w:hAnsi="Cambria"/>
        <w:sz w:val="18"/>
        <w:szCs w:val="18"/>
      </w:rPr>
      <w:t>/2026</w:t>
    </w:r>
  </w:p>
  <w:p w14:paraId="6D67538D" w14:textId="77777777" w:rsidR="000C6D2A" w:rsidRPr="00EF386B" w:rsidRDefault="000C6D2A" w:rsidP="00EF38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E5AEA" w14:textId="296E11BD" w:rsidR="00C02626" w:rsidRPr="00927E38" w:rsidRDefault="00062686" w:rsidP="00927E38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0" w:name="_Hlk195778609"/>
    <w:bookmarkStart w:id="1" w:name="_Hlk195778610"/>
    <w:bookmarkStart w:id="2" w:name="_Hlk195778659"/>
    <w:bookmarkStart w:id="3" w:name="_Hlk195778660"/>
    <w:bookmarkStart w:id="4" w:name="_Hlk195778673"/>
    <w:bookmarkStart w:id="5" w:name="_Hlk195778674"/>
    <w:bookmarkStart w:id="6" w:name="_Hlk195778706"/>
    <w:bookmarkStart w:id="7" w:name="_Hlk195778707"/>
    <w:bookmarkStart w:id="8" w:name="_Hlk195778719"/>
    <w:bookmarkStart w:id="9" w:name="_Hlk195778720"/>
    <w:bookmarkStart w:id="10" w:name="_Hlk195778756"/>
    <w:bookmarkStart w:id="11" w:name="_Hlk195778757"/>
    <w:r>
      <w:rPr>
        <w:rFonts w:ascii="Cambria" w:hAnsi="Cambria"/>
        <w:sz w:val="18"/>
        <w:szCs w:val="18"/>
      </w:rPr>
      <w:br/>
    </w:r>
    <w:r w:rsidR="00927E38" w:rsidRPr="00F419DC">
      <w:rPr>
        <w:rFonts w:ascii="Cambria" w:hAnsi="Cambria"/>
        <w:sz w:val="18"/>
        <w:szCs w:val="18"/>
      </w:rPr>
      <w:t xml:space="preserve">Nr referencyjny: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516971" w:rsidRPr="00516971">
      <w:rPr>
        <w:rFonts w:ascii="Cambria" w:hAnsi="Cambria"/>
        <w:sz w:val="18"/>
        <w:szCs w:val="18"/>
      </w:rPr>
      <w:t>ZP.</w:t>
    </w:r>
    <w:r w:rsidR="00EF386B">
      <w:rPr>
        <w:rFonts w:ascii="Cambria" w:hAnsi="Cambria"/>
        <w:sz w:val="18"/>
        <w:szCs w:val="18"/>
      </w:rPr>
      <w:t>2</w:t>
    </w:r>
    <w:r w:rsidR="00516971" w:rsidRPr="00516971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57729494">
    <w:abstractNumId w:val="33"/>
  </w:num>
  <w:num w:numId="2" w16cid:durableId="2119064402">
    <w:abstractNumId w:val="38"/>
  </w:num>
  <w:num w:numId="3" w16cid:durableId="1378774525">
    <w:abstractNumId w:val="27"/>
  </w:num>
  <w:num w:numId="4" w16cid:durableId="245960144">
    <w:abstractNumId w:val="24"/>
  </w:num>
  <w:num w:numId="5" w16cid:durableId="1646202920">
    <w:abstractNumId w:val="18"/>
  </w:num>
  <w:num w:numId="6" w16cid:durableId="1933735228">
    <w:abstractNumId w:val="30"/>
  </w:num>
  <w:num w:numId="7" w16cid:durableId="979311576">
    <w:abstractNumId w:val="34"/>
  </w:num>
  <w:num w:numId="8" w16cid:durableId="994338406">
    <w:abstractNumId w:val="22"/>
  </w:num>
  <w:num w:numId="9" w16cid:durableId="657537355">
    <w:abstractNumId w:val="45"/>
  </w:num>
  <w:num w:numId="10" w16cid:durableId="681859324">
    <w:abstractNumId w:val="50"/>
  </w:num>
  <w:num w:numId="11" w16cid:durableId="3287608">
    <w:abstractNumId w:val="19"/>
  </w:num>
  <w:num w:numId="12" w16cid:durableId="1705475638">
    <w:abstractNumId w:val="48"/>
  </w:num>
  <w:num w:numId="13" w16cid:durableId="1976252242">
    <w:abstractNumId w:val="49"/>
  </w:num>
  <w:num w:numId="14" w16cid:durableId="1560089198">
    <w:abstractNumId w:val="12"/>
  </w:num>
  <w:num w:numId="15" w16cid:durableId="1457330662">
    <w:abstractNumId w:val="25"/>
  </w:num>
  <w:num w:numId="16" w16cid:durableId="572012985">
    <w:abstractNumId w:val="29"/>
  </w:num>
  <w:num w:numId="17" w16cid:durableId="1501895858">
    <w:abstractNumId w:val="44"/>
  </w:num>
  <w:num w:numId="18" w16cid:durableId="663627145">
    <w:abstractNumId w:val="21"/>
  </w:num>
  <w:num w:numId="19" w16cid:durableId="384260207">
    <w:abstractNumId w:val="13"/>
  </w:num>
  <w:num w:numId="20" w16cid:durableId="1952937204">
    <w:abstractNumId w:val="16"/>
  </w:num>
  <w:num w:numId="21" w16cid:durableId="2027246137">
    <w:abstractNumId w:val="39"/>
  </w:num>
  <w:num w:numId="22" w16cid:durableId="1087384145">
    <w:abstractNumId w:val="17"/>
  </w:num>
  <w:num w:numId="23" w16cid:durableId="681904041">
    <w:abstractNumId w:val="43"/>
  </w:num>
  <w:num w:numId="24" w16cid:durableId="1715229360">
    <w:abstractNumId w:val="41"/>
  </w:num>
  <w:num w:numId="25" w16cid:durableId="896354981">
    <w:abstractNumId w:val="20"/>
  </w:num>
  <w:num w:numId="26" w16cid:durableId="208156372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6268146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2896184">
    <w:abstractNumId w:val="3"/>
  </w:num>
  <w:num w:numId="29" w16cid:durableId="776868263">
    <w:abstractNumId w:val="8"/>
  </w:num>
  <w:num w:numId="30" w16cid:durableId="444546083">
    <w:abstractNumId w:val="2"/>
  </w:num>
  <w:num w:numId="31" w16cid:durableId="30228716">
    <w:abstractNumId w:val="37"/>
  </w:num>
  <w:num w:numId="32" w16cid:durableId="776094589">
    <w:abstractNumId w:val="11"/>
  </w:num>
  <w:num w:numId="33" w16cid:durableId="612904568">
    <w:abstractNumId w:val="26"/>
  </w:num>
  <w:num w:numId="34" w16cid:durableId="960651697">
    <w:abstractNumId w:val="40"/>
  </w:num>
  <w:num w:numId="35" w16cid:durableId="280965958">
    <w:abstractNumId w:val="15"/>
  </w:num>
  <w:num w:numId="36" w16cid:durableId="738330663">
    <w:abstractNumId w:val="47"/>
  </w:num>
  <w:num w:numId="37" w16cid:durableId="2066757845">
    <w:abstractNumId w:val="14"/>
  </w:num>
  <w:num w:numId="38" w16cid:durableId="402336180">
    <w:abstractNumId w:val="10"/>
  </w:num>
  <w:num w:numId="39" w16cid:durableId="1952858097">
    <w:abstractNumId w:val="23"/>
  </w:num>
  <w:num w:numId="40" w16cid:durableId="903375280">
    <w:abstractNumId w:val="35"/>
  </w:num>
  <w:num w:numId="41" w16cid:durableId="1327593586">
    <w:abstractNumId w:val="31"/>
  </w:num>
  <w:num w:numId="42" w16cid:durableId="8655625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78909920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29FA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2686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A67B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0F2AF5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C25"/>
    <w:rsid w:val="00164F38"/>
    <w:rsid w:val="00165D29"/>
    <w:rsid w:val="001720B9"/>
    <w:rsid w:val="0017416A"/>
    <w:rsid w:val="00174344"/>
    <w:rsid w:val="0017467C"/>
    <w:rsid w:val="00177904"/>
    <w:rsid w:val="001816EE"/>
    <w:rsid w:val="001866AD"/>
    <w:rsid w:val="001870FF"/>
    <w:rsid w:val="00191FF7"/>
    <w:rsid w:val="00192C7B"/>
    <w:rsid w:val="00194CF3"/>
    <w:rsid w:val="00195172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40A8"/>
    <w:rsid w:val="001D6CF9"/>
    <w:rsid w:val="001E0BB0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7E22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3D0C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75849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380B"/>
    <w:rsid w:val="002B6740"/>
    <w:rsid w:val="002C0CBA"/>
    <w:rsid w:val="002C185C"/>
    <w:rsid w:val="002C3A35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3CD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C7C9C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07E1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3D9F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87188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4E3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514B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3CEF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6971"/>
    <w:rsid w:val="0051755C"/>
    <w:rsid w:val="00522BE4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4B81"/>
    <w:rsid w:val="00545BD7"/>
    <w:rsid w:val="00546BDE"/>
    <w:rsid w:val="00546FE9"/>
    <w:rsid w:val="0055188B"/>
    <w:rsid w:val="005522C9"/>
    <w:rsid w:val="00552CB7"/>
    <w:rsid w:val="00556C2D"/>
    <w:rsid w:val="005578DF"/>
    <w:rsid w:val="0056220D"/>
    <w:rsid w:val="00562ABE"/>
    <w:rsid w:val="00563C92"/>
    <w:rsid w:val="00564049"/>
    <w:rsid w:val="00564ED6"/>
    <w:rsid w:val="005662B2"/>
    <w:rsid w:val="005724C6"/>
    <w:rsid w:val="0057348E"/>
    <w:rsid w:val="005748ED"/>
    <w:rsid w:val="00580642"/>
    <w:rsid w:val="00581237"/>
    <w:rsid w:val="00581CA3"/>
    <w:rsid w:val="00582873"/>
    <w:rsid w:val="00582D56"/>
    <w:rsid w:val="00585EE6"/>
    <w:rsid w:val="00586F80"/>
    <w:rsid w:val="00590725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7FC"/>
    <w:rsid w:val="005A5899"/>
    <w:rsid w:val="005A7D9C"/>
    <w:rsid w:val="005B588A"/>
    <w:rsid w:val="005B7F37"/>
    <w:rsid w:val="005C02F8"/>
    <w:rsid w:val="005C13F5"/>
    <w:rsid w:val="005C1C2E"/>
    <w:rsid w:val="005C286F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20AE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5487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A5E15"/>
    <w:rsid w:val="006B004E"/>
    <w:rsid w:val="006B48EB"/>
    <w:rsid w:val="006B65EA"/>
    <w:rsid w:val="006B6D15"/>
    <w:rsid w:val="006C1399"/>
    <w:rsid w:val="006C2424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61A"/>
    <w:rsid w:val="006E2914"/>
    <w:rsid w:val="006E3411"/>
    <w:rsid w:val="006E500A"/>
    <w:rsid w:val="006E7594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11DC"/>
    <w:rsid w:val="00744FF5"/>
    <w:rsid w:val="00747E30"/>
    <w:rsid w:val="0075289B"/>
    <w:rsid w:val="007548DB"/>
    <w:rsid w:val="0075499B"/>
    <w:rsid w:val="00755404"/>
    <w:rsid w:val="007572CC"/>
    <w:rsid w:val="007603A6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659B"/>
    <w:rsid w:val="00777472"/>
    <w:rsid w:val="007776B6"/>
    <w:rsid w:val="0078061D"/>
    <w:rsid w:val="00780A2C"/>
    <w:rsid w:val="007843F3"/>
    <w:rsid w:val="00784738"/>
    <w:rsid w:val="007877E3"/>
    <w:rsid w:val="00787E16"/>
    <w:rsid w:val="00791CDB"/>
    <w:rsid w:val="00792C0A"/>
    <w:rsid w:val="00792EE6"/>
    <w:rsid w:val="00793775"/>
    <w:rsid w:val="0079444B"/>
    <w:rsid w:val="00795DFE"/>
    <w:rsid w:val="007A0335"/>
    <w:rsid w:val="007A7C26"/>
    <w:rsid w:val="007B21B2"/>
    <w:rsid w:val="007B35BF"/>
    <w:rsid w:val="007B3C49"/>
    <w:rsid w:val="007B5935"/>
    <w:rsid w:val="007C0CCF"/>
    <w:rsid w:val="007C4815"/>
    <w:rsid w:val="007C62EE"/>
    <w:rsid w:val="007C6BFF"/>
    <w:rsid w:val="007C73C6"/>
    <w:rsid w:val="007D0594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4031"/>
    <w:rsid w:val="008079C8"/>
    <w:rsid w:val="00807F68"/>
    <w:rsid w:val="00810A21"/>
    <w:rsid w:val="008115F9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1B1C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A23"/>
    <w:rsid w:val="00872D84"/>
    <w:rsid w:val="00892186"/>
    <w:rsid w:val="00893A77"/>
    <w:rsid w:val="0089438D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463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50A9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27E38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13BC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79B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4E3E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06F"/>
    <w:rsid w:val="00A6013A"/>
    <w:rsid w:val="00A62E79"/>
    <w:rsid w:val="00A7008B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3C15"/>
    <w:rsid w:val="00A97F70"/>
    <w:rsid w:val="00AA4266"/>
    <w:rsid w:val="00AA5D71"/>
    <w:rsid w:val="00AB058C"/>
    <w:rsid w:val="00AB224B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ADE"/>
    <w:rsid w:val="00AF4F4E"/>
    <w:rsid w:val="00AF6582"/>
    <w:rsid w:val="00B01A2A"/>
    <w:rsid w:val="00B025A2"/>
    <w:rsid w:val="00B02E5B"/>
    <w:rsid w:val="00B0402C"/>
    <w:rsid w:val="00B04961"/>
    <w:rsid w:val="00B04E14"/>
    <w:rsid w:val="00B119CC"/>
    <w:rsid w:val="00B11C33"/>
    <w:rsid w:val="00B1499E"/>
    <w:rsid w:val="00B153AF"/>
    <w:rsid w:val="00B1597E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6AD"/>
    <w:rsid w:val="00B3383A"/>
    <w:rsid w:val="00B36246"/>
    <w:rsid w:val="00B4095C"/>
    <w:rsid w:val="00B42056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3692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4306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076F9"/>
    <w:rsid w:val="00C10C91"/>
    <w:rsid w:val="00C127F3"/>
    <w:rsid w:val="00C12D87"/>
    <w:rsid w:val="00C14458"/>
    <w:rsid w:val="00C153BB"/>
    <w:rsid w:val="00C22F62"/>
    <w:rsid w:val="00C24130"/>
    <w:rsid w:val="00C243F4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4AAC"/>
    <w:rsid w:val="00C451BB"/>
    <w:rsid w:val="00C452EE"/>
    <w:rsid w:val="00C45CD6"/>
    <w:rsid w:val="00C51F8C"/>
    <w:rsid w:val="00C54FDB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8F3"/>
    <w:rsid w:val="00CD4E49"/>
    <w:rsid w:val="00CD6773"/>
    <w:rsid w:val="00CE1BA2"/>
    <w:rsid w:val="00CE2168"/>
    <w:rsid w:val="00CE222D"/>
    <w:rsid w:val="00CE3071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3942"/>
    <w:rsid w:val="00D04517"/>
    <w:rsid w:val="00D0511E"/>
    <w:rsid w:val="00D07146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4C98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202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590D"/>
    <w:rsid w:val="00D96540"/>
    <w:rsid w:val="00DA2009"/>
    <w:rsid w:val="00DA3046"/>
    <w:rsid w:val="00DA3BA2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2625"/>
    <w:rsid w:val="00E1313D"/>
    <w:rsid w:val="00E176CD"/>
    <w:rsid w:val="00E1795F"/>
    <w:rsid w:val="00E21C70"/>
    <w:rsid w:val="00E21E97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86B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7BB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5F5E"/>
    <w:rsid w:val="00F60FDC"/>
    <w:rsid w:val="00F6150A"/>
    <w:rsid w:val="00F642A5"/>
    <w:rsid w:val="00F66BC0"/>
    <w:rsid w:val="00F713BE"/>
    <w:rsid w:val="00F7176C"/>
    <w:rsid w:val="00F722E1"/>
    <w:rsid w:val="00F72305"/>
    <w:rsid w:val="00F72671"/>
    <w:rsid w:val="00F728E0"/>
    <w:rsid w:val="00F7713A"/>
    <w:rsid w:val="00F779FB"/>
    <w:rsid w:val="00F80B9A"/>
    <w:rsid w:val="00F80CE8"/>
    <w:rsid w:val="00F81942"/>
    <w:rsid w:val="00F81D19"/>
    <w:rsid w:val="00F84122"/>
    <w:rsid w:val="00F850F7"/>
    <w:rsid w:val="00F920EB"/>
    <w:rsid w:val="00F92BD6"/>
    <w:rsid w:val="00F957A1"/>
    <w:rsid w:val="00FA0A3C"/>
    <w:rsid w:val="00FA12D9"/>
    <w:rsid w:val="00FA1C7E"/>
    <w:rsid w:val="00FA2D8F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6384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21430-CC52-4F9E-869F-60C9EE16B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57</cp:revision>
  <cp:lastPrinted>2020-12-21T07:19:00Z</cp:lastPrinted>
  <dcterms:created xsi:type="dcterms:W3CDTF">2020-12-21T07:19:00Z</dcterms:created>
  <dcterms:modified xsi:type="dcterms:W3CDTF">2026-07-29T13:17:00Z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