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09A" w:rsidRPr="00BA4771" w:rsidRDefault="00940C71" w:rsidP="00940C71">
      <w:pPr>
        <w:pStyle w:val="ust"/>
        <w:spacing w:before="120" w:after="120"/>
        <w:ind w:left="0" w:firstLine="0"/>
        <w:rPr>
          <w:rFonts w:ascii="Cambria" w:hAnsi="Cambria" w:cs="Arial"/>
          <w:b/>
          <w:sz w:val="20"/>
          <w:szCs w:val="20"/>
        </w:rPr>
      </w:pP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</w:r>
      <w:r w:rsidRPr="005267B3">
        <w:rPr>
          <w:rFonts w:ascii="Cambria" w:hAnsi="Cambria" w:cs="Arial"/>
          <w:sz w:val="20"/>
          <w:szCs w:val="20"/>
        </w:rPr>
        <w:tab/>
        <w:t xml:space="preserve">         </w:t>
      </w:r>
      <w:r w:rsidR="00C920BE" w:rsidRPr="005267B3">
        <w:rPr>
          <w:rFonts w:ascii="Cambria" w:hAnsi="Cambria" w:cs="Arial"/>
          <w:sz w:val="20"/>
          <w:szCs w:val="20"/>
        </w:rPr>
        <w:t xml:space="preserve">                                                                 </w:t>
      </w:r>
      <w:r w:rsidRPr="005267B3">
        <w:rPr>
          <w:rFonts w:ascii="Cambria" w:hAnsi="Cambria" w:cs="Arial"/>
          <w:sz w:val="20"/>
          <w:szCs w:val="20"/>
        </w:rPr>
        <w:t xml:space="preserve">  </w:t>
      </w:r>
      <w:r w:rsidR="0056694D" w:rsidRPr="00BA4771">
        <w:rPr>
          <w:rFonts w:ascii="Cambria" w:hAnsi="Cambria" w:cs="Arial"/>
          <w:sz w:val="20"/>
          <w:szCs w:val="20"/>
        </w:rPr>
        <w:t xml:space="preserve">Załącznik nr </w:t>
      </w:r>
      <w:r w:rsidR="00092D2E" w:rsidRPr="00BA4771">
        <w:rPr>
          <w:rFonts w:ascii="Cambria" w:hAnsi="Cambria" w:cs="Arial"/>
          <w:sz w:val="20"/>
          <w:szCs w:val="20"/>
        </w:rPr>
        <w:t>9</w:t>
      </w:r>
      <w:r w:rsidR="00612F9F" w:rsidRPr="00BA4771">
        <w:rPr>
          <w:rFonts w:ascii="Cambria" w:hAnsi="Cambria" w:cs="Arial"/>
          <w:sz w:val="20"/>
          <w:szCs w:val="20"/>
        </w:rPr>
        <w:t xml:space="preserve"> do SWZ</w:t>
      </w:r>
    </w:p>
    <w:p w:rsidR="00FF6326" w:rsidRPr="00BA4771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:rsidR="00D22BE4" w:rsidRPr="00BA4771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BA4771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BA4771">
        <w:rPr>
          <w:rFonts w:ascii="Cambria" w:hAnsi="Cambria" w:cs="Arial"/>
          <w:sz w:val="20"/>
          <w:szCs w:val="20"/>
        </w:rPr>
        <w:t>...................</w:t>
      </w:r>
      <w:r w:rsidRPr="00BA4771">
        <w:rPr>
          <w:rFonts w:ascii="Cambria" w:hAnsi="Cambria" w:cs="Arial"/>
          <w:sz w:val="20"/>
          <w:szCs w:val="20"/>
        </w:rPr>
        <w:tab/>
      </w:r>
      <w:r w:rsidR="0032655D" w:rsidRPr="00BA4771">
        <w:rPr>
          <w:rFonts w:ascii="Cambria" w:hAnsi="Cambria" w:cs="Arial"/>
          <w:sz w:val="20"/>
          <w:szCs w:val="20"/>
        </w:rPr>
        <w:tab/>
      </w:r>
      <w:r w:rsidR="0032655D" w:rsidRPr="00BA4771">
        <w:rPr>
          <w:rFonts w:ascii="Cambria" w:hAnsi="Cambria" w:cs="Arial"/>
          <w:sz w:val="20"/>
          <w:szCs w:val="20"/>
        </w:rPr>
        <w:tab/>
      </w:r>
      <w:r w:rsidR="0032655D" w:rsidRPr="00BA4771">
        <w:rPr>
          <w:rFonts w:ascii="Cambria" w:hAnsi="Cambria" w:cs="Arial"/>
          <w:sz w:val="20"/>
          <w:szCs w:val="20"/>
        </w:rPr>
        <w:tab/>
      </w:r>
      <w:r w:rsidR="0032655D" w:rsidRPr="00BA4771">
        <w:rPr>
          <w:rFonts w:ascii="Cambria" w:hAnsi="Cambria" w:cs="Arial"/>
          <w:sz w:val="20"/>
          <w:szCs w:val="20"/>
        </w:rPr>
        <w:tab/>
      </w:r>
      <w:r w:rsidR="0032655D" w:rsidRPr="00BA4771">
        <w:rPr>
          <w:rFonts w:ascii="Cambria" w:hAnsi="Cambria" w:cs="Arial"/>
          <w:sz w:val="20"/>
          <w:szCs w:val="20"/>
        </w:rPr>
        <w:tab/>
      </w:r>
      <w:r w:rsidR="0032655D" w:rsidRPr="00BA4771">
        <w:rPr>
          <w:rFonts w:ascii="Cambria" w:hAnsi="Cambria" w:cs="Arial"/>
          <w:sz w:val="20"/>
          <w:szCs w:val="20"/>
        </w:rPr>
        <w:tab/>
      </w:r>
      <w:r w:rsidR="00905E0F" w:rsidRPr="00BA4771">
        <w:rPr>
          <w:rFonts w:ascii="Cambria" w:hAnsi="Cambria" w:cs="Arial"/>
          <w:sz w:val="20"/>
          <w:szCs w:val="20"/>
        </w:rPr>
        <w:tab/>
      </w:r>
      <w:r w:rsidR="00905E0F" w:rsidRPr="00BA4771">
        <w:rPr>
          <w:rFonts w:ascii="Cambria" w:hAnsi="Cambria" w:cs="Arial"/>
          <w:sz w:val="20"/>
          <w:szCs w:val="20"/>
        </w:rPr>
        <w:tab/>
      </w:r>
      <w:r w:rsidR="00905E0F" w:rsidRPr="00BA4771">
        <w:rPr>
          <w:rFonts w:ascii="Cambria" w:hAnsi="Cambria" w:cs="Arial"/>
          <w:sz w:val="20"/>
          <w:szCs w:val="20"/>
        </w:rPr>
        <w:tab/>
      </w:r>
      <w:r w:rsidR="00D22BE4" w:rsidRPr="00BA4771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 w:rsidRPr="00BA4771">
        <w:rPr>
          <w:rFonts w:ascii="Cambria" w:hAnsi="Cambria" w:cs="Arial"/>
          <w:sz w:val="20"/>
          <w:szCs w:val="20"/>
        </w:rPr>
        <w:t>.</w:t>
      </w:r>
      <w:r w:rsidR="005C1DCB" w:rsidRPr="00BA4771">
        <w:rPr>
          <w:rFonts w:ascii="Cambria" w:hAnsi="Cambria" w:cs="Arial"/>
          <w:sz w:val="20"/>
          <w:szCs w:val="20"/>
        </w:rPr>
        <w:t>.................. 202</w:t>
      </w:r>
      <w:r w:rsidR="005B4C14" w:rsidRPr="00BA4771">
        <w:rPr>
          <w:rFonts w:ascii="Cambria" w:hAnsi="Cambria" w:cs="Arial"/>
          <w:sz w:val="20"/>
          <w:szCs w:val="20"/>
        </w:rPr>
        <w:t>6</w:t>
      </w:r>
      <w:r w:rsidR="0068726E" w:rsidRPr="00BA4771">
        <w:rPr>
          <w:rFonts w:ascii="Cambria" w:hAnsi="Cambria" w:cs="Arial"/>
          <w:sz w:val="20"/>
          <w:szCs w:val="20"/>
        </w:rPr>
        <w:t xml:space="preserve"> </w:t>
      </w:r>
      <w:r w:rsidR="00D22BE4" w:rsidRPr="00BA4771">
        <w:rPr>
          <w:rFonts w:ascii="Cambria" w:hAnsi="Cambria" w:cs="Arial"/>
          <w:sz w:val="20"/>
          <w:szCs w:val="20"/>
        </w:rPr>
        <w:t>r.</w:t>
      </w:r>
    </w:p>
    <w:p w:rsidR="00DA509A" w:rsidRPr="00BA4771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BA4771">
        <w:rPr>
          <w:rFonts w:ascii="Cambria" w:hAnsi="Cambria" w:cs="Arial"/>
          <w:sz w:val="20"/>
          <w:szCs w:val="20"/>
        </w:rPr>
        <w:t xml:space="preserve">          </w:t>
      </w:r>
      <w:r w:rsidR="00910410" w:rsidRPr="00BA4771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BA4771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:rsidR="005C1DCB" w:rsidRPr="00BA4771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:rsidR="0032655D" w:rsidRPr="00BA4771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BA4771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:rsidR="005C1DCB" w:rsidRPr="00BA4771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:rsidR="00F141E3" w:rsidRPr="00BA4771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BA4771">
        <w:rPr>
          <w:rFonts w:ascii="Cambria" w:hAnsi="Cambria" w:cs="Arial"/>
          <w:sz w:val="20"/>
          <w:szCs w:val="20"/>
        </w:rPr>
        <w:t xml:space="preserve">Składany do </w:t>
      </w:r>
      <w:r w:rsidR="00C920BE" w:rsidRPr="00BA4771">
        <w:rPr>
          <w:rFonts w:ascii="Cambria" w:hAnsi="Cambria" w:cs="Arial"/>
          <w:sz w:val="20"/>
          <w:szCs w:val="20"/>
        </w:rPr>
        <w:t>postępowania pn.</w:t>
      </w:r>
      <w:r w:rsidR="009A135D" w:rsidRPr="00BA4771">
        <w:rPr>
          <w:rFonts w:ascii="Cambria" w:hAnsi="Cambria" w:cs="Arial"/>
          <w:sz w:val="20"/>
          <w:szCs w:val="20"/>
        </w:rPr>
        <w:t xml:space="preserve"> </w:t>
      </w:r>
    </w:p>
    <w:p w:rsidR="00D3759E" w:rsidRPr="00BA4771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p w:rsidR="00D215E1" w:rsidRPr="00BA4771" w:rsidRDefault="00D215E1" w:rsidP="00D215E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bCs/>
          <w:sz w:val="20"/>
          <w:szCs w:val="20"/>
        </w:rPr>
      </w:pPr>
      <w:r w:rsidRPr="00BA4771">
        <w:rPr>
          <w:rFonts w:ascii="Cambria" w:hAnsi="Cambria"/>
          <w:b/>
          <w:bCs/>
          <w:sz w:val="20"/>
          <w:szCs w:val="20"/>
        </w:rPr>
        <w:t>„Rozbudowa altany w gminie Skarżysko Kościelne”</w:t>
      </w:r>
      <w:r w:rsidR="00506F25">
        <w:rPr>
          <w:rFonts w:ascii="Cambria" w:hAnsi="Cambria"/>
          <w:b/>
          <w:bCs/>
          <w:sz w:val="20"/>
          <w:szCs w:val="20"/>
        </w:rPr>
        <w:t xml:space="preserve"> - powt</w:t>
      </w:r>
      <w:bookmarkStart w:id="2" w:name="_GoBack"/>
      <w:bookmarkEnd w:id="2"/>
    </w:p>
    <w:p w:rsidR="00D3759E" w:rsidRPr="00BA4771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</w:p>
    <w:bookmarkEnd w:id="1"/>
    <w:p w:rsidR="00F05A21" w:rsidRPr="00BA4771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BA4771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BA4771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BA4771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BA4771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BA4771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5D" w:rsidRPr="00BA4771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:rsidR="0032655D" w:rsidRPr="00BA4771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:rsidR="0032655D" w:rsidRPr="00BA4771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BA4771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BA4771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CD1626" w:rsidRPr="00BA4771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BA4771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CD1626" w:rsidRPr="00BA4771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A4771"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CD1626" w:rsidRPr="00BA4771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CD1626" w:rsidRPr="00BA4771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BA4771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BA4771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</w:t>
            </w:r>
            <w:r w:rsidR="00834AD9" w:rsidRPr="00BA4771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="00834AD9" w:rsidRPr="00BA4771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="00834AD9" w:rsidRPr="00BA4771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="00834AD9" w:rsidRPr="00BA4771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="00834AD9" w:rsidRPr="00BA4771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834AD9" w:rsidRPr="00BA4771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="00834AD9" w:rsidRPr="00BA4771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="00834AD9" w:rsidRPr="00BA4771">
              <w:rPr>
                <w:rFonts w:ascii="Cambria" w:eastAsia="Calibri" w:hAnsi="Cambria"/>
                <w:bCs/>
                <w:sz w:val="18"/>
                <w:szCs w:val="18"/>
              </w:rPr>
              <w:t xml:space="preserve">związanej </w:t>
            </w:r>
            <w:r w:rsidR="00834AD9" w:rsidRPr="00BA4771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z budową lub przebudową lub rozbudową lub </w:t>
            </w:r>
            <w:r w:rsidR="00D3759E" w:rsidRPr="00BA4771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modernizacją </w:t>
            </w:r>
            <w:r w:rsidR="00834AD9" w:rsidRPr="00BA4771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budynku/ów o </w:t>
            </w:r>
            <w:r w:rsidR="00834AD9" w:rsidRPr="00BA4771">
              <w:rPr>
                <w:rFonts w:ascii="Cambria" w:hAnsi="Cambria" w:cs="Arial"/>
                <w:bCs/>
                <w:sz w:val="18"/>
                <w:szCs w:val="18"/>
              </w:rPr>
              <w:t xml:space="preserve">wartości robót minimum </w:t>
            </w:r>
            <w:r w:rsidR="00452F1A" w:rsidRPr="00BA4771">
              <w:rPr>
                <w:rFonts w:ascii="Cambria" w:hAnsi="Cambri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215E1" w:rsidRPr="00BA4771">
              <w:rPr>
                <w:rFonts w:ascii="Cambria" w:hAnsi="Cambria" w:cs="Arial"/>
                <w:b/>
                <w:bCs/>
                <w:color w:val="000000" w:themeColor="text1"/>
                <w:sz w:val="18"/>
                <w:szCs w:val="18"/>
              </w:rPr>
              <w:t>15</w:t>
            </w:r>
            <w:r w:rsidR="00452F1A" w:rsidRPr="00BA4771">
              <w:rPr>
                <w:rFonts w:ascii="Cambria" w:hAnsi="Cambria" w:cs="Arial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834AD9" w:rsidRPr="00BA4771">
              <w:rPr>
                <w:rFonts w:ascii="Cambria" w:hAnsi="Cambria" w:cs="Arial"/>
                <w:b/>
                <w:bCs/>
                <w:color w:val="000000" w:themeColor="text1"/>
                <w:sz w:val="18"/>
                <w:szCs w:val="18"/>
              </w:rPr>
              <w:t xml:space="preserve"> 000,00 zł brutto</w:t>
            </w:r>
            <w:r w:rsidR="00834AD9" w:rsidRPr="00BA4771">
              <w:rPr>
                <w:rFonts w:ascii="Cambria" w:eastAsia="Calibri" w:hAnsi="Cambria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  <w:p w:rsidR="00CD1626" w:rsidRPr="00BA4771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:rsidR="00CD1626" w:rsidRPr="00BA4771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:rsidR="00CD1626" w:rsidRPr="00BA4771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:rsidR="00CD1626" w:rsidRPr="00BA4771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:rsidR="00CD1626" w:rsidRPr="00BA4771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:rsidR="00CD1626" w:rsidRPr="00BA4771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:rsidR="00CD1626" w:rsidRPr="00BA4771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:rsidR="00CD1626" w:rsidRPr="00BA4771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:rsidR="00CD1626" w:rsidRPr="00BA4771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:rsidR="00CD1626" w:rsidRPr="00BA4771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CD1626" w:rsidRPr="00BA4771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BA4771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:rsidR="006A6A96" w:rsidRPr="00BA4771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BA4771">
        <w:rPr>
          <w:rFonts w:ascii="Cambria" w:hAnsi="Cambria" w:cs="Arial"/>
          <w:b/>
          <w:bCs/>
          <w:sz w:val="18"/>
          <w:szCs w:val="18"/>
        </w:rPr>
        <w:lastRenderedPageBreak/>
        <w:t xml:space="preserve">Uwaga! </w:t>
      </w:r>
      <w:r w:rsidRPr="00BA4771">
        <w:rPr>
          <w:rFonts w:ascii="Cambria" w:hAnsi="Cambria" w:cs="Arial"/>
          <w:sz w:val="18"/>
          <w:szCs w:val="18"/>
        </w:rPr>
        <w:t xml:space="preserve">oświadczam(my), </w:t>
      </w:r>
      <w:r w:rsidRPr="00BA4771">
        <w:rPr>
          <w:rFonts w:ascii="Cambria" w:hAnsi="Cambria" w:cs="Arial"/>
          <w:b/>
          <w:bCs/>
          <w:sz w:val="18"/>
          <w:szCs w:val="18"/>
        </w:rPr>
        <w:t>że osoba wskazana</w:t>
      </w:r>
      <w:r w:rsidRPr="00BA4771">
        <w:rPr>
          <w:rFonts w:ascii="Cambria" w:hAnsi="Cambria" w:cs="Arial"/>
          <w:sz w:val="18"/>
          <w:szCs w:val="18"/>
        </w:rPr>
        <w:t xml:space="preserve">, będzie uczestniczyć w wykonywaniu zamówienia i posiada  niezbędne wykształcenie oraz uprawnienia do wykonania przedmiotu zamówienia, wymagane w postawionym warunku w SWZ i może sprawować wymienioną funkcję zgodnie z Prawem Budowlanym. </w:t>
      </w:r>
    </w:p>
    <w:p w:rsidR="0021284A" w:rsidRPr="000F5A38" w:rsidRDefault="0032655D" w:rsidP="00905E0F">
      <w:pPr>
        <w:pStyle w:val="Default"/>
        <w:rPr>
          <w:rFonts w:ascii="Cambria" w:hAnsi="Cambria"/>
          <w:color w:val="000000" w:themeColor="text1"/>
          <w:sz w:val="16"/>
          <w:szCs w:val="16"/>
        </w:rPr>
      </w:pPr>
      <w:r w:rsidRPr="000F5A38">
        <w:rPr>
          <w:rFonts w:ascii="Cambria" w:hAnsi="Cambria"/>
          <w:color w:val="000000" w:themeColor="text1"/>
          <w:sz w:val="16"/>
          <w:szCs w:val="16"/>
        </w:rPr>
        <w:t>* niepotrzebne skreślić ( jeżeli wykonawca pozostaje w stosunku umowy cywilnoprawnej pozostawiamy własne)</w:t>
      </w:r>
    </w:p>
    <w:sectPr w:rsidR="0021284A" w:rsidRPr="000F5A38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D69" w:rsidRDefault="00B97D69">
      <w:r>
        <w:separator/>
      </w:r>
    </w:p>
  </w:endnote>
  <w:endnote w:type="continuationSeparator" w:id="0">
    <w:p w:rsidR="00B97D69" w:rsidRDefault="00B9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D69" w:rsidRDefault="00B97D69">
      <w:r>
        <w:separator/>
      </w:r>
    </w:p>
  </w:footnote>
  <w:footnote w:type="continuationSeparator" w:id="0">
    <w:p w:rsidR="00B97D69" w:rsidRDefault="00B97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5E1" w:rsidRDefault="00D215E1" w:rsidP="00D215E1">
    <w:pPr>
      <w:pStyle w:val="Nagwek"/>
      <w:jc w:val="center"/>
      <w:rPr>
        <w:rFonts w:ascii="Cambria" w:hAnsi="Cambria"/>
        <w:sz w:val="20"/>
        <w:szCs w:val="20"/>
        <w:lang w:val="pl-PL"/>
      </w:rPr>
    </w:pPr>
    <w:bookmarkStart w:id="3" w:name="_Hlk93437394"/>
    <w:bookmarkStart w:id="4" w:name="_Hlk93437395"/>
    <w:bookmarkStart w:id="5" w:name="_Hlk93437441"/>
    <w:bookmarkStart w:id="6" w:name="_Hlk93437442"/>
    <w:bookmarkStart w:id="7" w:name="_Hlk93437470"/>
    <w:bookmarkStart w:id="8" w:name="_Hlk93437471"/>
    <w:bookmarkStart w:id="9" w:name="_Hlk93437492"/>
    <w:bookmarkStart w:id="10" w:name="_Hlk93437493"/>
    <w:bookmarkStart w:id="11" w:name="_Hlk93437516"/>
    <w:bookmarkStart w:id="12" w:name="_Hlk93437517"/>
    <w:bookmarkStart w:id="13" w:name="_Hlk93437519"/>
    <w:bookmarkStart w:id="14" w:name="_Hlk93437520"/>
    <w:bookmarkStart w:id="15" w:name="_Hlk93437547"/>
    <w:bookmarkStart w:id="16" w:name="_Hlk93437548"/>
    <w:bookmarkStart w:id="17" w:name="_Hlk93437580"/>
    <w:bookmarkStart w:id="18" w:name="_Hlk93437581"/>
    <w:bookmarkStart w:id="19" w:name="_Hlk93437678"/>
    <w:bookmarkStart w:id="20" w:name="_Hlk93437679"/>
    <w:bookmarkStart w:id="21" w:name="_Hlk93437777"/>
    <w:bookmarkStart w:id="22" w:name="_Hlk93437778"/>
    <w:bookmarkStart w:id="23" w:name="_Hlk112832107"/>
    <w:bookmarkStart w:id="24" w:name="_Hlk112832108"/>
    <w:bookmarkStart w:id="25" w:name="_Hlk112832348"/>
    <w:bookmarkStart w:id="26" w:name="_Hlk112832349"/>
    <w:bookmarkStart w:id="27" w:name="_Hlk210208328"/>
    <w:r w:rsidRPr="00537F36">
      <w:rPr>
        <w:noProof/>
      </w:rPr>
      <w:drawing>
        <wp:inline distT="0" distB="0" distL="0" distR="0" wp14:anchorId="75BEC6CB" wp14:editId="27C7B6E9">
          <wp:extent cx="7609205" cy="5010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920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3759E" w:rsidRDefault="00D3759E" w:rsidP="00D3759E">
    <w:pPr>
      <w:pStyle w:val="Nagwek"/>
      <w:jc w:val="center"/>
      <w:rPr>
        <w:rFonts w:ascii="Cambria" w:hAnsi="Cambria"/>
        <w:sz w:val="20"/>
        <w:szCs w:val="20"/>
        <w:lang w:val="pl-PL"/>
      </w:rPr>
    </w:pPr>
  </w:p>
  <w:p w:rsidR="00D215E1" w:rsidRDefault="00D215E1" w:rsidP="00D215E1">
    <w:pPr>
      <w:pStyle w:val="Nagwek"/>
      <w:rPr>
        <w:rFonts w:ascii="Cambria" w:hAnsi="Cambria"/>
        <w:b/>
        <w:sz w:val="20"/>
        <w:szCs w:val="20"/>
        <w:lang w:val="pl-PL"/>
      </w:rPr>
    </w:pPr>
  </w:p>
  <w:p w:rsidR="00192A16" w:rsidRPr="002A77AE" w:rsidRDefault="00D3759E" w:rsidP="00D215E1">
    <w:pPr>
      <w:pStyle w:val="Nagwek"/>
    </w:pPr>
    <w:r w:rsidRPr="00581CFA">
      <w:rPr>
        <w:rFonts w:ascii="Cambria" w:hAnsi="Cambria"/>
        <w:b/>
        <w:sz w:val="20"/>
        <w:szCs w:val="20"/>
        <w:lang w:val="pl-PL"/>
      </w:rPr>
      <w:t>Numer referencyjny:</w:t>
    </w:r>
    <w:r w:rsidRPr="008B5B29">
      <w:rPr>
        <w:rFonts w:ascii="Cambria" w:hAnsi="Cambria"/>
        <w:b/>
        <w:sz w:val="20"/>
        <w:szCs w:val="20"/>
        <w:lang w:val="pl-PL"/>
      </w:rPr>
      <w:t xml:space="preserve"> </w:t>
    </w:r>
    <w:bookmarkStart w:id="28" w:name="_Hlk23423151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="00D215E1" w:rsidRPr="002B6AD9">
      <w:rPr>
        <w:rFonts w:ascii="Cambria" w:hAnsi="Cambria" w:cs="Arial"/>
        <w:b/>
        <w:sz w:val="20"/>
        <w:szCs w:val="20"/>
        <w:lang w:val="pl-PL"/>
      </w:rPr>
      <w:t>In.III.271.</w:t>
    </w:r>
    <w:r w:rsidR="00506F25">
      <w:rPr>
        <w:rFonts w:ascii="Cambria" w:hAnsi="Cambria" w:cs="Arial"/>
        <w:b/>
        <w:sz w:val="20"/>
        <w:szCs w:val="20"/>
        <w:lang w:val="pl-PL"/>
      </w:rPr>
      <w:t>33</w:t>
    </w:r>
    <w:r w:rsidR="00D215E1" w:rsidRPr="002B6AD9">
      <w:rPr>
        <w:rFonts w:ascii="Cambria" w:hAnsi="Cambria" w:cs="Arial"/>
        <w:b/>
        <w:sz w:val="20"/>
        <w:szCs w:val="20"/>
        <w:lang w:val="pl-PL"/>
      </w:rPr>
      <w:t>.2026</w:t>
    </w:r>
    <w:bookmarkEnd w:id="2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5"/>
  </w:num>
  <w:num w:numId="3">
    <w:abstractNumId w:val="31"/>
  </w:num>
  <w:num w:numId="4">
    <w:abstractNumId w:val="26"/>
  </w:num>
  <w:num w:numId="5">
    <w:abstractNumId w:val="19"/>
  </w:num>
  <w:num w:numId="6">
    <w:abstractNumId w:val="35"/>
  </w:num>
  <w:num w:numId="7">
    <w:abstractNumId w:val="39"/>
  </w:num>
  <w:num w:numId="8">
    <w:abstractNumId w:val="23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7"/>
  </w:num>
  <w:num w:numId="16">
    <w:abstractNumId w:val="34"/>
  </w:num>
  <w:num w:numId="17">
    <w:abstractNumId w:val="51"/>
  </w:num>
  <w:num w:numId="18">
    <w:abstractNumId w:val="22"/>
  </w:num>
  <w:num w:numId="19">
    <w:abstractNumId w:val="14"/>
  </w:num>
  <w:num w:numId="20">
    <w:abstractNumId w:val="17"/>
  </w:num>
  <w:num w:numId="21">
    <w:abstractNumId w:val="46"/>
  </w:num>
  <w:num w:numId="22">
    <w:abstractNumId w:val="18"/>
  </w:num>
  <w:num w:numId="23">
    <w:abstractNumId w:val="50"/>
  </w:num>
  <w:num w:numId="24">
    <w:abstractNumId w:val="48"/>
  </w:num>
  <w:num w:numId="25">
    <w:abstractNumId w:val="21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29"/>
  </w:num>
  <w:num w:numId="34">
    <w:abstractNumId w:val="47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4"/>
  </w:num>
  <w:num w:numId="40">
    <w:abstractNumId w:val="41"/>
  </w:num>
  <w:num w:numId="41">
    <w:abstractNumId w:val="36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5"/>
  </w:num>
  <w:num w:numId="45">
    <w:abstractNumId w:val="13"/>
  </w:num>
  <w:num w:numId="46">
    <w:abstractNumId w:val="30"/>
  </w:num>
  <w:num w:numId="47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>
    <w:abstractNumId w:val="33"/>
  </w:num>
  <w:num w:numId="49">
    <w:abstractNumId w:val="11"/>
  </w:num>
  <w:num w:numId="50">
    <w:abstractNumId w:val="42"/>
  </w:num>
  <w:num w:numId="51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0F5A38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6C0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5E6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32B0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1F8D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06F25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267B3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4C14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2928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97D69"/>
    <w:rsid w:val="00BA1A68"/>
    <w:rsid w:val="00BA1A8D"/>
    <w:rsid w:val="00BA2601"/>
    <w:rsid w:val="00BA3337"/>
    <w:rsid w:val="00BA4771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2FEB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15E1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D0C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15DE9"/>
    <w:rsid w:val="00F21C6C"/>
    <w:rsid w:val="00F21EE8"/>
    <w:rsid w:val="00F226D3"/>
    <w:rsid w:val="00F237E1"/>
    <w:rsid w:val="00F26F8C"/>
    <w:rsid w:val="00F30043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9A35E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17</cp:revision>
  <cp:lastPrinted>2013-04-03T06:33:00Z</cp:lastPrinted>
  <dcterms:created xsi:type="dcterms:W3CDTF">2025-10-24T13:22:00Z</dcterms:created>
  <dcterms:modified xsi:type="dcterms:W3CDTF">2026-08-01T16:06:00Z</dcterms:modified>
</cp:coreProperties>
</file>